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Pr="009F5F6A" w:rsidRDefault="00E353C9"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CD7763" w:rsidRPr="000D67AD" w:rsidRDefault="00CD7763" w:rsidP="00492FD1">
                  <w:pPr>
                    <w:ind w:right="-23"/>
                    <w:rPr>
                      <w:rFonts w:ascii="Helios" w:hAnsi="Helios"/>
                      <w:sz w:val="12"/>
                      <w:szCs w:val="12"/>
                    </w:rPr>
                  </w:pPr>
                  <w:r w:rsidRPr="000D67AD">
                    <w:rPr>
                      <w:rFonts w:ascii="Helios" w:hAnsi="Helios"/>
                      <w:sz w:val="12"/>
                      <w:szCs w:val="12"/>
                    </w:rPr>
                    <w:t>Публичное акционерное общество</w:t>
                  </w:r>
                </w:p>
                <w:p w:rsidR="00CD7763" w:rsidRPr="000D67AD" w:rsidRDefault="00CD7763"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D7763" w:rsidRPr="000D67AD" w:rsidRDefault="00CD7763" w:rsidP="00492FD1">
                  <w:pPr>
                    <w:ind w:right="-23"/>
                    <w:rPr>
                      <w:rFonts w:ascii="Helios" w:hAnsi="Helios"/>
                      <w:sz w:val="12"/>
                      <w:szCs w:val="12"/>
                    </w:rPr>
                  </w:pPr>
                  <w:r w:rsidRPr="000D67AD">
                    <w:rPr>
                      <w:rFonts w:ascii="Helios" w:hAnsi="Helios"/>
                      <w:sz w:val="12"/>
                      <w:szCs w:val="12"/>
                    </w:rPr>
                    <w:t>сетевая компания Центра»</w:t>
                  </w:r>
                </w:p>
                <w:p w:rsidR="00CD7763" w:rsidRPr="000D67AD" w:rsidRDefault="00CD7763" w:rsidP="00492FD1">
                  <w:pPr>
                    <w:ind w:right="-23"/>
                    <w:rPr>
                      <w:rFonts w:ascii="Helios" w:hAnsi="Helios"/>
                      <w:sz w:val="12"/>
                      <w:szCs w:val="12"/>
                    </w:rPr>
                  </w:pPr>
                  <w:r w:rsidRPr="000D67AD">
                    <w:rPr>
                      <w:rFonts w:ascii="Helios" w:hAnsi="Helios"/>
                      <w:sz w:val="12"/>
                      <w:szCs w:val="12"/>
                    </w:rPr>
                    <w:t>2-я Ямская ул., д. 4, Москва, 127018</w:t>
                  </w:r>
                </w:p>
                <w:p w:rsidR="00CD7763" w:rsidRPr="000D67AD" w:rsidRDefault="00CD7763" w:rsidP="00492FD1">
                  <w:pPr>
                    <w:ind w:right="-23"/>
                    <w:rPr>
                      <w:rFonts w:ascii="Helios" w:hAnsi="Helios"/>
                      <w:sz w:val="12"/>
                      <w:szCs w:val="12"/>
                    </w:rPr>
                  </w:pPr>
                  <w:r w:rsidRPr="000D67AD">
                    <w:rPr>
                      <w:rFonts w:ascii="Helios" w:hAnsi="Helios"/>
                      <w:sz w:val="12"/>
                      <w:szCs w:val="12"/>
                    </w:rPr>
                    <w:t>тел.: +7 (495) 747-92-92,</w:t>
                  </w:r>
                </w:p>
                <w:p w:rsidR="00CD7763" w:rsidRPr="000D67AD" w:rsidRDefault="00CD7763" w:rsidP="00492FD1">
                  <w:pPr>
                    <w:ind w:right="-23"/>
                    <w:rPr>
                      <w:rFonts w:ascii="Helios" w:hAnsi="Helios"/>
                      <w:sz w:val="12"/>
                      <w:szCs w:val="12"/>
                    </w:rPr>
                  </w:pPr>
                  <w:r w:rsidRPr="000D67AD">
                    <w:rPr>
                      <w:rFonts w:ascii="Helios" w:hAnsi="Helios"/>
                      <w:sz w:val="12"/>
                      <w:szCs w:val="12"/>
                    </w:rPr>
                    <w:t xml:space="preserve"> факс: +7 (495) 747-92-95, </w:t>
                  </w:r>
                </w:p>
                <w:p w:rsidR="00CD7763" w:rsidRPr="000D67AD" w:rsidRDefault="00CD7763"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D7763" w:rsidRPr="000D67AD" w:rsidRDefault="00CD7763"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CD7763" w:rsidRPr="000D67AD" w:rsidRDefault="00CD7763"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D7763" w:rsidRPr="004A76B6" w:rsidRDefault="00CD7763" w:rsidP="00492FD1">
                  <w:pPr>
                    <w:ind w:right="-23"/>
                    <w:rPr>
                      <w:rFonts w:ascii="Helios" w:hAnsi="Helios"/>
                      <w:sz w:val="12"/>
                      <w:szCs w:val="12"/>
                      <w:lang w:val="en-US"/>
                    </w:rPr>
                  </w:pPr>
                  <w:r w:rsidRPr="00D16F20">
                    <w:rPr>
                      <w:rFonts w:ascii="Helios" w:hAnsi="Helios"/>
                      <w:sz w:val="12"/>
                      <w:szCs w:val="12"/>
                    </w:rPr>
                    <w:t xml:space="preserve"> </w:t>
                  </w:r>
                  <w:proofErr w:type="gramStart"/>
                  <w:r w:rsidRPr="000D67AD">
                    <w:rPr>
                      <w:rFonts w:ascii="Helios" w:hAnsi="Helios"/>
                      <w:sz w:val="12"/>
                      <w:szCs w:val="12"/>
                      <w:lang w:val="en-US"/>
                    </w:rPr>
                    <w:t>e</w:t>
                  </w:r>
                  <w:r w:rsidRPr="004A76B6">
                    <w:rPr>
                      <w:rFonts w:ascii="Helios" w:hAnsi="Helios"/>
                      <w:sz w:val="12"/>
                      <w:szCs w:val="12"/>
                      <w:lang w:val="en-US"/>
                    </w:rPr>
                    <w:t>-</w:t>
                  </w:r>
                  <w:r w:rsidRPr="000D67AD">
                    <w:rPr>
                      <w:rFonts w:ascii="Helios" w:hAnsi="Helios"/>
                      <w:sz w:val="12"/>
                      <w:szCs w:val="12"/>
                      <w:lang w:val="en-US"/>
                    </w:rPr>
                    <w:t>mail</w:t>
                  </w:r>
                  <w:proofErr w:type="gramEnd"/>
                  <w:r w:rsidRPr="004A76B6">
                    <w:rPr>
                      <w:rFonts w:ascii="Helios" w:hAnsi="Helios"/>
                      <w:sz w:val="12"/>
                      <w:szCs w:val="12"/>
                      <w:lang w:val="en-US"/>
                    </w:rPr>
                    <w:t xml:space="preserve">: </w:t>
                  </w:r>
                  <w:hyperlink r:id="rId9" w:history="1">
                    <w:r w:rsidRPr="000D67AD">
                      <w:rPr>
                        <w:rFonts w:ascii="Helios" w:hAnsi="Helios"/>
                        <w:sz w:val="12"/>
                        <w:szCs w:val="12"/>
                        <w:lang w:val="en-US"/>
                      </w:rPr>
                      <w:t>posta</w:t>
                    </w:r>
                    <w:r w:rsidRPr="004A76B6">
                      <w:rPr>
                        <w:rFonts w:ascii="Helios" w:hAnsi="Helios"/>
                        <w:sz w:val="12"/>
                        <w:szCs w:val="12"/>
                        <w:lang w:val="en-US"/>
                      </w:rPr>
                      <w:t>@</w:t>
                    </w:r>
                    <w:r w:rsidRPr="000D67AD">
                      <w:rPr>
                        <w:rFonts w:ascii="Helios" w:hAnsi="Helios"/>
                        <w:sz w:val="12"/>
                        <w:szCs w:val="12"/>
                        <w:lang w:val="en-US"/>
                      </w:rPr>
                      <w:t>mrsk</w:t>
                    </w:r>
                    <w:r w:rsidRPr="004A76B6">
                      <w:rPr>
                        <w:rFonts w:ascii="Helios" w:hAnsi="Helios"/>
                        <w:sz w:val="12"/>
                        <w:szCs w:val="12"/>
                        <w:lang w:val="en-US"/>
                      </w:rPr>
                      <w:t>-1.</w:t>
                    </w:r>
                    <w:r w:rsidRPr="000D67AD">
                      <w:rPr>
                        <w:rFonts w:ascii="Helios" w:hAnsi="Helios"/>
                        <w:sz w:val="12"/>
                        <w:szCs w:val="12"/>
                        <w:lang w:val="en-US"/>
                      </w:rPr>
                      <w:t>ru</w:t>
                    </w:r>
                  </w:hyperlink>
                  <w:r w:rsidRPr="004A76B6">
                    <w:rPr>
                      <w:rFonts w:ascii="Helios" w:hAnsi="Helios"/>
                      <w:sz w:val="12"/>
                      <w:szCs w:val="12"/>
                      <w:lang w:val="en-US"/>
                    </w:rPr>
                    <w:t xml:space="preserve">, </w:t>
                  </w:r>
                  <w:hyperlink r:id="rId10" w:history="1">
                    <w:r w:rsidRPr="000D67AD">
                      <w:rPr>
                        <w:rFonts w:ascii="Helios" w:hAnsi="Helios"/>
                        <w:sz w:val="12"/>
                        <w:szCs w:val="12"/>
                        <w:lang w:val="en-US"/>
                      </w:rPr>
                      <w:t>www</w:t>
                    </w:r>
                    <w:r w:rsidRPr="004A76B6">
                      <w:rPr>
                        <w:rFonts w:ascii="Helios" w:hAnsi="Helios"/>
                        <w:sz w:val="12"/>
                        <w:szCs w:val="12"/>
                        <w:lang w:val="en-US"/>
                      </w:rPr>
                      <w:t>.</w:t>
                    </w:r>
                    <w:r w:rsidRPr="000D67AD">
                      <w:rPr>
                        <w:rFonts w:ascii="Helios" w:hAnsi="Helios"/>
                        <w:sz w:val="12"/>
                        <w:szCs w:val="12"/>
                        <w:lang w:val="en-US"/>
                      </w:rPr>
                      <w:t>mrsk</w:t>
                    </w:r>
                    <w:r w:rsidRPr="004A76B6">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9914E9" w:rsidRPr="009F5F6A">
        <w:rPr>
          <w:noProof/>
          <w:sz w:val="16"/>
          <w:szCs w:val="16"/>
        </w:rPr>
        <w:drawing>
          <wp:inline distT="0" distB="0" distL="0" distR="0" wp14:anchorId="0D4AD2D6" wp14:editId="0A870E8C">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9F5F6A" w:rsidRDefault="00492FD1" w:rsidP="00492FD1">
      <w:pPr>
        <w:pStyle w:val="affffffff4"/>
        <w:suppressAutoHyphens/>
        <w:jc w:val="center"/>
        <w:rPr>
          <w:rFonts w:ascii="Helios-Regular" w:hAnsi="Helios-Regular" w:cs="Helios-Regular"/>
          <w:spacing w:val="4"/>
          <w:sz w:val="14"/>
          <w:szCs w:val="14"/>
          <w:lang w:val="en-US"/>
        </w:rPr>
      </w:pPr>
    </w:p>
    <w:p w:rsidR="00492FD1" w:rsidRPr="009F5F6A" w:rsidRDefault="00492FD1" w:rsidP="00492FD1">
      <w:pPr>
        <w:ind w:left="5670" w:firstLine="0"/>
        <w:jc w:val="center"/>
        <w:rPr>
          <w:szCs w:val="24"/>
          <w:lang w:val="en-US"/>
        </w:rPr>
      </w:pPr>
    </w:p>
    <w:p w:rsidR="00492FD1" w:rsidRPr="009F5F6A" w:rsidRDefault="00492FD1" w:rsidP="00492FD1">
      <w:pPr>
        <w:jc w:val="center"/>
        <w:rPr>
          <w:rFonts w:ascii="Arial" w:hAnsi="Arial" w:cs="Arial"/>
          <w:noProof/>
          <w:sz w:val="18"/>
          <w:szCs w:val="18"/>
          <w:lang w:val="en-US"/>
        </w:rPr>
      </w:pPr>
    </w:p>
    <w:p w:rsidR="00492FD1" w:rsidRPr="009F5F6A" w:rsidRDefault="00492FD1" w:rsidP="00492FD1">
      <w:pPr>
        <w:ind w:left="5670" w:firstLine="0"/>
        <w:jc w:val="center"/>
        <w:rPr>
          <w:szCs w:val="24"/>
        </w:rPr>
      </w:pPr>
    </w:p>
    <w:p w:rsidR="00492FD1" w:rsidRPr="009F5F6A" w:rsidRDefault="00492FD1" w:rsidP="00492FD1">
      <w:pPr>
        <w:ind w:left="5670" w:firstLine="0"/>
        <w:jc w:val="center"/>
        <w:rPr>
          <w:szCs w:val="24"/>
        </w:rPr>
      </w:pPr>
    </w:p>
    <w:p w:rsidR="00492FD1" w:rsidRPr="009F5F6A" w:rsidRDefault="00492FD1" w:rsidP="00492FD1">
      <w:pPr>
        <w:ind w:left="5670" w:firstLine="0"/>
        <w:jc w:val="center"/>
        <w:rPr>
          <w:szCs w:val="24"/>
        </w:rPr>
      </w:pPr>
    </w:p>
    <w:p w:rsidR="00492FD1" w:rsidRPr="009F5F6A" w:rsidRDefault="00492FD1" w:rsidP="00492FD1">
      <w:pPr>
        <w:ind w:left="5670" w:firstLine="0"/>
        <w:jc w:val="center"/>
        <w:rPr>
          <w:szCs w:val="24"/>
        </w:rPr>
      </w:pPr>
      <w:r w:rsidRPr="009F5F6A">
        <w:rPr>
          <w:szCs w:val="24"/>
        </w:rPr>
        <w:t>УТВЕРЖДАЮ:</w:t>
      </w:r>
    </w:p>
    <w:p w:rsidR="00492FD1" w:rsidRPr="009F5F6A" w:rsidRDefault="00492FD1" w:rsidP="00492FD1">
      <w:pPr>
        <w:jc w:val="right"/>
        <w:rPr>
          <w:szCs w:val="24"/>
        </w:rPr>
      </w:pPr>
      <w:r w:rsidRPr="009F5F6A">
        <w:rPr>
          <w:szCs w:val="24"/>
        </w:rPr>
        <w:t>Председатель конкурсной комиссии -</w:t>
      </w:r>
    </w:p>
    <w:p w:rsidR="00492FD1" w:rsidRPr="009F5F6A" w:rsidRDefault="00492FD1" w:rsidP="00492FD1">
      <w:pPr>
        <w:jc w:val="right"/>
        <w:rPr>
          <w:szCs w:val="24"/>
        </w:rPr>
      </w:pPr>
      <w:r w:rsidRPr="009F5F6A">
        <w:rPr>
          <w:szCs w:val="24"/>
        </w:rPr>
        <w:t xml:space="preserve">заместитель генерального директора </w:t>
      </w:r>
    </w:p>
    <w:p w:rsidR="00492FD1" w:rsidRPr="009F5F6A" w:rsidRDefault="00492FD1" w:rsidP="00492FD1">
      <w:pPr>
        <w:jc w:val="right"/>
        <w:rPr>
          <w:szCs w:val="24"/>
        </w:rPr>
      </w:pPr>
      <w:r w:rsidRPr="009F5F6A">
        <w:rPr>
          <w:szCs w:val="24"/>
        </w:rPr>
        <w:t xml:space="preserve">по инвестиционной деятельности </w:t>
      </w:r>
    </w:p>
    <w:p w:rsidR="00492FD1" w:rsidRPr="009F5F6A" w:rsidRDefault="00492FD1" w:rsidP="00492FD1">
      <w:pPr>
        <w:jc w:val="right"/>
        <w:rPr>
          <w:szCs w:val="24"/>
        </w:rPr>
      </w:pPr>
      <w:r w:rsidRPr="009F5F6A">
        <w:rPr>
          <w:szCs w:val="24"/>
        </w:rPr>
        <w:t>ПАО «МРСК Центра»</w:t>
      </w:r>
    </w:p>
    <w:p w:rsidR="00492FD1" w:rsidRPr="009F5F6A" w:rsidRDefault="00492FD1" w:rsidP="00492FD1">
      <w:pPr>
        <w:jc w:val="right"/>
      </w:pPr>
    </w:p>
    <w:p w:rsidR="00B71A2B" w:rsidRPr="009F5F6A" w:rsidRDefault="00CD7AAC" w:rsidP="00CD7AAC">
      <w:pPr>
        <w:tabs>
          <w:tab w:val="left" w:pos="7426"/>
        </w:tabs>
      </w:pPr>
      <w:r w:rsidRPr="009F5F6A">
        <w:tab/>
      </w:r>
    </w:p>
    <w:p w:rsidR="00492FD1" w:rsidRPr="009F5F6A" w:rsidRDefault="00492FD1" w:rsidP="00492FD1">
      <w:pPr>
        <w:jc w:val="right"/>
        <w:rPr>
          <w:szCs w:val="24"/>
        </w:rPr>
      </w:pPr>
      <w:r w:rsidRPr="009F5F6A">
        <w:rPr>
          <w:szCs w:val="24"/>
        </w:rPr>
        <w:t>____________________ Д.В. Скляров</w:t>
      </w:r>
    </w:p>
    <w:p w:rsidR="00492FD1" w:rsidRPr="009F5F6A" w:rsidRDefault="00492FD1" w:rsidP="00492FD1">
      <w:pPr>
        <w:jc w:val="right"/>
        <w:rPr>
          <w:szCs w:val="24"/>
        </w:rPr>
      </w:pPr>
    </w:p>
    <w:p w:rsidR="00492FD1" w:rsidRPr="009F5F6A" w:rsidRDefault="00492FD1" w:rsidP="00492FD1">
      <w:pPr>
        <w:ind w:left="5670" w:firstLine="0"/>
        <w:jc w:val="right"/>
        <w:rPr>
          <w:szCs w:val="24"/>
        </w:rPr>
      </w:pPr>
      <w:r w:rsidRPr="009F5F6A">
        <w:rPr>
          <w:szCs w:val="24"/>
        </w:rPr>
        <w:t xml:space="preserve"> «____» ___________________ </w:t>
      </w:r>
      <w:r w:rsidR="00B71A2B" w:rsidRPr="009F5F6A">
        <w:rPr>
          <w:szCs w:val="24"/>
        </w:rPr>
        <w:t>2018</w:t>
      </w:r>
      <w:r w:rsidRPr="009F5F6A">
        <w:rPr>
          <w:szCs w:val="24"/>
        </w:rPr>
        <w:t xml:space="preserve"> г.</w:t>
      </w:r>
    </w:p>
    <w:p w:rsidR="00492FD1" w:rsidRPr="009F5F6A" w:rsidRDefault="00492FD1" w:rsidP="00492FD1">
      <w:pPr>
        <w:ind w:firstLine="0"/>
        <w:jc w:val="left"/>
        <w:rPr>
          <w:szCs w:val="24"/>
        </w:rPr>
      </w:pPr>
    </w:p>
    <w:p w:rsidR="00492FD1" w:rsidRPr="009F5F6A" w:rsidRDefault="00492FD1" w:rsidP="00492FD1">
      <w:pPr>
        <w:ind w:left="6804" w:firstLine="0"/>
        <w:rPr>
          <w:b/>
          <w:kern w:val="36"/>
          <w:szCs w:val="24"/>
        </w:rPr>
      </w:pPr>
      <w:r w:rsidRPr="009F5F6A">
        <w:rPr>
          <w:b/>
          <w:kern w:val="36"/>
          <w:szCs w:val="24"/>
        </w:rPr>
        <w:t>Согласовано на заседании</w:t>
      </w:r>
    </w:p>
    <w:p w:rsidR="00492FD1" w:rsidRPr="009F5F6A" w:rsidRDefault="00492FD1" w:rsidP="00492FD1">
      <w:pPr>
        <w:ind w:left="6804" w:firstLine="0"/>
        <w:rPr>
          <w:b/>
          <w:kern w:val="36"/>
          <w:szCs w:val="24"/>
        </w:rPr>
      </w:pPr>
      <w:r w:rsidRPr="009F5F6A">
        <w:rPr>
          <w:b/>
          <w:kern w:val="36"/>
          <w:szCs w:val="24"/>
        </w:rPr>
        <w:t>конкурсной комиссии</w:t>
      </w:r>
    </w:p>
    <w:p w:rsidR="00492FD1" w:rsidRPr="009F5F6A" w:rsidRDefault="00492FD1" w:rsidP="00492FD1">
      <w:pPr>
        <w:ind w:left="6804" w:firstLine="0"/>
        <w:rPr>
          <w:b/>
          <w:kern w:val="36"/>
          <w:szCs w:val="24"/>
        </w:rPr>
      </w:pPr>
      <w:r w:rsidRPr="009F5F6A">
        <w:rPr>
          <w:b/>
          <w:kern w:val="36"/>
          <w:szCs w:val="24"/>
        </w:rPr>
        <w:t>Протокол № ____________</w:t>
      </w:r>
    </w:p>
    <w:p w:rsidR="00492FD1" w:rsidRPr="009F5F6A" w:rsidRDefault="00492FD1" w:rsidP="00492FD1">
      <w:pPr>
        <w:ind w:left="6804" w:firstLine="0"/>
        <w:rPr>
          <w:b/>
          <w:kern w:val="36"/>
          <w:szCs w:val="24"/>
        </w:rPr>
      </w:pPr>
      <w:r w:rsidRPr="009F5F6A">
        <w:rPr>
          <w:b/>
          <w:kern w:val="36"/>
          <w:szCs w:val="24"/>
        </w:rPr>
        <w:t xml:space="preserve">от «___» _______ </w:t>
      </w:r>
      <w:r w:rsidR="00B71A2B" w:rsidRPr="009F5F6A">
        <w:rPr>
          <w:b/>
          <w:kern w:val="36"/>
          <w:szCs w:val="24"/>
        </w:rPr>
        <w:t>2018</w:t>
      </w:r>
      <w:r w:rsidRPr="009F5F6A">
        <w:rPr>
          <w:b/>
          <w:kern w:val="36"/>
          <w:szCs w:val="24"/>
        </w:rPr>
        <w:t xml:space="preserve"> года</w:t>
      </w:r>
    </w:p>
    <w:p w:rsidR="00492FD1" w:rsidRPr="009F5F6A" w:rsidRDefault="00492FD1" w:rsidP="00492FD1">
      <w:pPr>
        <w:spacing w:line="264" w:lineRule="auto"/>
        <w:jc w:val="center"/>
        <w:rPr>
          <w:szCs w:val="24"/>
        </w:rPr>
      </w:pPr>
    </w:p>
    <w:p w:rsidR="00492FD1" w:rsidRPr="009F5F6A" w:rsidRDefault="00492FD1" w:rsidP="00492FD1">
      <w:pPr>
        <w:spacing w:line="264" w:lineRule="auto"/>
        <w:jc w:val="center"/>
        <w:rPr>
          <w:szCs w:val="24"/>
        </w:rPr>
      </w:pPr>
    </w:p>
    <w:p w:rsidR="00492FD1" w:rsidRPr="009F5F6A" w:rsidRDefault="00492FD1" w:rsidP="00492FD1">
      <w:pPr>
        <w:spacing w:line="264" w:lineRule="auto"/>
        <w:jc w:val="center"/>
        <w:rPr>
          <w:szCs w:val="24"/>
        </w:rPr>
      </w:pPr>
    </w:p>
    <w:p w:rsidR="000D1809" w:rsidRPr="009F5F6A"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9F5F6A">
        <w:rPr>
          <w:rFonts w:ascii="Times New Roman" w:hAnsi="Times New Roman"/>
          <w:b/>
          <w:bCs/>
          <w:iCs/>
          <w:color w:val="auto"/>
          <w:sz w:val="24"/>
          <w:szCs w:val="24"/>
          <w:lang w:eastAsia="ar-SA"/>
        </w:rPr>
        <w:t>КОНКУРСНАЯ ДОКУМЕНТАЦИЯ</w:t>
      </w:r>
      <w:bookmarkEnd w:id="0"/>
    </w:p>
    <w:p w:rsidR="009A5818" w:rsidRPr="009F5F6A" w:rsidRDefault="00EE374F" w:rsidP="00492FD1">
      <w:pPr>
        <w:widowControl/>
        <w:spacing w:after="120"/>
        <w:ind w:firstLine="0"/>
        <w:jc w:val="center"/>
        <w:rPr>
          <w:b/>
          <w:i/>
          <w:szCs w:val="24"/>
        </w:rPr>
      </w:pPr>
      <w:proofErr w:type="gramStart"/>
      <w:r w:rsidRPr="009F5F6A">
        <w:rPr>
          <w:b/>
          <w:bCs/>
          <w:szCs w:val="24"/>
        </w:rPr>
        <w:t xml:space="preserve">Открытый одноэтапный конкурс без предварительного квалификационного отбора </w:t>
      </w:r>
      <w:r w:rsidR="009C5C48" w:rsidRPr="009F5F6A">
        <w:rPr>
          <w:b/>
          <w:bCs/>
          <w:szCs w:val="24"/>
        </w:rPr>
        <w:t xml:space="preserve">на право заключения </w:t>
      </w:r>
      <w:r w:rsidR="004A76B6" w:rsidRPr="009F5F6A">
        <w:rPr>
          <w:b/>
          <w:iCs/>
          <w:szCs w:val="24"/>
        </w:rPr>
        <w:t xml:space="preserve">Договора </w:t>
      </w:r>
      <w:r w:rsidR="004A76B6" w:rsidRPr="009F5F6A">
        <w:rPr>
          <w:b/>
          <w:szCs w:val="24"/>
        </w:rPr>
        <w:t xml:space="preserve">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004A76B6" w:rsidRPr="009F5F6A">
        <w:rPr>
          <w:b/>
          <w:szCs w:val="24"/>
        </w:rPr>
        <w:t>энергосервисного</w:t>
      </w:r>
      <w:proofErr w:type="spellEnd"/>
      <w:r w:rsidR="004A76B6" w:rsidRPr="009F5F6A">
        <w:rPr>
          <w:b/>
          <w:szCs w:val="24"/>
        </w:rPr>
        <w:t xml:space="preserve"> контракта, направленного на снижение потерь электроэнергии при ее передаче в электрических сетях</w:t>
      </w:r>
      <w:r w:rsidR="004A76B6" w:rsidRPr="009F5F6A">
        <w:rPr>
          <w:b/>
          <w:iCs/>
          <w:szCs w:val="24"/>
        </w:rPr>
        <w:t xml:space="preserve"> филиала ПАО «МРСК Центра</w:t>
      </w:r>
      <w:proofErr w:type="gramEnd"/>
      <w:r w:rsidR="004A76B6" w:rsidRPr="009F5F6A">
        <w:rPr>
          <w:b/>
          <w:iCs/>
          <w:szCs w:val="24"/>
        </w:rPr>
        <w:t xml:space="preserve">» - </w:t>
      </w:r>
      <w:r w:rsidR="00CD7763" w:rsidRPr="009F5F6A">
        <w:rPr>
          <w:b/>
          <w:iCs/>
          <w:szCs w:val="24"/>
        </w:rPr>
        <w:t>«</w:t>
      </w:r>
      <w:r w:rsidR="00CD7763" w:rsidRPr="009F5F6A">
        <w:rPr>
          <w:b/>
          <w:szCs w:val="24"/>
        </w:rPr>
        <w:t>Воронежэнерго</w:t>
      </w:r>
      <w:r w:rsidR="00CD7763" w:rsidRPr="009F5F6A">
        <w:rPr>
          <w:b/>
          <w:iCs/>
          <w:szCs w:val="24"/>
        </w:rPr>
        <w:t>» для нужд ПАО «МРСК Центра» (филиала «</w:t>
      </w:r>
      <w:r w:rsidR="00CD7763" w:rsidRPr="009F5F6A">
        <w:rPr>
          <w:b/>
          <w:szCs w:val="24"/>
        </w:rPr>
        <w:t>Воронежэнерго</w:t>
      </w:r>
      <w:r w:rsidR="00CD7763" w:rsidRPr="009F5F6A">
        <w:rPr>
          <w:b/>
          <w:iCs/>
          <w:szCs w:val="24"/>
        </w:rPr>
        <w:t>»)</w:t>
      </w:r>
    </w:p>
    <w:p w:rsidR="009A5818" w:rsidRPr="009F5F6A" w:rsidRDefault="009A5818" w:rsidP="001C6CCB">
      <w:pPr>
        <w:widowControl/>
        <w:spacing w:after="120"/>
        <w:ind w:left="-540" w:firstLine="0"/>
        <w:jc w:val="center"/>
        <w:rPr>
          <w:szCs w:val="24"/>
        </w:rPr>
      </w:pPr>
    </w:p>
    <w:p w:rsidR="00492FD1" w:rsidRPr="009F5F6A" w:rsidRDefault="00492FD1" w:rsidP="001C6CCB">
      <w:pPr>
        <w:widowControl/>
        <w:spacing w:after="120"/>
        <w:ind w:left="-540" w:firstLine="0"/>
        <w:jc w:val="center"/>
        <w:rPr>
          <w:szCs w:val="24"/>
        </w:rPr>
      </w:pPr>
    </w:p>
    <w:p w:rsidR="00492FD1" w:rsidRPr="009F5F6A"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9F5F6A">
        <w:rPr>
          <w:rFonts w:ascii="Times New Roman" w:eastAsia="Times New Roman" w:hAnsi="Times New Roman" w:cs="Times New Roman"/>
          <w:b/>
          <w:caps/>
        </w:rPr>
        <w:t>«ОБЩАЯ, КОММЕРЧЕСКАЯ и техническая ЧАСТИ»</w:t>
      </w:r>
      <w:r w:rsidRPr="009F5F6A">
        <w:rPr>
          <w:rFonts w:ascii="Times New Roman" w:hAnsi="Times New Roman" w:cs="Times New Roman"/>
        </w:rPr>
        <w:t xml:space="preserve"> </w:t>
      </w:r>
    </w:p>
    <w:p w:rsidR="005755E2" w:rsidRPr="009F5F6A" w:rsidRDefault="005755E2" w:rsidP="001C6CCB">
      <w:pPr>
        <w:widowControl/>
        <w:spacing w:after="120"/>
        <w:ind w:firstLine="0"/>
        <w:rPr>
          <w:bCs/>
          <w:szCs w:val="24"/>
        </w:rPr>
      </w:pPr>
    </w:p>
    <w:p w:rsidR="00964D63" w:rsidRPr="009F5F6A" w:rsidRDefault="00964D63" w:rsidP="001C6CCB">
      <w:pPr>
        <w:widowControl/>
        <w:spacing w:after="120"/>
        <w:ind w:firstLine="0"/>
        <w:rPr>
          <w:bCs/>
          <w:szCs w:val="24"/>
        </w:rPr>
      </w:pPr>
    </w:p>
    <w:p w:rsidR="00964D63" w:rsidRPr="009F5F6A" w:rsidRDefault="00964D63" w:rsidP="001C6CCB">
      <w:pPr>
        <w:widowControl/>
        <w:spacing w:after="120"/>
        <w:ind w:firstLine="0"/>
        <w:rPr>
          <w:bCs/>
          <w:szCs w:val="24"/>
        </w:rPr>
      </w:pPr>
    </w:p>
    <w:p w:rsidR="006263C8" w:rsidRPr="009F5F6A" w:rsidRDefault="006263C8" w:rsidP="001C6CCB">
      <w:pPr>
        <w:widowControl/>
        <w:spacing w:after="120"/>
        <w:ind w:firstLine="0"/>
        <w:jc w:val="center"/>
        <w:rPr>
          <w:b/>
          <w:bCs/>
          <w:szCs w:val="24"/>
        </w:rPr>
      </w:pPr>
    </w:p>
    <w:p w:rsidR="006263C8" w:rsidRPr="009F5F6A" w:rsidRDefault="006263C8" w:rsidP="001C6CCB">
      <w:pPr>
        <w:widowControl/>
        <w:spacing w:after="120"/>
        <w:ind w:firstLine="0"/>
        <w:jc w:val="center"/>
        <w:rPr>
          <w:b/>
          <w:bCs/>
          <w:szCs w:val="24"/>
        </w:rPr>
      </w:pPr>
    </w:p>
    <w:p w:rsidR="000D1809" w:rsidRPr="009F5F6A" w:rsidRDefault="000D1809" w:rsidP="001C6CCB">
      <w:pPr>
        <w:widowControl/>
        <w:spacing w:after="120"/>
        <w:ind w:firstLine="0"/>
        <w:jc w:val="center"/>
        <w:rPr>
          <w:b/>
          <w:bCs/>
          <w:szCs w:val="24"/>
        </w:rPr>
      </w:pPr>
    </w:p>
    <w:p w:rsidR="000D1809" w:rsidRPr="009F5F6A" w:rsidRDefault="000D1809" w:rsidP="001C6CCB">
      <w:pPr>
        <w:widowControl/>
        <w:spacing w:after="120"/>
        <w:ind w:firstLine="0"/>
        <w:jc w:val="center"/>
        <w:rPr>
          <w:b/>
          <w:bCs/>
          <w:szCs w:val="24"/>
        </w:rPr>
      </w:pPr>
    </w:p>
    <w:p w:rsidR="006305A1" w:rsidRPr="009F5F6A" w:rsidRDefault="00492FD1" w:rsidP="001C6CCB">
      <w:pPr>
        <w:widowControl/>
        <w:spacing w:after="120"/>
        <w:ind w:firstLine="0"/>
        <w:jc w:val="center"/>
        <w:rPr>
          <w:b/>
          <w:szCs w:val="24"/>
        </w:rPr>
        <w:sectPr w:rsidR="006305A1" w:rsidRPr="009F5F6A" w:rsidSect="00C25938">
          <w:footerReference w:type="default" r:id="rId12"/>
          <w:pgSz w:w="11909" w:h="16834"/>
          <w:pgMar w:top="454" w:right="852" w:bottom="357" w:left="1242" w:header="720" w:footer="567" w:gutter="0"/>
          <w:cols w:space="60"/>
          <w:noEndnote/>
          <w:titlePg/>
        </w:sectPr>
      </w:pPr>
      <w:r w:rsidRPr="009F5F6A">
        <w:rPr>
          <w:szCs w:val="24"/>
        </w:rPr>
        <w:t>г. Москва</w:t>
      </w:r>
      <w:r w:rsidRPr="009F5F6A">
        <w:rPr>
          <w:szCs w:val="24"/>
        </w:rPr>
        <w:br/>
      </w:r>
      <w:r w:rsidR="00B71A2B" w:rsidRPr="009F5F6A">
        <w:rPr>
          <w:szCs w:val="24"/>
        </w:rPr>
        <w:t>2018</w:t>
      </w:r>
      <w:r w:rsidRPr="009F5F6A">
        <w:rPr>
          <w:szCs w:val="24"/>
        </w:rPr>
        <w:t xml:space="preserve"> г.</w:t>
      </w:r>
    </w:p>
    <w:bookmarkEnd w:id="1"/>
    <w:bookmarkEnd w:id="2"/>
    <w:p w:rsidR="0026768C" w:rsidRPr="009F5F6A" w:rsidRDefault="0026768C" w:rsidP="009A3198">
      <w:pPr>
        <w:pStyle w:val="12"/>
        <w:tabs>
          <w:tab w:val="clear" w:pos="9781"/>
          <w:tab w:val="left" w:pos="6598"/>
        </w:tabs>
        <w:spacing w:after="120"/>
      </w:pPr>
      <w:r w:rsidRPr="009F5F6A">
        <w:lastRenderedPageBreak/>
        <w:t>СОДЕРЖАНИЕ</w:t>
      </w:r>
      <w:r w:rsidR="009A3198" w:rsidRPr="009F5F6A">
        <w:tab/>
      </w:r>
    </w:p>
    <w:p w:rsidR="0026768C" w:rsidRPr="009F5F6A" w:rsidRDefault="0026768C" w:rsidP="00B75751">
      <w:pPr>
        <w:widowControl/>
        <w:tabs>
          <w:tab w:val="right" w:pos="9498"/>
        </w:tabs>
        <w:spacing w:after="120"/>
        <w:ind w:right="176" w:firstLine="567"/>
        <w:rPr>
          <w:bCs/>
          <w:szCs w:val="24"/>
        </w:rPr>
      </w:pPr>
    </w:p>
    <w:p w:rsidR="00060276" w:rsidRPr="009F5F6A" w:rsidRDefault="005A1486">
      <w:pPr>
        <w:pStyle w:val="12"/>
        <w:rPr>
          <w:rFonts w:asciiTheme="minorHAnsi" w:eastAsiaTheme="minorEastAsia" w:hAnsiTheme="minorHAnsi" w:cstheme="minorBidi"/>
          <w:b w:val="0"/>
          <w:caps w:val="0"/>
          <w:szCs w:val="22"/>
        </w:rPr>
      </w:pPr>
      <w:r w:rsidRPr="009F5F6A">
        <w:rPr>
          <w:b w:val="0"/>
          <w:bCs/>
          <w:sz w:val="24"/>
          <w:szCs w:val="24"/>
        </w:rPr>
        <w:fldChar w:fldCharType="begin"/>
      </w:r>
      <w:r w:rsidR="004D7536" w:rsidRPr="009F5F6A">
        <w:rPr>
          <w:b w:val="0"/>
          <w:bCs/>
          <w:sz w:val="24"/>
          <w:szCs w:val="24"/>
        </w:rPr>
        <w:instrText xml:space="preserve"> TOC \o "1-3" \h \z \u </w:instrText>
      </w:r>
      <w:r w:rsidRPr="009F5F6A">
        <w:rPr>
          <w:b w:val="0"/>
          <w:bCs/>
          <w:sz w:val="24"/>
          <w:szCs w:val="24"/>
        </w:rPr>
        <w:fldChar w:fldCharType="separate"/>
      </w:r>
      <w:hyperlink w:anchor="_Toc515529901" w:history="1">
        <w:r w:rsidR="00060276" w:rsidRPr="009F5F6A">
          <w:rPr>
            <w:rStyle w:val="ae"/>
          </w:rPr>
          <w:t>1.</w:t>
        </w:r>
        <w:r w:rsidR="00060276" w:rsidRPr="009F5F6A">
          <w:rPr>
            <w:rFonts w:asciiTheme="minorHAnsi" w:eastAsiaTheme="minorEastAsia" w:hAnsiTheme="minorHAnsi" w:cstheme="minorBidi"/>
            <w:b w:val="0"/>
            <w:caps w:val="0"/>
            <w:szCs w:val="22"/>
          </w:rPr>
          <w:tab/>
        </w:r>
        <w:r w:rsidR="00060276" w:rsidRPr="009F5F6A">
          <w:rPr>
            <w:rStyle w:val="ae"/>
          </w:rPr>
          <w:t>ОБЩИЕ ПОЛОЖЕНИЯ</w:t>
        </w:r>
        <w:r w:rsidR="00060276" w:rsidRPr="009F5F6A">
          <w:rPr>
            <w:webHidden/>
          </w:rPr>
          <w:tab/>
        </w:r>
        <w:r w:rsidR="00060276" w:rsidRPr="009F5F6A">
          <w:rPr>
            <w:webHidden/>
          </w:rPr>
          <w:fldChar w:fldCharType="begin"/>
        </w:r>
        <w:r w:rsidR="00060276" w:rsidRPr="009F5F6A">
          <w:rPr>
            <w:webHidden/>
          </w:rPr>
          <w:instrText xml:space="preserve"> PAGEREF _Toc515529901 \h </w:instrText>
        </w:r>
        <w:r w:rsidR="00060276" w:rsidRPr="009F5F6A">
          <w:rPr>
            <w:webHidden/>
          </w:rPr>
        </w:r>
        <w:r w:rsidR="00060276" w:rsidRPr="009F5F6A">
          <w:rPr>
            <w:webHidden/>
          </w:rPr>
          <w:fldChar w:fldCharType="separate"/>
        </w:r>
        <w:r w:rsidR="0010016D" w:rsidRPr="009F5F6A">
          <w:rPr>
            <w:webHidden/>
          </w:rPr>
          <w:t>4</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02" w:history="1">
        <w:r w:rsidR="00060276" w:rsidRPr="009F5F6A">
          <w:rPr>
            <w:rStyle w:val="ae"/>
          </w:rPr>
          <w:t>1.1</w:t>
        </w:r>
        <w:r w:rsidR="00060276" w:rsidRPr="009F5F6A">
          <w:rPr>
            <w:rFonts w:asciiTheme="minorHAnsi" w:eastAsiaTheme="minorEastAsia" w:hAnsiTheme="minorHAnsi" w:cstheme="minorBidi"/>
            <w:b w:val="0"/>
            <w:bCs w:val="0"/>
            <w:sz w:val="22"/>
            <w:szCs w:val="22"/>
          </w:rPr>
          <w:tab/>
        </w:r>
        <w:r w:rsidR="00060276" w:rsidRPr="009F5F6A">
          <w:rPr>
            <w:rStyle w:val="ae"/>
          </w:rPr>
          <w:t>Общие сведения о конкурсе</w:t>
        </w:r>
        <w:r w:rsidR="00060276" w:rsidRPr="009F5F6A">
          <w:rPr>
            <w:webHidden/>
          </w:rPr>
          <w:tab/>
        </w:r>
        <w:r w:rsidR="00060276" w:rsidRPr="009F5F6A">
          <w:rPr>
            <w:webHidden/>
          </w:rPr>
          <w:fldChar w:fldCharType="begin"/>
        </w:r>
        <w:r w:rsidR="00060276" w:rsidRPr="009F5F6A">
          <w:rPr>
            <w:webHidden/>
          </w:rPr>
          <w:instrText xml:space="preserve"> PAGEREF _Toc515529902 \h </w:instrText>
        </w:r>
        <w:r w:rsidR="00060276" w:rsidRPr="009F5F6A">
          <w:rPr>
            <w:webHidden/>
          </w:rPr>
        </w:r>
        <w:r w:rsidR="00060276" w:rsidRPr="009F5F6A">
          <w:rPr>
            <w:webHidden/>
          </w:rPr>
          <w:fldChar w:fldCharType="separate"/>
        </w:r>
        <w:r w:rsidR="0010016D" w:rsidRPr="009F5F6A">
          <w:rPr>
            <w:webHidden/>
          </w:rPr>
          <w:t>4</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03" w:history="1">
        <w:r w:rsidR="00060276" w:rsidRPr="009F5F6A">
          <w:rPr>
            <w:rStyle w:val="ae"/>
          </w:rPr>
          <w:t>1.2</w:t>
        </w:r>
        <w:r w:rsidR="00060276" w:rsidRPr="009F5F6A">
          <w:rPr>
            <w:rFonts w:asciiTheme="minorHAnsi" w:eastAsiaTheme="minorEastAsia" w:hAnsiTheme="minorHAnsi" w:cstheme="minorBidi"/>
            <w:b w:val="0"/>
            <w:bCs w:val="0"/>
            <w:sz w:val="22"/>
            <w:szCs w:val="22"/>
          </w:rPr>
          <w:tab/>
        </w:r>
        <w:r w:rsidR="00060276" w:rsidRPr="009F5F6A">
          <w:rPr>
            <w:rStyle w:val="ae"/>
          </w:rPr>
          <w:t>Правовой статус документов</w:t>
        </w:r>
        <w:r w:rsidR="00060276" w:rsidRPr="009F5F6A">
          <w:rPr>
            <w:webHidden/>
          </w:rPr>
          <w:tab/>
        </w:r>
        <w:r w:rsidR="00060276" w:rsidRPr="009F5F6A">
          <w:rPr>
            <w:webHidden/>
          </w:rPr>
          <w:fldChar w:fldCharType="begin"/>
        </w:r>
        <w:r w:rsidR="00060276" w:rsidRPr="009F5F6A">
          <w:rPr>
            <w:webHidden/>
          </w:rPr>
          <w:instrText xml:space="preserve"> PAGEREF _Toc515529903 \h </w:instrText>
        </w:r>
        <w:r w:rsidR="00060276" w:rsidRPr="009F5F6A">
          <w:rPr>
            <w:webHidden/>
          </w:rPr>
        </w:r>
        <w:r w:rsidR="00060276" w:rsidRPr="009F5F6A">
          <w:rPr>
            <w:webHidden/>
          </w:rPr>
          <w:fldChar w:fldCharType="separate"/>
        </w:r>
        <w:r w:rsidR="0010016D" w:rsidRPr="009F5F6A">
          <w:rPr>
            <w:webHidden/>
          </w:rPr>
          <w:t>5</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04" w:history="1">
        <w:r w:rsidR="00060276" w:rsidRPr="009F5F6A">
          <w:rPr>
            <w:rStyle w:val="ae"/>
          </w:rPr>
          <w:t>1.3.</w:t>
        </w:r>
        <w:r w:rsidR="00060276" w:rsidRPr="009F5F6A">
          <w:rPr>
            <w:rFonts w:asciiTheme="minorHAnsi" w:eastAsiaTheme="minorEastAsia" w:hAnsiTheme="minorHAnsi" w:cstheme="minorBidi"/>
            <w:b w:val="0"/>
            <w:bCs w:val="0"/>
            <w:sz w:val="22"/>
            <w:szCs w:val="22"/>
          </w:rPr>
          <w:tab/>
        </w:r>
        <w:r w:rsidR="00060276" w:rsidRPr="009F5F6A">
          <w:rPr>
            <w:rStyle w:val="ae"/>
          </w:rPr>
          <w:t>Особые положения в связи с проведением конкурса на ЭТП</w:t>
        </w:r>
        <w:r w:rsidR="00060276" w:rsidRPr="009F5F6A">
          <w:rPr>
            <w:webHidden/>
          </w:rPr>
          <w:tab/>
        </w:r>
        <w:r w:rsidR="00060276" w:rsidRPr="009F5F6A">
          <w:rPr>
            <w:webHidden/>
          </w:rPr>
          <w:fldChar w:fldCharType="begin"/>
        </w:r>
        <w:r w:rsidR="00060276" w:rsidRPr="009F5F6A">
          <w:rPr>
            <w:webHidden/>
          </w:rPr>
          <w:instrText xml:space="preserve"> PAGEREF _Toc515529904 \h </w:instrText>
        </w:r>
        <w:r w:rsidR="00060276" w:rsidRPr="009F5F6A">
          <w:rPr>
            <w:webHidden/>
          </w:rPr>
        </w:r>
        <w:r w:rsidR="00060276" w:rsidRPr="009F5F6A">
          <w:rPr>
            <w:webHidden/>
          </w:rPr>
          <w:fldChar w:fldCharType="separate"/>
        </w:r>
        <w:r w:rsidR="0010016D" w:rsidRPr="009F5F6A">
          <w:rPr>
            <w:webHidden/>
          </w:rPr>
          <w:t>6</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05" w:history="1">
        <w:r w:rsidR="00060276" w:rsidRPr="009F5F6A">
          <w:rPr>
            <w:rStyle w:val="ae"/>
          </w:rPr>
          <w:t>1.4.</w:t>
        </w:r>
        <w:r w:rsidR="00060276" w:rsidRPr="009F5F6A">
          <w:rPr>
            <w:rFonts w:asciiTheme="minorHAnsi" w:eastAsiaTheme="minorEastAsia" w:hAnsiTheme="minorHAnsi" w:cstheme="minorBidi"/>
            <w:b w:val="0"/>
            <w:bCs w:val="0"/>
            <w:sz w:val="22"/>
            <w:szCs w:val="22"/>
          </w:rPr>
          <w:tab/>
        </w:r>
        <w:r w:rsidR="00060276" w:rsidRPr="009F5F6A">
          <w:rPr>
            <w:rStyle w:val="ae"/>
          </w:rPr>
          <w:t>Обжалование</w:t>
        </w:r>
        <w:r w:rsidR="00060276" w:rsidRPr="009F5F6A">
          <w:rPr>
            <w:webHidden/>
          </w:rPr>
          <w:tab/>
        </w:r>
        <w:r w:rsidR="00060276" w:rsidRPr="009F5F6A">
          <w:rPr>
            <w:webHidden/>
          </w:rPr>
          <w:fldChar w:fldCharType="begin"/>
        </w:r>
        <w:r w:rsidR="00060276" w:rsidRPr="009F5F6A">
          <w:rPr>
            <w:webHidden/>
          </w:rPr>
          <w:instrText xml:space="preserve"> PAGEREF _Toc515529905 \h </w:instrText>
        </w:r>
        <w:r w:rsidR="00060276" w:rsidRPr="009F5F6A">
          <w:rPr>
            <w:webHidden/>
          </w:rPr>
        </w:r>
        <w:r w:rsidR="00060276" w:rsidRPr="009F5F6A">
          <w:rPr>
            <w:webHidden/>
          </w:rPr>
          <w:fldChar w:fldCharType="separate"/>
        </w:r>
        <w:r w:rsidR="0010016D" w:rsidRPr="009F5F6A">
          <w:rPr>
            <w:webHidden/>
          </w:rPr>
          <w:t>7</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06" w:history="1">
        <w:r w:rsidR="00060276" w:rsidRPr="009F5F6A">
          <w:rPr>
            <w:rStyle w:val="ae"/>
          </w:rPr>
          <w:t>1.5.</w:t>
        </w:r>
        <w:r w:rsidR="00060276" w:rsidRPr="009F5F6A">
          <w:rPr>
            <w:rFonts w:asciiTheme="minorHAnsi" w:eastAsiaTheme="minorEastAsia" w:hAnsiTheme="minorHAnsi" w:cstheme="minorBidi"/>
            <w:b w:val="0"/>
            <w:bCs w:val="0"/>
            <w:sz w:val="22"/>
            <w:szCs w:val="22"/>
          </w:rPr>
          <w:tab/>
        </w:r>
        <w:r w:rsidR="00060276" w:rsidRPr="009F5F6A">
          <w:rPr>
            <w:rStyle w:val="ae"/>
          </w:rPr>
          <w:t>Прочие положения</w:t>
        </w:r>
        <w:r w:rsidR="00060276" w:rsidRPr="009F5F6A">
          <w:rPr>
            <w:webHidden/>
          </w:rPr>
          <w:tab/>
        </w:r>
        <w:r w:rsidR="00060276" w:rsidRPr="009F5F6A">
          <w:rPr>
            <w:webHidden/>
          </w:rPr>
          <w:fldChar w:fldCharType="begin"/>
        </w:r>
        <w:r w:rsidR="00060276" w:rsidRPr="009F5F6A">
          <w:rPr>
            <w:webHidden/>
          </w:rPr>
          <w:instrText xml:space="preserve"> PAGEREF _Toc515529906 \h </w:instrText>
        </w:r>
        <w:r w:rsidR="00060276" w:rsidRPr="009F5F6A">
          <w:rPr>
            <w:webHidden/>
          </w:rPr>
        </w:r>
        <w:r w:rsidR="00060276" w:rsidRPr="009F5F6A">
          <w:rPr>
            <w:webHidden/>
          </w:rPr>
          <w:fldChar w:fldCharType="separate"/>
        </w:r>
        <w:r w:rsidR="0010016D" w:rsidRPr="009F5F6A">
          <w:rPr>
            <w:webHidden/>
          </w:rPr>
          <w:t>7</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07" w:history="1">
        <w:r w:rsidR="00060276" w:rsidRPr="009F5F6A">
          <w:rPr>
            <w:rStyle w:val="ae"/>
          </w:rPr>
          <w:t>1.6.</w:t>
        </w:r>
        <w:r w:rsidR="00060276" w:rsidRPr="009F5F6A">
          <w:rPr>
            <w:rFonts w:asciiTheme="minorHAnsi" w:eastAsiaTheme="minorEastAsia" w:hAnsiTheme="minorHAnsi" w:cstheme="minorBidi"/>
            <w:b w:val="0"/>
            <w:bCs w:val="0"/>
            <w:sz w:val="22"/>
            <w:szCs w:val="22"/>
          </w:rPr>
          <w:tab/>
        </w:r>
        <w:r w:rsidR="00060276" w:rsidRPr="009F5F6A">
          <w:rPr>
            <w:rStyle w:val="ae"/>
          </w:rPr>
          <w:t>Закупка работ с разбиением заказа на лоты</w:t>
        </w:r>
        <w:r w:rsidR="00060276" w:rsidRPr="009F5F6A">
          <w:rPr>
            <w:webHidden/>
          </w:rPr>
          <w:tab/>
        </w:r>
        <w:r w:rsidR="00060276" w:rsidRPr="009F5F6A">
          <w:rPr>
            <w:webHidden/>
          </w:rPr>
          <w:fldChar w:fldCharType="begin"/>
        </w:r>
        <w:r w:rsidR="00060276" w:rsidRPr="009F5F6A">
          <w:rPr>
            <w:webHidden/>
          </w:rPr>
          <w:instrText xml:space="preserve"> PAGEREF _Toc515529907 \h </w:instrText>
        </w:r>
        <w:r w:rsidR="00060276" w:rsidRPr="009F5F6A">
          <w:rPr>
            <w:webHidden/>
          </w:rPr>
        </w:r>
        <w:r w:rsidR="00060276" w:rsidRPr="009F5F6A">
          <w:rPr>
            <w:webHidden/>
          </w:rPr>
          <w:fldChar w:fldCharType="separate"/>
        </w:r>
        <w:r w:rsidR="0010016D" w:rsidRPr="009F5F6A">
          <w:rPr>
            <w:webHidden/>
          </w:rPr>
          <w:t>8</w:t>
        </w:r>
        <w:r w:rsidR="00060276" w:rsidRPr="009F5F6A">
          <w:rPr>
            <w:webHidden/>
          </w:rPr>
          <w:fldChar w:fldCharType="end"/>
        </w:r>
      </w:hyperlink>
    </w:p>
    <w:p w:rsidR="00060276" w:rsidRPr="009F5F6A" w:rsidRDefault="00E353C9">
      <w:pPr>
        <w:pStyle w:val="12"/>
        <w:rPr>
          <w:rFonts w:asciiTheme="minorHAnsi" w:eastAsiaTheme="minorEastAsia" w:hAnsiTheme="minorHAnsi" w:cstheme="minorBidi"/>
          <w:b w:val="0"/>
          <w:caps w:val="0"/>
          <w:szCs w:val="22"/>
        </w:rPr>
      </w:pPr>
      <w:hyperlink w:anchor="_Toc515529910" w:history="1">
        <w:r w:rsidR="00060276" w:rsidRPr="009F5F6A">
          <w:rPr>
            <w:rStyle w:val="ae"/>
          </w:rPr>
          <w:t>2.</w:t>
        </w:r>
        <w:r w:rsidR="00060276" w:rsidRPr="009F5F6A">
          <w:rPr>
            <w:rFonts w:asciiTheme="minorHAnsi" w:eastAsiaTheme="minorEastAsia" w:hAnsiTheme="minorHAnsi" w:cstheme="minorBidi"/>
            <w:b w:val="0"/>
            <w:caps w:val="0"/>
            <w:szCs w:val="22"/>
          </w:rPr>
          <w:tab/>
        </w:r>
        <w:r w:rsidR="00060276" w:rsidRPr="009F5F6A">
          <w:rPr>
            <w:rStyle w:val="ae"/>
          </w:rPr>
          <w:t>ПРОЕКТ ДОГОВОРА. Антикоррупционная оговорка, включаемая в проект договора.</w:t>
        </w:r>
        <w:r w:rsidR="00060276" w:rsidRPr="009F5F6A">
          <w:rPr>
            <w:webHidden/>
          </w:rPr>
          <w:tab/>
        </w:r>
        <w:r w:rsidR="00060276" w:rsidRPr="009F5F6A">
          <w:rPr>
            <w:webHidden/>
          </w:rPr>
          <w:fldChar w:fldCharType="begin"/>
        </w:r>
        <w:r w:rsidR="00060276" w:rsidRPr="009F5F6A">
          <w:rPr>
            <w:webHidden/>
          </w:rPr>
          <w:instrText xml:space="preserve"> PAGEREF _Toc515529910 \h </w:instrText>
        </w:r>
        <w:r w:rsidR="00060276" w:rsidRPr="009F5F6A">
          <w:rPr>
            <w:webHidden/>
          </w:rPr>
        </w:r>
        <w:r w:rsidR="00060276" w:rsidRPr="009F5F6A">
          <w:rPr>
            <w:webHidden/>
          </w:rPr>
          <w:fldChar w:fldCharType="separate"/>
        </w:r>
        <w:r w:rsidR="0010016D" w:rsidRPr="009F5F6A">
          <w:rPr>
            <w:webHidden/>
          </w:rPr>
          <w:t>10</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11" w:history="1">
        <w:r w:rsidR="00060276" w:rsidRPr="009F5F6A">
          <w:rPr>
            <w:rStyle w:val="ae"/>
          </w:rPr>
          <w:t>2.1</w:t>
        </w:r>
        <w:r w:rsidR="00060276" w:rsidRPr="009F5F6A">
          <w:rPr>
            <w:rFonts w:asciiTheme="minorHAnsi" w:eastAsiaTheme="minorEastAsia" w:hAnsiTheme="minorHAnsi" w:cstheme="minorBidi"/>
            <w:b w:val="0"/>
            <w:bCs w:val="0"/>
            <w:sz w:val="22"/>
            <w:szCs w:val="22"/>
          </w:rPr>
          <w:tab/>
        </w:r>
        <w:r w:rsidR="00060276" w:rsidRPr="009F5F6A">
          <w:rPr>
            <w:rStyle w:val="ae"/>
          </w:rPr>
          <w:t>Проект договора</w:t>
        </w:r>
        <w:r w:rsidR="00060276" w:rsidRPr="009F5F6A">
          <w:rPr>
            <w:webHidden/>
          </w:rPr>
          <w:tab/>
        </w:r>
        <w:r w:rsidR="00060276" w:rsidRPr="009F5F6A">
          <w:rPr>
            <w:webHidden/>
          </w:rPr>
          <w:fldChar w:fldCharType="begin"/>
        </w:r>
        <w:r w:rsidR="00060276" w:rsidRPr="009F5F6A">
          <w:rPr>
            <w:webHidden/>
          </w:rPr>
          <w:instrText xml:space="preserve"> PAGEREF _Toc515529911 \h </w:instrText>
        </w:r>
        <w:r w:rsidR="00060276" w:rsidRPr="009F5F6A">
          <w:rPr>
            <w:webHidden/>
          </w:rPr>
        </w:r>
        <w:r w:rsidR="00060276" w:rsidRPr="009F5F6A">
          <w:rPr>
            <w:webHidden/>
          </w:rPr>
          <w:fldChar w:fldCharType="separate"/>
        </w:r>
        <w:r w:rsidR="0010016D" w:rsidRPr="009F5F6A">
          <w:rPr>
            <w:webHidden/>
          </w:rPr>
          <w:t>10</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16" w:history="1">
        <w:r w:rsidR="00060276" w:rsidRPr="009F5F6A">
          <w:rPr>
            <w:rStyle w:val="ae"/>
          </w:rPr>
          <w:t>2.2</w:t>
        </w:r>
        <w:r w:rsidR="00060276" w:rsidRPr="009F5F6A">
          <w:rPr>
            <w:rFonts w:asciiTheme="minorHAnsi" w:eastAsiaTheme="minorEastAsia" w:hAnsiTheme="minorHAnsi" w:cstheme="minorBidi"/>
            <w:b w:val="0"/>
            <w:bCs w:val="0"/>
            <w:sz w:val="22"/>
            <w:szCs w:val="22"/>
          </w:rPr>
          <w:tab/>
        </w:r>
        <w:r w:rsidR="00060276" w:rsidRPr="009F5F6A">
          <w:rPr>
            <w:rStyle w:val="ae"/>
          </w:rPr>
          <w:t>Антикоррупционная оговорка, включаемая в проект договора</w:t>
        </w:r>
        <w:r w:rsidR="00060276" w:rsidRPr="009F5F6A">
          <w:rPr>
            <w:webHidden/>
          </w:rPr>
          <w:tab/>
        </w:r>
        <w:r w:rsidR="00060276" w:rsidRPr="009F5F6A">
          <w:rPr>
            <w:webHidden/>
          </w:rPr>
          <w:fldChar w:fldCharType="begin"/>
        </w:r>
        <w:r w:rsidR="00060276" w:rsidRPr="009F5F6A">
          <w:rPr>
            <w:webHidden/>
          </w:rPr>
          <w:instrText xml:space="preserve"> PAGEREF _Toc515529916 \h </w:instrText>
        </w:r>
        <w:r w:rsidR="00060276" w:rsidRPr="009F5F6A">
          <w:rPr>
            <w:webHidden/>
          </w:rPr>
        </w:r>
        <w:r w:rsidR="00060276" w:rsidRPr="009F5F6A">
          <w:rPr>
            <w:webHidden/>
          </w:rPr>
          <w:fldChar w:fldCharType="separate"/>
        </w:r>
        <w:r w:rsidR="0010016D" w:rsidRPr="009F5F6A">
          <w:rPr>
            <w:webHidden/>
          </w:rPr>
          <w:t>10</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20" w:history="1">
        <w:r w:rsidR="00060276" w:rsidRPr="009F5F6A">
          <w:rPr>
            <w:rStyle w:val="ae"/>
          </w:rPr>
          <w:t>2.3</w:t>
        </w:r>
        <w:r w:rsidR="00060276" w:rsidRPr="009F5F6A">
          <w:rPr>
            <w:rFonts w:asciiTheme="minorHAnsi" w:eastAsiaTheme="minorEastAsia" w:hAnsiTheme="minorHAnsi" w:cstheme="minorBidi"/>
            <w:b w:val="0"/>
            <w:bCs w:val="0"/>
            <w:sz w:val="22"/>
            <w:szCs w:val="22"/>
          </w:rPr>
          <w:tab/>
        </w:r>
        <w:r w:rsidR="00060276" w:rsidRPr="009F5F6A">
          <w:rPr>
            <w:rStyle w:val="ae"/>
          </w:rPr>
          <w:t>Дополнительные условия, включаемые в проект договора</w:t>
        </w:r>
        <w:r w:rsidR="00060276" w:rsidRPr="009F5F6A">
          <w:rPr>
            <w:webHidden/>
          </w:rPr>
          <w:tab/>
        </w:r>
        <w:r w:rsidR="00060276" w:rsidRPr="009F5F6A">
          <w:rPr>
            <w:webHidden/>
          </w:rPr>
          <w:fldChar w:fldCharType="begin"/>
        </w:r>
        <w:r w:rsidR="00060276" w:rsidRPr="009F5F6A">
          <w:rPr>
            <w:webHidden/>
          </w:rPr>
          <w:instrText xml:space="preserve"> PAGEREF _Toc515529920 \h </w:instrText>
        </w:r>
        <w:r w:rsidR="00060276" w:rsidRPr="009F5F6A">
          <w:rPr>
            <w:webHidden/>
          </w:rPr>
        </w:r>
        <w:r w:rsidR="00060276" w:rsidRPr="009F5F6A">
          <w:rPr>
            <w:webHidden/>
          </w:rPr>
          <w:fldChar w:fldCharType="separate"/>
        </w:r>
        <w:r w:rsidR="0010016D" w:rsidRPr="009F5F6A">
          <w:rPr>
            <w:webHidden/>
          </w:rPr>
          <w:t>12</w:t>
        </w:r>
        <w:r w:rsidR="00060276" w:rsidRPr="009F5F6A">
          <w:rPr>
            <w:webHidden/>
          </w:rPr>
          <w:fldChar w:fldCharType="end"/>
        </w:r>
      </w:hyperlink>
    </w:p>
    <w:p w:rsidR="00060276" w:rsidRPr="009F5F6A" w:rsidRDefault="00E353C9">
      <w:pPr>
        <w:pStyle w:val="12"/>
        <w:rPr>
          <w:rFonts w:asciiTheme="minorHAnsi" w:eastAsiaTheme="minorEastAsia" w:hAnsiTheme="minorHAnsi" w:cstheme="minorBidi"/>
          <w:b w:val="0"/>
          <w:caps w:val="0"/>
          <w:szCs w:val="22"/>
        </w:rPr>
      </w:pPr>
      <w:hyperlink w:anchor="_Toc515529928" w:history="1">
        <w:r w:rsidR="00060276" w:rsidRPr="009F5F6A">
          <w:rPr>
            <w:rStyle w:val="ae"/>
          </w:rPr>
          <w:t>3.</w:t>
        </w:r>
        <w:r w:rsidR="00060276" w:rsidRPr="009F5F6A">
          <w:rPr>
            <w:rFonts w:asciiTheme="minorHAnsi" w:eastAsiaTheme="minorEastAsia" w:hAnsiTheme="minorHAnsi" w:cstheme="minorBidi"/>
            <w:b w:val="0"/>
            <w:caps w:val="0"/>
            <w:szCs w:val="22"/>
          </w:rPr>
          <w:tab/>
        </w:r>
        <w:r w:rsidR="00060276" w:rsidRPr="009F5F6A">
          <w:rPr>
            <w:rStyle w:val="ae"/>
          </w:rPr>
          <w:t>ПОРЯДОК ПРОВЕДЕНИЯ КОНКУРСА. ИНСТРУКЦИИ ПО ПОДГОТОВКЕ КОНКУРСНЫХ ЗАЯВОК</w:t>
        </w:r>
        <w:r w:rsidR="00060276" w:rsidRPr="009F5F6A">
          <w:rPr>
            <w:webHidden/>
          </w:rPr>
          <w:tab/>
        </w:r>
        <w:r w:rsidR="00060276" w:rsidRPr="009F5F6A">
          <w:rPr>
            <w:webHidden/>
          </w:rPr>
          <w:fldChar w:fldCharType="begin"/>
        </w:r>
        <w:r w:rsidR="00060276" w:rsidRPr="009F5F6A">
          <w:rPr>
            <w:webHidden/>
          </w:rPr>
          <w:instrText xml:space="preserve"> PAGEREF _Toc515529928 \h </w:instrText>
        </w:r>
        <w:r w:rsidR="00060276" w:rsidRPr="009F5F6A">
          <w:rPr>
            <w:webHidden/>
          </w:rPr>
        </w:r>
        <w:r w:rsidR="00060276" w:rsidRPr="009F5F6A">
          <w:rPr>
            <w:webHidden/>
          </w:rPr>
          <w:fldChar w:fldCharType="separate"/>
        </w:r>
        <w:r w:rsidR="0010016D" w:rsidRPr="009F5F6A">
          <w:rPr>
            <w:webHidden/>
          </w:rPr>
          <w:t>13</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29" w:history="1">
        <w:r w:rsidR="00060276" w:rsidRPr="009F5F6A">
          <w:rPr>
            <w:rStyle w:val="ae"/>
          </w:rPr>
          <w:t>3.1</w:t>
        </w:r>
        <w:r w:rsidR="00060276" w:rsidRPr="009F5F6A">
          <w:rPr>
            <w:rFonts w:asciiTheme="minorHAnsi" w:eastAsiaTheme="minorEastAsia" w:hAnsiTheme="minorHAnsi" w:cstheme="minorBidi"/>
            <w:b w:val="0"/>
            <w:bCs w:val="0"/>
            <w:sz w:val="22"/>
            <w:szCs w:val="22"/>
          </w:rPr>
          <w:tab/>
        </w:r>
        <w:r w:rsidR="00060276" w:rsidRPr="009F5F6A">
          <w:rPr>
            <w:rStyle w:val="ae"/>
          </w:rPr>
          <w:t>Общий порядок проведения конкурса</w:t>
        </w:r>
        <w:r w:rsidR="00060276" w:rsidRPr="009F5F6A">
          <w:rPr>
            <w:webHidden/>
          </w:rPr>
          <w:tab/>
        </w:r>
        <w:r w:rsidR="00060276" w:rsidRPr="009F5F6A">
          <w:rPr>
            <w:webHidden/>
          </w:rPr>
          <w:fldChar w:fldCharType="begin"/>
        </w:r>
        <w:r w:rsidR="00060276" w:rsidRPr="009F5F6A">
          <w:rPr>
            <w:webHidden/>
          </w:rPr>
          <w:instrText xml:space="preserve"> PAGEREF _Toc515529929 \h </w:instrText>
        </w:r>
        <w:r w:rsidR="00060276" w:rsidRPr="009F5F6A">
          <w:rPr>
            <w:webHidden/>
          </w:rPr>
        </w:r>
        <w:r w:rsidR="00060276" w:rsidRPr="009F5F6A">
          <w:rPr>
            <w:webHidden/>
          </w:rPr>
          <w:fldChar w:fldCharType="separate"/>
        </w:r>
        <w:r w:rsidR="0010016D" w:rsidRPr="009F5F6A">
          <w:rPr>
            <w:webHidden/>
          </w:rPr>
          <w:t>13</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30" w:history="1">
        <w:r w:rsidR="00060276" w:rsidRPr="009F5F6A">
          <w:rPr>
            <w:rStyle w:val="ae"/>
          </w:rPr>
          <w:t>3.2</w:t>
        </w:r>
        <w:r w:rsidR="00060276" w:rsidRPr="009F5F6A">
          <w:rPr>
            <w:rFonts w:asciiTheme="minorHAnsi" w:eastAsiaTheme="minorEastAsia" w:hAnsiTheme="minorHAnsi" w:cstheme="minorBidi"/>
            <w:b w:val="0"/>
            <w:bCs w:val="0"/>
            <w:sz w:val="22"/>
            <w:szCs w:val="22"/>
          </w:rPr>
          <w:tab/>
        </w:r>
        <w:r w:rsidR="00060276" w:rsidRPr="009F5F6A">
          <w:rPr>
            <w:rStyle w:val="ae"/>
          </w:rPr>
          <w:t>Публикация Извещения о проведении конкурса и Конкурсной документации</w:t>
        </w:r>
        <w:r w:rsidR="00060276" w:rsidRPr="009F5F6A">
          <w:rPr>
            <w:webHidden/>
          </w:rPr>
          <w:tab/>
        </w:r>
        <w:r w:rsidR="00060276" w:rsidRPr="009F5F6A">
          <w:rPr>
            <w:webHidden/>
          </w:rPr>
          <w:fldChar w:fldCharType="begin"/>
        </w:r>
        <w:r w:rsidR="00060276" w:rsidRPr="009F5F6A">
          <w:rPr>
            <w:webHidden/>
          </w:rPr>
          <w:instrText xml:space="preserve"> PAGEREF _Toc515529930 \h </w:instrText>
        </w:r>
        <w:r w:rsidR="00060276" w:rsidRPr="009F5F6A">
          <w:rPr>
            <w:webHidden/>
          </w:rPr>
        </w:r>
        <w:r w:rsidR="00060276" w:rsidRPr="009F5F6A">
          <w:rPr>
            <w:webHidden/>
          </w:rPr>
          <w:fldChar w:fldCharType="separate"/>
        </w:r>
        <w:r w:rsidR="0010016D" w:rsidRPr="009F5F6A">
          <w:rPr>
            <w:webHidden/>
          </w:rPr>
          <w:t>13</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31" w:history="1">
        <w:r w:rsidR="00060276" w:rsidRPr="009F5F6A">
          <w:rPr>
            <w:rStyle w:val="ae"/>
          </w:rPr>
          <w:t>3.3</w:t>
        </w:r>
        <w:r w:rsidR="00060276" w:rsidRPr="009F5F6A">
          <w:rPr>
            <w:rFonts w:asciiTheme="minorHAnsi" w:eastAsiaTheme="minorEastAsia" w:hAnsiTheme="minorHAnsi" w:cstheme="minorBidi"/>
            <w:b w:val="0"/>
            <w:bCs w:val="0"/>
            <w:sz w:val="22"/>
            <w:szCs w:val="22"/>
          </w:rPr>
          <w:tab/>
        </w:r>
        <w:r w:rsidR="00060276" w:rsidRPr="009F5F6A">
          <w:rPr>
            <w:rStyle w:val="ae"/>
          </w:rPr>
          <w:t>Требования к Участнику конкурса. Подтверждение соответствия предъявляемым требованиям</w:t>
        </w:r>
        <w:r w:rsidR="00060276" w:rsidRPr="009F5F6A">
          <w:rPr>
            <w:webHidden/>
          </w:rPr>
          <w:tab/>
        </w:r>
        <w:r w:rsidR="00060276" w:rsidRPr="009F5F6A">
          <w:rPr>
            <w:webHidden/>
          </w:rPr>
          <w:fldChar w:fldCharType="begin"/>
        </w:r>
        <w:r w:rsidR="00060276" w:rsidRPr="009F5F6A">
          <w:rPr>
            <w:webHidden/>
          </w:rPr>
          <w:instrText xml:space="preserve"> PAGEREF _Toc515529931 \h </w:instrText>
        </w:r>
        <w:r w:rsidR="00060276" w:rsidRPr="009F5F6A">
          <w:rPr>
            <w:webHidden/>
          </w:rPr>
        </w:r>
        <w:r w:rsidR="00060276" w:rsidRPr="009F5F6A">
          <w:rPr>
            <w:webHidden/>
          </w:rPr>
          <w:fldChar w:fldCharType="separate"/>
        </w:r>
        <w:r w:rsidR="0010016D" w:rsidRPr="009F5F6A">
          <w:rPr>
            <w:webHidden/>
          </w:rPr>
          <w:t>14</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36" w:history="1">
        <w:r w:rsidR="00060276" w:rsidRPr="009F5F6A">
          <w:rPr>
            <w:rStyle w:val="ae"/>
          </w:rPr>
          <w:t>3.4</w:t>
        </w:r>
        <w:r w:rsidR="00060276" w:rsidRPr="009F5F6A">
          <w:rPr>
            <w:rFonts w:asciiTheme="minorHAnsi" w:eastAsiaTheme="minorEastAsia" w:hAnsiTheme="minorHAnsi" w:cstheme="minorBidi"/>
            <w:b w:val="0"/>
            <w:bCs w:val="0"/>
            <w:sz w:val="22"/>
            <w:szCs w:val="22"/>
          </w:rPr>
          <w:tab/>
        </w:r>
        <w:r w:rsidR="00060276" w:rsidRPr="009F5F6A">
          <w:rPr>
            <w:rStyle w:val="ae"/>
          </w:rPr>
          <w:t>Подготовка Заявок</w:t>
        </w:r>
        <w:r w:rsidR="00060276" w:rsidRPr="009F5F6A">
          <w:rPr>
            <w:webHidden/>
          </w:rPr>
          <w:tab/>
        </w:r>
        <w:r w:rsidR="00060276" w:rsidRPr="009F5F6A">
          <w:rPr>
            <w:webHidden/>
          </w:rPr>
          <w:fldChar w:fldCharType="begin"/>
        </w:r>
        <w:r w:rsidR="00060276" w:rsidRPr="009F5F6A">
          <w:rPr>
            <w:webHidden/>
          </w:rPr>
          <w:instrText xml:space="preserve"> PAGEREF _Toc515529936 \h </w:instrText>
        </w:r>
        <w:r w:rsidR="00060276" w:rsidRPr="009F5F6A">
          <w:rPr>
            <w:webHidden/>
          </w:rPr>
        </w:r>
        <w:r w:rsidR="00060276" w:rsidRPr="009F5F6A">
          <w:rPr>
            <w:webHidden/>
          </w:rPr>
          <w:fldChar w:fldCharType="separate"/>
        </w:r>
        <w:r w:rsidR="0010016D" w:rsidRPr="009F5F6A">
          <w:rPr>
            <w:webHidden/>
          </w:rPr>
          <w:t>22</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45" w:history="1">
        <w:r w:rsidR="00060276" w:rsidRPr="009F5F6A">
          <w:rPr>
            <w:rStyle w:val="ae"/>
          </w:rPr>
          <w:t>3.5</w:t>
        </w:r>
        <w:r w:rsidR="00060276" w:rsidRPr="009F5F6A">
          <w:rPr>
            <w:rFonts w:asciiTheme="minorHAnsi" w:eastAsiaTheme="minorEastAsia" w:hAnsiTheme="minorHAnsi" w:cstheme="minorBidi"/>
            <w:b w:val="0"/>
            <w:bCs w:val="0"/>
            <w:sz w:val="22"/>
            <w:szCs w:val="22"/>
          </w:rPr>
          <w:tab/>
        </w:r>
        <w:r w:rsidR="00060276" w:rsidRPr="009F5F6A">
          <w:rPr>
            <w:rStyle w:val="ae"/>
          </w:rPr>
          <w:t>Разъяснение Конкурсной документации, внесение изменений в Конкурсную документацию</w:t>
        </w:r>
        <w:r w:rsidR="00060276" w:rsidRPr="009F5F6A">
          <w:rPr>
            <w:webHidden/>
          </w:rPr>
          <w:tab/>
        </w:r>
        <w:r w:rsidR="00060276" w:rsidRPr="009F5F6A">
          <w:rPr>
            <w:webHidden/>
          </w:rPr>
          <w:fldChar w:fldCharType="begin"/>
        </w:r>
        <w:r w:rsidR="00060276" w:rsidRPr="009F5F6A">
          <w:rPr>
            <w:webHidden/>
          </w:rPr>
          <w:instrText xml:space="preserve"> PAGEREF _Toc515529945 \h </w:instrText>
        </w:r>
        <w:r w:rsidR="00060276" w:rsidRPr="009F5F6A">
          <w:rPr>
            <w:webHidden/>
          </w:rPr>
        </w:r>
        <w:r w:rsidR="00060276" w:rsidRPr="009F5F6A">
          <w:rPr>
            <w:webHidden/>
          </w:rPr>
          <w:fldChar w:fldCharType="separate"/>
        </w:r>
        <w:r w:rsidR="0010016D" w:rsidRPr="009F5F6A">
          <w:rPr>
            <w:webHidden/>
          </w:rPr>
          <w:t>31</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49" w:history="1">
        <w:r w:rsidR="00060276" w:rsidRPr="009F5F6A">
          <w:rPr>
            <w:rStyle w:val="ae"/>
          </w:rPr>
          <w:t>3.6</w:t>
        </w:r>
        <w:r w:rsidR="00060276" w:rsidRPr="009F5F6A">
          <w:rPr>
            <w:rFonts w:asciiTheme="minorHAnsi" w:eastAsiaTheme="minorEastAsia" w:hAnsiTheme="minorHAnsi" w:cstheme="minorBidi"/>
            <w:b w:val="0"/>
            <w:bCs w:val="0"/>
            <w:sz w:val="22"/>
            <w:szCs w:val="22"/>
          </w:rPr>
          <w:tab/>
        </w:r>
        <w:r w:rsidR="00060276" w:rsidRPr="009F5F6A">
          <w:rPr>
            <w:rStyle w:val="ae"/>
          </w:rPr>
          <w:t>Подача Заявок и их прием</w:t>
        </w:r>
        <w:r w:rsidR="00060276" w:rsidRPr="009F5F6A">
          <w:rPr>
            <w:webHidden/>
          </w:rPr>
          <w:tab/>
        </w:r>
        <w:r w:rsidR="00060276" w:rsidRPr="009F5F6A">
          <w:rPr>
            <w:webHidden/>
          </w:rPr>
          <w:fldChar w:fldCharType="begin"/>
        </w:r>
        <w:r w:rsidR="00060276" w:rsidRPr="009F5F6A">
          <w:rPr>
            <w:webHidden/>
          </w:rPr>
          <w:instrText xml:space="preserve"> PAGEREF _Toc515529949 \h </w:instrText>
        </w:r>
        <w:r w:rsidR="00060276" w:rsidRPr="009F5F6A">
          <w:rPr>
            <w:webHidden/>
          </w:rPr>
        </w:r>
        <w:r w:rsidR="00060276" w:rsidRPr="009F5F6A">
          <w:rPr>
            <w:webHidden/>
          </w:rPr>
          <w:fldChar w:fldCharType="separate"/>
        </w:r>
        <w:r w:rsidR="0010016D" w:rsidRPr="009F5F6A">
          <w:rPr>
            <w:webHidden/>
          </w:rPr>
          <w:t>32</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52" w:history="1">
        <w:r w:rsidR="00060276" w:rsidRPr="009F5F6A">
          <w:rPr>
            <w:rStyle w:val="ae"/>
          </w:rPr>
          <w:t>3.7</w:t>
        </w:r>
        <w:r w:rsidR="00060276" w:rsidRPr="009F5F6A">
          <w:rPr>
            <w:rFonts w:asciiTheme="minorHAnsi" w:eastAsiaTheme="minorEastAsia" w:hAnsiTheme="minorHAnsi" w:cstheme="minorBidi"/>
            <w:b w:val="0"/>
            <w:bCs w:val="0"/>
            <w:sz w:val="22"/>
            <w:szCs w:val="22"/>
          </w:rPr>
          <w:tab/>
        </w:r>
        <w:r w:rsidR="00060276" w:rsidRPr="009F5F6A">
          <w:rPr>
            <w:rStyle w:val="ae"/>
          </w:rPr>
          <w:t>Изменение и отзыв Заявок</w:t>
        </w:r>
        <w:r w:rsidR="00060276" w:rsidRPr="009F5F6A">
          <w:rPr>
            <w:webHidden/>
          </w:rPr>
          <w:tab/>
        </w:r>
        <w:r w:rsidR="00060276" w:rsidRPr="009F5F6A">
          <w:rPr>
            <w:webHidden/>
          </w:rPr>
          <w:fldChar w:fldCharType="begin"/>
        </w:r>
        <w:r w:rsidR="00060276" w:rsidRPr="009F5F6A">
          <w:rPr>
            <w:webHidden/>
          </w:rPr>
          <w:instrText xml:space="preserve"> PAGEREF _Toc515529952 \h </w:instrText>
        </w:r>
        <w:r w:rsidR="00060276" w:rsidRPr="009F5F6A">
          <w:rPr>
            <w:webHidden/>
          </w:rPr>
        </w:r>
        <w:r w:rsidR="00060276" w:rsidRPr="009F5F6A">
          <w:rPr>
            <w:webHidden/>
          </w:rPr>
          <w:fldChar w:fldCharType="separate"/>
        </w:r>
        <w:r w:rsidR="0010016D" w:rsidRPr="009F5F6A">
          <w:rPr>
            <w:webHidden/>
          </w:rPr>
          <w:t>33</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56" w:history="1">
        <w:r w:rsidR="00060276" w:rsidRPr="009F5F6A">
          <w:rPr>
            <w:rStyle w:val="ae"/>
          </w:rPr>
          <w:t>3.8</w:t>
        </w:r>
        <w:r w:rsidR="00060276" w:rsidRPr="009F5F6A">
          <w:rPr>
            <w:rFonts w:asciiTheme="minorHAnsi" w:eastAsiaTheme="minorEastAsia" w:hAnsiTheme="minorHAnsi" w:cstheme="minorBidi"/>
            <w:b w:val="0"/>
            <w:bCs w:val="0"/>
            <w:sz w:val="22"/>
            <w:szCs w:val="22"/>
          </w:rPr>
          <w:tab/>
        </w:r>
        <w:r w:rsidR="00060276" w:rsidRPr="009F5F6A">
          <w:rPr>
            <w:rStyle w:val="ae"/>
          </w:rPr>
          <w:t>Вскрытие поступивших на Конкурс конвертов</w:t>
        </w:r>
        <w:r w:rsidR="00060276" w:rsidRPr="009F5F6A">
          <w:rPr>
            <w:webHidden/>
          </w:rPr>
          <w:tab/>
        </w:r>
        <w:r w:rsidR="00060276" w:rsidRPr="009F5F6A">
          <w:rPr>
            <w:webHidden/>
          </w:rPr>
          <w:fldChar w:fldCharType="begin"/>
        </w:r>
        <w:r w:rsidR="00060276" w:rsidRPr="009F5F6A">
          <w:rPr>
            <w:webHidden/>
          </w:rPr>
          <w:instrText xml:space="preserve"> PAGEREF _Toc515529956 \h </w:instrText>
        </w:r>
        <w:r w:rsidR="00060276" w:rsidRPr="009F5F6A">
          <w:rPr>
            <w:webHidden/>
          </w:rPr>
        </w:r>
        <w:r w:rsidR="00060276" w:rsidRPr="009F5F6A">
          <w:rPr>
            <w:webHidden/>
          </w:rPr>
          <w:fldChar w:fldCharType="separate"/>
        </w:r>
        <w:r w:rsidR="0010016D" w:rsidRPr="009F5F6A">
          <w:rPr>
            <w:webHidden/>
          </w:rPr>
          <w:t>33</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61" w:history="1">
        <w:r w:rsidR="00060276" w:rsidRPr="009F5F6A">
          <w:rPr>
            <w:rStyle w:val="ae"/>
          </w:rPr>
          <w:t>3.9</w:t>
        </w:r>
        <w:r w:rsidR="00060276" w:rsidRPr="009F5F6A">
          <w:rPr>
            <w:rFonts w:asciiTheme="minorHAnsi" w:eastAsiaTheme="minorEastAsia" w:hAnsiTheme="minorHAnsi" w:cstheme="minorBidi"/>
            <w:b w:val="0"/>
            <w:bCs w:val="0"/>
            <w:sz w:val="22"/>
            <w:szCs w:val="22"/>
          </w:rPr>
          <w:tab/>
        </w:r>
        <w:r w:rsidR="00060276" w:rsidRPr="009F5F6A">
          <w:rPr>
            <w:rStyle w:val="ae"/>
          </w:rPr>
          <w:t>Оценка Заявок</w:t>
        </w:r>
        <w:r w:rsidR="00060276" w:rsidRPr="009F5F6A">
          <w:rPr>
            <w:webHidden/>
          </w:rPr>
          <w:tab/>
        </w:r>
        <w:r w:rsidR="00060276" w:rsidRPr="009F5F6A">
          <w:rPr>
            <w:webHidden/>
          </w:rPr>
          <w:fldChar w:fldCharType="begin"/>
        </w:r>
        <w:r w:rsidR="00060276" w:rsidRPr="009F5F6A">
          <w:rPr>
            <w:webHidden/>
          </w:rPr>
          <w:instrText xml:space="preserve"> PAGEREF _Toc515529961 \h </w:instrText>
        </w:r>
        <w:r w:rsidR="00060276" w:rsidRPr="009F5F6A">
          <w:rPr>
            <w:webHidden/>
          </w:rPr>
        </w:r>
        <w:r w:rsidR="00060276" w:rsidRPr="009F5F6A">
          <w:rPr>
            <w:webHidden/>
          </w:rPr>
          <w:fldChar w:fldCharType="separate"/>
        </w:r>
        <w:r w:rsidR="0010016D" w:rsidRPr="009F5F6A">
          <w:rPr>
            <w:webHidden/>
          </w:rPr>
          <w:t>33</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65" w:history="1">
        <w:r w:rsidR="00060276" w:rsidRPr="009F5F6A">
          <w:rPr>
            <w:rStyle w:val="ae"/>
          </w:rPr>
          <w:t>3.10</w:t>
        </w:r>
        <w:r w:rsidR="00060276" w:rsidRPr="009F5F6A">
          <w:rPr>
            <w:rFonts w:asciiTheme="minorHAnsi" w:eastAsiaTheme="minorEastAsia" w:hAnsiTheme="minorHAnsi" w:cstheme="minorBidi"/>
            <w:b w:val="0"/>
            <w:bCs w:val="0"/>
            <w:sz w:val="22"/>
            <w:szCs w:val="22"/>
          </w:rPr>
          <w:tab/>
        </w:r>
        <w:r w:rsidR="00060276" w:rsidRPr="009F5F6A">
          <w:rPr>
            <w:rStyle w:val="ae"/>
          </w:rPr>
          <w:t>Аукционная процедура на понижение цены (переторжка)</w:t>
        </w:r>
        <w:r w:rsidR="00060276" w:rsidRPr="009F5F6A">
          <w:rPr>
            <w:webHidden/>
          </w:rPr>
          <w:tab/>
        </w:r>
        <w:r w:rsidR="00060276" w:rsidRPr="009F5F6A">
          <w:rPr>
            <w:webHidden/>
          </w:rPr>
          <w:fldChar w:fldCharType="begin"/>
        </w:r>
        <w:r w:rsidR="00060276" w:rsidRPr="009F5F6A">
          <w:rPr>
            <w:webHidden/>
          </w:rPr>
          <w:instrText xml:space="preserve"> PAGEREF _Toc515529965 \h </w:instrText>
        </w:r>
        <w:r w:rsidR="00060276" w:rsidRPr="009F5F6A">
          <w:rPr>
            <w:webHidden/>
          </w:rPr>
        </w:r>
        <w:r w:rsidR="00060276" w:rsidRPr="009F5F6A">
          <w:rPr>
            <w:webHidden/>
          </w:rPr>
          <w:fldChar w:fldCharType="separate"/>
        </w:r>
        <w:r w:rsidR="0010016D" w:rsidRPr="009F5F6A">
          <w:rPr>
            <w:webHidden/>
          </w:rPr>
          <w:t>36</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79" w:history="1">
        <w:r w:rsidR="00060276" w:rsidRPr="009F5F6A">
          <w:rPr>
            <w:rStyle w:val="ae"/>
          </w:rPr>
          <w:t>3.11</w:t>
        </w:r>
        <w:r w:rsidR="00060276" w:rsidRPr="009F5F6A">
          <w:rPr>
            <w:rFonts w:asciiTheme="minorHAnsi" w:eastAsiaTheme="minorEastAsia" w:hAnsiTheme="minorHAnsi" w:cstheme="minorBidi"/>
            <w:b w:val="0"/>
            <w:bCs w:val="0"/>
            <w:sz w:val="22"/>
            <w:szCs w:val="22"/>
          </w:rPr>
          <w:tab/>
        </w:r>
        <w:r w:rsidR="00060276" w:rsidRPr="009F5F6A">
          <w:rPr>
            <w:rStyle w:val="ae"/>
          </w:rPr>
          <w:t>О приоритете закупки работ, выполняемых российскими лицами, по отношению к работам, выполняемым иностранными лицами</w:t>
        </w:r>
        <w:r w:rsidR="00060276" w:rsidRPr="009F5F6A">
          <w:rPr>
            <w:webHidden/>
          </w:rPr>
          <w:tab/>
        </w:r>
        <w:r w:rsidR="00060276" w:rsidRPr="009F5F6A">
          <w:rPr>
            <w:webHidden/>
          </w:rPr>
          <w:fldChar w:fldCharType="begin"/>
        </w:r>
        <w:r w:rsidR="00060276" w:rsidRPr="009F5F6A">
          <w:rPr>
            <w:webHidden/>
          </w:rPr>
          <w:instrText xml:space="preserve"> PAGEREF _Toc515529979 \h </w:instrText>
        </w:r>
        <w:r w:rsidR="00060276" w:rsidRPr="009F5F6A">
          <w:rPr>
            <w:webHidden/>
          </w:rPr>
        </w:r>
        <w:r w:rsidR="00060276" w:rsidRPr="009F5F6A">
          <w:rPr>
            <w:webHidden/>
          </w:rPr>
          <w:fldChar w:fldCharType="separate"/>
        </w:r>
        <w:r w:rsidR="0010016D" w:rsidRPr="009F5F6A">
          <w:rPr>
            <w:webHidden/>
          </w:rPr>
          <w:t>37</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80" w:history="1">
        <w:r w:rsidR="00060276" w:rsidRPr="009F5F6A">
          <w:rPr>
            <w:rStyle w:val="ae"/>
          </w:rPr>
          <w:t>3.12</w:t>
        </w:r>
        <w:r w:rsidR="00060276" w:rsidRPr="009F5F6A">
          <w:rPr>
            <w:rFonts w:asciiTheme="minorHAnsi" w:eastAsiaTheme="minorEastAsia" w:hAnsiTheme="minorHAnsi" w:cstheme="minorBidi"/>
            <w:b w:val="0"/>
            <w:bCs w:val="0"/>
            <w:sz w:val="22"/>
            <w:szCs w:val="22"/>
          </w:rPr>
          <w:tab/>
        </w:r>
        <w:r w:rsidR="00060276" w:rsidRPr="009F5F6A">
          <w:rPr>
            <w:rStyle w:val="ae"/>
          </w:rPr>
          <w:t>Подведение итогов Конкурса. Определение Победителя конкурса</w:t>
        </w:r>
        <w:r w:rsidR="00060276" w:rsidRPr="009F5F6A">
          <w:rPr>
            <w:webHidden/>
          </w:rPr>
          <w:tab/>
        </w:r>
        <w:r w:rsidR="00060276" w:rsidRPr="009F5F6A">
          <w:rPr>
            <w:webHidden/>
          </w:rPr>
          <w:fldChar w:fldCharType="begin"/>
        </w:r>
        <w:r w:rsidR="00060276" w:rsidRPr="009F5F6A">
          <w:rPr>
            <w:webHidden/>
          </w:rPr>
          <w:instrText xml:space="preserve"> PAGEREF _Toc515529980 \h </w:instrText>
        </w:r>
        <w:r w:rsidR="00060276" w:rsidRPr="009F5F6A">
          <w:rPr>
            <w:webHidden/>
          </w:rPr>
        </w:r>
        <w:r w:rsidR="00060276" w:rsidRPr="009F5F6A">
          <w:rPr>
            <w:webHidden/>
          </w:rPr>
          <w:fldChar w:fldCharType="separate"/>
        </w:r>
        <w:r w:rsidR="0010016D" w:rsidRPr="009F5F6A">
          <w:rPr>
            <w:webHidden/>
          </w:rPr>
          <w:t>38</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81" w:history="1">
        <w:r w:rsidR="00060276" w:rsidRPr="009F5F6A">
          <w:rPr>
            <w:rStyle w:val="ae"/>
          </w:rPr>
          <w:t>3.13</w:t>
        </w:r>
        <w:r w:rsidR="00060276" w:rsidRPr="009F5F6A">
          <w:rPr>
            <w:rFonts w:asciiTheme="minorHAnsi" w:eastAsiaTheme="minorEastAsia" w:hAnsiTheme="minorHAnsi" w:cstheme="minorBidi"/>
            <w:b w:val="0"/>
            <w:bCs w:val="0"/>
            <w:sz w:val="22"/>
            <w:szCs w:val="22"/>
          </w:rPr>
          <w:tab/>
        </w:r>
        <w:r w:rsidR="00060276" w:rsidRPr="009F5F6A">
          <w:rPr>
            <w:rStyle w:val="ae"/>
          </w:rPr>
          <w:t>Признание конкурса несостоявшимся</w:t>
        </w:r>
        <w:r w:rsidR="00060276" w:rsidRPr="009F5F6A">
          <w:rPr>
            <w:webHidden/>
          </w:rPr>
          <w:tab/>
        </w:r>
        <w:r w:rsidR="00060276" w:rsidRPr="009F5F6A">
          <w:rPr>
            <w:webHidden/>
          </w:rPr>
          <w:fldChar w:fldCharType="begin"/>
        </w:r>
        <w:r w:rsidR="00060276" w:rsidRPr="009F5F6A">
          <w:rPr>
            <w:webHidden/>
          </w:rPr>
          <w:instrText xml:space="preserve"> PAGEREF _Toc515529981 \h </w:instrText>
        </w:r>
        <w:r w:rsidR="00060276" w:rsidRPr="009F5F6A">
          <w:rPr>
            <w:webHidden/>
          </w:rPr>
        </w:r>
        <w:r w:rsidR="00060276" w:rsidRPr="009F5F6A">
          <w:rPr>
            <w:webHidden/>
          </w:rPr>
          <w:fldChar w:fldCharType="separate"/>
        </w:r>
        <w:r w:rsidR="0010016D" w:rsidRPr="009F5F6A">
          <w:rPr>
            <w:webHidden/>
          </w:rPr>
          <w:t>39</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82" w:history="1">
        <w:r w:rsidR="00060276" w:rsidRPr="009F5F6A">
          <w:rPr>
            <w:rStyle w:val="ae"/>
          </w:rPr>
          <w:t>3.14</w:t>
        </w:r>
        <w:r w:rsidR="00060276" w:rsidRPr="009F5F6A">
          <w:rPr>
            <w:rFonts w:asciiTheme="minorHAnsi" w:eastAsiaTheme="minorEastAsia" w:hAnsiTheme="minorHAnsi" w:cstheme="minorBidi"/>
            <w:b w:val="0"/>
            <w:bCs w:val="0"/>
            <w:sz w:val="22"/>
            <w:szCs w:val="22"/>
          </w:rPr>
          <w:tab/>
        </w:r>
        <w:r w:rsidR="00060276" w:rsidRPr="009F5F6A">
          <w:rPr>
            <w:rStyle w:val="ae"/>
          </w:rPr>
          <w:t>Подписание Протокола о результатах конкурса</w:t>
        </w:r>
        <w:r w:rsidR="00060276" w:rsidRPr="009F5F6A">
          <w:rPr>
            <w:webHidden/>
          </w:rPr>
          <w:tab/>
        </w:r>
        <w:r w:rsidR="00060276" w:rsidRPr="009F5F6A">
          <w:rPr>
            <w:webHidden/>
          </w:rPr>
          <w:fldChar w:fldCharType="begin"/>
        </w:r>
        <w:r w:rsidR="00060276" w:rsidRPr="009F5F6A">
          <w:rPr>
            <w:webHidden/>
          </w:rPr>
          <w:instrText xml:space="preserve"> PAGEREF _Toc515529982 \h </w:instrText>
        </w:r>
        <w:r w:rsidR="00060276" w:rsidRPr="009F5F6A">
          <w:rPr>
            <w:webHidden/>
          </w:rPr>
        </w:r>
        <w:r w:rsidR="00060276" w:rsidRPr="009F5F6A">
          <w:rPr>
            <w:webHidden/>
          </w:rPr>
          <w:fldChar w:fldCharType="separate"/>
        </w:r>
        <w:r w:rsidR="0010016D" w:rsidRPr="009F5F6A">
          <w:rPr>
            <w:webHidden/>
          </w:rPr>
          <w:t>39</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83" w:history="1">
        <w:r w:rsidR="00060276" w:rsidRPr="009F5F6A">
          <w:rPr>
            <w:rStyle w:val="ae"/>
          </w:rPr>
          <w:t>3.15</w:t>
        </w:r>
        <w:r w:rsidR="00060276" w:rsidRPr="009F5F6A">
          <w:rPr>
            <w:rFonts w:asciiTheme="minorHAnsi" w:eastAsiaTheme="minorEastAsia" w:hAnsiTheme="minorHAnsi" w:cstheme="minorBidi"/>
            <w:b w:val="0"/>
            <w:bCs w:val="0"/>
            <w:sz w:val="22"/>
            <w:szCs w:val="22"/>
          </w:rPr>
          <w:tab/>
        </w:r>
        <w:r w:rsidR="00060276" w:rsidRPr="009F5F6A">
          <w:rPr>
            <w:rStyle w:val="ae"/>
          </w:rPr>
          <w:t>Антидемпинговые меры</w:t>
        </w:r>
        <w:r w:rsidR="00060276" w:rsidRPr="009F5F6A">
          <w:rPr>
            <w:webHidden/>
          </w:rPr>
          <w:tab/>
        </w:r>
        <w:r w:rsidR="00060276" w:rsidRPr="009F5F6A">
          <w:rPr>
            <w:webHidden/>
          </w:rPr>
          <w:fldChar w:fldCharType="begin"/>
        </w:r>
        <w:r w:rsidR="00060276" w:rsidRPr="009F5F6A">
          <w:rPr>
            <w:webHidden/>
          </w:rPr>
          <w:instrText xml:space="preserve"> PAGEREF _Toc515529983 \h </w:instrText>
        </w:r>
        <w:r w:rsidR="00060276" w:rsidRPr="009F5F6A">
          <w:rPr>
            <w:webHidden/>
          </w:rPr>
        </w:r>
        <w:r w:rsidR="00060276" w:rsidRPr="009F5F6A">
          <w:rPr>
            <w:webHidden/>
          </w:rPr>
          <w:fldChar w:fldCharType="separate"/>
        </w:r>
        <w:r w:rsidR="0010016D" w:rsidRPr="009F5F6A">
          <w:rPr>
            <w:webHidden/>
          </w:rPr>
          <w:t>40</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84" w:history="1">
        <w:r w:rsidR="00060276" w:rsidRPr="009F5F6A">
          <w:rPr>
            <w:rStyle w:val="ae"/>
          </w:rPr>
          <w:t>3.16</w:t>
        </w:r>
        <w:r w:rsidR="00060276" w:rsidRPr="009F5F6A">
          <w:rPr>
            <w:rFonts w:asciiTheme="minorHAnsi" w:eastAsiaTheme="minorEastAsia" w:hAnsiTheme="minorHAnsi" w:cstheme="minorBidi"/>
            <w:b w:val="0"/>
            <w:bCs w:val="0"/>
            <w:sz w:val="22"/>
            <w:szCs w:val="22"/>
          </w:rPr>
          <w:tab/>
        </w:r>
        <w:r w:rsidR="00060276" w:rsidRPr="009F5F6A">
          <w:rPr>
            <w:rStyle w:val="ae"/>
          </w:rPr>
          <w:t>Проведение преддоговорных переговоров (при необходимости) и подписание Договора</w:t>
        </w:r>
        <w:r w:rsidR="00060276" w:rsidRPr="009F5F6A">
          <w:rPr>
            <w:webHidden/>
          </w:rPr>
          <w:tab/>
        </w:r>
        <w:r w:rsidR="00060276" w:rsidRPr="009F5F6A">
          <w:rPr>
            <w:webHidden/>
          </w:rPr>
          <w:fldChar w:fldCharType="begin"/>
        </w:r>
        <w:r w:rsidR="00060276" w:rsidRPr="009F5F6A">
          <w:rPr>
            <w:webHidden/>
          </w:rPr>
          <w:instrText xml:space="preserve"> PAGEREF _Toc515529984 \h </w:instrText>
        </w:r>
        <w:r w:rsidR="00060276" w:rsidRPr="009F5F6A">
          <w:rPr>
            <w:webHidden/>
          </w:rPr>
        </w:r>
        <w:r w:rsidR="00060276" w:rsidRPr="009F5F6A">
          <w:rPr>
            <w:webHidden/>
          </w:rPr>
          <w:fldChar w:fldCharType="separate"/>
        </w:r>
        <w:r w:rsidR="0010016D" w:rsidRPr="009F5F6A">
          <w:rPr>
            <w:webHidden/>
          </w:rPr>
          <w:t>41</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85" w:history="1">
        <w:r w:rsidR="00060276" w:rsidRPr="009F5F6A">
          <w:rPr>
            <w:rStyle w:val="ae"/>
          </w:rPr>
          <w:t>3.17</w:t>
        </w:r>
        <w:r w:rsidR="00060276" w:rsidRPr="009F5F6A">
          <w:rPr>
            <w:rFonts w:asciiTheme="minorHAnsi" w:eastAsiaTheme="minorEastAsia" w:hAnsiTheme="minorHAnsi" w:cstheme="minorBidi"/>
            <w:b w:val="0"/>
            <w:bCs w:val="0"/>
            <w:sz w:val="22"/>
            <w:szCs w:val="22"/>
          </w:rPr>
          <w:tab/>
        </w:r>
        <w:r w:rsidR="00060276" w:rsidRPr="009F5F6A">
          <w:rPr>
            <w:rStyle w:val="ae"/>
          </w:rPr>
          <w:t>Обеспечение исполнения обязательств Подрядчика/Исполнителя/Поставщика по Договору</w:t>
        </w:r>
        <w:r w:rsidR="00060276" w:rsidRPr="009F5F6A">
          <w:rPr>
            <w:webHidden/>
          </w:rPr>
          <w:tab/>
        </w:r>
        <w:r w:rsidR="00060276" w:rsidRPr="009F5F6A">
          <w:rPr>
            <w:webHidden/>
          </w:rPr>
          <w:fldChar w:fldCharType="begin"/>
        </w:r>
        <w:r w:rsidR="00060276" w:rsidRPr="009F5F6A">
          <w:rPr>
            <w:webHidden/>
          </w:rPr>
          <w:instrText xml:space="preserve"> PAGEREF _Toc515529985 \h </w:instrText>
        </w:r>
        <w:r w:rsidR="00060276" w:rsidRPr="009F5F6A">
          <w:rPr>
            <w:webHidden/>
          </w:rPr>
        </w:r>
        <w:r w:rsidR="00060276" w:rsidRPr="009F5F6A">
          <w:rPr>
            <w:webHidden/>
          </w:rPr>
          <w:fldChar w:fldCharType="separate"/>
        </w:r>
        <w:r w:rsidR="0010016D" w:rsidRPr="009F5F6A">
          <w:rPr>
            <w:webHidden/>
          </w:rPr>
          <w:t>43</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86" w:history="1">
        <w:r w:rsidR="00060276" w:rsidRPr="009F5F6A">
          <w:rPr>
            <w:rStyle w:val="ae"/>
          </w:rPr>
          <w:t>3.18</w:t>
        </w:r>
        <w:r w:rsidR="00060276" w:rsidRPr="009F5F6A">
          <w:rPr>
            <w:rFonts w:asciiTheme="minorHAnsi" w:eastAsiaTheme="minorEastAsia" w:hAnsiTheme="minorHAnsi" w:cstheme="minorBidi"/>
            <w:b w:val="0"/>
            <w:bCs w:val="0"/>
            <w:sz w:val="22"/>
            <w:szCs w:val="22"/>
          </w:rPr>
          <w:tab/>
        </w:r>
        <w:r w:rsidR="00060276" w:rsidRPr="009F5F6A">
          <w:rPr>
            <w:rStyle w:val="ae"/>
          </w:rPr>
          <w:t>Уведомление о результатах конкурса</w:t>
        </w:r>
        <w:r w:rsidR="00060276" w:rsidRPr="009F5F6A">
          <w:rPr>
            <w:webHidden/>
          </w:rPr>
          <w:tab/>
        </w:r>
        <w:r w:rsidR="00060276" w:rsidRPr="009F5F6A">
          <w:rPr>
            <w:webHidden/>
          </w:rPr>
          <w:fldChar w:fldCharType="begin"/>
        </w:r>
        <w:r w:rsidR="00060276" w:rsidRPr="009F5F6A">
          <w:rPr>
            <w:webHidden/>
          </w:rPr>
          <w:instrText xml:space="preserve"> PAGEREF _Toc515529986 \h </w:instrText>
        </w:r>
        <w:r w:rsidR="00060276" w:rsidRPr="009F5F6A">
          <w:rPr>
            <w:webHidden/>
          </w:rPr>
        </w:r>
        <w:r w:rsidR="00060276" w:rsidRPr="009F5F6A">
          <w:rPr>
            <w:webHidden/>
          </w:rPr>
          <w:fldChar w:fldCharType="separate"/>
        </w:r>
        <w:r w:rsidR="0010016D" w:rsidRPr="009F5F6A">
          <w:rPr>
            <w:webHidden/>
          </w:rPr>
          <w:t>43</w:t>
        </w:r>
        <w:r w:rsidR="00060276" w:rsidRPr="009F5F6A">
          <w:rPr>
            <w:webHidden/>
          </w:rPr>
          <w:fldChar w:fldCharType="end"/>
        </w:r>
      </w:hyperlink>
    </w:p>
    <w:p w:rsidR="00060276" w:rsidRPr="009F5F6A" w:rsidRDefault="00E353C9">
      <w:pPr>
        <w:pStyle w:val="12"/>
        <w:rPr>
          <w:rFonts w:asciiTheme="minorHAnsi" w:eastAsiaTheme="minorEastAsia" w:hAnsiTheme="minorHAnsi" w:cstheme="minorBidi"/>
          <w:b w:val="0"/>
          <w:caps w:val="0"/>
          <w:szCs w:val="22"/>
        </w:rPr>
      </w:pPr>
      <w:hyperlink w:anchor="_Toc515529987" w:history="1">
        <w:r w:rsidR="00060276" w:rsidRPr="009F5F6A">
          <w:rPr>
            <w:rStyle w:val="ae"/>
          </w:rPr>
          <w:t>4.</w:t>
        </w:r>
        <w:r w:rsidR="00060276" w:rsidRPr="009F5F6A">
          <w:rPr>
            <w:rFonts w:asciiTheme="minorHAnsi" w:eastAsiaTheme="minorEastAsia" w:hAnsiTheme="minorHAnsi" w:cstheme="minorBidi"/>
            <w:b w:val="0"/>
            <w:caps w:val="0"/>
            <w:szCs w:val="22"/>
          </w:rPr>
          <w:tab/>
        </w:r>
        <w:r w:rsidR="00060276" w:rsidRPr="009F5F6A">
          <w:rPr>
            <w:rStyle w:val="ae"/>
          </w:rPr>
          <w:t>Техническая часть</w:t>
        </w:r>
        <w:r w:rsidR="00060276" w:rsidRPr="009F5F6A">
          <w:rPr>
            <w:webHidden/>
          </w:rPr>
          <w:tab/>
        </w:r>
        <w:r w:rsidR="00060276" w:rsidRPr="009F5F6A">
          <w:rPr>
            <w:webHidden/>
          </w:rPr>
          <w:fldChar w:fldCharType="begin"/>
        </w:r>
        <w:r w:rsidR="00060276" w:rsidRPr="009F5F6A">
          <w:rPr>
            <w:webHidden/>
          </w:rPr>
          <w:instrText xml:space="preserve"> PAGEREF _Toc515529987 \h </w:instrText>
        </w:r>
        <w:r w:rsidR="00060276" w:rsidRPr="009F5F6A">
          <w:rPr>
            <w:webHidden/>
          </w:rPr>
        </w:r>
        <w:r w:rsidR="00060276" w:rsidRPr="009F5F6A">
          <w:rPr>
            <w:webHidden/>
          </w:rPr>
          <w:fldChar w:fldCharType="separate"/>
        </w:r>
        <w:r w:rsidR="0010016D" w:rsidRPr="009F5F6A">
          <w:rPr>
            <w:webHidden/>
          </w:rPr>
          <w:t>44</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88" w:history="1">
        <w:r w:rsidR="00060276" w:rsidRPr="009F5F6A">
          <w:rPr>
            <w:rStyle w:val="ae"/>
          </w:rPr>
          <w:t>4.1</w:t>
        </w:r>
        <w:r w:rsidR="00060276" w:rsidRPr="009F5F6A">
          <w:rPr>
            <w:rFonts w:asciiTheme="minorHAnsi" w:eastAsiaTheme="minorEastAsia" w:hAnsiTheme="minorHAnsi" w:cstheme="minorBidi"/>
            <w:b w:val="0"/>
            <w:bCs w:val="0"/>
            <w:sz w:val="22"/>
            <w:szCs w:val="22"/>
          </w:rPr>
          <w:tab/>
        </w:r>
        <w:r w:rsidR="00060276" w:rsidRPr="009F5F6A">
          <w:rPr>
            <w:rStyle w:val="ae"/>
          </w:rPr>
          <w:t>Перечень, объемы и характеристики закупаемых работ</w:t>
        </w:r>
        <w:r w:rsidR="00060276" w:rsidRPr="009F5F6A">
          <w:rPr>
            <w:webHidden/>
          </w:rPr>
          <w:tab/>
        </w:r>
        <w:r w:rsidR="00060276" w:rsidRPr="009F5F6A">
          <w:rPr>
            <w:webHidden/>
          </w:rPr>
          <w:fldChar w:fldCharType="begin"/>
        </w:r>
        <w:r w:rsidR="00060276" w:rsidRPr="009F5F6A">
          <w:rPr>
            <w:webHidden/>
          </w:rPr>
          <w:instrText xml:space="preserve"> PAGEREF _Toc515529988 \h </w:instrText>
        </w:r>
        <w:r w:rsidR="00060276" w:rsidRPr="009F5F6A">
          <w:rPr>
            <w:webHidden/>
          </w:rPr>
        </w:r>
        <w:r w:rsidR="00060276" w:rsidRPr="009F5F6A">
          <w:rPr>
            <w:webHidden/>
          </w:rPr>
          <w:fldChar w:fldCharType="separate"/>
        </w:r>
        <w:r w:rsidR="0010016D" w:rsidRPr="009F5F6A">
          <w:rPr>
            <w:webHidden/>
          </w:rPr>
          <w:t>44</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90" w:history="1">
        <w:r w:rsidR="00060276" w:rsidRPr="009F5F6A">
          <w:rPr>
            <w:rStyle w:val="ae"/>
          </w:rPr>
          <w:t>4.2</w:t>
        </w:r>
        <w:r w:rsidR="00060276" w:rsidRPr="009F5F6A">
          <w:rPr>
            <w:rFonts w:asciiTheme="minorHAnsi" w:eastAsiaTheme="minorEastAsia" w:hAnsiTheme="minorHAnsi" w:cstheme="minorBidi"/>
            <w:b w:val="0"/>
            <w:bCs w:val="0"/>
            <w:sz w:val="22"/>
            <w:szCs w:val="22"/>
          </w:rPr>
          <w:tab/>
        </w:r>
        <w:r w:rsidR="00060276" w:rsidRPr="009F5F6A">
          <w:rPr>
            <w:rStyle w:val="ae"/>
          </w:rPr>
          <w:t>Требование к закупаемым работам</w:t>
        </w:r>
        <w:r w:rsidR="00060276" w:rsidRPr="009F5F6A">
          <w:rPr>
            <w:webHidden/>
          </w:rPr>
          <w:tab/>
        </w:r>
        <w:r w:rsidR="00060276" w:rsidRPr="009F5F6A">
          <w:rPr>
            <w:webHidden/>
          </w:rPr>
          <w:fldChar w:fldCharType="begin"/>
        </w:r>
        <w:r w:rsidR="00060276" w:rsidRPr="009F5F6A">
          <w:rPr>
            <w:webHidden/>
          </w:rPr>
          <w:instrText xml:space="preserve"> PAGEREF _Toc515529990 \h </w:instrText>
        </w:r>
        <w:r w:rsidR="00060276" w:rsidRPr="009F5F6A">
          <w:rPr>
            <w:webHidden/>
          </w:rPr>
        </w:r>
        <w:r w:rsidR="00060276" w:rsidRPr="009F5F6A">
          <w:rPr>
            <w:webHidden/>
          </w:rPr>
          <w:fldChar w:fldCharType="separate"/>
        </w:r>
        <w:r w:rsidR="0010016D" w:rsidRPr="009F5F6A">
          <w:rPr>
            <w:webHidden/>
          </w:rPr>
          <w:t>44</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92" w:history="1">
        <w:r w:rsidR="00060276" w:rsidRPr="009F5F6A">
          <w:rPr>
            <w:rStyle w:val="ae"/>
          </w:rPr>
          <w:t>4.3</w:t>
        </w:r>
        <w:r w:rsidR="00060276" w:rsidRPr="009F5F6A">
          <w:rPr>
            <w:rFonts w:asciiTheme="minorHAnsi" w:eastAsiaTheme="minorEastAsia" w:hAnsiTheme="minorHAnsi" w:cstheme="minorBidi"/>
            <w:b w:val="0"/>
            <w:bCs w:val="0"/>
            <w:sz w:val="22"/>
            <w:szCs w:val="22"/>
          </w:rPr>
          <w:tab/>
        </w:r>
        <w:r w:rsidR="00060276" w:rsidRPr="009F5F6A">
          <w:rPr>
            <w:rStyle w:val="ae"/>
          </w:rPr>
          <w:t>Альтернативные предложения</w:t>
        </w:r>
        <w:r w:rsidR="00060276" w:rsidRPr="009F5F6A">
          <w:rPr>
            <w:webHidden/>
          </w:rPr>
          <w:tab/>
        </w:r>
        <w:r w:rsidR="00060276" w:rsidRPr="009F5F6A">
          <w:rPr>
            <w:webHidden/>
          </w:rPr>
          <w:fldChar w:fldCharType="begin"/>
        </w:r>
        <w:r w:rsidR="00060276" w:rsidRPr="009F5F6A">
          <w:rPr>
            <w:webHidden/>
          </w:rPr>
          <w:instrText xml:space="preserve"> PAGEREF _Toc515529992 \h </w:instrText>
        </w:r>
        <w:r w:rsidR="00060276" w:rsidRPr="009F5F6A">
          <w:rPr>
            <w:webHidden/>
          </w:rPr>
        </w:r>
        <w:r w:rsidR="00060276" w:rsidRPr="009F5F6A">
          <w:rPr>
            <w:webHidden/>
          </w:rPr>
          <w:fldChar w:fldCharType="separate"/>
        </w:r>
        <w:r w:rsidR="0010016D" w:rsidRPr="009F5F6A">
          <w:rPr>
            <w:webHidden/>
          </w:rPr>
          <w:t>44</w:t>
        </w:r>
        <w:r w:rsidR="00060276" w:rsidRPr="009F5F6A">
          <w:rPr>
            <w:webHidden/>
          </w:rPr>
          <w:fldChar w:fldCharType="end"/>
        </w:r>
      </w:hyperlink>
    </w:p>
    <w:p w:rsidR="00060276" w:rsidRPr="009F5F6A" w:rsidRDefault="00E353C9">
      <w:pPr>
        <w:pStyle w:val="12"/>
        <w:rPr>
          <w:rFonts w:asciiTheme="minorHAnsi" w:eastAsiaTheme="minorEastAsia" w:hAnsiTheme="minorHAnsi" w:cstheme="minorBidi"/>
          <w:b w:val="0"/>
          <w:caps w:val="0"/>
          <w:szCs w:val="22"/>
        </w:rPr>
      </w:pPr>
      <w:hyperlink w:anchor="_Toc515529994" w:history="1">
        <w:r w:rsidR="00060276" w:rsidRPr="009F5F6A">
          <w:rPr>
            <w:rStyle w:val="ae"/>
          </w:rPr>
          <w:t>5.</w:t>
        </w:r>
        <w:r w:rsidR="00060276" w:rsidRPr="009F5F6A">
          <w:rPr>
            <w:rFonts w:asciiTheme="minorHAnsi" w:eastAsiaTheme="minorEastAsia" w:hAnsiTheme="minorHAnsi" w:cstheme="minorBidi"/>
            <w:b w:val="0"/>
            <w:caps w:val="0"/>
            <w:szCs w:val="22"/>
          </w:rPr>
          <w:tab/>
        </w:r>
        <w:r w:rsidR="00060276" w:rsidRPr="009F5F6A">
          <w:rPr>
            <w:rStyle w:val="ae"/>
          </w:rPr>
          <w:t>Образцы основных форм документов, включаемых в Заявку</w:t>
        </w:r>
        <w:r w:rsidR="00060276" w:rsidRPr="009F5F6A">
          <w:rPr>
            <w:webHidden/>
          </w:rPr>
          <w:tab/>
        </w:r>
        <w:r w:rsidR="00060276" w:rsidRPr="009F5F6A">
          <w:rPr>
            <w:webHidden/>
          </w:rPr>
          <w:fldChar w:fldCharType="begin"/>
        </w:r>
        <w:r w:rsidR="00060276" w:rsidRPr="009F5F6A">
          <w:rPr>
            <w:webHidden/>
          </w:rPr>
          <w:instrText xml:space="preserve"> PAGEREF _Toc515529994 \h </w:instrText>
        </w:r>
        <w:r w:rsidR="00060276" w:rsidRPr="009F5F6A">
          <w:rPr>
            <w:webHidden/>
          </w:rPr>
        </w:r>
        <w:r w:rsidR="00060276" w:rsidRPr="009F5F6A">
          <w:rPr>
            <w:webHidden/>
          </w:rPr>
          <w:fldChar w:fldCharType="separate"/>
        </w:r>
        <w:r w:rsidR="0010016D" w:rsidRPr="009F5F6A">
          <w:rPr>
            <w:webHidden/>
          </w:rPr>
          <w:t>45</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29995" w:history="1">
        <w:r w:rsidR="00060276" w:rsidRPr="009F5F6A">
          <w:rPr>
            <w:rStyle w:val="ae"/>
          </w:rPr>
          <w:t>5.1</w:t>
        </w:r>
        <w:r w:rsidR="00060276" w:rsidRPr="009F5F6A">
          <w:rPr>
            <w:rFonts w:asciiTheme="minorHAnsi" w:eastAsiaTheme="minorEastAsia" w:hAnsiTheme="minorHAnsi" w:cstheme="minorBidi"/>
            <w:b w:val="0"/>
            <w:bCs w:val="0"/>
            <w:sz w:val="22"/>
            <w:szCs w:val="22"/>
          </w:rPr>
          <w:tab/>
        </w:r>
        <w:r w:rsidR="00060276" w:rsidRPr="009F5F6A">
          <w:rPr>
            <w:rStyle w:val="ae"/>
          </w:rPr>
          <w:t>Письмо о подаче оферты (форма 1)</w:t>
        </w:r>
        <w:r w:rsidR="00060276" w:rsidRPr="009F5F6A">
          <w:rPr>
            <w:webHidden/>
          </w:rPr>
          <w:tab/>
        </w:r>
        <w:r w:rsidR="00060276" w:rsidRPr="009F5F6A">
          <w:rPr>
            <w:webHidden/>
          </w:rPr>
          <w:fldChar w:fldCharType="begin"/>
        </w:r>
        <w:r w:rsidR="00060276" w:rsidRPr="009F5F6A">
          <w:rPr>
            <w:webHidden/>
          </w:rPr>
          <w:instrText xml:space="preserve"> PAGEREF _Toc515529995 \h </w:instrText>
        </w:r>
        <w:r w:rsidR="00060276" w:rsidRPr="009F5F6A">
          <w:rPr>
            <w:webHidden/>
          </w:rPr>
        </w:r>
        <w:r w:rsidR="00060276" w:rsidRPr="009F5F6A">
          <w:rPr>
            <w:webHidden/>
          </w:rPr>
          <w:fldChar w:fldCharType="separate"/>
        </w:r>
        <w:r w:rsidR="0010016D" w:rsidRPr="009F5F6A">
          <w:rPr>
            <w:webHidden/>
          </w:rPr>
          <w:t>45</w:t>
        </w:r>
        <w:r w:rsidR="00060276" w:rsidRPr="009F5F6A">
          <w:rPr>
            <w:webHidden/>
          </w:rPr>
          <w:fldChar w:fldCharType="end"/>
        </w:r>
      </w:hyperlink>
    </w:p>
    <w:p w:rsidR="00060276" w:rsidRPr="009F5F6A" w:rsidRDefault="00E353C9">
      <w:pPr>
        <w:pStyle w:val="32"/>
        <w:rPr>
          <w:rFonts w:asciiTheme="minorHAnsi" w:eastAsiaTheme="minorEastAsia" w:hAnsiTheme="minorHAnsi" w:cstheme="minorBidi"/>
          <w:bCs w:val="0"/>
          <w:iCs w:val="0"/>
          <w:sz w:val="22"/>
          <w:szCs w:val="22"/>
        </w:rPr>
      </w:pPr>
      <w:hyperlink w:anchor="_Toc515529996" w:history="1">
        <w:r w:rsidR="00060276" w:rsidRPr="009F5F6A">
          <w:rPr>
            <w:rStyle w:val="ae"/>
          </w:rPr>
          <w:t>5.1.1</w:t>
        </w:r>
        <w:r w:rsidR="00060276" w:rsidRPr="009F5F6A">
          <w:rPr>
            <w:rFonts w:asciiTheme="minorHAnsi" w:eastAsiaTheme="minorEastAsia" w:hAnsiTheme="minorHAnsi" w:cstheme="minorBidi"/>
            <w:bCs w:val="0"/>
            <w:iCs w:val="0"/>
            <w:sz w:val="22"/>
            <w:szCs w:val="22"/>
          </w:rPr>
          <w:tab/>
        </w:r>
        <w:r w:rsidR="00060276" w:rsidRPr="009F5F6A">
          <w:rPr>
            <w:rStyle w:val="ae"/>
          </w:rPr>
          <w:t>Форма письма о подаче оферты</w:t>
        </w:r>
        <w:r w:rsidR="00060276" w:rsidRPr="009F5F6A">
          <w:rPr>
            <w:webHidden/>
          </w:rPr>
          <w:tab/>
        </w:r>
        <w:r w:rsidR="00060276" w:rsidRPr="009F5F6A">
          <w:rPr>
            <w:webHidden/>
          </w:rPr>
          <w:fldChar w:fldCharType="begin"/>
        </w:r>
        <w:r w:rsidR="00060276" w:rsidRPr="009F5F6A">
          <w:rPr>
            <w:webHidden/>
          </w:rPr>
          <w:instrText xml:space="preserve"> PAGEREF _Toc515529996 \h </w:instrText>
        </w:r>
        <w:r w:rsidR="00060276" w:rsidRPr="009F5F6A">
          <w:rPr>
            <w:webHidden/>
          </w:rPr>
        </w:r>
        <w:r w:rsidR="00060276" w:rsidRPr="009F5F6A">
          <w:rPr>
            <w:webHidden/>
          </w:rPr>
          <w:fldChar w:fldCharType="separate"/>
        </w:r>
        <w:r w:rsidR="0010016D" w:rsidRPr="009F5F6A">
          <w:rPr>
            <w:webHidden/>
          </w:rPr>
          <w:t>45</w:t>
        </w:r>
        <w:r w:rsidR="00060276" w:rsidRPr="009F5F6A">
          <w:rPr>
            <w:webHidden/>
          </w:rPr>
          <w:fldChar w:fldCharType="end"/>
        </w:r>
      </w:hyperlink>
    </w:p>
    <w:p w:rsidR="00060276" w:rsidRPr="009F5F6A" w:rsidRDefault="00E353C9">
      <w:pPr>
        <w:pStyle w:val="32"/>
        <w:rPr>
          <w:rFonts w:asciiTheme="minorHAnsi" w:eastAsiaTheme="minorEastAsia" w:hAnsiTheme="minorHAnsi" w:cstheme="minorBidi"/>
          <w:bCs w:val="0"/>
          <w:iCs w:val="0"/>
          <w:sz w:val="22"/>
          <w:szCs w:val="22"/>
        </w:rPr>
      </w:pPr>
      <w:hyperlink w:anchor="_Toc515529997" w:history="1">
        <w:r w:rsidR="00060276" w:rsidRPr="009F5F6A">
          <w:rPr>
            <w:rStyle w:val="ae"/>
          </w:rPr>
          <w:t>5.1.2</w:t>
        </w:r>
        <w:r w:rsidR="00060276" w:rsidRPr="009F5F6A">
          <w:rPr>
            <w:rFonts w:asciiTheme="minorHAnsi" w:eastAsiaTheme="minorEastAsia" w:hAnsiTheme="minorHAnsi" w:cstheme="minorBidi"/>
            <w:bCs w:val="0"/>
            <w:iCs w:val="0"/>
            <w:sz w:val="22"/>
            <w:szCs w:val="22"/>
          </w:rPr>
          <w:tab/>
        </w:r>
        <w:r w:rsidR="00060276" w:rsidRPr="009F5F6A">
          <w:rPr>
            <w:rStyle w:val="ae"/>
          </w:rPr>
          <w:t>Инструкции по заполнению</w:t>
        </w:r>
        <w:r w:rsidR="00060276" w:rsidRPr="009F5F6A">
          <w:rPr>
            <w:webHidden/>
          </w:rPr>
          <w:tab/>
        </w:r>
        <w:r w:rsidR="00060276" w:rsidRPr="009F5F6A">
          <w:rPr>
            <w:webHidden/>
          </w:rPr>
          <w:fldChar w:fldCharType="begin"/>
        </w:r>
        <w:r w:rsidR="00060276" w:rsidRPr="009F5F6A">
          <w:rPr>
            <w:webHidden/>
          </w:rPr>
          <w:instrText xml:space="preserve"> PAGEREF _Toc515529997 \h </w:instrText>
        </w:r>
        <w:r w:rsidR="00060276" w:rsidRPr="009F5F6A">
          <w:rPr>
            <w:webHidden/>
          </w:rPr>
        </w:r>
        <w:r w:rsidR="00060276" w:rsidRPr="009F5F6A">
          <w:rPr>
            <w:webHidden/>
          </w:rPr>
          <w:fldChar w:fldCharType="separate"/>
        </w:r>
        <w:r w:rsidR="0010016D" w:rsidRPr="009F5F6A">
          <w:rPr>
            <w:webHidden/>
          </w:rPr>
          <w:t>48</w:t>
        </w:r>
        <w:r w:rsidR="00060276" w:rsidRPr="009F5F6A">
          <w:rPr>
            <w:webHidden/>
          </w:rPr>
          <w:fldChar w:fldCharType="end"/>
        </w:r>
      </w:hyperlink>
    </w:p>
    <w:p w:rsidR="00060276" w:rsidRPr="009F5F6A" w:rsidRDefault="00E353C9">
      <w:pPr>
        <w:pStyle w:val="32"/>
        <w:rPr>
          <w:rFonts w:asciiTheme="minorHAnsi" w:eastAsiaTheme="minorEastAsia" w:hAnsiTheme="minorHAnsi" w:cstheme="minorBidi"/>
          <w:bCs w:val="0"/>
          <w:iCs w:val="0"/>
          <w:sz w:val="22"/>
          <w:szCs w:val="22"/>
        </w:rPr>
      </w:pPr>
      <w:hyperlink w:anchor="_Toc515529998" w:history="1">
        <w:r w:rsidR="00060276" w:rsidRPr="009F5F6A">
          <w:rPr>
            <w:rStyle w:val="ae"/>
          </w:rPr>
          <w:t>5.1.3</w:t>
        </w:r>
        <w:r w:rsidR="00060276" w:rsidRPr="009F5F6A">
          <w:rPr>
            <w:rFonts w:asciiTheme="minorHAnsi" w:eastAsiaTheme="minorEastAsia" w:hAnsiTheme="minorHAnsi" w:cstheme="minorBidi"/>
            <w:bCs w:val="0"/>
            <w:iCs w:val="0"/>
            <w:sz w:val="22"/>
            <w:szCs w:val="22"/>
          </w:rPr>
          <w:tab/>
        </w:r>
        <w:r w:rsidR="00060276" w:rsidRPr="009F5F6A">
          <w:rPr>
            <w:rStyle w:val="ae"/>
          </w:rPr>
          <w:t>Антикоррупционные обязательства (Форма 1.1).</w:t>
        </w:r>
        <w:r w:rsidR="00060276" w:rsidRPr="009F5F6A">
          <w:rPr>
            <w:webHidden/>
          </w:rPr>
          <w:tab/>
        </w:r>
        <w:r w:rsidR="00060276" w:rsidRPr="009F5F6A">
          <w:rPr>
            <w:webHidden/>
          </w:rPr>
          <w:fldChar w:fldCharType="begin"/>
        </w:r>
        <w:r w:rsidR="00060276" w:rsidRPr="009F5F6A">
          <w:rPr>
            <w:webHidden/>
          </w:rPr>
          <w:instrText xml:space="preserve"> PAGEREF _Toc515529998 \h </w:instrText>
        </w:r>
        <w:r w:rsidR="00060276" w:rsidRPr="009F5F6A">
          <w:rPr>
            <w:webHidden/>
          </w:rPr>
        </w:r>
        <w:r w:rsidR="00060276" w:rsidRPr="009F5F6A">
          <w:rPr>
            <w:webHidden/>
          </w:rPr>
          <w:fldChar w:fldCharType="separate"/>
        </w:r>
        <w:r w:rsidR="0010016D" w:rsidRPr="009F5F6A">
          <w:rPr>
            <w:webHidden/>
          </w:rPr>
          <w:t>49</w:t>
        </w:r>
        <w:r w:rsidR="00060276" w:rsidRPr="009F5F6A">
          <w:rPr>
            <w:webHidden/>
          </w:rPr>
          <w:fldChar w:fldCharType="end"/>
        </w:r>
      </w:hyperlink>
    </w:p>
    <w:p w:rsidR="00060276" w:rsidRPr="009F5F6A" w:rsidRDefault="00E353C9">
      <w:pPr>
        <w:pStyle w:val="32"/>
        <w:rPr>
          <w:rFonts w:asciiTheme="minorHAnsi" w:eastAsiaTheme="minorEastAsia" w:hAnsiTheme="minorHAnsi" w:cstheme="minorBidi"/>
          <w:bCs w:val="0"/>
          <w:iCs w:val="0"/>
          <w:sz w:val="22"/>
          <w:szCs w:val="22"/>
        </w:rPr>
      </w:pPr>
      <w:hyperlink w:anchor="_Toc515529999" w:history="1">
        <w:r w:rsidR="00060276" w:rsidRPr="009F5F6A">
          <w:rPr>
            <w:rStyle w:val="ae"/>
          </w:rPr>
          <w:t>5.1.3.1</w:t>
        </w:r>
        <w:r w:rsidR="00060276" w:rsidRPr="009F5F6A">
          <w:rPr>
            <w:rFonts w:asciiTheme="minorHAnsi" w:eastAsiaTheme="minorEastAsia" w:hAnsiTheme="minorHAnsi" w:cstheme="minorBidi"/>
            <w:bCs w:val="0"/>
            <w:iCs w:val="0"/>
            <w:sz w:val="22"/>
            <w:szCs w:val="22"/>
          </w:rPr>
          <w:tab/>
        </w:r>
        <w:r w:rsidR="00060276" w:rsidRPr="009F5F6A">
          <w:rPr>
            <w:rStyle w:val="ae"/>
          </w:rPr>
          <w:t>Форма Антикоррупционных обязательств</w:t>
        </w:r>
        <w:r w:rsidR="00060276" w:rsidRPr="009F5F6A">
          <w:rPr>
            <w:webHidden/>
          </w:rPr>
          <w:tab/>
        </w:r>
        <w:r w:rsidR="00060276" w:rsidRPr="009F5F6A">
          <w:rPr>
            <w:webHidden/>
          </w:rPr>
          <w:fldChar w:fldCharType="begin"/>
        </w:r>
        <w:r w:rsidR="00060276" w:rsidRPr="009F5F6A">
          <w:rPr>
            <w:webHidden/>
          </w:rPr>
          <w:instrText xml:space="preserve"> PAGEREF _Toc515529999 \h </w:instrText>
        </w:r>
        <w:r w:rsidR="00060276" w:rsidRPr="009F5F6A">
          <w:rPr>
            <w:webHidden/>
          </w:rPr>
        </w:r>
        <w:r w:rsidR="00060276" w:rsidRPr="009F5F6A">
          <w:rPr>
            <w:webHidden/>
          </w:rPr>
          <w:fldChar w:fldCharType="separate"/>
        </w:r>
        <w:r w:rsidR="0010016D" w:rsidRPr="009F5F6A">
          <w:rPr>
            <w:webHidden/>
          </w:rPr>
          <w:t>49</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30000" w:history="1">
        <w:r w:rsidR="00060276" w:rsidRPr="009F5F6A">
          <w:rPr>
            <w:rStyle w:val="ae"/>
          </w:rPr>
          <w:t>5.2</w:t>
        </w:r>
        <w:r w:rsidR="00060276" w:rsidRPr="009F5F6A">
          <w:rPr>
            <w:rFonts w:asciiTheme="minorHAnsi" w:eastAsiaTheme="minorEastAsia" w:hAnsiTheme="minorHAnsi" w:cstheme="minorBidi"/>
            <w:b w:val="0"/>
            <w:bCs w:val="0"/>
            <w:sz w:val="22"/>
            <w:szCs w:val="22"/>
          </w:rPr>
          <w:tab/>
        </w:r>
        <w:r w:rsidR="00060276" w:rsidRPr="009F5F6A">
          <w:rPr>
            <w:rStyle w:val="ae"/>
          </w:rPr>
          <w:t>Сводная таблица стоимости работ (форма 2)</w:t>
        </w:r>
        <w:r w:rsidR="00060276" w:rsidRPr="009F5F6A">
          <w:rPr>
            <w:webHidden/>
          </w:rPr>
          <w:tab/>
        </w:r>
        <w:r w:rsidR="00060276" w:rsidRPr="009F5F6A">
          <w:rPr>
            <w:webHidden/>
          </w:rPr>
          <w:fldChar w:fldCharType="begin"/>
        </w:r>
        <w:r w:rsidR="00060276" w:rsidRPr="009F5F6A">
          <w:rPr>
            <w:webHidden/>
          </w:rPr>
          <w:instrText xml:space="preserve"> PAGEREF _Toc515530000 \h </w:instrText>
        </w:r>
        <w:r w:rsidR="00060276" w:rsidRPr="009F5F6A">
          <w:rPr>
            <w:webHidden/>
          </w:rPr>
        </w:r>
        <w:r w:rsidR="00060276" w:rsidRPr="009F5F6A">
          <w:rPr>
            <w:webHidden/>
          </w:rPr>
          <w:fldChar w:fldCharType="separate"/>
        </w:r>
        <w:r w:rsidR="0010016D" w:rsidRPr="009F5F6A">
          <w:rPr>
            <w:webHidden/>
          </w:rPr>
          <w:t>52</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30003" w:history="1">
        <w:r w:rsidR="00060276" w:rsidRPr="009F5F6A">
          <w:rPr>
            <w:rStyle w:val="ae"/>
          </w:rPr>
          <w:t>5.3</w:t>
        </w:r>
        <w:r w:rsidR="00060276" w:rsidRPr="009F5F6A">
          <w:rPr>
            <w:rFonts w:asciiTheme="minorHAnsi" w:eastAsiaTheme="minorEastAsia" w:hAnsiTheme="minorHAnsi" w:cstheme="minorBidi"/>
            <w:b w:val="0"/>
            <w:bCs w:val="0"/>
            <w:sz w:val="22"/>
            <w:szCs w:val="22"/>
          </w:rPr>
          <w:tab/>
        </w:r>
        <w:r w:rsidR="00060276" w:rsidRPr="009F5F6A">
          <w:rPr>
            <w:rStyle w:val="ae"/>
          </w:rPr>
          <w:t>Техническое предложение (форма 3)</w:t>
        </w:r>
        <w:r w:rsidR="00060276" w:rsidRPr="009F5F6A">
          <w:rPr>
            <w:webHidden/>
          </w:rPr>
          <w:tab/>
        </w:r>
        <w:r w:rsidR="00060276" w:rsidRPr="009F5F6A">
          <w:rPr>
            <w:webHidden/>
          </w:rPr>
          <w:fldChar w:fldCharType="begin"/>
        </w:r>
        <w:r w:rsidR="00060276" w:rsidRPr="009F5F6A">
          <w:rPr>
            <w:webHidden/>
          </w:rPr>
          <w:instrText xml:space="preserve"> PAGEREF _Toc515530003 \h </w:instrText>
        </w:r>
        <w:r w:rsidR="00060276" w:rsidRPr="009F5F6A">
          <w:rPr>
            <w:webHidden/>
          </w:rPr>
        </w:r>
        <w:r w:rsidR="00060276" w:rsidRPr="009F5F6A">
          <w:rPr>
            <w:webHidden/>
          </w:rPr>
          <w:fldChar w:fldCharType="separate"/>
        </w:r>
        <w:r w:rsidR="0010016D" w:rsidRPr="009F5F6A">
          <w:rPr>
            <w:webHidden/>
          </w:rPr>
          <w:t>56</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30006" w:history="1">
        <w:r w:rsidR="00060276" w:rsidRPr="009F5F6A">
          <w:rPr>
            <w:rStyle w:val="ae"/>
          </w:rPr>
          <w:t>5.4</w:t>
        </w:r>
        <w:r w:rsidR="00060276" w:rsidRPr="009F5F6A">
          <w:rPr>
            <w:rFonts w:asciiTheme="minorHAnsi" w:eastAsiaTheme="minorEastAsia" w:hAnsiTheme="minorHAnsi" w:cstheme="minorBidi"/>
            <w:b w:val="0"/>
            <w:bCs w:val="0"/>
            <w:sz w:val="22"/>
            <w:szCs w:val="22"/>
          </w:rPr>
          <w:tab/>
        </w:r>
        <w:r w:rsidR="00060276" w:rsidRPr="009F5F6A">
          <w:rPr>
            <w:rStyle w:val="ae"/>
          </w:rPr>
          <w:t>График выполнения работ (форма 4)</w:t>
        </w:r>
        <w:r w:rsidR="00060276" w:rsidRPr="009F5F6A">
          <w:rPr>
            <w:webHidden/>
          </w:rPr>
          <w:tab/>
        </w:r>
        <w:r w:rsidR="00060276" w:rsidRPr="009F5F6A">
          <w:rPr>
            <w:webHidden/>
          </w:rPr>
          <w:fldChar w:fldCharType="begin"/>
        </w:r>
        <w:r w:rsidR="00060276" w:rsidRPr="009F5F6A">
          <w:rPr>
            <w:webHidden/>
          </w:rPr>
          <w:instrText xml:space="preserve"> PAGEREF _Toc515530006 \h </w:instrText>
        </w:r>
        <w:r w:rsidR="00060276" w:rsidRPr="009F5F6A">
          <w:rPr>
            <w:webHidden/>
          </w:rPr>
        </w:r>
        <w:r w:rsidR="00060276" w:rsidRPr="009F5F6A">
          <w:rPr>
            <w:webHidden/>
          </w:rPr>
          <w:fldChar w:fldCharType="separate"/>
        </w:r>
        <w:r w:rsidR="0010016D" w:rsidRPr="009F5F6A">
          <w:rPr>
            <w:webHidden/>
          </w:rPr>
          <w:t>58</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30009" w:history="1">
        <w:r w:rsidR="00060276" w:rsidRPr="009F5F6A">
          <w:rPr>
            <w:rStyle w:val="ae"/>
          </w:rPr>
          <w:t>5.5</w:t>
        </w:r>
        <w:r w:rsidR="00060276" w:rsidRPr="009F5F6A">
          <w:rPr>
            <w:rFonts w:asciiTheme="minorHAnsi" w:eastAsiaTheme="minorEastAsia" w:hAnsiTheme="minorHAnsi" w:cstheme="minorBidi"/>
            <w:b w:val="0"/>
            <w:bCs w:val="0"/>
            <w:sz w:val="22"/>
            <w:szCs w:val="22"/>
          </w:rPr>
          <w:tab/>
        </w:r>
        <w:r w:rsidR="00060276" w:rsidRPr="009F5F6A">
          <w:rPr>
            <w:rStyle w:val="ae"/>
          </w:rPr>
          <w:t>График оплаты выполнения работ (форма 5)</w:t>
        </w:r>
        <w:r w:rsidR="00060276" w:rsidRPr="009F5F6A">
          <w:rPr>
            <w:webHidden/>
          </w:rPr>
          <w:tab/>
        </w:r>
        <w:r w:rsidR="00060276" w:rsidRPr="009F5F6A">
          <w:rPr>
            <w:webHidden/>
          </w:rPr>
          <w:fldChar w:fldCharType="begin"/>
        </w:r>
        <w:r w:rsidR="00060276" w:rsidRPr="009F5F6A">
          <w:rPr>
            <w:webHidden/>
          </w:rPr>
          <w:instrText xml:space="preserve"> PAGEREF _Toc515530009 \h </w:instrText>
        </w:r>
        <w:r w:rsidR="00060276" w:rsidRPr="009F5F6A">
          <w:rPr>
            <w:webHidden/>
          </w:rPr>
        </w:r>
        <w:r w:rsidR="00060276" w:rsidRPr="009F5F6A">
          <w:rPr>
            <w:webHidden/>
          </w:rPr>
          <w:fldChar w:fldCharType="separate"/>
        </w:r>
        <w:r w:rsidR="0010016D" w:rsidRPr="009F5F6A">
          <w:rPr>
            <w:webHidden/>
          </w:rPr>
          <w:t>60</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30012" w:history="1">
        <w:r w:rsidR="00060276" w:rsidRPr="009F5F6A">
          <w:rPr>
            <w:rStyle w:val="ae"/>
          </w:rPr>
          <w:t>5.6</w:t>
        </w:r>
        <w:r w:rsidR="00060276" w:rsidRPr="009F5F6A">
          <w:rPr>
            <w:rFonts w:asciiTheme="minorHAnsi" w:eastAsiaTheme="minorEastAsia" w:hAnsiTheme="minorHAnsi" w:cstheme="minorBidi"/>
            <w:b w:val="0"/>
            <w:bCs w:val="0"/>
            <w:sz w:val="22"/>
            <w:szCs w:val="22"/>
          </w:rPr>
          <w:tab/>
        </w:r>
        <w:r w:rsidR="00060276" w:rsidRPr="009F5F6A">
          <w:rPr>
            <w:rStyle w:val="ae"/>
          </w:rPr>
          <w:t>Протокол разногласий к проекту Договора (форма 6)</w:t>
        </w:r>
        <w:r w:rsidR="00060276" w:rsidRPr="009F5F6A">
          <w:rPr>
            <w:webHidden/>
          </w:rPr>
          <w:tab/>
        </w:r>
        <w:r w:rsidR="00060276" w:rsidRPr="009F5F6A">
          <w:rPr>
            <w:webHidden/>
          </w:rPr>
          <w:fldChar w:fldCharType="begin"/>
        </w:r>
        <w:r w:rsidR="00060276" w:rsidRPr="009F5F6A">
          <w:rPr>
            <w:webHidden/>
          </w:rPr>
          <w:instrText xml:space="preserve"> PAGEREF _Toc515530012 \h </w:instrText>
        </w:r>
        <w:r w:rsidR="00060276" w:rsidRPr="009F5F6A">
          <w:rPr>
            <w:webHidden/>
          </w:rPr>
        </w:r>
        <w:r w:rsidR="00060276" w:rsidRPr="009F5F6A">
          <w:rPr>
            <w:webHidden/>
          </w:rPr>
          <w:fldChar w:fldCharType="separate"/>
        </w:r>
        <w:r w:rsidR="0010016D" w:rsidRPr="009F5F6A">
          <w:rPr>
            <w:webHidden/>
          </w:rPr>
          <w:t>62</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30015" w:history="1">
        <w:r w:rsidR="00060276" w:rsidRPr="009F5F6A">
          <w:rPr>
            <w:rStyle w:val="ae"/>
          </w:rPr>
          <w:t>5.7</w:t>
        </w:r>
        <w:r w:rsidR="00060276" w:rsidRPr="009F5F6A">
          <w:rPr>
            <w:rFonts w:asciiTheme="minorHAnsi" w:eastAsiaTheme="minorEastAsia" w:hAnsiTheme="minorHAnsi" w:cstheme="minorBidi"/>
            <w:b w:val="0"/>
            <w:bCs w:val="0"/>
            <w:sz w:val="22"/>
            <w:szCs w:val="22"/>
          </w:rPr>
          <w:tab/>
        </w:r>
        <w:r w:rsidR="00060276" w:rsidRPr="009F5F6A">
          <w:rPr>
            <w:rStyle w:val="ae"/>
          </w:rPr>
          <w:t>Анкета (форма 7)</w:t>
        </w:r>
        <w:r w:rsidR="00060276" w:rsidRPr="009F5F6A">
          <w:rPr>
            <w:webHidden/>
          </w:rPr>
          <w:tab/>
        </w:r>
        <w:r w:rsidR="00060276" w:rsidRPr="009F5F6A">
          <w:rPr>
            <w:webHidden/>
          </w:rPr>
          <w:fldChar w:fldCharType="begin"/>
        </w:r>
        <w:r w:rsidR="00060276" w:rsidRPr="009F5F6A">
          <w:rPr>
            <w:webHidden/>
          </w:rPr>
          <w:instrText xml:space="preserve"> PAGEREF _Toc515530015 \h </w:instrText>
        </w:r>
        <w:r w:rsidR="00060276" w:rsidRPr="009F5F6A">
          <w:rPr>
            <w:webHidden/>
          </w:rPr>
        </w:r>
        <w:r w:rsidR="00060276" w:rsidRPr="009F5F6A">
          <w:rPr>
            <w:webHidden/>
          </w:rPr>
          <w:fldChar w:fldCharType="separate"/>
        </w:r>
        <w:r w:rsidR="0010016D" w:rsidRPr="009F5F6A">
          <w:rPr>
            <w:webHidden/>
          </w:rPr>
          <w:t>64</w:t>
        </w:r>
        <w:r w:rsidR="00060276" w:rsidRPr="009F5F6A">
          <w:rPr>
            <w:webHidden/>
          </w:rPr>
          <w:fldChar w:fldCharType="end"/>
        </w:r>
      </w:hyperlink>
    </w:p>
    <w:p w:rsidR="00060276" w:rsidRPr="009F5F6A" w:rsidRDefault="00E353C9">
      <w:pPr>
        <w:pStyle w:val="32"/>
        <w:rPr>
          <w:rFonts w:asciiTheme="minorHAnsi" w:eastAsiaTheme="minorEastAsia" w:hAnsiTheme="minorHAnsi" w:cstheme="minorBidi"/>
          <w:bCs w:val="0"/>
          <w:iCs w:val="0"/>
          <w:sz w:val="22"/>
          <w:szCs w:val="22"/>
        </w:rPr>
      </w:pPr>
      <w:hyperlink w:anchor="_Toc515530016" w:history="1">
        <w:r w:rsidR="00060276" w:rsidRPr="009F5F6A">
          <w:rPr>
            <w:rStyle w:val="ae"/>
          </w:rPr>
          <w:t>5.7.1</w:t>
        </w:r>
        <w:r w:rsidR="00060276" w:rsidRPr="009F5F6A">
          <w:rPr>
            <w:rFonts w:asciiTheme="minorHAnsi" w:eastAsiaTheme="minorEastAsia" w:hAnsiTheme="minorHAnsi" w:cstheme="minorBidi"/>
            <w:bCs w:val="0"/>
            <w:iCs w:val="0"/>
            <w:sz w:val="22"/>
            <w:szCs w:val="22"/>
          </w:rPr>
          <w:tab/>
        </w:r>
        <w:r w:rsidR="00060276" w:rsidRPr="009F5F6A">
          <w:rPr>
            <w:rStyle w:val="ae"/>
          </w:rPr>
          <w:t>Форма Анкеты Участника</w:t>
        </w:r>
        <w:r w:rsidR="00060276" w:rsidRPr="009F5F6A">
          <w:rPr>
            <w:webHidden/>
          </w:rPr>
          <w:tab/>
        </w:r>
        <w:r w:rsidR="00060276" w:rsidRPr="009F5F6A">
          <w:rPr>
            <w:webHidden/>
          </w:rPr>
          <w:fldChar w:fldCharType="begin"/>
        </w:r>
        <w:r w:rsidR="00060276" w:rsidRPr="009F5F6A">
          <w:rPr>
            <w:webHidden/>
          </w:rPr>
          <w:instrText xml:space="preserve"> PAGEREF _Toc515530016 \h </w:instrText>
        </w:r>
        <w:r w:rsidR="00060276" w:rsidRPr="009F5F6A">
          <w:rPr>
            <w:webHidden/>
          </w:rPr>
        </w:r>
        <w:r w:rsidR="00060276" w:rsidRPr="009F5F6A">
          <w:rPr>
            <w:webHidden/>
          </w:rPr>
          <w:fldChar w:fldCharType="separate"/>
        </w:r>
        <w:r w:rsidR="0010016D" w:rsidRPr="009F5F6A">
          <w:rPr>
            <w:webHidden/>
          </w:rPr>
          <w:t>64</w:t>
        </w:r>
        <w:r w:rsidR="00060276" w:rsidRPr="009F5F6A">
          <w:rPr>
            <w:webHidden/>
          </w:rPr>
          <w:fldChar w:fldCharType="end"/>
        </w:r>
      </w:hyperlink>
    </w:p>
    <w:p w:rsidR="00060276" w:rsidRPr="009F5F6A" w:rsidRDefault="00E353C9">
      <w:pPr>
        <w:pStyle w:val="32"/>
        <w:rPr>
          <w:rFonts w:asciiTheme="minorHAnsi" w:eastAsiaTheme="minorEastAsia" w:hAnsiTheme="minorHAnsi" w:cstheme="minorBidi"/>
          <w:bCs w:val="0"/>
          <w:iCs w:val="0"/>
          <w:sz w:val="22"/>
          <w:szCs w:val="22"/>
        </w:rPr>
      </w:pPr>
      <w:hyperlink w:anchor="_Toc515530017" w:history="1">
        <w:r w:rsidR="00060276" w:rsidRPr="009F5F6A">
          <w:rPr>
            <w:rStyle w:val="ae"/>
          </w:rPr>
          <w:t>5.7.2</w:t>
        </w:r>
        <w:r w:rsidR="00060276" w:rsidRPr="009F5F6A">
          <w:rPr>
            <w:rFonts w:asciiTheme="minorHAnsi" w:eastAsiaTheme="minorEastAsia" w:hAnsiTheme="minorHAnsi" w:cstheme="minorBidi"/>
            <w:bCs w:val="0"/>
            <w:iCs w:val="0"/>
            <w:sz w:val="22"/>
            <w:szCs w:val="22"/>
          </w:rPr>
          <w:tab/>
        </w:r>
        <w:r w:rsidR="00060276" w:rsidRPr="009F5F6A">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060276" w:rsidRPr="009F5F6A">
          <w:rPr>
            <w:webHidden/>
          </w:rPr>
          <w:tab/>
        </w:r>
        <w:r w:rsidR="00060276" w:rsidRPr="009F5F6A">
          <w:rPr>
            <w:webHidden/>
          </w:rPr>
          <w:fldChar w:fldCharType="begin"/>
        </w:r>
        <w:r w:rsidR="00060276" w:rsidRPr="009F5F6A">
          <w:rPr>
            <w:webHidden/>
          </w:rPr>
          <w:instrText xml:space="preserve"> PAGEREF _Toc515530017 \h </w:instrText>
        </w:r>
        <w:r w:rsidR="00060276" w:rsidRPr="009F5F6A">
          <w:rPr>
            <w:webHidden/>
          </w:rPr>
        </w:r>
        <w:r w:rsidR="00060276" w:rsidRPr="009F5F6A">
          <w:rPr>
            <w:webHidden/>
          </w:rPr>
          <w:fldChar w:fldCharType="separate"/>
        </w:r>
        <w:r w:rsidR="0010016D" w:rsidRPr="009F5F6A">
          <w:rPr>
            <w:webHidden/>
          </w:rPr>
          <w:t>66</w:t>
        </w:r>
        <w:r w:rsidR="00060276" w:rsidRPr="009F5F6A">
          <w:rPr>
            <w:webHidden/>
          </w:rPr>
          <w:fldChar w:fldCharType="end"/>
        </w:r>
      </w:hyperlink>
    </w:p>
    <w:p w:rsidR="00060276" w:rsidRPr="009F5F6A" w:rsidRDefault="00E353C9">
      <w:pPr>
        <w:pStyle w:val="32"/>
        <w:rPr>
          <w:rFonts w:asciiTheme="minorHAnsi" w:eastAsiaTheme="minorEastAsia" w:hAnsiTheme="minorHAnsi" w:cstheme="minorBidi"/>
          <w:bCs w:val="0"/>
          <w:iCs w:val="0"/>
          <w:sz w:val="22"/>
          <w:szCs w:val="22"/>
        </w:rPr>
      </w:pPr>
      <w:hyperlink w:anchor="_Toc515530018" w:history="1">
        <w:r w:rsidR="00060276" w:rsidRPr="009F5F6A">
          <w:rPr>
            <w:rStyle w:val="ae"/>
          </w:rPr>
          <w:t>5.7.3</w:t>
        </w:r>
        <w:r w:rsidR="00060276" w:rsidRPr="009F5F6A">
          <w:rPr>
            <w:rFonts w:asciiTheme="minorHAnsi" w:eastAsiaTheme="minorEastAsia" w:hAnsiTheme="minorHAnsi" w:cstheme="minorBidi"/>
            <w:bCs w:val="0"/>
            <w:iCs w:val="0"/>
            <w:sz w:val="22"/>
            <w:szCs w:val="22"/>
          </w:rPr>
          <w:tab/>
        </w:r>
        <w:r w:rsidR="00060276" w:rsidRPr="009F5F6A">
          <w:rPr>
            <w:rStyle w:val="ae"/>
          </w:rPr>
          <w:t>Инструкции по заполнению</w:t>
        </w:r>
        <w:r w:rsidR="00060276" w:rsidRPr="009F5F6A">
          <w:rPr>
            <w:webHidden/>
          </w:rPr>
          <w:tab/>
        </w:r>
        <w:r w:rsidR="00060276" w:rsidRPr="009F5F6A">
          <w:rPr>
            <w:webHidden/>
          </w:rPr>
          <w:fldChar w:fldCharType="begin"/>
        </w:r>
        <w:r w:rsidR="00060276" w:rsidRPr="009F5F6A">
          <w:rPr>
            <w:webHidden/>
          </w:rPr>
          <w:instrText xml:space="preserve"> PAGEREF _Toc515530018 \h </w:instrText>
        </w:r>
        <w:r w:rsidR="00060276" w:rsidRPr="009F5F6A">
          <w:rPr>
            <w:webHidden/>
          </w:rPr>
        </w:r>
        <w:r w:rsidR="00060276" w:rsidRPr="009F5F6A">
          <w:rPr>
            <w:webHidden/>
          </w:rPr>
          <w:fldChar w:fldCharType="separate"/>
        </w:r>
        <w:r w:rsidR="0010016D" w:rsidRPr="009F5F6A">
          <w:rPr>
            <w:webHidden/>
          </w:rPr>
          <w:t>70</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30019" w:history="1">
        <w:r w:rsidR="00060276" w:rsidRPr="009F5F6A">
          <w:rPr>
            <w:rStyle w:val="ae"/>
          </w:rPr>
          <w:t>5.8</w:t>
        </w:r>
        <w:r w:rsidR="00060276" w:rsidRPr="009F5F6A">
          <w:rPr>
            <w:rFonts w:asciiTheme="minorHAnsi" w:eastAsiaTheme="minorEastAsia" w:hAnsiTheme="minorHAnsi" w:cstheme="minorBidi"/>
            <w:b w:val="0"/>
            <w:bCs w:val="0"/>
            <w:sz w:val="22"/>
            <w:szCs w:val="22"/>
          </w:rPr>
          <w:tab/>
        </w:r>
        <w:r w:rsidR="00060276" w:rsidRPr="009F5F6A">
          <w:rPr>
            <w:rStyle w:val="ae"/>
          </w:rPr>
          <w:t>Справка о перечне и годовых объемах выполнения аналогичных договоров (форма 8)</w:t>
        </w:r>
        <w:r w:rsidR="00060276" w:rsidRPr="009F5F6A">
          <w:rPr>
            <w:webHidden/>
          </w:rPr>
          <w:tab/>
        </w:r>
        <w:r w:rsidR="00060276" w:rsidRPr="009F5F6A">
          <w:rPr>
            <w:webHidden/>
          </w:rPr>
          <w:fldChar w:fldCharType="begin"/>
        </w:r>
        <w:r w:rsidR="00060276" w:rsidRPr="009F5F6A">
          <w:rPr>
            <w:webHidden/>
          </w:rPr>
          <w:instrText xml:space="preserve"> PAGEREF _Toc515530019 \h </w:instrText>
        </w:r>
        <w:r w:rsidR="00060276" w:rsidRPr="009F5F6A">
          <w:rPr>
            <w:webHidden/>
          </w:rPr>
        </w:r>
        <w:r w:rsidR="00060276" w:rsidRPr="009F5F6A">
          <w:rPr>
            <w:webHidden/>
          </w:rPr>
          <w:fldChar w:fldCharType="separate"/>
        </w:r>
        <w:r w:rsidR="0010016D" w:rsidRPr="009F5F6A">
          <w:rPr>
            <w:webHidden/>
          </w:rPr>
          <w:t>73</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30022" w:history="1">
        <w:r w:rsidR="00060276" w:rsidRPr="009F5F6A">
          <w:rPr>
            <w:rStyle w:val="ae"/>
          </w:rPr>
          <w:t>5.9</w:t>
        </w:r>
        <w:r w:rsidR="00060276" w:rsidRPr="009F5F6A">
          <w:rPr>
            <w:rFonts w:asciiTheme="minorHAnsi" w:eastAsiaTheme="minorEastAsia" w:hAnsiTheme="minorHAnsi" w:cstheme="minorBidi"/>
            <w:b w:val="0"/>
            <w:bCs w:val="0"/>
            <w:sz w:val="22"/>
            <w:szCs w:val="22"/>
          </w:rPr>
          <w:tab/>
        </w:r>
        <w:r w:rsidR="00060276" w:rsidRPr="009F5F6A">
          <w:rPr>
            <w:rStyle w:val="ae"/>
          </w:rPr>
          <w:t>Справка о материально-технических ресурсах (форма 9)</w:t>
        </w:r>
        <w:r w:rsidR="00060276" w:rsidRPr="009F5F6A">
          <w:rPr>
            <w:webHidden/>
          </w:rPr>
          <w:tab/>
        </w:r>
        <w:r w:rsidR="00060276" w:rsidRPr="009F5F6A">
          <w:rPr>
            <w:webHidden/>
          </w:rPr>
          <w:fldChar w:fldCharType="begin"/>
        </w:r>
        <w:r w:rsidR="00060276" w:rsidRPr="009F5F6A">
          <w:rPr>
            <w:webHidden/>
          </w:rPr>
          <w:instrText xml:space="preserve"> PAGEREF _Toc515530022 \h </w:instrText>
        </w:r>
        <w:r w:rsidR="00060276" w:rsidRPr="009F5F6A">
          <w:rPr>
            <w:webHidden/>
          </w:rPr>
        </w:r>
        <w:r w:rsidR="00060276" w:rsidRPr="009F5F6A">
          <w:rPr>
            <w:webHidden/>
          </w:rPr>
          <w:fldChar w:fldCharType="separate"/>
        </w:r>
        <w:r w:rsidR="0010016D" w:rsidRPr="009F5F6A">
          <w:rPr>
            <w:webHidden/>
          </w:rPr>
          <w:t>75</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30025" w:history="1">
        <w:r w:rsidR="00060276" w:rsidRPr="009F5F6A">
          <w:rPr>
            <w:rStyle w:val="ae"/>
          </w:rPr>
          <w:t>5.10</w:t>
        </w:r>
        <w:r w:rsidR="00060276" w:rsidRPr="009F5F6A">
          <w:rPr>
            <w:rFonts w:asciiTheme="minorHAnsi" w:eastAsiaTheme="minorEastAsia" w:hAnsiTheme="minorHAnsi" w:cstheme="minorBidi"/>
            <w:b w:val="0"/>
            <w:bCs w:val="0"/>
            <w:sz w:val="22"/>
            <w:szCs w:val="22"/>
          </w:rPr>
          <w:tab/>
        </w:r>
        <w:r w:rsidR="00060276" w:rsidRPr="009F5F6A">
          <w:rPr>
            <w:rStyle w:val="ae"/>
          </w:rPr>
          <w:t>Справка о кадровых ресурсах (форма 10)</w:t>
        </w:r>
        <w:r w:rsidR="00060276" w:rsidRPr="009F5F6A">
          <w:rPr>
            <w:webHidden/>
          </w:rPr>
          <w:tab/>
        </w:r>
        <w:r w:rsidR="00060276" w:rsidRPr="009F5F6A">
          <w:rPr>
            <w:webHidden/>
          </w:rPr>
          <w:fldChar w:fldCharType="begin"/>
        </w:r>
        <w:r w:rsidR="00060276" w:rsidRPr="009F5F6A">
          <w:rPr>
            <w:webHidden/>
          </w:rPr>
          <w:instrText xml:space="preserve"> PAGEREF _Toc515530025 \h </w:instrText>
        </w:r>
        <w:r w:rsidR="00060276" w:rsidRPr="009F5F6A">
          <w:rPr>
            <w:webHidden/>
          </w:rPr>
        </w:r>
        <w:r w:rsidR="00060276" w:rsidRPr="009F5F6A">
          <w:rPr>
            <w:webHidden/>
          </w:rPr>
          <w:fldChar w:fldCharType="separate"/>
        </w:r>
        <w:r w:rsidR="0010016D" w:rsidRPr="009F5F6A">
          <w:rPr>
            <w:webHidden/>
          </w:rPr>
          <w:t>77</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30028" w:history="1">
        <w:r w:rsidR="00060276" w:rsidRPr="009F5F6A">
          <w:rPr>
            <w:rStyle w:val="ae"/>
          </w:rPr>
          <w:t>5.11</w:t>
        </w:r>
        <w:r w:rsidR="00060276" w:rsidRPr="009F5F6A">
          <w:rPr>
            <w:rFonts w:asciiTheme="minorHAnsi" w:eastAsiaTheme="minorEastAsia" w:hAnsiTheme="minorHAnsi" w:cstheme="minorBidi"/>
            <w:b w:val="0"/>
            <w:bCs w:val="0"/>
            <w:sz w:val="22"/>
            <w:szCs w:val="22"/>
          </w:rPr>
          <w:tab/>
        </w:r>
        <w:r w:rsidR="00060276" w:rsidRPr="009F5F6A">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060276" w:rsidRPr="009F5F6A">
          <w:rPr>
            <w:webHidden/>
          </w:rPr>
          <w:tab/>
        </w:r>
        <w:r w:rsidR="00060276" w:rsidRPr="009F5F6A">
          <w:rPr>
            <w:webHidden/>
          </w:rPr>
          <w:fldChar w:fldCharType="begin"/>
        </w:r>
        <w:r w:rsidR="00060276" w:rsidRPr="009F5F6A">
          <w:rPr>
            <w:webHidden/>
          </w:rPr>
          <w:instrText xml:space="preserve"> PAGEREF _Toc515530028 \h </w:instrText>
        </w:r>
        <w:r w:rsidR="00060276" w:rsidRPr="009F5F6A">
          <w:rPr>
            <w:webHidden/>
          </w:rPr>
        </w:r>
        <w:r w:rsidR="00060276" w:rsidRPr="009F5F6A">
          <w:rPr>
            <w:webHidden/>
          </w:rPr>
          <w:fldChar w:fldCharType="separate"/>
        </w:r>
        <w:r w:rsidR="0010016D" w:rsidRPr="009F5F6A">
          <w:rPr>
            <w:webHidden/>
          </w:rPr>
          <w:t>80</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30031" w:history="1">
        <w:r w:rsidR="00060276" w:rsidRPr="009F5F6A">
          <w:rPr>
            <w:rStyle w:val="ae"/>
          </w:rPr>
          <w:t>5.12</w:t>
        </w:r>
        <w:r w:rsidR="00060276" w:rsidRPr="009F5F6A">
          <w:rPr>
            <w:rFonts w:asciiTheme="minorHAnsi" w:eastAsiaTheme="minorEastAsia" w:hAnsiTheme="minorHAnsi" w:cstheme="minorBidi"/>
            <w:b w:val="0"/>
            <w:bCs w:val="0"/>
            <w:sz w:val="22"/>
            <w:szCs w:val="22"/>
          </w:rPr>
          <w:tab/>
        </w:r>
        <w:r w:rsidR="00060276" w:rsidRPr="009F5F6A">
          <w:rPr>
            <w:rStyle w:val="ae"/>
          </w:rPr>
          <w:t>Справка о цепочке собственников участника закупочной процедуры, включая бенефициаров (в том числе конечных) (форма 12)</w:t>
        </w:r>
        <w:r w:rsidR="00060276" w:rsidRPr="009F5F6A">
          <w:rPr>
            <w:webHidden/>
          </w:rPr>
          <w:tab/>
        </w:r>
        <w:r w:rsidR="00060276" w:rsidRPr="009F5F6A">
          <w:rPr>
            <w:webHidden/>
          </w:rPr>
          <w:fldChar w:fldCharType="begin"/>
        </w:r>
        <w:r w:rsidR="00060276" w:rsidRPr="009F5F6A">
          <w:rPr>
            <w:webHidden/>
          </w:rPr>
          <w:instrText xml:space="preserve"> PAGEREF _Toc515530031 \h </w:instrText>
        </w:r>
        <w:r w:rsidR="00060276" w:rsidRPr="009F5F6A">
          <w:rPr>
            <w:webHidden/>
          </w:rPr>
        </w:r>
        <w:r w:rsidR="00060276" w:rsidRPr="009F5F6A">
          <w:rPr>
            <w:webHidden/>
          </w:rPr>
          <w:fldChar w:fldCharType="separate"/>
        </w:r>
        <w:r w:rsidR="0010016D" w:rsidRPr="009F5F6A">
          <w:rPr>
            <w:webHidden/>
          </w:rPr>
          <w:t>82</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30034" w:history="1">
        <w:r w:rsidR="00060276" w:rsidRPr="009F5F6A">
          <w:rPr>
            <w:rStyle w:val="ae"/>
          </w:rPr>
          <w:t>5.13</w:t>
        </w:r>
        <w:r w:rsidR="00060276" w:rsidRPr="009F5F6A">
          <w:rPr>
            <w:rFonts w:asciiTheme="minorHAnsi" w:eastAsiaTheme="minorEastAsia" w:hAnsiTheme="minorHAnsi" w:cstheme="minorBidi"/>
            <w:b w:val="0"/>
            <w:bCs w:val="0"/>
            <w:sz w:val="22"/>
            <w:szCs w:val="22"/>
          </w:rPr>
          <w:tab/>
        </w:r>
        <w:r w:rsidR="00060276" w:rsidRPr="009F5F6A">
          <w:rPr>
            <w:rStyle w:val="ae"/>
          </w:rPr>
          <w:t>Согласие на обработку персональных данных (форма 13)</w:t>
        </w:r>
        <w:r w:rsidR="00060276" w:rsidRPr="009F5F6A">
          <w:rPr>
            <w:webHidden/>
          </w:rPr>
          <w:tab/>
        </w:r>
        <w:r w:rsidR="00060276" w:rsidRPr="009F5F6A">
          <w:rPr>
            <w:webHidden/>
          </w:rPr>
          <w:fldChar w:fldCharType="begin"/>
        </w:r>
        <w:r w:rsidR="00060276" w:rsidRPr="009F5F6A">
          <w:rPr>
            <w:webHidden/>
          </w:rPr>
          <w:instrText xml:space="preserve"> PAGEREF _Toc515530034 \h </w:instrText>
        </w:r>
        <w:r w:rsidR="00060276" w:rsidRPr="009F5F6A">
          <w:rPr>
            <w:webHidden/>
          </w:rPr>
        </w:r>
        <w:r w:rsidR="00060276" w:rsidRPr="009F5F6A">
          <w:rPr>
            <w:webHidden/>
          </w:rPr>
          <w:fldChar w:fldCharType="separate"/>
        </w:r>
        <w:r w:rsidR="0010016D" w:rsidRPr="009F5F6A">
          <w:rPr>
            <w:webHidden/>
          </w:rPr>
          <w:t>87</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30041" w:history="1">
        <w:r w:rsidR="00060276" w:rsidRPr="009F5F6A">
          <w:rPr>
            <w:rStyle w:val="ae"/>
          </w:rPr>
          <w:t>5.14</w:t>
        </w:r>
        <w:r w:rsidR="00060276" w:rsidRPr="009F5F6A">
          <w:rPr>
            <w:rFonts w:asciiTheme="minorHAnsi" w:eastAsiaTheme="minorEastAsia" w:hAnsiTheme="minorHAnsi" w:cstheme="minorBidi"/>
            <w:b w:val="0"/>
            <w:bCs w:val="0"/>
            <w:sz w:val="22"/>
            <w:szCs w:val="22"/>
          </w:rPr>
          <w:tab/>
        </w:r>
        <w:r w:rsidR="00060276" w:rsidRPr="009F5F6A">
          <w:rPr>
            <w:rStyle w:val="ae"/>
          </w:rPr>
          <w:t>Банковская гарантия (форма 14)</w:t>
        </w:r>
        <w:r w:rsidR="00060276" w:rsidRPr="009F5F6A">
          <w:rPr>
            <w:webHidden/>
          </w:rPr>
          <w:tab/>
        </w:r>
        <w:r w:rsidR="00060276" w:rsidRPr="009F5F6A">
          <w:rPr>
            <w:webHidden/>
          </w:rPr>
          <w:fldChar w:fldCharType="begin"/>
        </w:r>
        <w:r w:rsidR="00060276" w:rsidRPr="009F5F6A">
          <w:rPr>
            <w:webHidden/>
          </w:rPr>
          <w:instrText xml:space="preserve"> PAGEREF _Toc515530041 \h </w:instrText>
        </w:r>
        <w:r w:rsidR="00060276" w:rsidRPr="009F5F6A">
          <w:rPr>
            <w:webHidden/>
          </w:rPr>
        </w:r>
        <w:r w:rsidR="00060276" w:rsidRPr="009F5F6A">
          <w:rPr>
            <w:webHidden/>
          </w:rPr>
          <w:fldChar w:fldCharType="separate"/>
        </w:r>
        <w:r w:rsidR="0010016D" w:rsidRPr="009F5F6A">
          <w:rPr>
            <w:webHidden/>
          </w:rPr>
          <w:t>91</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30044" w:history="1">
        <w:r w:rsidR="00060276" w:rsidRPr="009F5F6A">
          <w:rPr>
            <w:rStyle w:val="ae"/>
          </w:rPr>
          <w:t>5.15</w:t>
        </w:r>
        <w:r w:rsidR="00060276" w:rsidRPr="009F5F6A">
          <w:rPr>
            <w:rFonts w:asciiTheme="minorHAnsi" w:eastAsiaTheme="minorEastAsia" w:hAnsiTheme="minorHAnsi" w:cstheme="minorBidi"/>
            <w:b w:val="0"/>
            <w:bCs w:val="0"/>
            <w:sz w:val="22"/>
            <w:szCs w:val="22"/>
          </w:rPr>
          <w:tab/>
        </w:r>
        <w:r w:rsidR="00060276" w:rsidRPr="009F5F6A">
          <w:rPr>
            <w:rStyle w:val="ae"/>
          </w:rPr>
          <w:t>Расписка сдачи-приемки Банковской гарантии (форма 15)</w:t>
        </w:r>
        <w:r w:rsidR="00060276" w:rsidRPr="009F5F6A">
          <w:rPr>
            <w:webHidden/>
          </w:rPr>
          <w:tab/>
        </w:r>
        <w:r w:rsidR="00060276" w:rsidRPr="009F5F6A">
          <w:rPr>
            <w:webHidden/>
          </w:rPr>
          <w:fldChar w:fldCharType="begin"/>
        </w:r>
        <w:r w:rsidR="00060276" w:rsidRPr="009F5F6A">
          <w:rPr>
            <w:webHidden/>
          </w:rPr>
          <w:instrText xml:space="preserve"> PAGEREF _Toc515530044 \h </w:instrText>
        </w:r>
        <w:r w:rsidR="00060276" w:rsidRPr="009F5F6A">
          <w:rPr>
            <w:webHidden/>
          </w:rPr>
        </w:r>
        <w:r w:rsidR="00060276" w:rsidRPr="009F5F6A">
          <w:rPr>
            <w:webHidden/>
          </w:rPr>
          <w:fldChar w:fldCharType="separate"/>
        </w:r>
        <w:r w:rsidR="0010016D" w:rsidRPr="009F5F6A">
          <w:rPr>
            <w:webHidden/>
          </w:rPr>
          <w:t>93</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30047" w:history="1">
        <w:r w:rsidR="00060276" w:rsidRPr="009F5F6A">
          <w:rPr>
            <w:rStyle w:val="ae"/>
          </w:rPr>
          <w:t>5.16</w:t>
        </w:r>
        <w:r w:rsidR="00060276" w:rsidRPr="009F5F6A">
          <w:rPr>
            <w:rFonts w:asciiTheme="minorHAnsi" w:eastAsiaTheme="minorEastAsia" w:hAnsiTheme="minorHAnsi" w:cstheme="minorBidi"/>
            <w:b w:val="0"/>
            <w:bCs w:val="0"/>
            <w:sz w:val="22"/>
            <w:szCs w:val="22"/>
          </w:rPr>
          <w:tab/>
        </w:r>
        <w:r w:rsidR="00060276" w:rsidRPr="009F5F6A">
          <w:rPr>
            <w:rStyle w:val="ae"/>
          </w:rPr>
          <w:t>Согласие Участника налоговым органам на разглашение сведений, составляющих налоговую тайну (форма 16)</w:t>
        </w:r>
        <w:r w:rsidR="00060276" w:rsidRPr="009F5F6A">
          <w:rPr>
            <w:webHidden/>
          </w:rPr>
          <w:tab/>
        </w:r>
        <w:r w:rsidR="00060276" w:rsidRPr="009F5F6A">
          <w:rPr>
            <w:webHidden/>
          </w:rPr>
          <w:fldChar w:fldCharType="begin"/>
        </w:r>
        <w:r w:rsidR="00060276" w:rsidRPr="009F5F6A">
          <w:rPr>
            <w:webHidden/>
          </w:rPr>
          <w:instrText xml:space="preserve"> PAGEREF _Toc515530047 \h </w:instrText>
        </w:r>
        <w:r w:rsidR="00060276" w:rsidRPr="009F5F6A">
          <w:rPr>
            <w:webHidden/>
          </w:rPr>
        </w:r>
        <w:r w:rsidR="00060276" w:rsidRPr="009F5F6A">
          <w:rPr>
            <w:webHidden/>
          </w:rPr>
          <w:fldChar w:fldCharType="separate"/>
        </w:r>
        <w:r w:rsidR="0010016D" w:rsidRPr="009F5F6A">
          <w:rPr>
            <w:webHidden/>
          </w:rPr>
          <w:t>95</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30051" w:history="1">
        <w:r w:rsidR="00060276" w:rsidRPr="009F5F6A">
          <w:rPr>
            <w:rStyle w:val="ae"/>
          </w:rPr>
          <w:t>5.17</w:t>
        </w:r>
        <w:r w:rsidR="00060276" w:rsidRPr="009F5F6A">
          <w:rPr>
            <w:rFonts w:asciiTheme="minorHAnsi" w:eastAsiaTheme="minorEastAsia" w:hAnsiTheme="minorHAnsi" w:cstheme="minorBidi"/>
            <w:b w:val="0"/>
            <w:bCs w:val="0"/>
            <w:sz w:val="22"/>
            <w:szCs w:val="22"/>
          </w:rPr>
          <w:tab/>
        </w:r>
        <w:r w:rsidR="00060276" w:rsidRPr="009F5F6A">
          <w:rPr>
            <w:rStyle w:val="ae"/>
          </w:rPr>
          <w:t>План распределения объемов выполнения работ между Участником и субподрядчиками (форма 17)</w:t>
        </w:r>
        <w:r w:rsidR="00060276" w:rsidRPr="009F5F6A">
          <w:rPr>
            <w:webHidden/>
          </w:rPr>
          <w:tab/>
        </w:r>
        <w:r w:rsidR="00060276" w:rsidRPr="009F5F6A">
          <w:rPr>
            <w:webHidden/>
          </w:rPr>
          <w:fldChar w:fldCharType="begin"/>
        </w:r>
        <w:r w:rsidR="00060276" w:rsidRPr="009F5F6A">
          <w:rPr>
            <w:webHidden/>
          </w:rPr>
          <w:instrText xml:space="preserve"> PAGEREF _Toc515530051 \h </w:instrText>
        </w:r>
        <w:r w:rsidR="00060276" w:rsidRPr="009F5F6A">
          <w:rPr>
            <w:webHidden/>
          </w:rPr>
        </w:r>
        <w:r w:rsidR="00060276" w:rsidRPr="009F5F6A">
          <w:rPr>
            <w:webHidden/>
          </w:rPr>
          <w:fldChar w:fldCharType="separate"/>
        </w:r>
        <w:r w:rsidR="0010016D" w:rsidRPr="009F5F6A">
          <w:rPr>
            <w:webHidden/>
          </w:rPr>
          <w:t>97</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30054" w:history="1">
        <w:r w:rsidR="00060276" w:rsidRPr="009F5F6A">
          <w:rPr>
            <w:rStyle w:val="ae"/>
          </w:rPr>
          <w:t>5.18</w:t>
        </w:r>
        <w:r w:rsidR="00060276" w:rsidRPr="009F5F6A">
          <w:rPr>
            <w:rFonts w:asciiTheme="minorHAnsi" w:eastAsiaTheme="minorEastAsia" w:hAnsiTheme="minorHAnsi" w:cstheme="minorBidi"/>
            <w:b w:val="0"/>
            <w:bCs w:val="0"/>
            <w:sz w:val="22"/>
            <w:szCs w:val="22"/>
          </w:rPr>
          <w:tab/>
        </w:r>
        <w:r w:rsidR="00060276" w:rsidRPr="009F5F6A">
          <w:rPr>
            <w:rStyle w:val="ae"/>
          </w:rPr>
          <w:t>План распределения объемов выполнения работ внутри коллективного Участника (форма 18)</w:t>
        </w:r>
        <w:r w:rsidR="00060276" w:rsidRPr="009F5F6A">
          <w:rPr>
            <w:webHidden/>
          </w:rPr>
          <w:tab/>
        </w:r>
        <w:r w:rsidR="00060276" w:rsidRPr="009F5F6A">
          <w:rPr>
            <w:webHidden/>
          </w:rPr>
          <w:fldChar w:fldCharType="begin"/>
        </w:r>
        <w:r w:rsidR="00060276" w:rsidRPr="009F5F6A">
          <w:rPr>
            <w:webHidden/>
          </w:rPr>
          <w:instrText xml:space="preserve"> PAGEREF _Toc515530054 \h </w:instrText>
        </w:r>
        <w:r w:rsidR="00060276" w:rsidRPr="009F5F6A">
          <w:rPr>
            <w:webHidden/>
          </w:rPr>
        </w:r>
        <w:r w:rsidR="00060276" w:rsidRPr="009F5F6A">
          <w:rPr>
            <w:webHidden/>
          </w:rPr>
          <w:fldChar w:fldCharType="separate"/>
        </w:r>
        <w:r w:rsidR="0010016D" w:rsidRPr="009F5F6A">
          <w:rPr>
            <w:webHidden/>
          </w:rPr>
          <w:t>99</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30057" w:history="1">
        <w:r w:rsidR="00060276" w:rsidRPr="009F5F6A">
          <w:rPr>
            <w:rStyle w:val="ae"/>
          </w:rPr>
          <w:t>5.19</w:t>
        </w:r>
        <w:r w:rsidR="00060276" w:rsidRPr="009F5F6A">
          <w:rPr>
            <w:rFonts w:asciiTheme="minorHAnsi" w:eastAsiaTheme="minorEastAsia" w:hAnsiTheme="minorHAnsi" w:cstheme="minorBidi"/>
            <w:b w:val="0"/>
            <w:bCs w:val="0"/>
            <w:sz w:val="22"/>
            <w:szCs w:val="22"/>
          </w:rPr>
          <w:tab/>
        </w:r>
        <w:r w:rsidR="00060276" w:rsidRPr="009F5F6A">
          <w:rPr>
            <w:rStyle w:val="ae"/>
          </w:rPr>
          <w:t>Соглашение о неустойке (форма 19)</w:t>
        </w:r>
        <w:r w:rsidR="00060276" w:rsidRPr="009F5F6A">
          <w:rPr>
            <w:webHidden/>
          </w:rPr>
          <w:tab/>
        </w:r>
        <w:r w:rsidR="00060276" w:rsidRPr="009F5F6A">
          <w:rPr>
            <w:webHidden/>
          </w:rPr>
          <w:fldChar w:fldCharType="begin"/>
        </w:r>
        <w:r w:rsidR="00060276" w:rsidRPr="009F5F6A">
          <w:rPr>
            <w:webHidden/>
          </w:rPr>
          <w:instrText xml:space="preserve"> PAGEREF _Toc515530057 \h </w:instrText>
        </w:r>
        <w:r w:rsidR="00060276" w:rsidRPr="009F5F6A">
          <w:rPr>
            <w:webHidden/>
          </w:rPr>
        </w:r>
        <w:r w:rsidR="00060276" w:rsidRPr="009F5F6A">
          <w:rPr>
            <w:webHidden/>
          </w:rPr>
          <w:fldChar w:fldCharType="separate"/>
        </w:r>
        <w:r w:rsidR="0010016D" w:rsidRPr="009F5F6A">
          <w:rPr>
            <w:webHidden/>
          </w:rPr>
          <w:t>101</w:t>
        </w:r>
        <w:r w:rsidR="00060276" w:rsidRPr="009F5F6A">
          <w:rPr>
            <w:webHidden/>
          </w:rPr>
          <w:fldChar w:fldCharType="end"/>
        </w:r>
      </w:hyperlink>
    </w:p>
    <w:p w:rsidR="00060276" w:rsidRPr="009F5F6A" w:rsidRDefault="00E353C9">
      <w:pPr>
        <w:pStyle w:val="20"/>
        <w:rPr>
          <w:rFonts w:asciiTheme="minorHAnsi" w:eastAsiaTheme="minorEastAsia" w:hAnsiTheme="minorHAnsi" w:cstheme="minorBidi"/>
          <w:b w:val="0"/>
          <w:bCs w:val="0"/>
          <w:sz w:val="22"/>
          <w:szCs w:val="22"/>
        </w:rPr>
      </w:pPr>
      <w:hyperlink w:anchor="_Toc515530060" w:history="1">
        <w:r w:rsidR="00060276" w:rsidRPr="009F5F6A">
          <w:rPr>
            <w:rStyle w:val="ae"/>
          </w:rPr>
          <w:t>5.20</w:t>
        </w:r>
        <w:r w:rsidR="00060276" w:rsidRPr="009F5F6A">
          <w:rPr>
            <w:rFonts w:asciiTheme="minorHAnsi" w:eastAsiaTheme="minorEastAsia" w:hAnsiTheme="minorHAnsi" w:cstheme="minorBidi"/>
            <w:b w:val="0"/>
            <w:bCs w:val="0"/>
            <w:sz w:val="22"/>
            <w:szCs w:val="22"/>
          </w:rPr>
          <w:tab/>
        </w:r>
        <w:r w:rsidR="00060276" w:rsidRPr="009F5F6A">
          <w:rPr>
            <w:rStyle w:val="ae"/>
          </w:rPr>
          <w:t>Расписка  сдачи-приемки соглашения о неустойке (форма 20)</w:t>
        </w:r>
        <w:r w:rsidR="00060276" w:rsidRPr="009F5F6A">
          <w:rPr>
            <w:webHidden/>
          </w:rPr>
          <w:tab/>
        </w:r>
        <w:r w:rsidR="00060276" w:rsidRPr="009F5F6A">
          <w:rPr>
            <w:webHidden/>
          </w:rPr>
          <w:fldChar w:fldCharType="begin"/>
        </w:r>
        <w:r w:rsidR="00060276" w:rsidRPr="009F5F6A">
          <w:rPr>
            <w:webHidden/>
          </w:rPr>
          <w:instrText xml:space="preserve"> PAGEREF _Toc515530060 \h </w:instrText>
        </w:r>
        <w:r w:rsidR="00060276" w:rsidRPr="009F5F6A">
          <w:rPr>
            <w:webHidden/>
          </w:rPr>
        </w:r>
        <w:r w:rsidR="00060276" w:rsidRPr="009F5F6A">
          <w:rPr>
            <w:webHidden/>
          </w:rPr>
          <w:fldChar w:fldCharType="separate"/>
        </w:r>
        <w:r w:rsidR="0010016D" w:rsidRPr="009F5F6A">
          <w:rPr>
            <w:webHidden/>
          </w:rPr>
          <w:t>104</w:t>
        </w:r>
        <w:r w:rsidR="00060276" w:rsidRPr="009F5F6A">
          <w:rPr>
            <w:webHidden/>
          </w:rPr>
          <w:fldChar w:fldCharType="end"/>
        </w:r>
      </w:hyperlink>
    </w:p>
    <w:p w:rsidR="000D1809" w:rsidRPr="009F5F6A" w:rsidRDefault="005A1486"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9F5F6A">
        <w:rPr>
          <w:rFonts w:ascii="Times New Roman" w:hAnsi="Times New Roman"/>
          <w:b w:val="0"/>
          <w:bCs/>
          <w:sz w:val="24"/>
          <w:szCs w:val="24"/>
        </w:rPr>
        <w:lastRenderedPageBreak/>
        <w:fldChar w:fldCharType="end"/>
      </w:r>
      <w:bookmarkStart w:id="19" w:name="_Toc298234659"/>
      <w:bookmarkStart w:id="20" w:name="_Toc255985659"/>
      <w:bookmarkStart w:id="21" w:name="_Toc515529901"/>
      <w:r w:rsidR="000D1809" w:rsidRPr="009F5F6A">
        <w:rPr>
          <w:rFonts w:ascii="Times New Roman" w:hAnsi="Times New Roman"/>
          <w:sz w:val="24"/>
          <w:szCs w:val="24"/>
        </w:rPr>
        <w:t xml:space="preserve">ОБЩИЕ </w:t>
      </w:r>
      <w:bookmarkEnd w:id="3"/>
      <w:bookmarkEnd w:id="4"/>
      <w:bookmarkEnd w:id="5"/>
      <w:bookmarkEnd w:id="6"/>
      <w:r w:rsidR="000D1809" w:rsidRPr="009F5F6A">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9F5F6A"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515529902"/>
      <w:r w:rsidRPr="009F5F6A">
        <w:rPr>
          <w:bCs/>
          <w:sz w:val="24"/>
          <w:szCs w:val="24"/>
        </w:rPr>
        <w:t>Общие сведения о конкурсе</w:t>
      </w:r>
      <w:bookmarkEnd w:id="22"/>
      <w:bookmarkEnd w:id="23"/>
      <w:bookmarkEnd w:id="24"/>
      <w:bookmarkEnd w:id="25"/>
      <w:bookmarkEnd w:id="26"/>
      <w:bookmarkEnd w:id="27"/>
      <w:bookmarkEnd w:id="28"/>
      <w:bookmarkEnd w:id="29"/>
    </w:p>
    <w:p w:rsidR="00C850B3" w:rsidRPr="009F5F6A" w:rsidRDefault="006F6E8C"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proofErr w:type="gramStart"/>
      <w:r w:rsidRPr="009F5F6A">
        <w:rPr>
          <w:bCs/>
          <w:iCs/>
          <w:szCs w:val="24"/>
        </w:rPr>
        <w:t xml:space="preserve">Заказчик, являющийся </w:t>
      </w:r>
      <w:r w:rsidR="000D1809" w:rsidRPr="009F5F6A">
        <w:rPr>
          <w:bCs/>
          <w:iCs/>
          <w:szCs w:val="24"/>
        </w:rPr>
        <w:t>Организатор</w:t>
      </w:r>
      <w:r w:rsidRPr="009F5F6A">
        <w:rPr>
          <w:bCs/>
          <w:iCs/>
          <w:szCs w:val="24"/>
        </w:rPr>
        <w:t>ом</w:t>
      </w:r>
      <w:r w:rsidR="000D1809" w:rsidRPr="009F5F6A">
        <w:rPr>
          <w:bCs/>
          <w:iCs/>
          <w:szCs w:val="24"/>
        </w:rPr>
        <w:t xml:space="preserve"> </w:t>
      </w:r>
      <w:r w:rsidR="00845471" w:rsidRPr="009F5F6A">
        <w:rPr>
          <w:iCs/>
          <w:szCs w:val="24"/>
        </w:rPr>
        <w:t xml:space="preserve">конкурса </w:t>
      </w:r>
      <w:r w:rsidR="00492FD1" w:rsidRPr="009F5F6A">
        <w:rPr>
          <w:iCs/>
          <w:szCs w:val="24"/>
        </w:rPr>
        <w:t>– ПАО «МРСК Центра» (далее – Заказчик или Организатор) (почтовый адрес:</w:t>
      </w:r>
      <w:proofErr w:type="gramEnd"/>
      <w:r w:rsidR="00492FD1" w:rsidRPr="009F5F6A">
        <w:rPr>
          <w:iCs/>
          <w:szCs w:val="24"/>
        </w:rPr>
        <w:t xml:space="preserve">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9F5F6A">
        <w:rPr>
          <w:snapToGrid w:val="0"/>
          <w:szCs w:val="24"/>
        </w:rPr>
        <w:t xml:space="preserve">Горностаева </w:t>
      </w:r>
      <w:r w:rsidR="00492FD1" w:rsidRPr="009F5F6A">
        <w:rPr>
          <w:iCs/>
          <w:szCs w:val="24"/>
        </w:rPr>
        <w:t xml:space="preserve">Т.В., контактные телефоны: (495) 747-92-92 (доб. 3123), </w:t>
      </w:r>
      <w:r w:rsidR="00492FD1" w:rsidRPr="009F5F6A">
        <w:rPr>
          <w:szCs w:val="24"/>
        </w:rPr>
        <w:t xml:space="preserve">адрес электронной почты: </w:t>
      </w:r>
      <w:r w:rsidR="00492FD1" w:rsidRPr="009F5F6A">
        <w:rPr>
          <w:iCs/>
          <w:szCs w:val="24"/>
        </w:rPr>
        <w:t xml:space="preserve"> </w:t>
      </w:r>
      <w:hyperlink r:id="rId13" w:history="1">
        <w:r w:rsidR="00794122" w:rsidRPr="009F5F6A">
          <w:rPr>
            <w:rStyle w:val="ae"/>
            <w:szCs w:val="24"/>
          </w:rPr>
          <w:t>Gornostaeva.TV@mrsk-1.ru</w:t>
        </w:r>
      </w:hyperlink>
      <w:r w:rsidR="00492FD1" w:rsidRPr="009F5F6A">
        <w:rPr>
          <w:iCs/>
          <w:szCs w:val="24"/>
        </w:rPr>
        <w:t xml:space="preserve">, ответственное лицо </w:t>
      </w:r>
      <w:proofErr w:type="gramStart"/>
      <w:r w:rsidR="00492FD1" w:rsidRPr="009F5F6A">
        <w:rPr>
          <w:iCs/>
          <w:szCs w:val="24"/>
        </w:rPr>
        <w:t>–</w:t>
      </w:r>
      <w:r w:rsidR="00921312" w:rsidRPr="009F5F6A">
        <w:rPr>
          <w:szCs w:val="24"/>
        </w:rPr>
        <w:t>Л</w:t>
      </w:r>
      <w:proofErr w:type="gramEnd"/>
      <w:r w:rsidR="00921312" w:rsidRPr="009F5F6A">
        <w:rPr>
          <w:szCs w:val="24"/>
        </w:rPr>
        <w:t xml:space="preserve">яной Михаил Викторович, контактные телефоны - (4722) 30-41-49, (495) 747-92-92, адрес электронной почты: </w:t>
      </w:r>
      <w:hyperlink r:id="rId14" w:history="1">
        <w:proofErr w:type="gramStart"/>
        <w:r w:rsidR="00921312" w:rsidRPr="009F5F6A">
          <w:rPr>
            <w:rStyle w:val="ae"/>
            <w:szCs w:val="24"/>
          </w:rPr>
          <w:t>Lyanoi.MV@mrsk-1.ru</w:t>
        </w:r>
      </w:hyperlink>
      <w:r w:rsidR="001C4D51" w:rsidRPr="009F5F6A">
        <w:rPr>
          <w:szCs w:val="24"/>
        </w:rPr>
        <w:t>.</w:t>
      </w:r>
      <w:r w:rsidR="000F1D74" w:rsidRPr="009F5F6A">
        <w:rPr>
          <w:bCs/>
          <w:szCs w:val="24"/>
        </w:rPr>
        <w:t xml:space="preserve"> Извещением о проведении открытого конкурса, опубликованным </w:t>
      </w:r>
      <w:r w:rsidR="004A76B6" w:rsidRPr="009F5F6A">
        <w:rPr>
          <w:b/>
          <w:szCs w:val="24"/>
        </w:rPr>
        <w:t>«</w:t>
      </w:r>
      <w:r w:rsidR="00726289" w:rsidRPr="009F5F6A">
        <w:rPr>
          <w:b/>
          <w:szCs w:val="24"/>
        </w:rPr>
        <w:t>2</w:t>
      </w:r>
      <w:r w:rsidR="00CD7763" w:rsidRPr="009F5F6A">
        <w:rPr>
          <w:b/>
          <w:szCs w:val="24"/>
        </w:rPr>
        <w:t>8</w:t>
      </w:r>
      <w:r w:rsidR="00492FD1" w:rsidRPr="009F5F6A">
        <w:rPr>
          <w:b/>
          <w:szCs w:val="24"/>
        </w:rPr>
        <w:t xml:space="preserve">» </w:t>
      </w:r>
      <w:r w:rsidR="00726289" w:rsidRPr="009F5F6A">
        <w:rPr>
          <w:b/>
          <w:szCs w:val="24"/>
        </w:rPr>
        <w:t>ма</w:t>
      </w:r>
      <w:r w:rsidR="00492FD1" w:rsidRPr="009F5F6A">
        <w:rPr>
          <w:b/>
          <w:szCs w:val="24"/>
        </w:rPr>
        <w:t xml:space="preserve">я </w:t>
      </w:r>
      <w:r w:rsidR="00B71A2B" w:rsidRPr="009F5F6A">
        <w:rPr>
          <w:b/>
          <w:szCs w:val="24"/>
        </w:rPr>
        <w:t>2018</w:t>
      </w:r>
      <w:r w:rsidR="00492FD1" w:rsidRPr="009F5F6A">
        <w:rPr>
          <w:b/>
          <w:szCs w:val="24"/>
        </w:rPr>
        <w:t xml:space="preserve"> г.</w:t>
      </w:r>
      <w:r w:rsidR="00492FD1" w:rsidRPr="009F5F6A">
        <w:rPr>
          <w:szCs w:val="24"/>
        </w:rPr>
        <w:t xml:space="preserve"> </w:t>
      </w:r>
      <w:r w:rsidR="000F1D74" w:rsidRPr="009F5F6A">
        <w:rPr>
          <w:bCs/>
          <w:szCs w:val="24"/>
        </w:rPr>
        <w:t xml:space="preserve">на </w:t>
      </w:r>
      <w:r w:rsidR="00807B8C" w:rsidRPr="009F5F6A">
        <w:rPr>
          <w:bCs/>
          <w:szCs w:val="24"/>
        </w:rPr>
        <w:t>официальном сайте</w:t>
      </w:r>
      <w:r w:rsidR="000F1D74" w:rsidRPr="009F5F6A">
        <w:rPr>
          <w:bCs/>
          <w:szCs w:val="24"/>
        </w:rPr>
        <w:t xml:space="preserve"> (</w:t>
      </w:r>
      <w:hyperlink r:id="rId15" w:history="1">
        <w:r w:rsidR="00E93A86" w:rsidRPr="009F5F6A">
          <w:rPr>
            <w:rStyle w:val="ae"/>
            <w:bCs/>
            <w:szCs w:val="24"/>
            <w:lang w:val="en-US"/>
          </w:rPr>
          <w:t>www</w:t>
        </w:r>
        <w:r w:rsidR="00E93A86" w:rsidRPr="009F5F6A">
          <w:rPr>
            <w:rStyle w:val="ae"/>
            <w:bCs/>
            <w:szCs w:val="24"/>
          </w:rPr>
          <w:t>.</w:t>
        </w:r>
        <w:r w:rsidR="00E93A86" w:rsidRPr="009F5F6A">
          <w:rPr>
            <w:rStyle w:val="ae"/>
            <w:bCs/>
            <w:szCs w:val="24"/>
            <w:lang w:val="en-US"/>
          </w:rPr>
          <w:t>zakupki</w:t>
        </w:r>
        <w:r w:rsidR="00E93A86" w:rsidRPr="009F5F6A">
          <w:rPr>
            <w:rStyle w:val="ae"/>
            <w:bCs/>
            <w:szCs w:val="24"/>
          </w:rPr>
          <w:t>.</w:t>
        </w:r>
        <w:r w:rsidR="00E93A86" w:rsidRPr="009F5F6A">
          <w:rPr>
            <w:rStyle w:val="ae"/>
            <w:bCs/>
            <w:szCs w:val="24"/>
            <w:lang w:val="en-US"/>
          </w:rPr>
          <w:t>gov</w:t>
        </w:r>
        <w:r w:rsidR="00E93A86" w:rsidRPr="009F5F6A">
          <w:rPr>
            <w:rStyle w:val="ae"/>
            <w:bCs/>
            <w:szCs w:val="24"/>
          </w:rPr>
          <w:t>.</w:t>
        </w:r>
        <w:r w:rsidR="00E93A86" w:rsidRPr="009F5F6A">
          <w:rPr>
            <w:rStyle w:val="ae"/>
            <w:bCs/>
            <w:szCs w:val="24"/>
            <w:lang w:val="en-US"/>
          </w:rPr>
          <w:t>ru</w:t>
        </w:r>
      </w:hyperlink>
      <w:r w:rsidR="00807B8C" w:rsidRPr="009F5F6A">
        <w:rPr>
          <w:bCs/>
          <w:szCs w:val="24"/>
        </w:rPr>
        <w:t>)</w:t>
      </w:r>
      <w:r w:rsidR="00575F54" w:rsidRPr="009F5F6A">
        <w:rPr>
          <w:iCs/>
          <w:szCs w:val="24"/>
        </w:rPr>
        <w:t>, на</w:t>
      </w:r>
      <w:r w:rsidR="00575F54" w:rsidRPr="009F5F6A">
        <w:rPr>
          <w:bCs/>
          <w:szCs w:val="24"/>
        </w:rPr>
        <w:t xml:space="preserve"> сайте </w:t>
      </w:r>
      <w:r w:rsidR="00492FD1" w:rsidRPr="009F5F6A">
        <w:rPr>
          <w:iCs/>
          <w:szCs w:val="24"/>
        </w:rPr>
        <w:t>ПАО «МРСК Центра»</w:t>
      </w:r>
      <w:r w:rsidR="00492FD1" w:rsidRPr="009F5F6A">
        <w:rPr>
          <w:szCs w:val="24"/>
        </w:rPr>
        <w:t xml:space="preserve"> (</w:t>
      </w:r>
      <w:hyperlink r:id="rId16" w:history="1">
        <w:r w:rsidR="00492FD1" w:rsidRPr="009F5F6A">
          <w:rPr>
            <w:rStyle w:val="ae"/>
            <w:szCs w:val="24"/>
          </w:rPr>
          <w:t>www.mrsk-1.ru</w:t>
        </w:r>
      </w:hyperlink>
      <w:r w:rsidR="00492FD1" w:rsidRPr="009F5F6A">
        <w:rPr>
          <w:szCs w:val="24"/>
        </w:rPr>
        <w:t xml:space="preserve">), на сайте ЭТП, указанном в п. </w:t>
      </w:r>
      <w:r w:rsidR="000A775A" w:rsidRPr="009F5F6A">
        <w:fldChar w:fldCharType="begin"/>
      </w:r>
      <w:r w:rsidR="000A775A" w:rsidRPr="009F5F6A">
        <w:instrText xml:space="preserve"> REF _Ref441222499 \r \h  \* MERGEFORMAT </w:instrText>
      </w:r>
      <w:r w:rsidR="000A775A" w:rsidRPr="009F5F6A">
        <w:fldChar w:fldCharType="separate"/>
      </w:r>
      <w:r w:rsidR="0010016D" w:rsidRPr="009F5F6A">
        <w:rPr>
          <w:szCs w:val="24"/>
        </w:rPr>
        <w:t>1.1.2</w:t>
      </w:r>
      <w:r w:rsidR="000A775A" w:rsidRPr="009F5F6A">
        <w:fldChar w:fldCharType="end"/>
      </w:r>
      <w:r w:rsidR="00492FD1" w:rsidRPr="009F5F6A">
        <w:rPr>
          <w:szCs w:val="24"/>
        </w:rPr>
        <w:t xml:space="preserve"> настоящей Документации,</w:t>
      </w:r>
      <w:r w:rsidR="00492FD1" w:rsidRPr="009F5F6A">
        <w:rPr>
          <w:bCs/>
          <w:iCs/>
          <w:szCs w:val="24"/>
        </w:rPr>
        <w:t xml:space="preserve"> </w:t>
      </w:r>
      <w:r w:rsidR="00A836B7" w:rsidRPr="009F5F6A">
        <w:rPr>
          <w:bCs/>
          <w:iCs/>
          <w:szCs w:val="24"/>
        </w:rPr>
        <w:t>приг</w:t>
      </w:r>
      <w:r w:rsidR="00A836B7" w:rsidRPr="009F5F6A">
        <w:rPr>
          <w:bCs/>
          <w:szCs w:val="24"/>
        </w:rPr>
        <w:t>ласило юридических лиц</w:t>
      </w:r>
      <w:r w:rsidR="00492FD1" w:rsidRPr="009F5F6A">
        <w:rPr>
          <w:bCs/>
          <w:szCs w:val="24"/>
        </w:rPr>
        <w:t xml:space="preserve"> и</w:t>
      </w:r>
      <w:r w:rsidR="00A836B7" w:rsidRPr="009F5F6A">
        <w:rPr>
          <w:bCs/>
          <w:szCs w:val="24"/>
        </w:rPr>
        <w:t xml:space="preserve"> </w:t>
      </w:r>
      <w:r w:rsidR="00807B8C" w:rsidRPr="009F5F6A">
        <w:rPr>
          <w:bCs/>
          <w:szCs w:val="24"/>
        </w:rPr>
        <w:t>физических лиц</w:t>
      </w:r>
      <w:r w:rsidR="00575F54" w:rsidRPr="009F5F6A">
        <w:rPr>
          <w:bCs/>
          <w:szCs w:val="24"/>
        </w:rPr>
        <w:t>, в том числе</w:t>
      </w:r>
      <w:r w:rsidR="00A836B7" w:rsidRPr="009F5F6A">
        <w:rPr>
          <w:bCs/>
          <w:szCs w:val="24"/>
        </w:rPr>
        <w:t xml:space="preserve"> </w:t>
      </w:r>
      <w:r w:rsidR="00575F54" w:rsidRPr="009F5F6A">
        <w:rPr>
          <w:bCs/>
          <w:szCs w:val="24"/>
        </w:rPr>
        <w:t>индивидуальных предпринимателей</w:t>
      </w:r>
      <w:r w:rsidR="00492FD1" w:rsidRPr="009F5F6A">
        <w:rPr>
          <w:bCs/>
          <w:szCs w:val="24"/>
        </w:rPr>
        <w:t xml:space="preserve"> </w:t>
      </w:r>
      <w:r w:rsidR="00492FD1" w:rsidRPr="009F5F6A">
        <w:rPr>
          <w:szCs w:val="24"/>
        </w:rPr>
        <w:t>(далее – Участники)</w:t>
      </w:r>
      <w:r w:rsidR="00575F54" w:rsidRPr="009F5F6A">
        <w:rPr>
          <w:bCs/>
          <w:szCs w:val="24"/>
        </w:rPr>
        <w:t xml:space="preserve">, </w:t>
      </w:r>
      <w:r w:rsidR="00A836B7" w:rsidRPr="009F5F6A">
        <w:rPr>
          <w:bCs/>
          <w:szCs w:val="24"/>
        </w:rPr>
        <w:t>к участию в открытом одноэтапном конкурсе без предварительного квалификационного</w:t>
      </w:r>
      <w:proofErr w:type="gramEnd"/>
      <w:r w:rsidR="00A836B7" w:rsidRPr="009F5F6A">
        <w:rPr>
          <w:bCs/>
          <w:szCs w:val="24"/>
        </w:rPr>
        <w:t xml:space="preserve"> </w:t>
      </w:r>
      <w:proofErr w:type="gramStart"/>
      <w:r w:rsidR="00A836B7" w:rsidRPr="009F5F6A">
        <w:rPr>
          <w:bCs/>
          <w:szCs w:val="24"/>
        </w:rPr>
        <w:t xml:space="preserve">отбора (далее – Конкурс) </w:t>
      </w:r>
      <w:r w:rsidR="009C5C48" w:rsidRPr="009F5F6A">
        <w:rPr>
          <w:bCs/>
          <w:szCs w:val="24"/>
        </w:rPr>
        <w:t xml:space="preserve">на право заключения </w:t>
      </w:r>
      <w:bookmarkEnd w:id="30"/>
      <w:bookmarkEnd w:id="31"/>
      <w:bookmarkEnd w:id="32"/>
      <w:r w:rsidR="004A76B6" w:rsidRPr="009F5F6A">
        <w:rPr>
          <w:iCs/>
          <w:szCs w:val="24"/>
        </w:rPr>
        <w:t xml:space="preserve">Договора </w:t>
      </w:r>
      <w:r w:rsidR="004A76B6" w:rsidRPr="009F5F6A">
        <w:rPr>
          <w:szCs w:val="24"/>
        </w:rPr>
        <w:t xml:space="preserve">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004A76B6" w:rsidRPr="009F5F6A">
        <w:rPr>
          <w:szCs w:val="24"/>
        </w:rPr>
        <w:t>энергосервисного</w:t>
      </w:r>
      <w:proofErr w:type="spellEnd"/>
      <w:r w:rsidR="004A76B6" w:rsidRPr="009F5F6A">
        <w:rPr>
          <w:szCs w:val="24"/>
        </w:rPr>
        <w:t xml:space="preserve"> контракта, направленного на снижение потерь электроэнергии при ее передаче в электрических сетях</w:t>
      </w:r>
      <w:r w:rsidR="004A76B6" w:rsidRPr="009F5F6A">
        <w:rPr>
          <w:iCs/>
          <w:szCs w:val="24"/>
        </w:rPr>
        <w:t xml:space="preserve"> филиала ПАО «МРСК Центра» - «</w:t>
      </w:r>
      <w:r w:rsidR="00CD7763" w:rsidRPr="009F5F6A">
        <w:rPr>
          <w:szCs w:val="24"/>
        </w:rPr>
        <w:t>Воронежэнерго</w:t>
      </w:r>
      <w:r w:rsidR="004A76B6" w:rsidRPr="009F5F6A">
        <w:rPr>
          <w:iCs/>
          <w:szCs w:val="24"/>
        </w:rPr>
        <w:t xml:space="preserve">», </w:t>
      </w:r>
      <w:r w:rsidR="004A76B6" w:rsidRPr="009F5F6A">
        <w:rPr>
          <w:szCs w:val="24"/>
        </w:rPr>
        <w:t>для нужд ПАО</w:t>
      </w:r>
      <w:proofErr w:type="gramEnd"/>
      <w:r w:rsidR="004A76B6" w:rsidRPr="009F5F6A">
        <w:rPr>
          <w:szCs w:val="24"/>
        </w:rPr>
        <w:t xml:space="preserve"> «</w:t>
      </w:r>
      <w:proofErr w:type="gramStart"/>
      <w:r w:rsidR="004A76B6" w:rsidRPr="009F5F6A">
        <w:rPr>
          <w:szCs w:val="24"/>
        </w:rPr>
        <w:t xml:space="preserve">МРСК Центра» </w:t>
      </w:r>
      <w:r w:rsidR="00921312" w:rsidRPr="009F5F6A">
        <w:rPr>
          <w:szCs w:val="24"/>
        </w:rPr>
        <w:t>(филиала «Воронежэнерго», расположенного по адресу:</w:t>
      </w:r>
      <w:proofErr w:type="gramEnd"/>
      <w:r w:rsidR="00921312" w:rsidRPr="009F5F6A">
        <w:rPr>
          <w:szCs w:val="24"/>
        </w:rPr>
        <w:t xml:space="preserve"> РФ, 394033, г</w:t>
      </w:r>
      <w:r w:rsidR="00CD7763" w:rsidRPr="009F5F6A">
        <w:rPr>
          <w:szCs w:val="24"/>
        </w:rPr>
        <w:t xml:space="preserve">. Воронеж, ул. </w:t>
      </w:r>
      <w:proofErr w:type="spellStart"/>
      <w:r w:rsidR="00CD7763" w:rsidRPr="009F5F6A">
        <w:rPr>
          <w:szCs w:val="24"/>
        </w:rPr>
        <w:t>Арзамасская</w:t>
      </w:r>
      <w:proofErr w:type="spellEnd"/>
      <w:r w:rsidR="00CD7763" w:rsidRPr="009F5F6A">
        <w:rPr>
          <w:szCs w:val="24"/>
        </w:rPr>
        <w:t>, 2</w:t>
      </w:r>
      <w:r w:rsidR="00921312" w:rsidRPr="009F5F6A">
        <w:rPr>
          <w:szCs w:val="24"/>
        </w:rPr>
        <w:t>).</w:t>
      </w:r>
      <w:bookmarkEnd w:id="33"/>
    </w:p>
    <w:p w:rsidR="00B07614" w:rsidRPr="009F5F6A"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9F5F6A">
        <w:rPr>
          <w:iCs/>
          <w:szCs w:val="24"/>
        </w:rPr>
        <w:t xml:space="preserve">Настоящий </w:t>
      </w:r>
      <w:r w:rsidR="009738FE" w:rsidRPr="009F5F6A">
        <w:rPr>
          <w:iCs/>
          <w:szCs w:val="24"/>
        </w:rPr>
        <w:t>К</w:t>
      </w:r>
      <w:r w:rsidRPr="009F5F6A">
        <w:rPr>
          <w:iCs/>
          <w:szCs w:val="24"/>
        </w:rPr>
        <w:t xml:space="preserve">онкурс проводится </w:t>
      </w:r>
      <w:r w:rsidR="0064467F" w:rsidRPr="009F5F6A">
        <w:rPr>
          <w:bCs/>
          <w:szCs w:val="24"/>
        </w:rPr>
        <w:t xml:space="preserve">в соответствии с правилами и с использованием функционала </w:t>
      </w:r>
      <w:r w:rsidR="00492FD1" w:rsidRPr="009F5F6A">
        <w:rPr>
          <w:szCs w:val="24"/>
        </w:rPr>
        <w:t>электронной торговой площадки ПАО «</w:t>
      </w:r>
      <w:proofErr w:type="spellStart"/>
      <w:r w:rsidR="00492FD1" w:rsidRPr="009F5F6A">
        <w:rPr>
          <w:szCs w:val="24"/>
        </w:rPr>
        <w:t>Россети</w:t>
      </w:r>
      <w:proofErr w:type="spellEnd"/>
      <w:r w:rsidR="00492FD1" w:rsidRPr="009F5F6A">
        <w:rPr>
          <w:szCs w:val="24"/>
        </w:rPr>
        <w:t xml:space="preserve">» </w:t>
      </w:r>
      <w:hyperlink r:id="rId17" w:history="1">
        <w:r w:rsidR="00492FD1" w:rsidRPr="009F5F6A">
          <w:rPr>
            <w:rStyle w:val="ae"/>
            <w:szCs w:val="24"/>
          </w:rPr>
          <w:t>www.b2b-mrsk.ru</w:t>
        </w:r>
      </w:hyperlink>
      <w:r w:rsidR="00D25143" w:rsidRPr="009F5F6A">
        <w:rPr>
          <w:szCs w:val="24"/>
        </w:rPr>
        <w:t xml:space="preserve"> </w:t>
      </w:r>
      <w:r w:rsidR="00492FD1" w:rsidRPr="009F5F6A">
        <w:rPr>
          <w:szCs w:val="24"/>
        </w:rPr>
        <w:t>(далее — ЭТП)</w:t>
      </w:r>
      <w:r w:rsidR="0051220A" w:rsidRPr="009F5F6A">
        <w:rPr>
          <w:iCs/>
          <w:szCs w:val="24"/>
        </w:rPr>
        <w:t>.</w:t>
      </w:r>
      <w:bookmarkEnd w:id="37"/>
    </w:p>
    <w:bookmarkEnd w:id="34"/>
    <w:bookmarkEnd w:id="35"/>
    <w:p w:rsidR="00235F5A" w:rsidRPr="009F5F6A" w:rsidRDefault="00492FD1" w:rsidP="00363FC9">
      <w:pPr>
        <w:numPr>
          <w:ilvl w:val="2"/>
          <w:numId w:val="12"/>
        </w:numPr>
        <w:tabs>
          <w:tab w:val="num" w:pos="1620"/>
        </w:tabs>
        <w:autoSpaceDE w:val="0"/>
        <w:autoSpaceDN w:val="0"/>
        <w:adjustRightInd w:val="0"/>
        <w:spacing w:after="120"/>
        <w:ind w:left="0" w:firstLine="539"/>
        <w:rPr>
          <w:iCs/>
          <w:szCs w:val="24"/>
        </w:rPr>
      </w:pPr>
      <w:r w:rsidRPr="009F5F6A">
        <w:rPr>
          <w:szCs w:val="24"/>
        </w:rPr>
        <w:t xml:space="preserve">Заказчик: </w:t>
      </w:r>
      <w:r w:rsidRPr="009F5F6A">
        <w:rPr>
          <w:iCs/>
          <w:szCs w:val="24"/>
        </w:rPr>
        <w:t>ПАО «МРСК Центра».</w:t>
      </w:r>
    </w:p>
    <w:p w:rsidR="005122AD" w:rsidRPr="009F5F6A"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9F5F6A">
        <w:rPr>
          <w:iCs/>
          <w:szCs w:val="24"/>
        </w:rPr>
        <w:t>Предмет Конкурса:</w:t>
      </w:r>
      <w:bookmarkEnd w:id="38"/>
    </w:p>
    <w:p w:rsidR="00492FD1" w:rsidRPr="009F5F6A" w:rsidRDefault="00492FD1" w:rsidP="00492FD1">
      <w:pPr>
        <w:tabs>
          <w:tab w:val="num" w:pos="1620"/>
        </w:tabs>
        <w:autoSpaceDE w:val="0"/>
        <w:autoSpaceDN w:val="0"/>
        <w:adjustRightInd w:val="0"/>
        <w:ind w:firstLine="0"/>
        <w:rPr>
          <w:szCs w:val="24"/>
        </w:rPr>
      </w:pPr>
      <w:proofErr w:type="gramStart"/>
      <w:r w:rsidRPr="009F5F6A">
        <w:rPr>
          <w:b/>
          <w:szCs w:val="24"/>
          <w:u w:val="single"/>
        </w:rPr>
        <w:t>Лот №1:</w:t>
      </w:r>
      <w:r w:rsidRPr="009F5F6A">
        <w:rPr>
          <w:szCs w:val="24"/>
        </w:rPr>
        <w:t xml:space="preserve"> право заключения </w:t>
      </w:r>
      <w:r w:rsidR="004A76B6" w:rsidRPr="009F5F6A">
        <w:rPr>
          <w:iCs/>
          <w:szCs w:val="24"/>
        </w:rPr>
        <w:t xml:space="preserve">Договора </w:t>
      </w:r>
      <w:r w:rsidR="004A76B6" w:rsidRPr="009F5F6A">
        <w:rPr>
          <w:szCs w:val="24"/>
        </w:rPr>
        <w:t xml:space="preserve">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004A76B6" w:rsidRPr="009F5F6A">
        <w:rPr>
          <w:szCs w:val="24"/>
        </w:rPr>
        <w:t>энергосервисного</w:t>
      </w:r>
      <w:proofErr w:type="spellEnd"/>
      <w:r w:rsidR="004A76B6" w:rsidRPr="009F5F6A">
        <w:rPr>
          <w:szCs w:val="24"/>
        </w:rPr>
        <w:t xml:space="preserve"> контракта, направленного на снижение потерь электроэнергии при ее передаче в электрических сетях</w:t>
      </w:r>
      <w:r w:rsidR="004A76B6" w:rsidRPr="009F5F6A">
        <w:rPr>
          <w:iCs/>
          <w:szCs w:val="24"/>
        </w:rPr>
        <w:t xml:space="preserve"> филиала ПАО «МРСК Центра» - «</w:t>
      </w:r>
      <w:r w:rsidR="00CD7763" w:rsidRPr="009F5F6A">
        <w:rPr>
          <w:szCs w:val="24"/>
        </w:rPr>
        <w:t>Воронежэнерго</w:t>
      </w:r>
      <w:r w:rsidR="004A76B6" w:rsidRPr="009F5F6A">
        <w:rPr>
          <w:iCs/>
          <w:szCs w:val="24"/>
        </w:rPr>
        <w:t>», для нужд ПАО «МРСК Центра</w:t>
      </w:r>
      <w:proofErr w:type="gramEnd"/>
      <w:r w:rsidR="004A76B6" w:rsidRPr="009F5F6A">
        <w:rPr>
          <w:iCs/>
          <w:szCs w:val="24"/>
        </w:rPr>
        <w:t>» (филиала «</w:t>
      </w:r>
      <w:r w:rsidR="00CD7763" w:rsidRPr="009F5F6A">
        <w:rPr>
          <w:szCs w:val="24"/>
        </w:rPr>
        <w:t>Воронежэнерго</w:t>
      </w:r>
      <w:r w:rsidR="004A76B6" w:rsidRPr="009F5F6A">
        <w:rPr>
          <w:iCs/>
          <w:szCs w:val="24"/>
        </w:rPr>
        <w:t>»)</w:t>
      </w:r>
      <w:r w:rsidR="004A76B6" w:rsidRPr="009F5F6A">
        <w:rPr>
          <w:szCs w:val="24"/>
        </w:rPr>
        <w:t>.</w:t>
      </w:r>
    </w:p>
    <w:p w:rsidR="00492FD1" w:rsidRPr="009F5F6A" w:rsidRDefault="00492FD1" w:rsidP="00492FD1">
      <w:pPr>
        <w:tabs>
          <w:tab w:val="num" w:pos="1620"/>
        </w:tabs>
        <w:autoSpaceDE w:val="0"/>
        <w:autoSpaceDN w:val="0"/>
        <w:adjustRightInd w:val="0"/>
        <w:ind w:firstLine="0"/>
        <w:rPr>
          <w:szCs w:val="24"/>
        </w:rPr>
      </w:pPr>
      <w:r w:rsidRPr="009F5F6A">
        <w:rPr>
          <w:szCs w:val="24"/>
        </w:rPr>
        <w:t xml:space="preserve">Количество лотов: </w:t>
      </w:r>
      <w:r w:rsidRPr="009F5F6A">
        <w:rPr>
          <w:b/>
          <w:szCs w:val="24"/>
        </w:rPr>
        <w:t>1 (один)</w:t>
      </w:r>
      <w:r w:rsidRPr="009F5F6A">
        <w:rPr>
          <w:szCs w:val="24"/>
        </w:rPr>
        <w:t>.</w:t>
      </w:r>
    </w:p>
    <w:p w:rsidR="00492FD1" w:rsidRPr="009F5F6A" w:rsidRDefault="00492FD1" w:rsidP="00492FD1">
      <w:pPr>
        <w:tabs>
          <w:tab w:val="num" w:pos="1620"/>
        </w:tabs>
        <w:autoSpaceDE w:val="0"/>
        <w:autoSpaceDN w:val="0"/>
        <w:adjustRightInd w:val="0"/>
        <w:spacing w:after="120"/>
        <w:ind w:firstLine="0"/>
        <w:rPr>
          <w:szCs w:val="24"/>
        </w:rPr>
      </w:pPr>
      <w:r w:rsidRPr="009F5F6A">
        <w:rPr>
          <w:szCs w:val="24"/>
        </w:rPr>
        <w:t xml:space="preserve">Частичное </w:t>
      </w:r>
      <w:r w:rsidR="00B46E2F" w:rsidRPr="009F5F6A">
        <w:rPr>
          <w:szCs w:val="24"/>
        </w:rPr>
        <w:t>выполнение работ</w:t>
      </w:r>
      <w:r w:rsidRPr="009F5F6A">
        <w:rPr>
          <w:szCs w:val="24"/>
        </w:rPr>
        <w:t xml:space="preserve"> не допускается.</w:t>
      </w:r>
    </w:p>
    <w:p w:rsidR="00EE0F9F" w:rsidRPr="009F5F6A" w:rsidRDefault="005D731A" w:rsidP="00363FC9">
      <w:pPr>
        <w:numPr>
          <w:ilvl w:val="2"/>
          <w:numId w:val="12"/>
        </w:numPr>
        <w:tabs>
          <w:tab w:val="num" w:pos="1620"/>
        </w:tabs>
        <w:autoSpaceDE w:val="0"/>
        <w:autoSpaceDN w:val="0"/>
        <w:adjustRightInd w:val="0"/>
        <w:spacing w:after="120"/>
        <w:ind w:left="0" w:firstLine="539"/>
        <w:rPr>
          <w:bCs/>
          <w:iCs/>
          <w:szCs w:val="24"/>
        </w:rPr>
      </w:pPr>
      <w:bookmarkStart w:id="39" w:name="_Ref441564571"/>
      <w:r w:rsidRPr="009F5F6A">
        <w:rPr>
          <w:szCs w:val="24"/>
        </w:rPr>
        <w:t xml:space="preserve">Сроки </w:t>
      </w:r>
      <w:r w:rsidR="00B46E2F" w:rsidRPr="009F5F6A">
        <w:rPr>
          <w:szCs w:val="24"/>
        </w:rPr>
        <w:t>выполнения работ</w:t>
      </w:r>
      <w:r w:rsidRPr="009F5F6A">
        <w:rPr>
          <w:szCs w:val="24"/>
        </w:rPr>
        <w:t xml:space="preserve">: </w:t>
      </w:r>
      <w:r w:rsidR="004A76B6" w:rsidRPr="009F5F6A">
        <w:rPr>
          <w:szCs w:val="24"/>
        </w:rPr>
        <w:t xml:space="preserve">начало работ – в течение 10 календарных дней с момента заключения </w:t>
      </w:r>
      <w:proofErr w:type="spellStart"/>
      <w:r w:rsidR="004A76B6" w:rsidRPr="009F5F6A">
        <w:rPr>
          <w:szCs w:val="24"/>
        </w:rPr>
        <w:t>энергосервисного</w:t>
      </w:r>
      <w:proofErr w:type="spellEnd"/>
      <w:r w:rsidR="004A76B6" w:rsidRPr="009F5F6A">
        <w:rPr>
          <w:szCs w:val="24"/>
        </w:rPr>
        <w:t xml:space="preserve"> договор</w:t>
      </w:r>
      <w:r w:rsidR="004A76B6" w:rsidRPr="009F5F6A">
        <w:rPr>
          <w:sz w:val="22"/>
          <w:szCs w:val="22"/>
        </w:rPr>
        <w:t>а</w:t>
      </w:r>
      <w:r w:rsidR="004A76B6" w:rsidRPr="009F5F6A">
        <w:rPr>
          <w:szCs w:val="24"/>
        </w:rPr>
        <w:t xml:space="preserve">; окончание работ – не позднее </w:t>
      </w:r>
      <w:r w:rsidR="00726289" w:rsidRPr="009F5F6A">
        <w:rPr>
          <w:szCs w:val="24"/>
        </w:rPr>
        <w:t>01</w:t>
      </w:r>
      <w:r w:rsidR="004A76B6" w:rsidRPr="009F5F6A">
        <w:rPr>
          <w:szCs w:val="24"/>
        </w:rPr>
        <w:t>.1</w:t>
      </w:r>
      <w:r w:rsidR="00726289" w:rsidRPr="009F5F6A">
        <w:rPr>
          <w:szCs w:val="24"/>
        </w:rPr>
        <w:t>0</w:t>
      </w:r>
      <w:r w:rsidR="004A76B6" w:rsidRPr="009F5F6A">
        <w:rPr>
          <w:szCs w:val="24"/>
        </w:rPr>
        <w:t>.201</w:t>
      </w:r>
      <w:r w:rsidR="00726289" w:rsidRPr="009F5F6A">
        <w:rPr>
          <w:szCs w:val="24"/>
        </w:rPr>
        <w:t>9</w:t>
      </w:r>
      <w:r w:rsidR="004A76B6" w:rsidRPr="009F5F6A">
        <w:rPr>
          <w:szCs w:val="24"/>
        </w:rPr>
        <w:t>г</w:t>
      </w:r>
      <w:r w:rsidR="00C33ABA" w:rsidRPr="009F5F6A">
        <w:rPr>
          <w:bCs/>
          <w:szCs w:val="24"/>
        </w:rPr>
        <w:t>.</w:t>
      </w:r>
      <w:bookmarkEnd w:id="39"/>
    </w:p>
    <w:p w:rsidR="005D731A" w:rsidRPr="009F5F6A" w:rsidRDefault="00B46E2F" w:rsidP="00363FC9">
      <w:pPr>
        <w:numPr>
          <w:ilvl w:val="2"/>
          <w:numId w:val="12"/>
        </w:numPr>
        <w:tabs>
          <w:tab w:val="num" w:pos="1620"/>
        </w:tabs>
        <w:autoSpaceDE w:val="0"/>
        <w:autoSpaceDN w:val="0"/>
        <w:adjustRightInd w:val="0"/>
        <w:spacing w:after="120"/>
        <w:ind w:left="0" w:firstLine="539"/>
        <w:rPr>
          <w:bCs/>
          <w:iCs/>
          <w:szCs w:val="24"/>
        </w:rPr>
      </w:pPr>
      <w:bookmarkStart w:id="40" w:name="_Ref440361495"/>
      <w:r w:rsidRPr="009F5F6A">
        <w:rPr>
          <w:szCs w:val="24"/>
        </w:rPr>
        <w:t xml:space="preserve">Выполнение работ Участником будет осуществляться </w:t>
      </w:r>
      <w:r w:rsidR="004A76B6" w:rsidRPr="009F5F6A">
        <w:t>на территории Российской Федерации</w:t>
      </w:r>
      <w:r w:rsidRPr="009F5F6A">
        <w:rPr>
          <w:szCs w:val="24"/>
        </w:rPr>
        <w:t>.</w:t>
      </w:r>
      <w:bookmarkEnd w:id="40"/>
    </w:p>
    <w:p w:rsidR="006877B8" w:rsidRPr="009F5F6A" w:rsidRDefault="00B46E2F" w:rsidP="00363FC9">
      <w:pPr>
        <w:numPr>
          <w:ilvl w:val="2"/>
          <w:numId w:val="12"/>
        </w:numPr>
        <w:tabs>
          <w:tab w:val="num" w:pos="1620"/>
        </w:tabs>
        <w:autoSpaceDE w:val="0"/>
        <w:autoSpaceDN w:val="0"/>
        <w:adjustRightInd w:val="0"/>
        <w:spacing w:after="120"/>
        <w:ind w:left="0" w:firstLine="539"/>
        <w:rPr>
          <w:bCs/>
          <w:szCs w:val="24"/>
        </w:rPr>
      </w:pPr>
      <w:bookmarkStart w:id="41" w:name="_Ref440270663"/>
      <w:r w:rsidRPr="009F5F6A">
        <w:rPr>
          <w:iCs/>
          <w:szCs w:val="24"/>
        </w:rPr>
        <w:t xml:space="preserve">Форма и порядок оплаты: </w:t>
      </w:r>
      <w:r w:rsidRPr="009F5F6A">
        <w:rPr>
          <w:szCs w:val="24"/>
        </w:rPr>
        <w:t xml:space="preserve">безналичный расчет, в течение 30 (тридцати) рабочих дней с момента подписания сторонами Акта приемки выполненных работ и </w:t>
      </w:r>
      <w:r w:rsidRPr="009F5F6A">
        <w:rPr>
          <w:szCs w:val="24"/>
        </w:rPr>
        <w:lastRenderedPageBreak/>
        <w:t>предоставления счета-фактуры.</w:t>
      </w:r>
      <w:bookmarkEnd w:id="41"/>
      <w:r w:rsidR="001E75C5" w:rsidRPr="009F5F6A">
        <w:rPr>
          <w:iCs/>
          <w:szCs w:val="24"/>
        </w:rPr>
        <w:t xml:space="preserve"> В случае</w:t>
      </w:r>
      <w:proofErr w:type="gramStart"/>
      <w:r w:rsidR="001E75C5" w:rsidRPr="009F5F6A">
        <w:rPr>
          <w:iCs/>
          <w:szCs w:val="24"/>
        </w:rPr>
        <w:t>,</w:t>
      </w:r>
      <w:proofErr w:type="gramEnd"/>
      <w:r w:rsidR="001E75C5" w:rsidRPr="009F5F6A">
        <w:rPr>
          <w:iCs/>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646B3" w:rsidRPr="009F5F6A" w:rsidRDefault="00A646B3" w:rsidP="00363FC9">
      <w:pPr>
        <w:numPr>
          <w:ilvl w:val="2"/>
          <w:numId w:val="12"/>
        </w:numPr>
        <w:tabs>
          <w:tab w:val="num" w:pos="1620"/>
        </w:tabs>
        <w:autoSpaceDE w:val="0"/>
        <w:autoSpaceDN w:val="0"/>
        <w:adjustRightInd w:val="0"/>
        <w:spacing w:after="120"/>
        <w:ind w:left="0" w:firstLine="539"/>
        <w:rPr>
          <w:bCs/>
          <w:iCs/>
          <w:szCs w:val="24"/>
        </w:rPr>
      </w:pPr>
      <w:r w:rsidRPr="009F5F6A">
        <w:rPr>
          <w:bCs/>
          <w:iCs/>
          <w:szCs w:val="24"/>
        </w:rPr>
        <w:t xml:space="preserve">Порядок проведения </w:t>
      </w:r>
      <w:r w:rsidR="004D431C" w:rsidRPr="009F5F6A">
        <w:rPr>
          <w:bCs/>
          <w:iCs/>
          <w:szCs w:val="24"/>
        </w:rPr>
        <w:t>К</w:t>
      </w:r>
      <w:r w:rsidRPr="009F5F6A">
        <w:rPr>
          <w:bCs/>
          <w:iCs/>
          <w:szCs w:val="24"/>
        </w:rPr>
        <w:t>онкурса и участия в нем, а также инструкции по подготовке Конкурсных заявок</w:t>
      </w:r>
      <w:r w:rsidR="005D18F2" w:rsidRPr="009F5F6A">
        <w:rPr>
          <w:bCs/>
          <w:iCs/>
          <w:szCs w:val="24"/>
        </w:rPr>
        <w:t xml:space="preserve"> (далее – Заявка, Заявки)</w:t>
      </w:r>
      <w:r w:rsidRPr="009F5F6A">
        <w:rPr>
          <w:bCs/>
          <w:iCs/>
          <w:szCs w:val="24"/>
        </w:rPr>
        <w:t xml:space="preserve">, приведены в разделе </w:t>
      </w:r>
      <w:r w:rsidR="005A1486" w:rsidRPr="009F5F6A">
        <w:rPr>
          <w:bCs/>
          <w:iCs/>
          <w:szCs w:val="24"/>
        </w:rPr>
        <w:fldChar w:fldCharType="begin"/>
      </w:r>
      <w:r w:rsidR="001C4C6B" w:rsidRPr="009F5F6A">
        <w:rPr>
          <w:bCs/>
          <w:iCs/>
          <w:szCs w:val="24"/>
        </w:rPr>
        <w:instrText xml:space="preserve"> REF _Ref442254056 \r \h </w:instrText>
      </w:r>
      <w:r w:rsidR="006C5B45" w:rsidRPr="009F5F6A">
        <w:rPr>
          <w:bCs/>
          <w:iCs/>
          <w:szCs w:val="24"/>
        </w:rPr>
        <w:instrText xml:space="preserve"> \* MERGEFORMAT </w:instrText>
      </w:r>
      <w:r w:rsidR="005A1486" w:rsidRPr="009F5F6A">
        <w:rPr>
          <w:bCs/>
          <w:iCs/>
          <w:szCs w:val="24"/>
        </w:rPr>
      </w:r>
      <w:r w:rsidR="005A1486" w:rsidRPr="009F5F6A">
        <w:rPr>
          <w:bCs/>
          <w:iCs/>
          <w:szCs w:val="24"/>
        </w:rPr>
        <w:fldChar w:fldCharType="separate"/>
      </w:r>
      <w:r w:rsidR="0010016D" w:rsidRPr="009F5F6A">
        <w:rPr>
          <w:bCs/>
          <w:iCs/>
          <w:szCs w:val="24"/>
        </w:rPr>
        <w:t>3</w:t>
      </w:r>
      <w:r w:rsidR="005A1486" w:rsidRPr="009F5F6A">
        <w:rPr>
          <w:bCs/>
          <w:iCs/>
          <w:szCs w:val="24"/>
        </w:rPr>
        <w:fldChar w:fldCharType="end"/>
      </w:r>
      <w:r w:rsidRPr="009F5F6A">
        <w:rPr>
          <w:bCs/>
          <w:iCs/>
          <w:szCs w:val="24"/>
        </w:rPr>
        <w:t xml:space="preserve"> (здесь и далее ссылки относятся к настоящей Конкурсной документации). </w:t>
      </w:r>
      <w:r w:rsidR="005D731A" w:rsidRPr="009F5F6A">
        <w:rPr>
          <w:szCs w:val="24"/>
        </w:rPr>
        <w:t xml:space="preserve">Подробные требования к </w:t>
      </w:r>
      <w:r w:rsidR="00B46E2F" w:rsidRPr="009F5F6A">
        <w:rPr>
          <w:szCs w:val="24"/>
        </w:rPr>
        <w:t>выполняемым работам</w:t>
      </w:r>
      <w:r w:rsidR="005D731A" w:rsidRPr="009F5F6A">
        <w:rPr>
          <w:szCs w:val="24"/>
        </w:rPr>
        <w:t xml:space="preserve"> изложены в разделе </w:t>
      </w:r>
      <w:r w:rsidR="000A775A" w:rsidRPr="009F5F6A">
        <w:fldChar w:fldCharType="begin"/>
      </w:r>
      <w:r w:rsidR="000A775A" w:rsidRPr="009F5F6A">
        <w:instrText xml:space="preserve"> REF _Ref441488179 \r \h  \* MERGEFORMAT </w:instrText>
      </w:r>
      <w:r w:rsidR="000A775A" w:rsidRPr="009F5F6A">
        <w:fldChar w:fldCharType="separate"/>
      </w:r>
      <w:r w:rsidR="0010016D" w:rsidRPr="009F5F6A">
        <w:t>4</w:t>
      </w:r>
      <w:r w:rsidR="000A775A" w:rsidRPr="009F5F6A">
        <w:fldChar w:fldCharType="end"/>
      </w:r>
      <w:r w:rsidR="005D731A" w:rsidRPr="009F5F6A">
        <w:rPr>
          <w:szCs w:val="24"/>
        </w:rPr>
        <w:t xml:space="preserve">. </w:t>
      </w:r>
      <w:r w:rsidRPr="009F5F6A">
        <w:rPr>
          <w:bCs/>
          <w:iCs/>
          <w:szCs w:val="24"/>
        </w:rPr>
        <w:t xml:space="preserve">Проект </w:t>
      </w:r>
      <w:r w:rsidR="00584A7B" w:rsidRPr="009F5F6A">
        <w:rPr>
          <w:bCs/>
          <w:iCs/>
          <w:szCs w:val="24"/>
        </w:rPr>
        <w:t>Д</w:t>
      </w:r>
      <w:r w:rsidRPr="009F5F6A">
        <w:rPr>
          <w:bCs/>
          <w:iCs/>
          <w:szCs w:val="24"/>
        </w:rPr>
        <w:t xml:space="preserve">оговора, который будет заключен по результатам </w:t>
      </w:r>
      <w:r w:rsidR="00584A7B" w:rsidRPr="009F5F6A">
        <w:rPr>
          <w:bCs/>
          <w:iCs/>
          <w:szCs w:val="24"/>
        </w:rPr>
        <w:t>К</w:t>
      </w:r>
      <w:r w:rsidRPr="009F5F6A">
        <w:rPr>
          <w:bCs/>
          <w:iCs/>
          <w:szCs w:val="24"/>
        </w:rPr>
        <w:t xml:space="preserve">онкурса, приведен в разделе </w:t>
      </w:r>
      <w:r w:rsidR="000A775A" w:rsidRPr="009F5F6A">
        <w:fldChar w:fldCharType="begin"/>
      </w:r>
      <w:r w:rsidR="000A775A" w:rsidRPr="009F5F6A">
        <w:instrText xml:space="preserve"> REF _Ref306189757 \r \h  \* MERGEFORMAT </w:instrText>
      </w:r>
      <w:r w:rsidR="000A775A" w:rsidRPr="009F5F6A">
        <w:fldChar w:fldCharType="separate"/>
      </w:r>
      <w:r w:rsidR="0010016D" w:rsidRPr="009F5F6A">
        <w:t>2</w:t>
      </w:r>
      <w:r w:rsidR="000A775A" w:rsidRPr="009F5F6A">
        <w:fldChar w:fldCharType="end"/>
      </w:r>
      <w:r w:rsidRPr="009F5F6A">
        <w:rPr>
          <w:bCs/>
          <w:iCs/>
          <w:szCs w:val="24"/>
        </w:rPr>
        <w:t xml:space="preserve">. Формы документов, которые необходимо подготовить и подать в составе </w:t>
      </w:r>
      <w:r w:rsidR="005D18F2" w:rsidRPr="009F5F6A">
        <w:rPr>
          <w:bCs/>
          <w:iCs/>
          <w:szCs w:val="24"/>
        </w:rPr>
        <w:t>Заявки</w:t>
      </w:r>
      <w:r w:rsidRPr="009F5F6A">
        <w:rPr>
          <w:bCs/>
          <w:iCs/>
          <w:szCs w:val="24"/>
        </w:rPr>
        <w:t>, приведены в</w:t>
      </w:r>
      <w:r w:rsidR="00B01D5C" w:rsidRPr="009F5F6A">
        <w:rPr>
          <w:bCs/>
          <w:iCs/>
          <w:szCs w:val="24"/>
        </w:rPr>
        <w:t xml:space="preserve"> разделе</w:t>
      </w:r>
      <w:r w:rsidRPr="009F5F6A">
        <w:rPr>
          <w:bCs/>
          <w:iCs/>
          <w:szCs w:val="24"/>
        </w:rPr>
        <w:t xml:space="preserve"> </w:t>
      </w:r>
      <w:r w:rsidR="005A1486" w:rsidRPr="009F5F6A">
        <w:rPr>
          <w:bCs/>
          <w:iCs/>
          <w:szCs w:val="24"/>
        </w:rPr>
        <w:fldChar w:fldCharType="begin"/>
      </w:r>
      <w:r w:rsidR="001C4C6B" w:rsidRPr="009F5F6A">
        <w:rPr>
          <w:bCs/>
          <w:iCs/>
          <w:szCs w:val="24"/>
        </w:rPr>
        <w:instrText xml:space="preserve"> REF _Ref440270602 \r \h </w:instrText>
      </w:r>
      <w:r w:rsidR="006C5B45" w:rsidRPr="009F5F6A">
        <w:rPr>
          <w:bCs/>
          <w:iCs/>
          <w:szCs w:val="24"/>
        </w:rPr>
        <w:instrText xml:space="preserve"> \* MERGEFORMAT </w:instrText>
      </w:r>
      <w:r w:rsidR="005A1486" w:rsidRPr="009F5F6A">
        <w:rPr>
          <w:bCs/>
          <w:iCs/>
          <w:szCs w:val="24"/>
        </w:rPr>
      </w:r>
      <w:r w:rsidR="005A1486" w:rsidRPr="009F5F6A">
        <w:rPr>
          <w:bCs/>
          <w:iCs/>
          <w:szCs w:val="24"/>
        </w:rPr>
        <w:fldChar w:fldCharType="separate"/>
      </w:r>
      <w:r w:rsidR="0010016D" w:rsidRPr="009F5F6A">
        <w:rPr>
          <w:bCs/>
          <w:iCs/>
          <w:szCs w:val="24"/>
        </w:rPr>
        <w:t>5</w:t>
      </w:r>
      <w:r w:rsidR="005A1486" w:rsidRPr="009F5F6A">
        <w:rPr>
          <w:bCs/>
          <w:iCs/>
          <w:szCs w:val="24"/>
        </w:rPr>
        <w:fldChar w:fldCharType="end"/>
      </w:r>
      <w:r w:rsidR="00584A7B" w:rsidRPr="009F5F6A">
        <w:rPr>
          <w:bCs/>
          <w:iCs/>
          <w:szCs w:val="24"/>
        </w:rPr>
        <w:t>.</w:t>
      </w:r>
    </w:p>
    <w:p w:rsidR="000747AC" w:rsidRPr="009F5F6A" w:rsidRDefault="000747AC" w:rsidP="00363FC9">
      <w:pPr>
        <w:numPr>
          <w:ilvl w:val="2"/>
          <w:numId w:val="12"/>
        </w:numPr>
        <w:tabs>
          <w:tab w:val="num" w:pos="1620"/>
        </w:tabs>
        <w:autoSpaceDE w:val="0"/>
        <w:autoSpaceDN w:val="0"/>
        <w:adjustRightInd w:val="0"/>
        <w:spacing w:after="120"/>
        <w:ind w:left="0" w:firstLine="539"/>
        <w:rPr>
          <w:bCs/>
          <w:iCs/>
          <w:szCs w:val="24"/>
        </w:rPr>
      </w:pPr>
      <w:r w:rsidRPr="009F5F6A">
        <w:rPr>
          <w:bCs/>
          <w:iCs/>
          <w:szCs w:val="24"/>
        </w:rPr>
        <w:t xml:space="preserve">В случае, </w:t>
      </w:r>
      <w:r w:rsidR="00B46E2F" w:rsidRPr="009F5F6A">
        <w:rPr>
          <w:szCs w:val="24"/>
        </w:rPr>
        <w:t>если сроки выполнения работ</w:t>
      </w:r>
      <w:r w:rsidRPr="009F5F6A">
        <w:rPr>
          <w:bCs/>
          <w:iCs/>
          <w:szCs w:val="24"/>
        </w:rPr>
        <w:t xml:space="preserve">, форма и порядок оплаты, указанные в </w:t>
      </w:r>
      <w:proofErr w:type="spellStart"/>
      <w:r w:rsidRPr="009F5F6A">
        <w:rPr>
          <w:bCs/>
          <w:iCs/>
          <w:szCs w:val="24"/>
        </w:rPr>
        <w:t>п.п</w:t>
      </w:r>
      <w:proofErr w:type="spellEnd"/>
      <w:r w:rsidRPr="009F5F6A">
        <w:rPr>
          <w:bCs/>
          <w:iCs/>
          <w:szCs w:val="24"/>
        </w:rPr>
        <w:t xml:space="preserve">. </w:t>
      </w:r>
      <w:r w:rsidR="005A1486" w:rsidRPr="009F5F6A">
        <w:rPr>
          <w:bCs/>
          <w:iCs/>
          <w:szCs w:val="24"/>
        </w:rPr>
        <w:fldChar w:fldCharType="begin"/>
      </w:r>
      <w:r w:rsidRPr="009F5F6A">
        <w:rPr>
          <w:bCs/>
          <w:iCs/>
          <w:szCs w:val="24"/>
        </w:rPr>
        <w:instrText xml:space="preserve"> REF _Ref441564571 \r \h </w:instrText>
      </w:r>
      <w:r w:rsidR="006C5B45" w:rsidRPr="009F5F6A">
        <w:rPr>
          <w:bCs/>
          <w:iCs/>
          <w:szCs w:val="24"/>
        </w:rPr>
        <w:instrText xml:space="preserve"> \* MERGEFORMAT </w:instrText>
      </w:r>
      <w:r w:rsidR="005A1486" w:rsidRPr="009F5F6A">
        <w:rPr>
          <w:bCs/>
          <w:iCs/>
          <w:szCs w:val="24"/>
        </w:rPr>
      </w:r>
      <w:r w:rsidR="005A1486" w:rsidRPr="009F5F6A">
        <w:rPr>
          <w:bCs/>
          <w:iCs/>
          <w:szCs w:val="24"/>
        </w:rPr>
        <w:fldChar w:fldCharType="separate"/>
      </w:r>
      <w:r w:rsidR="0010016D" w:rsidRPr="009F5F6A">
        <w:rPr>
          <w:bCs/>
          <w:iCs/>
          <w:szCs w:val="24"/>
        </w:rPr>
        <w:t>1.1.5</w:t>
      </w:r>
      <w:r w:rsidR="005A1486" w:rsidRPr="009F5F6A">
        <w:rPr>
          <w:bCs/>
          <w:iCs/>
          <w:szCs w:val="24"/>
        </w:rPr>
        <w:fldChar w:fldCharType="end"/>
      </w:r>
      <w:r w:rsidRPr="009F5F6A">
        <w:rPr>
          <w:bCs/>
          <w:iCs/>
          <w:szCs w:val="24"/>
        </w:rPr>
        <w:t xml:space="preserve">, </w:t>
      </w:r>
      <w:r w:rsidR="005A1486" w:rsidRPr="009F5F6A">
        <w:rPr>
          <w:bCs/>
          <w:iCs/>
          <w:szCs w:val="24"/>
        </w:rPr>
        <w:fldChar w:fldCharType="begin"/>
      </w:r>
      <w:r w:rsidR="009914E9" w:rsidRPr="009F5F6A">
        <w:rPr>
          <w:bCs/>
          <w:iCs/>
          <w:szCs w:val="24"/>
        </w:rPr>
        <w:instrText xml:space="preserve"> REF _Ref440270663 \r \h </w:instrText>
      </w:r>
      <w:r w:rsidR="006C5B45" w:rsidRPr="009F5F6A">
        <w:rPr>
          <w:bCs/>
          <w:iCs/>
          <w:szCs w:val="24"/>
        </w:rPr>
        <w:instrText xml:space="preserve"> \* MERGEFORMAT </w:instrText>
      </w:r>
      <w:r w:rsidR="005A1486" w:rsidRPr="009F5F6A">
        <w:rPr>
          <w:bCs/>
          <w:iCs/>
          <w:szCs w:val="24"/>
        </w:rPr>
      </w:r>
      <w:r w:rsidR="005A1486" w:rsidRPr="009F5F6A">
        <w:rPr>
          <w:bCs/>
          <w:iCs/>
          <w:szCs w:val="24"/>
        </w:rPr>
        <w:fldChar w:fldCharType="separate"/>
      </w:r>
      <w:r w:rsidR="0010016D" w:rsidRPr="009F5F6A">
        <w:rPr>
          <w:bCs/>
          <w:iCs/>
          <w:szCs w:val="24"/>
        </w:rPr>
        <w:t>1.1.7</w:t>
      </w:r>
      <w:r w:rsidR="005A1486" w:rsidRPr="009F5F6A">
        <w:rPr>
          <w:bCs/>
          <w:iCs/>
          <w:szCs w:val="24"/>
        </w:rPr>
        <w:fldChar w:fldCharType="end"/>
      </w:r>
      <w:r w:rsidRPr="009F5F6A">
        <w:rPr>
          <w:bCs/>
          <w:iCs/>
          <w:szCs w:val="24"/>
        </w:rPr>
        <w:t xml:space="preserve"> настоящей Документации, противоречат соответствующим срокам </w:t>
      </w:r>
      <w:r w:rsidR="00B46E2F" w:rsidRPr="009F5F6A">
        <w:rPr>
          <w:szCs w:val="24"/>
        </w:rPr>
        <w:t>выполнения работ</w:t>
      </w:r>
      <w:r w:rsidRPr="009F5F6A">
        <w:rPr>
          <w:bCs/>
          <w:iCs/>
          <w:szCs w:val="24"/>
        </w:rPr>
        <w:t>, форме и порядку оплаты, указанным в Приложении №1 (Техническо</w:t>
      </w:r>
      <w:proofErr w:type="gramStart"/>
      <w:r w:rsidRPr="009F5F6A">
        <w:rPr>
          <w:bCs/>
          <w:iCs/>
          <w:szCs w:val="24"/>
        </w:rPr>
        <w:t>м(</w:t>
      </w:r>
      <w:proofErr w:type="gramEnd"/>
      <w:r w:rsidRPr="009F5F6A">
        <w:rPr>
          <w:bCs/>
          <w:iCs/>
          <w:szCs w:val="24"/>
        </w:rPr>
        <w:t>их) задании(</w:t>
      </w:r>
      <w:proofErr w:type="spellStart"/>
      <w:r w:rsidRPr="009F5F6A">
        <w:rPr>
          <w:bCs/>
          <w:iCs/>
          <w:szCs w:val="24"/>
        </w:rPr>
        <w:t>ях</w:t>
      </w:r>
      <w:proofErr w:type="spellEnd"/>
      <w:r w:rsidRPr="009F5F6A">
        <w:rPr>
          <w:bCs/>
          <w:iCs/>
          <w:szCs w:val="24"/>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proofErr w:type="spellStart"/>
      <w:r w:rsidRPr="009F5F6A">
        <w:rPr>
          <w:bCs/>
          <w:iCs/>
          <w:szCs w:val="24"/>
        </w:rPr>
        <w:t>п.п</w:t>
      </w:r>
      <w:proofErr w:type="spellEnd"/>
      <w:r w:rsidRPr="009F5F6A">
        <w:rPr>
          <w:bCs/>
          <w:iCs/>
          <w:szCs w:val="24"/>
        </w:rPr>
        <w:t xml:space="preserve">. </w:t>
      </w:r>
      <w:r w:rsidR="000A775A" w:rsidRPr="009F5F6A">
        <w:fldChar w:fldCharType="begin"/>
      </w:r>
      <w:r w:rsidR="000A775A" w:rsidRPr="009F5F6A">
        <w:instrText xml:space="preserve"> REF _Ref441564571 \r \h  \* MERGEFORMAT </w:instrText>
      </w:r>
      <w:r w:rsidR="000A775A" w:rsidRPr="009F5F6A">
        <w:fldChar w:fldCharType="separate"/>
      </w:r>
      <w:r w:rsidR="0010016D" w:rsidRPr="009F5F6A">
        <w:rPr>
          <w:bCs/>
          <w:iCs/>
          <w:szCs w:val="24"/>
        </w:rPr>
        <w:t>1.1.5</w:t>
      </w:r>
      <w:r w:rsidR="000A775A" w:rsidRPr="009F5F6A">
        <w:fldChar w:fldCharType="end"/>
      </w:r>
      <w:r w:rsidRPr="009F5F6A">
        <w:rPr>
          <w:bCs/>
          <w:iCs/>
          <w:szCs w:val="24"/>
        </w:rPr>
        <w:t xml:space="preserve">, </w:t>
      </w:r>
      <w:r w:rsidR="000A775A" w:rsidRPr="009F5F6A">
        <w:fldChar w:fldCharType="begin"/>
      </w:r>
      <w:r w:rsidR="000A775A" w:rsidRPr="009F5F6A">
        <w:instrText xml:space="preserve"> REF _Ref440270663 \r \h  \* MERGEFORMAT </w:instrText>
      </w:r>
      <w:r w:rsidR="000A775A" w:rsidRPr="009F5F6A">
        <w:fldChar w:fldCharType="separate"/>
      </w:r>
      <w:r w:rsidR="0010016D" w:rsidRPr="009F5F6A">
        <w:rPr>
          <w:bCs/>
          <w:iCs/>
          <w:szCs w:val="24"/>
        </w:rPr>
        <w:t>1.1.7</w:t>
      </w:r>
      <w:r w:rsidR="000A775A" w:rsidRPr="009F5F6A">
        <w:fldChar w:fldCharType="end"/>
      </w:r>
      <w:r w:rsidR="009914E9" w:rsidRPr="009F5F6A">
        <w:rPr>
          <w:bCs/>
          <w:iCs/>
          <w:szCs w:val="24"/>
        </w:rPr>
        <w:t xml:space="preserve"> </w:t>
      </w:r>
      <w:r w:rsidRPr="009F5F6A">
        <w:rPr>
          <w:bCs/>
          <w:iCs/>
          <w:szCs w:val="24"/>
        </w:rPr>
        <w:t xml:space="preserve"> настоящей Документации.</w:t>
      </w:r>
    </w:p>
    <w:p w:rsidR="000747AC" w:rsidRPr="009F5F6A" w:rsidRDefault="000747AC" w:rsidP="00363FC9">
      <w:pPr>
        <w:numPr>
          <w:ilvl w:val="2"/>
          <w:numId w:val="12"/>
        </w:numPr>
        <w:tabs>
          <w:tab w:val="num" w:pos="1620"/>
        </w:tabs>
        <w:autoSpaceDE w:val="0"/>
        <w:autoSpaceDN w:val="0"/>
        <w:adjustRightInd w:val="0"/>
        <w:spacing w:after="120"/>
        <w:ind w:left="0" w:firstLine="539"/>
        <w:rPr>
          <w:bCs/>
          <w:iCs/>
          <w:szCs w:val="24"/>
        </w:rPr>
      </w:pPr>
      <w:bookmarkStart w:id="42" w:name="_Toc439166307"/>
      <w:bookmarkStart w:id="43" w:name="_Toc439170655"/>
      <w:bookmarkStart w:id="44" w:name="_Toc439172757"/>
      <w:bookmarkStart w:id="45" w:name="_Toc439173201"/>
      <w:r w:rsidRPr="009F5F6A">
        <w:rPr>
          <w:bCs/>
          <w:iCs/>
          <w:szCs w:val="24"/>
        </w:rPr>
        <w:t xml:space="preserve">Участник должен указать в составе своей Заявки конкретные условия </w:t>
      </w:r>
      <w:r w:rsidR="00FD05EC" w:rsidRPr="009F5F6A">
        <w:rPr>
          <w:bCs/>
          <w:iCs/>
          <w:szCs w:val="24"/>
        </w:rPr>
        <w:t xml:space="preserve">выполнения работ и </w:t>
      </w:r>
      <w:r w:rsidRPr="009F5F6A">
        <w:rPr>
          <w:bCs/>
          <w:iCs/>
          <w:szCs w:val="24"/>
        </w:rPr>
        <w:t xml:space="preserve">оплаты, не хуже условий указанных в </w:t>
      </w:r>
      <w:r w:rsidR="00FD05EC" w:rsidRPr="009F5F6A">
        <w:rPr>
          <w:bCs/>
          <w:iCs/>
          <w:szCs w:val="24"/>
        </w:rPr>
        <w:t xml:space="preserve">п. </w:t>
      </w:r>
      <w:r w:rsidR="000A775A" w:rsidRPr="009F5F6A">
        <w:fldChar w:fldCharType="begin"/>
      </w:r>
      <w:r w:rsidR="000A775A" w:rsidRPr="009F5F6A">
        <w:instrText xml:space="preserve"> REF _Ref441564571 \r \h  \* MERGEFORMAT </w:instrText>
      </w:r>
      <w:r w:rsidR="000A775A" w:rsidRPr="009F5F6A">
        <w:fldChar w:fldCharType="separate"/>
      </w:r>
      <w:r w:rsidR="0010016D" w:rsidRPr="009F5F6A">
        <w:rPr>
          <w:bCs/>
          <w:iCs/>
          <w:szCs w:val="24"/>
        </w:rPr>
        <w:t>1.1.5</w:t>
      </w:r>
      <w:r w:rsidR="000A775A" w:rsidRPr="009F5F6A">
        <w:fldChar w:fldCharType="end"/>
      </w:r>
      <w:r w:rsidR="00FD05EC" w:rsidRPr="009F5F6A">
        <w:rPr>
          <w:bCs/>
          <w:iCs/>
          <w:szCs w:val="24"/>
        </w:rPr>
        <w:t xml:space="preserve"> и </w:t>
      </w:r>
      <w:r w:rsidRPr="009F5F6A">
        <w:rPr>
          <w:bCs/>
          <w:iCs/>
          <w:szCs w:val="24"/>
        </w:rPr>
        <w:t xml:space="preserve">п. </w:t>
      </w:r>
      <w:r w:rsidR="000A775A" w:rsidRPr="009F5F6A">
        <w:fldChar w:fldCharType="begin"/>
      </w:r>
      <w:r w:rsidR="000A775A" w:rsidRPr="009F5F6A">
        <w:instrText xml:space="preserve"> REF _Ref440270663 \r \h  \* MERGEFORMAT </w:instrText>
      </w:r>
      <w:r w:rsidR="000A775A" w:rsidRPr="009F5F6A">
        <w:fldChar w:fldCharType="separate"/>
      </w:r>
      <w:r w:rsidR="0010016D" w:rsidRPr="009F5F6A">
        <w:rPr>
          <w:bCs/>
          <w:iCs/>
          <w:szCs w:val="24"/>
        </w:rPr>
        <w:t>1.1.7</w:t>
      </w:r>
      <w:r w:rsidR="000A775A" w:rsidRPr="009F5F6A">
        <w:fldChar w:fldCharType="end"/>
      </w:r>
      <w:r w:rsidRPr="009F5F6A">
        <w:rPr>
          <w:bCs/>
          <w:iCs/>
          <w:szCs w:val="24"/>
        </w:rPr>
        <w:t>.</w:t>
      </w:r>
      <w:bookmarkEnd w:id="42"/>
      <w:bookmarkEnd w:id="43"/>
      <w:bookmarkEnd w:id="44"/>
      <w:bookmarkEnd w:id="45"/>
    </w:p>
    <w:p w:rsidR="00293161" w:rsidRPr="009F5F6A" w:rsidRDefault="00293161" w:rsidP="001C6CCB">
      <w:pPr>
        <w:tabs>
          <w:tab w:val="num" w:pos="1620"/>
        </w:tabs>
        <w:autoSpaceDE w:val="0"/>
        <w:autoSpaceDN w:val="0"/>
        <w:adjustRightInd w:val="0"/>
        <w:spacing w:after="120"/>
        <w:ind w:left="539" w:firstLine="0"/>
        <w:rPr>
          <w:bCs/>
          <w:iCs/>
          <w:szCs w:val="24"/>
        </w:rPr>
      </w:pPr>
    </w:p>
    <w:p w:rsidR="000D1809" w:rsidRPr="009F5F6A"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6" w:name="_Toc55285336"/>
      <w:bookmarkStart w:id="47" w:name="_Toc55305370"/>
      <w:bookmarkStart w:id="48" w:name="_Ref55313246"/>
      <w:bookmarkStart w:id="49" w:name="_Ref56231140"/>
      <w:bookmarkStart w:id="50" w:name="_Ref56231144"/>
      <w:bookmarkStart w:id="51" w:name="_Toc57314617"/>
      <w:bookmarkStart w:id="52" w:name="_Toc69728943"/>
      <w:bookmarkStart w:id="53" w:name="_Toc98251655"/>
      <w:bookmarkStart w:id="54" w:name="_Toc298234661"/>
      <w:bookmarkStart w:id="55" w:name="_Toc255985661"/>
      <w:bookmarkStart w:id="56" w:name="_Toc515529903"/>
      <w:bookmarkStart w:id="57" w:name="_Toc518119237"/>
      <w:bookmarkEnd w:id="36"/>
      <w:r w:rsidRPr="009F5F6A">
        <w:rPr>
          <w:bCs/>
          <w:sz w:val="24"/>
          <w:szCs w:val="24"/>
        </w:rPr>
        <w:t>Правовой статус документов</w:t>
      </w:r>
      <w:bookmarkEnd w:id="46"/>
      <w:bookmarkEnd w:id="47"/>
      <w:bookmarkEnd w:id="48"/>
      <w:bookmarkEnd w:id="49"/>
      <w:bookmarkEnd w:id="50"/>
      <w:bookmarkEnd w:id="51"/>
      <w:bookmarkEnd w:id="52"/>
      <w:bookmarkEnd w:id="53"/>
      <w:bookmarkEnd w:id="54"/>
      <w:bookmarkEnd w:id="55"/>
      <w:bookmarkEnd w:id="56"/>
    </w:p>
    <w:p w:rsidR="001F3463" w:rsidRPr="009F5F6A" w:rsidRDefault="009D6EC5" w:rsidP="00363FC9">
      <w:pPr>
        <w:pStyle w:val="Times12"/>
        <w:numPr>
          <w:ilvl w:val="2"/>
          <w:numId w:val="13"/>
        </w:numPr>
        <w:tabs>
          <w:tab w:val="clear" w:pos="1260"/>
          <w:tab w:val="num" w:pos="1620"/>
        </w:tabs>
        <w:spacing w:after="120"/>
        <w:ind w:left="0" w:firstLine="540"/>
        <w:rPr>
          <w:szCs w:val="24"/>
        </w:rPr>
      </w:pPr>
      <w:bookmarkStart w:id="58" w:name="_Toc55285339"/>
      <w:bookmarkStart w:id="59" w:name="_Toc55305373"/>
      <w:bookmarkStart w:id="60" w:name="_Toc57314619"/>
      <w:bookmarkStart w:id="61" w:name="_Toc69728944"/>
      <w:bookmarkStart w:id="62" w:name="_Toc66354324"/>
      <w:bookmarkEnd w:id="57"/>
      <w:proofErr w:type="gramStart"/>
      <w:r w:rsidRPr="009F5F6A">
        <w:rPr>
          <w:szCs w:val="24"/>
        </w:rPr>
        <w:t>Конкурс проводится в соответствии с</w:t>
      </w:r>
      <w:r w:rsidR="005D731A" w:rsidRPr="009F5F6A">
        <w:rPr>
          <w:bCs w:val="0"/>
          <w:szCs w:val="24"/>
        </w:rPr>
        <w:t xml:space="preserve"> Единым Стандартом закупок ПАО «</w:t>
      </w:r>
      <w:proofErr w:type="spellStart"/>
      <w:r w:rsidR="005D731A" w:rsidRPr="009F5F6A">
        <w:rPr>
          <w:bCs w:val="0"/>
          <w:szCs w:val="24"/>
        </w:rPr>
        <w:t>Россети</w:t>
      </w:r>
      <w:proofErr w:type="spellEnd"/>
      <w:r w:rsidR="005D731A" w:rsidRPr="009F5F6A">
        <w:rPr>
          <w:bCs w:val="0"/>
          <w:szCs w:val="24"/>
        </w:rPr>
        <w:t>»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9F5F6A">
        <w:rPr>
          <w:bCs w:val="0"/>
          <w:iCs/>
          <w:szCs w:val="24"/>
        </w:rPr>
        <w:t>.</w:t>
      </w:r>
      <w:proofErr w:type="gramEnd"/>
    </w:p>
    <w:p w:rsidR="000D1809" w:rsidRPr="009F5F6A" w:rsidRDefault="000D1809" w:rsidP="00363FC9">
      <w:pPr>
        <w:pStyle w:val="Times12"/>
        <w:numPr>
          <w:ilvl w:val="2"/>
          <w:numId w:val="13"/>
        </w:numPr>
        <w:tabs>
          <w:tab w:val="clear" w:pos="1260"/>
          <w:tab w:val="num" w:pos="1620"/>
        </w:tabs>
        <w:spacing w:after="120"/>
        <w:ind w:left="0" w:firstLine="540"/>
        <w:rPr>
          <w:szCs w:val="24"/>
        </w:rPr>
      </w:pPr>
      <w:r w:rsidRPr="009F5F6A">
        <w:rPr>
          <w:szCs w:val="24"/>
        </w:rPr>
        <w:t>Опубликованное в соответствии с п.</w:t>
      </w:r>
      <w:r w:rsidR="001328A8" w:rsidRPr="009F5F6A">
        <w:rPr>
          <w:szCs w:val="24"/>
        </w:rPr>
        <w:t xml:space="preserve"> </w:t>
      </w:r>
      <w:r w:rsidR="000A775A" w:rsidRPr="009F5F6A">
        <w:fldChar w:fldCharType="begin"/>
      </w:r>
      <w:r w:rsidR="000A775A" w:rsidRPr="009F5F6A">
        <w:instrText xml:space="preserve"> REF _Ref302563524 \r \h  \* MERGEFORMAT </w:instrText>
      </w:r>
      <w:r w:rsidR="000A775A" w:rsidRPr="009F5F6A">
        <w:fldChar w:fldCharType="separate"/>
      </w:r>
      <w:r w:rsidR="0010016D" w:rsidRPr="009F5F6A">
        <w:rPr>
          <w:szCs w:val="24"/>
        </w:rPr>
        <w:t>1.1.1</w:t>
      </w:r>
      <w:r w:rsidR="000A775A" w:rsidRPr="009F5F6A">
        <w:fldChar w:fldCharType="end"/>
      </w:r>
      <w:r w:rsidRPr="009F5F6A">
        <w:rPr>
          <w:szCs w:val="24"/>
        </w:rPr>
        <w:t xml:space="preserve">. </w:t>
      </w:r>
      <w:r w:rsidR="00584A7B" w:rsidRPr="009F5F6A">
        <w:rPr>
          <w:szCs w:val="24"/>
        </w:rPr>
        <w:t>И</w:t>
      </w:r>
      <w:r w:rsidRPr="009F5F6A">
        <w:rPr>
          <w:szCs w:val="24"/>
        </w:rPr>
        <w:t>звещение о проведении конкурса</w:t>
      </w:r>
      <w:r w:rsidR="009D6AD2" w:rsidRPr="009F5F6A">
        <w:rPr>
          <w:szCs w:val="24"/>
        </w:rPr>
        <w:t>, являющ</w:t>
      </w:r>
      <w:r w:rsidR="0079395D" w:rsidRPr="009F5F6A">
        <w:rPr>
          <w:szCs w:val="24"/>
        </w:rPr>
        <w:t>им</w:t>
      </w:r>
      <w:r w:rsidR="009D6AD2" w:rsidRPr="009F5F6A">
        <w:rPr>
          <w:szCs w:val="24"/>
        </w:rPr>
        <w:t>ся неотъемлемой частью Конкурсной документации,</w:t>
      </w:r>
      <w:r w:rsidRPr="009F5F6A">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9F5F6A" w:rsidRDefault="005D18F2" w:rsidP="00363FC9">
      <w:pPr>
        <w:pStyle w:val="Times12"/>
        <w:numPr>
          <w:ilvl w:val="2"/>
          <w:numId w:val="13"/>
        </w:numPr>
        <w:tabs>
          <w:tab w:val="clear" w:pos="1260"/>
          <w:tab w:val="num" w:pos="1620"/>
        </w:tabs>
        <w:spacing w:after="120"/>
        <w:ind w:left="0" w:firstLine="540"/>
        <w:rPr>
          <w:szCs w:val="24"/>
        </w:rPr>
      </w:pPr>
      <w:r w:rsidRPr="009F5F6A">
        <w:rPr>
          <w:szCs w:val="24"/>
        </w:rPr>
        <w:t>Заявка</w:t>
      </w:r>
      <w:r w:rsidR="000D1809" w:rsidRPr="009F5F6A">
        <w:rPr>
          <w:szCs w:val="24"/>
        </w:rPr>
        <w:t xml:space="preserve"> Участника имеет правовой статус оферты и будет рассматриваться Организатором в соответствии с этим.</w:t>
      </w:r>
    </w:p>
    <w:p w:rsidR="000D1809" w:rsidRPr="009F5F6A" w:rsidRDefault="000D1809" w:rsidP="00363FC9">
      <w:pPr>
        <w:pStyle w:val="Times12"/>
        <w:numPr>
          <w:ilvl w:val="2"/>
          <w:numId w:val="13"/>
        </w:numPr>
        <w:tabs>
          <w:tab w:val="clear" w:pos="1260"/>
          <w:tab w:val="num" w:pos="1620"/>
        </w:tabs>
        <w:spacing w:after="120"/>
        <w:ind w:left="0" w:firstLine="540"/>
        <w:rPr>
          <w:szCs w:val="24"/>
        </w:rPr>
      </w:pPr>
      <w:proofErr w:type="gramStart"/>
      <w:r w:rsidRPr="009F5F6A">
        <w:rPr>
          <w:szCs w:val="24"/>
        </w:rPr>
        <w:t xml:space="preserve">Протокол о результатах конкурса, подписанный Организатором </w:t>
      </w:r>
      <w:r w:rsidR="00E84A68" w:rsidRPr="009F5F6A">
        <w:rPr>
          <w:szCs w:val="24"/>
        </w:rPr>
        <w:t>и</w:t>
      </w:r>
      <w:r w:rsidRPr="009F5F6A">
        <w:rPr>
          <w:szCs w:val="24"/>
        </w:rPr>
        <w:t xml:space="preserve"> </w:t>
      </w:r>
      <w:r w:rsidR="005D18F2" w:rsidRPr="009F5F6A">
        <w:rPr>
          <w:szCs w:val="24"/>
        </w:rPr>
        <w:t xml:space="preserve">Участником, чья Заявка признана лучшей - </w:t>
      </w:r>
      <w:r w:rsidRPr="009F5F6A">
        <w:rPr>
          <w:szCs w:val="24"/>
        </w:rPr>
        <w:t>Победител</w:t>
      </w:r>
      <w:r w:rsidR="00F31FAF" w:rsidRPr="009F5F6A">
        <w:rPr>
          <w:szCs w:val="24"/>
        </w:rPr>
        <w:t>ем</w:t>
      </w:r>
      <w:r w:rsidRPr="009F5F6A">
        <w:rPr>
          <w:szCs w:val="24"/>
        </w:rPr>
        <w:t xml:space="preserve"> конкурса</w:t>
      </w:r>
      <w:r w:rsidR="005D18F2" w:rsidRPr="009F5F6A">
        <w:rPr>
          <w:szCs w:val="24"/>
        </w:rPr>
        <w:t xml:space="preserve"> (далее - Победитель)</w:t>
      </w:r>
      <w:r w:rsidRPr="009F5F6A">
        <w:rPr>
          <w:szCs w:val="24"/>
        </w:rPr>
        <w:t xml:space="preserve"> (Статья 448 Г</w:t>
      </w:r>
      <w:r w:rsidR="009D6AD2" w:rsidRPr="009F5F6A">
        <w:rPr>
          <w:szCs w:val="24"/>
        </w:rPr>
        <w:t>ражданского кодекса</w:t>
      </w:r>
      <w:r w:rsidRPr="009F5F6A">
        <w:rPr>
          <w:szCs w:val="24"/>
        </w:rPr>
        <w:t xml:space="preserve"> Р</w:t>
      </w:r>
      <w:r w:rsidR="009D6AD2" w:rsidRPr="009F5F6A">
        <w:rPr>
          <w:szCs w:val="24"/>
        </w:rPr>
        <w:t xml:space="preserve">оссийской </w:t>
      </w:r>
      <w:r w:rsidRPr="009F5F6A">
        <w:rPr>
          <w:szCs w:val="24"/>
        </w:rPr>
        <w:t>Ф</w:t>
      </w:r>
      <w:r w:rsidR="009D6AD2" w:rsidRPr="009F5F6A">
        <w:rPr>
          <w:szCs w:val="24"/>
        </w:rPr>
        <w:t>едераци</w:t>
      </w:r>
      <w:r w:rsidR="00C24A49" w:rsidRPr="009F5F6A">
        <w:rPr>
          <w:szCs w:val="24"/>
        </w:rPr>
        <w:t>и</w:t>
      </w:r>
      <w:r w:rsidRPr="009F5F6A">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9F5F6A">
        <w:rPr>
          <w:szCs w:val="24"/>
        </w:rPr>
        <w:t>Заявкой</w:t>
      </w:r>
      <w:r w:rsidRPr="009F5F6A">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roofErr w:type="gramEnd"/>
    </w:p>
    <w:p w:rsidR="000D1809" w:rsidRPr="009F5F6A" w:rsidRDefault="000D1809" w:rsidP="00363FC9">
      <w:pPr>
        <w:pStyle w:val="Times12"/>
        <w:numPr>
          <w:ilvl w:val="2"/>
          <w:numId w:val="13"/>
        </w:numPr>
        <w:tabs>
          <w:tab w:val="clear" w:pos="1260"/>
          <w:tab w:val="num" w:pos="1620"/>
        </w:tabs>
        <w:spacing w:after="120"/>
        <w:ind w:left="0" w:firstLine="540"/>
        <w:rPr>
          <w:szCs w:val="24"/>
        </w:rPr>
      </w:pPr>
      <w:r w:rsidRPr="009F5F6A">
        <w:rPr>
          <w:szCs w:val="24"/>
        </w:rPr>
        <w:lastRenderedPageBreak/>
        <w:t xml:space="preserve">Заключенный по результатам </w:t>
      </w:r>
      <w:r w:rsidR="00584A7B" w:rsidRPr="009F5F6A">
        <w:rPr>
          <w:szCs w:val="24"/>
        </w:rPr>
        <w:t>К</w:t>
      </w:r>
      <w:r w:rsidRPr="009F5F6A">
        <w:rPr>
          <w:szCs w:val="24"/>
        </w:rPr>
        <w:t>онкурса и преддоговорных переговоров Договор фиксирует все достигнутые сторонами договоренности.</w:t>
      </w:r>
    </w:p>
    <w:p w:rsidR="000D1809" w:rsidRPr="009F5F6A" w:rsidRDefault="000D1809" w:rsidP="00363FC9">
      <w:pPr>
        <w:pStyle w:val="Times12"/>
        <w:numPr>
          <w:ilvl w:val="2"/>
          <w:numId w:val="13"/>
        </w:numPr>
        <w:tabs>
          <w:tab w:val="clear" w:pos="1260"/>
          <w:tab w:val="num" w:pos="1620"/>
        </w:tabs>
        <w:spacing w:after="120"/>
        <w:ind w:left="0" w:firstLine="540"/>
        <w:rPr>
          <w:szCs w:val="24"/>
        </w:rPr>
      </w:pPr>
      <w:bookmarkStart w:id="63" w:name="_Ref86827161"/>
      <w:r w:rsidRPr="009F5F6A">
        <w:rPr>
          <w:szCs w:val="24"/>
        </w:rPr>
        <w:t xml:space="preserve">При определении условий </w:t>
      </w:r>
      <w:r w:rsidR="00584A7B" w:rsidRPr="009F5F6A">
        <w:rPr>
          <w:szCs w:val="24"/>
        </w:rPr>
        <w:t>Д</w:t>
      </w:r>
      <w:r w:rsidRPr="009F5F6A">
        <w:rPr>
          <w:szCs w:val="24"/>
        </w:rPr>
        <w:t>оговора с Победителем используются следующие документы с</w:t>
      </w:r>
      <w:r w:rsidRPr="009F5F6A">
        <w:rPr>
          <w:szCs w:val="24"/>
          <w:lang w:val="en-US"/>
        </w:rPr>
        <w:t> </w:t>
      </w:r>
      <w:r w:rsidRPr="009F5F6A">
        <w:rPr>
          <w:szCs w:val="24"/>
        </w:rPr>
        <w:t>соблюдением указанной иерархии (в случае их противоречия):</w:t>
      </w:r>
      <w:bookmarkEnd w:id="63"/>
    </w:p>
    <w:p w:rsidR="000D1809" w:rsidRPr="009F5F6A" w:rsidRDefault="000D1809" w:rsidP="00363FC9">
      <w:pPr>
        <w:pStyle w:val="a2"/>
        <w:numPr>
          <w:ilvl w:val="4"/>
          <w:numId w:val="9"/>
        </w:numPr>
        <w:tabs>
          <w:tab w:val="clear" w:pos="1701"/>
          <w:tab w:val="left" w:pos="1620"/>
        </w:tabs>
        <w:spacing w:after="120" w:line="240" w:lineRule="auto"/>
        <w:ind w:left="0" w:firstLine="1080"/>
        <w:rPr>
          <w:sz w:val="24"/>
          <w:szCs w:val="24"/>
        </w:rPr>
      </w:pPr>
      <w:r w:rsidRPr="009F5F6A">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9F5F6A">
        <w:rPr>
          <w:sz w:val="24"/>
          <w:szCs w:val="24"/>
        </w:rPr>
        <w:t>Заявке</w:t>
      </w:r>
      <w:r w:rsidRPr="009F5F6A">
        <w:rPr>
          <w:sz w:val="24"/>
          <w:szCs w:val="24"/>
        </w:rPr>
        <w:t xml:space="preserve"> Победителя);</w:t>
      </w:r>
    </w:p>
    <w:p w:rsidR="000D1809" w:rsidRPr="009F5F6A" w:rsidRDefault="000D1809" w:rsidP="00363FC9">
      <w:pPr>
        <w:pStyle w:val="a2"/>
        <w:numPr>
          <w:ilvl w:val="4"/>
          <w:numId w:val="9"/>
        </w:numPr>
        <w:tabs>
          <w:tab w:val="clear" w:pos="1701"/>
          <w:tab w:val="left" w:pos="1620"/>
        </w:tabs>
        <w:spacing w:after="120" w:line="240" w:lineRule="auto"/>
        <w:ind w:left="0" w:firstLine="1080"/>
        <w:rPr>
          <w:sz w:val="24"/>
          <w:szCs w:val="24"/>
        </w:rPr>
      </w:pPr>
      <w:r w:rsidRPr="009F5F6A">
        <w:rPr>
          <w:sz w:val="24"/>
          <w:szCs w:val="24"/>
        </w:rPr>
        <w:t>Протокол о результатах конкурса;</w:t>
      </w:r>
    </w:p>
    <w:p w:rsidR="000D1809" w:rsidRPr="009F5F6A" w:rsidRDefault="000D1809" w:rsidP="00363FC9">
      <w:pPr>
        <w:pStyle w:val="a2"/>
        <w:numPr>
          <w:ilvl w:val="4"/>
          <w:numId w:val="9"/>
        </w:numPr>
        <w:tabs>
          <w:tab w:val="clear" w:pos="1701"/>
          <w:tab w:val="left" w:pos="1620"/>
        </w:tabs>
        <w:spacing w:after="120" w:line="240" w:lineRule="auto"/>
        <w:ind w:left="0" w:firstLine="1080"/>
        <w:rPr>
          <w:sz w:val="24"/>
          <w:szCs w:val="24"/>
        </w:rPr>
      </w:pPr>
      <w:r w:rsidRPr="009F5F6A">
        <w:rPr>
          <w:sz w:val="24"/>
          <w:szCs w:val="24"/>
        </w:rPr>
        <w:t>Извещение о проведении конкурса и настоящая Конкурсная документация со всеми дополнениями и разъяснениями;</w:t>
      </w:r>
    </w:p>
    <w:p w:rsidR="000D1809" w:rsidRPr="009F5F6A" w:rsidRDefault="005D18F2" w:rsidP="00363FC9">
      <w:pPr>
        <w:pStyle w:val="a2"/>
        <w:numPr>
          <w:ilvl w:val="4"/>
          <w:numId w:val="9"/>
        </w:numPr>
        <w:tabs>
          <w:tab w:val="clear" w:pos="1701"/>
          <w:tab w:val="left" w:pos="1620"/>
        </w:tabs>
        <w:spacing w:after="120" w:line="240" w:lineRule="auto"/>
        <w:ind w:left="0" w:firstLine="1080"/>
        <w:rPr>
          <w:sz w:val="24"/>
          <w:szCs w:val="24"/>
        </w:rPr>
      </w:pPr>
      <w:r w:rsidRPr="009F5F6A">
        <w:rPr>
          <w:sz w:val="24"/>
          <w:szCs w:val="24"/>
        </w:rPr>
        <w:t>Заявка</w:t>
      </w:r>
      <w:r w:rsidR="000D1809" w:rsidRPr="009F5F6A">
        <w:rPr>
          <w:sz w:val="24"/>
          <w:szCs w:val="24"/>
        </w:rPr>
        <w:t xml:space="preserve"> Победителя со всеми дополнениями и разъяснениями.</w:t>
      </w:r>
    </w:p>
    <w:p w:rsidR="000D1809" w:rsidRPr="009F5F6A" w:rsidRDefault="000D1809" w:rsidP="001C6CCB">
      <w:pPr>
        <w:pStyle w:val="afd"/>
        <w:numPr>
          <w:ilvl w:val="0"/>
          <w:numId w:val="0"/>
        </w:numPr>
        <w:tabs>
          <w:tab w:val="left" w:pos="1620"/>
        </w:tabs>
        <w:spacing w:after="120" w:line="240" w:lineRule="auto"/>
        <w:ind w:firstLine="567"/>
        <w:rPr>
          <w:sz w:val="24"/>
          <w:szCs w:val="24"/>
        </w:rPr>
      </w:pPr>
      <w:r w:rsidRPr="009F5F6A">
        <w:rPr>
          <w:sz w:val="24"/>
          <w:szCs w:val="24"/>
        </w:rPr>
        <w:t>Иные документы Организатора и Участник</w:t>
      </w:r>
      <w:r w:rsidR="00E61048" w:rsidRPr="009F5F6A">
        <w:rPr>
          <w:sz w:val="24"/>
          <w:szCs w:val="24"/>
        </w:rPr>
        <w:t>а</w:t>
      </w:r>
      <w:r w:rsidRPr="009F5F6A">
        <w:rPr>
          <w:sz w:val="24"/>
          <w:szCs w:val="24"/>
        </w:rPr>
        <w:t xml:space="preserve"> не определяют права и обязанности сторон в связи с данным конкурсом.</w:t>
      </w:r>
    </w:p>
    <w:p w:rsidR="000D1809" w:rsidRPr="009F5F6A" w:rsidRDefault="000D1809" w:rsidP="00363FC9">
      <w:pPr>
        <w:pStyle w:val="Times12"/>
        <w:numPr>
          <w:ilvl w:val="2"/>
          <w:numId w:val="13"/>
        </w:numPr>
        <w:tabs>
          <w:tab w:val="clear" w:pos="1260"/>
          <w:tab w:val="num" w:pos="1620"/>
        </w:tabs>
        <w:spacing w:after="120"/>
        <w:ind w:left="0" w:firstLine="540"/>
        <w:rPr>
          <w:szCs w:val="24"/>
        </w:rPr>
      </w:pPr>
      <w:r w:rsidRPr="009F5F6A">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9F5F6A" w:rsidRDefault="000D1809" w:rsidP="00363FC9">
      <w:pPr>
        <w:pStyle w:val="Times12"/>
        <w:numPr>
          <w:ilvl w:val="2"/>
          <w:numId w:val="13"/>
        </w:numPr>
        <w:tabs>
          <w:tab w:val="clear" w:pos="1260"/>
          <w:tab w:val="num" w:pos="1620"/>
        </w:tabs>
        <w:spacing w:after="120"/>
        <w:ind w:left="0" w:firstLine="540"/>
        <w:rPr>
          <w:szCs w:val="24"/>
        </w:rPr>
      </w:pPr>
      <w:r w:rsidRPr="009F5F6A">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9F5F6A">
        <w:rPr>
          <w:szCs w:val="24"/>
        </w:rPr>
        <w:t>Заявка</w:t>
      </w:r>
      <w:r w:rsidRPr="009F5F6A">
        <w:rPr>
          <w:szCs w:val="24"/>
        </w:rPr>
        <w:t xml:space="preserve"> Победителя будут считаться приоритетными по отношению к диспозитивным нормам указанных документов.</w:t>
      </w:r>
    </w:p>
    <w:p w:rsidR="00293161" w:rsidRPr="009F5F6A" w:rsidRDefault="00293161" w:rsidP="001C6CCB">
      <w:pPr>
        <w:pStyle w:val="Times12"/>
        <w:spacing w:after="120"/>
        <w:ind w:left="540" w:firstLine="0"/>
        <w:rPr>
          <w:szCs w:val="24"/>
        </w:rPr>
      </w:pPr>
    </w:p>
    <w:p w:rsidR="009641E0" w:rsidRPr="009F5F6A"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4" w:name="_Toc115623382"/>
      <w:bookmarkStart w:id="65" w:name="_Toc298234662"/>
      <w:bookmarkStart w:id="66" w:name="_Toc255985662"/>
      <w:bookmarkStart w:id="67" w:name="_Toc515529904"/>
      <w:bookmarkStart w:id="68" w:name="_Toc55285340"/>
      <w:bookmarkStart w:id="69" w:name="_Toc55305374"/>
      <w:bookmarkStart w:id="70" w:name="_Toc57314620"/>
      <w:bookmarkStart w:id="71" w:name="_Toc69728945"/>
      <w:bookmarkStart w:id="72" w:name="_Toc98251656"/>
      <w:bookmarkEnd w:id="58"/>
      <w:bookmarkEnd w:id="59"/>
      <w:bookmarkEnd w:id="60"/>
      <w:bookmarkEnd w:id="61"/>
      <w:bookmarkEnd w:id="62"/>
      <w:r w:rsidRPr="009F5F6A">
        <w:rPr>
          <w:bCs/>
          <w:sz w:val="24"/>
          <w:szCs w:val="24"/>
        </w:rPr>
        <w:t xml:space="preserve">Особые положения в связи с проведением конкурса </w:t>
      </w:r>
      <w:r w:rsidR="003F6AE2" w:rsidRPr="009F5F6A">
        <w:rPr>
          <w:bCs/>
          <w:sz w:val="24"/>
          <w:szCs w:val="24"/>
        </w:rPr>
        <w:t>на ЭТП</w:t>
      </w:r>
      <w:bookmarkEnd w:id="64"/>
      <w:bookmarkEnd w:id="65"/>
      <w:bookmarkEnd w:id="66"/>
      <w:bookmarkEnd w:id="67"/>
    </w:p>
    <w:p w:rsidR="009641E0" w:rsidRPr="009F5F6A" w:rsidRDefault="009641E0" w:rsidP="00363FC9">
      <w:pPr>
        <w:widowControl/>
        <w:numPr>
          <w:ilvl w:val="2"/>
          <w:numId w:val="13"/>
        </w:numPr>
        <w:tabs>
          <w:tab w:val="clear" w:pos="1260"/>
          <w:tab w:val="num" w:pos="1620"/>
        </w:tabs>
        <w:spacing w:after="120"/>
        <w:ind w:left="0" w:firstLine="540"/>
        <w:rPr>
          <w:bCs/>
          <w:color w:val="000000"/>
          <w:szCs w:val="24"/>
        </w:rPr>
      </w:pPr>
      <w:r w:rsidRPr="009F5F6A">
        <w:rPr>
          <w:bCs/>
          <w:color w:val="000000"/>
          <w:szCs w:val="24"/>
        </w:rPr>
        <w:t xml:space="preserve">Для участия в </w:t>
      </w:r>
      <w:r w:rsidR="00584A7B" w:rsidRPr="009F5F6A">
        <w:rPr>
          <w:bCs/>
          <w:color w:val="000000"/>
          <w:szCs w:val="24"/>
        </w:rPr>
        <w:t>К</w:t>
      </w:r>
      <w:r w:rsidRPr="009F5F6A">
        <w:rPr>
          <w:bCs/>
          <w:color w:val="000000"/>
          <w:szCs w:val="24"/>
        </w:rPr>
        <w:t xml:space="preserve">онкурсе </w:t>
      </w:r>
      <w:r w:rsidR="00211593" w:rsidRPr="009F5F6A">
        <w:rPr>
          <w:bCs/>
          <w:color w:val="000000"/>
          <w:szCs w:val="24"/>
        </w:rPr>
        <w:t>Участник</w:t>
      </w:r>
      <w:r w:rsidR="004B4C83" w:rsidRPr="009F5F6A">
        <w:rPr>
          <w:bCs/>
          <w:color w:val="000000"/>
          <w:szCs w:val="24"/>
        </w:rPr>
        <w:t xml:space="preserve"> </w:t>
      </w:r>
      <w:r w:rsidRPr="009F5F6A">
        <w:rPr>
          <w:bCs/>
          <w:color w:val="000000"/>
          <w:szCs w:val="24"/>
        </w:rPr>
        <w:t>долж</w:t>
      </w:r>
      <w:r w:rsidR="00211593" w:rsidRPr="009F5F6A">
        <w:rPr>
          <w:bCs/>
          <w:color w:val="000000"/>
          <w:szCs w:val="24"/>
        </w:rPr>
        <w:t>ен</w:t>
      </w:r>
      <w:r w:rsidRPr="009F5F6A">
        <w:rPr>
          <w:bCs/>
          <w:color w:val="000000"/>
          <w:szCs w:val="24"/>
        </w:rPr>
        <w:t xml:space="preserve"> быть </w:t>
      </w:r>
      <w:r w:rsidR="00356B10" w:rsidRPr="009F5F6A">
        <w:rPr>
          <w:bCs/>
          <w:color w:val="000000"/>
          <w:szCs w:val="24"/>
        </w:rPr>
        <w:t xml:space="preserve">зарегистрирован </w:t>
      </w:r>
      <w:r w:rsidRPr="009F5F6A">
        <w:rPr>
          <w:bCs/>
          <w:szCs w:val="24"/>
        </w:rPr>
        <w:t xml:space="preserve">в системе </w:t>
      </w:r>
      <w:r w:rsidR="0081430D" w:rsidRPr="009F5F6A">
        <w:rPr>
          <w:bCs/>
          <w:color w:val="000000"/>
          <w:szCs w:val="24"/>
        </w:rPr>
        <w:t>ЭТП</w:t>
      </w:r>
      <w:r w:rsidR="00E61048" w:rsidRPr="009F5F6A">
        <w:rPr>
          <w:bCs/>
          <w:color w:val="000000"/>
          <w:szCs w:val="24"/>
        </w:rPr>
        <w:t xml:space="preserve"> </w:t>
      </w:r>
      <w:r w:rsidRPr="009F5F6A">
        <w:rPr>
          <w:bCs/>
          <w:szCs w:val="24"/>
        </w:rPr>
        <w:t xml:space="preserve">в качестве </w:t>
      </w:r>
      <w:r w:rsidR="00211593" w:rsidRPr="009F5F6A">
        <w:rPr>
          <w:bCs/>
          <w:szCs w:val="24"/>
        </w:rPr>
        <w:t>участника</w:t>
      </w:r>
      <w:r w:rsidR="00356B10" w:rsidRPr="009F5F6A">
        <w:rPr>
          <w:bCs/>
          <w:szCs w:val="24"/>
        </w:rPr>
        <w:t xml:space="preserve"> </w:t>
      </w:r>
      <w:r w:rsidRPr="009F5F6A">
        <w:rPr>
          <w:bCs/>
          <w:szCs w:val="24"/>
        </w:rPr>
        <w:t xml:space="preserve">данной системы, т.е. </w:t>
      </w:r>
      <w:r w:rsidR="00356B10" w:rsidRPr="009F5F6A">
        <w:rPr>
          <w:bCs/>
          <w:szCs w:val="24"/>
        </w:rPr>
        <w:t xml:space="preserve">должен </w:t>
      </w:r>
      <w:r w:rsidRPr="009F5F6A">
        <w:rPr>
          <w:bCs/>
          <w:szCs w:val="24"/>
        </w:rPr>
        <w:t>заключить соответствующий договор с оператором системы</w:t>
      </w:r>
      <w:r w:rsidR="00E61048" w:rsidRPr="009F5F6A">
        <w:rPr>
          <w:bCs/>
          <w:szCs w:val="24"/>
        </w:rPr>
        <w:t xml:space="preserve"> </w:t>
      </w:r>
      <w:r w:rsidR="00E61048" w:rsidRPr="009F5F6A">
        <w:rPr>
          <w:bCs/>
          <w:color w:val="000000"/>
          <w:szCs w:val="24"/>
        </w:rPr>
        <w:t xml:space="preserve">в соответствии с правилами, условиями и порядком регистрации </w:t>
      </w:r>
      <w:r w:rsidR="0081430D" w:rsidRPr="009F5F6A">
        <w:rPr>
          <w:bCs/>
          <w:color w:val="000000"/>
          <w:szCs w:val="24"/>
        </w:rPr>
        <w:t>на ЭТП</w:t>
      </w:r>
      <w:r w:rsidR="00E61048" w:rsidRPr="009F5F6A">
        <w:rPr>
          <w:bCs/>
          <w:szCs w:val="24"/>
        </w:rPr>
        <w:t xml:space="preserve">, а также </w:t>
      </w:r>
      <w:r w:rsidR="00356B10" w:rsidRPr="009F5F6A">
        <w:rPr>
          <w:bCs/>
          <w:color w:val="000000"/>
          <w:szCs w:val="24"/>
        </w:rPr>
        <w:t>долж</w:t>
      </w:r>
      <w:r w:rsidR="00211593" w:rsidRPr="009F5F6A">
        <w:rPr>
          <w:bCs/>
          <w:color w:val="000000"/>
          <w:szCs w:val="24"/>
        </w:rPr>
        <w:t>е</w:t>
      </w:r>
      <w:r w:rsidR="00356B10" w:rsidRPr="009F5F6A">
        <w:rPr>
          <w:bCs/>
          <w:color w:val="000000"/>
          <w:szCs w:val="24"/>
        </w:rPr>
        <w:t xml:space="preserve">н </w:t>
      </w:r>
      <w:r w:rsidR="00E61048" w:rsidRPr="009F5F6A">
        <w:rPr>
          <w:bCs/>
          <w:color w:val="000000"/>
          <w:szCs w:val="24"/>
        </w:rPr>
        <w:t xml:space="preserve">быть </w:t>
      </w:r>
      <w:r w:rsidR="00356B10" w:rsidRPr="009F5F6A">
        <w:rPr>
          <w:bCs/>
          <w:color w:val="000000"/>
          <w:szCs w:val="24"/>
        </w:rPr>
        <w:t>зарегистрирован</w:t>
      </w:r>
      <w:r w:rsidR="00356B10" w:rsidRPr="009F5F6A">
        <w:rPr>
          <w:bCs/>
          <w:szCs w:val="24"/>
        </w:rPr>
        <w:t xml:space="preserve"> </w:t>
      </w:r>
      <w:r w:rsidR="00E61048" w:rsidRPr="009F5F6A">
        <w:rPr>
          <w:bCs/>
          <w:szCs w:val="24"/>
        </w:rPr>
        <w:t xml:space="preserve">системой </w:t>
      </w:r>
      <w:r w:rsidR="0081430D" w:rsidRPr="009F5F6A">
        <w:rPr>
          <w:bCs/>
          <w:szCs w:val="24"/>
        </w:rPr>
        <w:t>ЭТП</w:t>
      </w:r>
      <w:r w:rsidR="00E61048" w:rsidRPr="009F5F6A">
        <w:rPr>
          <w:bCs/>
          <w:szCs w:val="24"/>
        </w:rPr>
        <w:t xml:space="preserve"> в качестве Участника данного Конкурса в установленном порядке</w:t>
      </w:r>
      <w:r w:rsidRPr="009F5F6A">
        <w:rPr>
          <w:bCs/>
          <w:szCs w:val="24"/>
        </w:rPr>
        <w:t>.</w:t>
      </w:r>
      <w:r w:rsidR="004B4C83" w:rsidRPr="009F5F6A">
        <w:rPr>
          <w:bCs/>
          <w:szCs w:val="24"/>
        </w:rPr>
        <w:t xml:space="preserve"> </w:t>
      </w:r>
    </w:p>
    <w:p w:rsidR="006A22DC" w:rsidRPr="009F5F6A" w:rsidRDefault="006A22DC" w:rsidP="00363FC9">
      <w:pPr>
        <w:widowControl/>
        <w:numPr>
          <w:ilvl w:val="2"/>
          <w:numId w:val="13"/>
        </w:numPr>
        <w:tabs>
          <w:tab w:val="clear" w:pos="1260"/>
          <w:tab w:val="num" w:pos="1620"/>
        </w:tabs>
        <w:spacing w:after="120"/>
        <w:ind w:left="0" w:firstLine="540"/>
        <w:rPr>
          <w:bCs/>
          <w:color w:val="000000"/>
          <w:szCs w:val="24"/>
        </w:rPr>
      </w:pPr>
      <w:proofErr w:type="gramStart"/>
      <w:r w:rsidRPr="009F5F6A">
        <w:rPr>
          <w:bCs/>
          <w:color w:val="000000"/>
          <w:szCs w:val="24"/>
        </w:rPr>
        <w:t xml:space="preserve">Участники должны подать </w:t>
      </w:r>
      <w:r w:rsidR="00211593" w:rsidRPr="009F5F6A">
        <w:rPr>
          <w:bCs/>
          <w:color w:val="000000"/>
          <w:szCs w:val="24"/>
        </w:rPr>
        <w:t>Заявки</w:t>
      </w:r>
      <w:r w:rsidRPr="009F5F6A">
        <w:rPr>
          <w:bCs/>
          <w:color w:val="000000"/>
          <w:szCs w:val="24"/>
        </w:rPr>
        <w:t xml:space="preserve"> в электронном виде через ЭТП</w:t>
      </w:r>
      <w:r w:rsidRPr="009F5F6A">
        <w:rPr>
          <w:bCs/>
          <w:szCs w:val="24"/>
        </w:rPr>
        <w:t xml:space="preserve"> </w:t>
      </w:r>
      <w:r w:rsidRPr="009F5F6A">
        <w:rPr>
          <w:bCs/>
          <w:color w:val="000000"/>
          <w:szCs w:val="24"/>
        </w:rPr>
        <w:t xml:space="preserve">(подраздел </w:t>
      </w:r>
      <w:r w:rsidR="000A775A" w:rsidRPr="009F5F6A">
        <w:fldChar w:fldCharType="begin"/>
      </w:r>
      <w:r w:rsidR="000A775A" w:rsidRPr="009F5F6A">
        <w:instrText xml:space="preserve"> REF _Ref303693387 \r \h  \* MERGEFORMAT </w:instrText>
      </w:r>
      <w:r w:rsidR="000A775A" w:rsidRPr="009F5F6A">
        <w:fldChar w:fldCharType="separate"/>
      </w:r>
      <w:r w:rsidR="0010016D" w:rsidRPr="009F5F6A">
        <w:rPr>
          <w:bCs/>
          <w:color w:val="000000"/>
          <w:szCs w:val="24"/>
        </w:rPr>
        <w:t>3.4.2</w:t>
      </w:r>
      <w:r w:rsidR="000A775A" w:rsidRPr="009F5F6A">
        <w:fldChar w:fldCharType="end"/>
      </w:r>
      <w:r w:rsidRPr="009F5F6A">
        <w:rPr>
          <w:bCs/>
          <w:color w:val="000000"/>
          <w:szCs w:val="24"/>
        </w:rPr>
        <w:t>)</w:t>
      </w:r>
      <w:r w:rsidR="006265DC" w:rsidRPr="009F5F6A">
        <w:rPr>
          <w:bCs/>
          <w:color w:val="000000"/>
          <w:szCs w:val="24"/>
        </w:rPr>
        <w:t xml:space="preserve">, </w:t>
      </w:r>
      <w:r w:rsidR="006265DC" w:rsidRPr="009F5F6A">
        <w:rPr>
          <w:bCs/>
          <w:szCs w:val="24"/>
        </w:rPr>
        <w:t xml:space="preserve">за исключением </w:t>
      </w:r>
      <w:r w:rsidR="009A3198" w:rsidRPr="009F5F6A">
        <w:rPr>
          <w:bCs/>
          <w:szCs w:val="24"/>
        </w:rPr>
        <w:t>Банковской гарантии</w:t>
      </w:r>
      <w:r w:rsidR="00C00B65" w:rsidRPr="009F5F6A">
        <w:rPr>
          <w:bCs/>
          <w:szCs w:val="24"/>
        </w:rPr>
        <w:t xml:space="preserve"> (подраздел</w:t>
      </w:r>
      <w:r w:rsidR="00CD7AAC" w:rsidRPr="009F5F6A">
        <w:rPr>
          <w:bCs/>
          <w:szCs w:val="24"/>
        </w:rPr>
        <w:t xml:space="preserve"> </w:t>
      </w:r>
      <w:r w:rsidR="00CD7AAC" w:rsidRPr="009F5F6A">
        <w:rPr>
          <w:bCs/>
          <w:szCs w:val="24"/>
        </w:rPr>
        <w:fldChar w:fldCharType="begin"/>
      </w:r>
      <w:r w:rsidR="00CD7AAC" w:rsidRPr="009F5F6A">
        <w:rPr>
          <w:bCs/>
          <w:szCs w:val="24"/>
        </w:rPr>
        <w:instrText xml:space="preserve"> REF _Ref461801664 \r \h </w:instrText>
      </w:r>
      <w:r w:rsidR="006C5B45" w:rsidRPr="009F5F6A">
        <w:rPr>
          <w:bCs/>
          <w:szCs w:val="24"/>
        </w:rPr>
        <w:instrText xml:space="preserve"> \* MERGEFORMAT </w:instrText>
      </w:r>
      <w:r w:rsidR="00CD7AAC" w:rsidRPr="009F5F6A">
        <w:rPr>
          <w:bCs/>
          <w:szCs w:val="24"/>
        </w:rPr>
      </w:r>
      <w:r w:rsidR="00CD7AAC" w:rsidRPr="009F5F6A">
        <w:rPr>
          <w:bCs/>
          <w:szCs w:val="24"/>
        </w:rPr>
        <w:fldChar w:fldCharType="separate"/>
      </w:r>
      <w:r w:rsidR="0010016D" w:rsidRPr="009F5F6A">
        <w:rPr>
          <w:bCs/>
          <w:szCs w:val="24"/>
        </w:rPr>
        <w:t>5.14</w:t>
      </w:r>
      <w:r w:rsidR="00CD7AAC" w:rsidRPr="009F5F6A">
        <w:rPr>
          <w:bCs/>
          <w:szCs w:val="24"/>
        </w:rPr>
        <w:fldChar w:fldCharType="end"/>
      </w:r>
      <w:r w:rsidR="007D6553" w:rsidRPr="009F5F6A">
        <w:rPr>
          <w:bCs/>
          <w:szCs w:val="24"/>
        </w:rPr>
        <w:t xml:space="preserve">) и </w:t>
      </w:r>
      <w:r w:rsidR="00C00B65" w:rsidRPr="009F5F6A">
        <w:rPr>
          <w:szCs w:val="24"/>
        </w:rPr>
        <w:t xml:space="preserve">Расписки сдачи-приемки </w:t>
      </w:r>
      <w:r w:rsidR="009A3198" w:rsidRPr="009F5F6A">
        <w:rPr>
          <w:bCs/>
          <w:szCs w:val="24"/>
        </w:rPr>
        <w:t>Банковской гарантии</w:t>
      </w:r>
      <w:r w:rsidR="00C00B65" w:rsidRPr="009F5F6A">
        <w:rPr>
          <w:szCs w:val="24"/>
        </w:rPr>
        <w:t xml:space="preserve"> (</w:t>
      </w:r>
      <w:r w:rsidR="006265DC" w:rsidRPr="009F5F6A">
        <w:rPr>
          <w:szCs w:val="24"/>
        </w:rPr>
        <w:t>подраздел</w:t>
      </w:r>
      <w:r w:rsidR="0049532B" w:rsidRPr="009F5F6A">
        <w:rPr>
          <w:szCs w:val="24"/>
        </w:rPr>
        <w:t xml:space="preserve"> </w:t>
      </w:r>
      <w:r w:rsidR="000A775A" w:rsidRPr="009F5F6A">
        <w:fldChar w:fldCharType="begin"/>
      </w:r>
      <w:r w:rsidR="000A775A" w:rsidRPr="009F5F6A">
        <w:instrText xml:space="preserve"> REF _Ref462067305 \r \h  \* MERGEFORMAT </w:instrText>
      </w:r>
      <w:r w:rsidR="000A775A" w:rsidRPr="009F5F6A">
        <w:fldChar w:fldCharType="separate"/>
      </w:r>
      <w:r w:rsidR="0010016D" w:rsidRPr="009F5F6A">
        <w:rPr>
          <w:szCs w:val="24"/>
        </w:rPr>
        <w:t>5.15</w:t>
      </w:r>
      <w:r w:rsidR="000A775A" w:rsidRPr="009F5F6A">
        <w:fldChar w:fldCharType="end"/>
      </w:r>
      <w:r w:rsidR="00C00B65" w:rsidRPr="009F5F6A">
        <w:rPr>
          <w:szCs w:val="24"/>
        </w:rPr>
        <w:t>),</w:t>
      </w:r>
      <w:r w:rsidR="007D6553" w:rsidRPr="009F5F6A">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7D6553" w:rsidRPr="009F5F6A">
        <w:rPr>
          <w:bCs/>
          <w:szCs w:val="24"/>
        </w:rPr>
        <w:t>Банковской гарантии,</w:t>
      </w:r>
      <w:r w:rsidR="00C00B65" w:rsidRPr="009F5F6A">
        <w:rPr>
          <w:szCs w:val="24"/>
        </w:rPr>
        <w:t xml:space="preserve"> </w:t>
      </w:r>
      <w:r w:rsidR="00B22109" w:rsidRPr="009F5F6A">
        <w:rPr>
          <w:bCs/>
          <w:szCs w:val="24"/>
        </w:rPr>
        <w:t>Соглашени</w:t>
      </w:r>
      <w:r w:rsidR="007D6553" w:rsidRPr="009F5F6A">
        <w:rPr>
          <w:bCs/>
          <w:szCs w:val="24"/>
        </w:rPr>
        <w:t>е</w:t>
      </w:r>
      <w:r w:rsidR="00B22109" w:rsidRPr="009F5F6A">
        <w:rPr>
          <w:bCs/>
          <w:szCs w:val="24"/>
        </w:rPr>
        <w:t xml:space="preserve"> о неустойке (подраздел</w:t>
      </w:r>
      <w:r w:rsidR="00B22109" w:rsidRPr="009F5F6A">
        <w:t xml:space="preserve"> </w:t>
      </w:r>
      <w:r w:rsidR="00B22109" w:rsidRPr="009F5F6A">
        <w:fldChar w:fldCharType="begin"/>
      </w:r>
      <w:r w:rsidR="00B22109" w:rsidRPr="009F5F6A">
        <w:instrText xml:space="preserve"> REF _Ref440272256 \r \h </w:instrText>
      </w:r>
      <w:r w:rsidR="009F5F6A">
        <w:instrText xml:space="preserve"> \* MERGEFORMAT </w:instrText>
      </w:r>
      <w:r w:rsidR="00B22109" w:rsidRPr="009F5F6A">
        <w:fldChar w:fldCharType="separate"/>
      </w:r>
      <w:r w:rsidR="0010016D" w:rsidRPr="009F5F6A">
        <w:t>5.19</w:t>
      </w:r>
      <w:r w:rsidR="00B22109" w:rsidRPr="009F5F6A">
        <w:fldChar w:fldCharType="end"/>
      </w:r>
      <w:r w:rsidR="00B22109" w:rsidRPr="009F5F6A">
        <w:rPr>
          <w:bCs/>
          <w:szCs w:val="24"/>
        </w:rPr>
        <w:t xml:space="preserve">) и </w:t>
      </w:r>
      <w:r w:rsidR="00B22109" w:rsidRPr="009F5F6A">
        <w:rPr>
          <w:szCs w:val="24"/>
        </w:rPr>
        <w:t xml:space="preserve">Расписки сдачи-приемки соглашения о неустойке (подраздел </w:t>
      </w:r>
      <w:r w:rsidR="006E4D3D" w:rsidRPr="009F5F6A">
        <w:rPr>
          <w:szCs w:val="24"/>
        </w:rPr>
        <w:fldChar w:fldCharType="begin"/>
      </w:r>
      <w:r w:rsidR="006E4D3D" w:rsidRPr="009F5F6A">
        <w:rPr>
          <w:szCs w:val="24"/>
        </w:rPr>
        <w:instrText xml:space="preserve"> REF _Ref515538888 \r \h </w:instrText>
      </w:r>
      <w:r w:rsidR="009F5F6A">
        <w:rPr>
          <w:szCs w:val="24"/>
        </w:rPr>
        <w:instrText xml:space="preserve"> \* MERGEFORMAT </w:instrText>
      </w:r>
      <w:r w:rsidR="006E4D3D" w:rsidRPr="009F5F6A">
        <w:rPr>
          <w:szCs w:val="24"/>
        </w:rPr>
      </w:r>
      <w:r w:rsidR="006E4D3D" w:rsidRPr="009F5F6A">
        <w:rPr>
          <w:szCs w:val="24"/>
        </w:rPr>
        <w:fldChar w:fldCharType="separate"/>
      </w:r>
      <w:r w:rsidR="0010016D" w:rsidRPr="009F5F6A">
        <w:rPr>
          <w:szCs w:val="24"/>
        </w:rPr>
        <w:t>5.20</w:t>
      </w:r>
      <w:r w:rsidR="006E4D3D" w:rsidRPr="009F5F6A">
        <w:rPr>
          <w:szCs w:val="24"/>
        </w:rPr>
        <w:fldChar w:fldCharType="end"/>
      </w:r>
      <w:r w:rsidR="00B22109" w:rsidRPr="009F5F6A">
        <w:rPr>
          <w:szCs w:val="24"/>
        </w:rPr>
        <w:t xml:space="preserve">), </w:t>
      </w:r>
      <w:r w:rsidR="007D6553" w:rsidRPr="009F5F6A">
        <w:rPr>
          <w:szCs w:val="24"/>
        </w:rPr>
        <w:t>в случае</w:t>
      </w:r>
      <w:proofErr w:type="gramEnd"/>
      <w:r w:rsidR="007D6553" w:rsidRPr="009F5F6A">
        <w:rPr>
          <w:szCs w:val="24"/>
        </w:rPr>
        <w:t>,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9F5F6A">
        <w:rPr>
          <w:bCs/>
          <w:szCs w:val="24"/>
        </w:rPr>
        <w:t>.</w:t>
      </w:r>
      <w:r w:rsidRPr="009F5F6A">
        <w:rPr>
          <w:bCs/>
          <w:color w:val="000000"/>
          <w:szCs w:val="24"/>
        </w:rPr>
        <w:t xml:space="preserve"> При нарушении этого требования, Участник, по решению Конкурсной комиссии, </w:t>
      </w:r>
      <w:r w:rsidR="00113F79" w:rsidRPr="009F5F6A">
        <w:rPr>
          <w:bCs/>
          <w:color w:val="000000"/>
          <w:szCs w:val="24"/>
        </w:rPr>
        <w:t>будет</w:t>
      </w:r>
      <w:r w:rsidRPr="009F5F6A">
        <w:rPr>
          <w:bCs/>
          <w:color w:val="000000"/>
          <w:szCs w:val="24"/>
        </w:rPr>
        <w:t xml:space="preserve"> не допущен к участию в </w:t>
      </w:r>
      <w:r w:rsidR="00584A7B" w:rsidRPr="009F5F6A">
        <w:rPr>
          <w:bCs/>
          <w:color w:val="000000"/>
          <w:szCs w:val="24"/>
        </w:rPr>
        <w:t>К</w:t>
      </w:r>
      <w:r w:rsidRPr="009F5F6A">
        <w:rPr>
          <w:bCs/>
          <w:color w:val="000000"/>
          <w:szCs w:val="24"/>
        </w:rPr>
        <w:t>онкурсе.</w:t>
      </w:r>
    </w:p>
    <w:p w:rsidR="009641E0" w:rsidRPr="009F5F6A" w:rsidRDefault="009641E0" w:rsidP="00363FC9">
      <w:pPr>
        <w:widowControl/>
        <w:numPr>
          <w:ilvl w:val="2"/>
          <w:numId w:val="13"/>
        </w:numPr>
        <w:tabs>
          <w:tab w:val="clear" w:pos="1260"/>
          <w:tab w:val="num" w:pos="1620"/>
        </w:tabs>
        <w:spacing w:after="120"/>
        <w:ind w:left="0" w:firstLine="540"/>
        <w:rPr>
          <w:bCs/>
          <w:color w:val="000000"/>
          <w:szCs w:val="24"/>
        </w:rPr>
      </w:pPr>
      <w:r w:rsidRPr="009F5F6A">
        <w:rPr>
          <w:bCs/>
          <w:color w:val="000000"/>
          <w:szCs w:val="24"/>
        </w:rPr>
        <w:t xml:space="preserve">Правила проведения процедур </w:t>
      </w:r>
      <w:r w:rsidR="00211593" w:rsidRPr="009F5F6A">
        <w:rPr>
          <w:bCs/>
          <w:color w:val="000000"/>
          <w:szCs w:val="24"/>
        </w:rPr>
        <w:t>Конкурса</w:t>
      </w:r>
      <w:r w:rsidRPr="009F5F6A">
        <w:rPr>
          <w:bCs/>
          <w:color w:val="000000"/>
          <w:szCs w:val="24"/>
        </w:rPr>
        <w:t xml:space="preserve"> через </w:t>
      </w:r>
      <w:r w:rsidR="0081430D" w:rsidRPr="009F5F6A">
        <w:rPr>
          <w:bCs/>
          <w:szCs w:val="24"/>
        </w:rPr>
        <w:t>ЭТП</w:t>
      </w:r>
      <w:r w:rsidR="00F44AB8" w:rsidRPr="009F5F6A">
        <w:rPr>
          <w:bCs/>
          <w:szCs w:val="24"/>
        </w:rPr>
        <w:t xml:space="preserve"> </w:t>
      </w:r>
      <w:r w:rsidRPr="009F5F6A">
        <w:rPr>
          <w:bCs/>
          <w:szCs w:val="24"/>
        </w:rPr>
        <w:t xml:space="preserve">определяются </w:t>
      </w:r>
      <w:r w:rsidR="00965F56" w:rsidRPr="009F5F6A">
        <w:rPr>
          <w:bCs/>
          <w:szCs w:val="24"/>
        </w:rPr>
        <w:t>правилами</w:t>
      </w:r>
      <w:r w:rsidRPr="009F5F6A">
        <w:rPr>
          <w:bCs/>
          <w:szCs w:val="24"/>
        </w:rPr>
        <w:t xml:space="preserve"> ее работы.</w:t>
      </w:r>
    </w:p>
    <w:p w:rsidR="00E441EB" w:rsidRPr="009F5F6A" w:rsidRDefault="00E441EB" w:rsidP="00E441EB">
      <w:pPr>
        <w:widowControl/>
        <w:spacing w:after="120"/>
        <w:ind w:left="540" w:firstLine="0"/>
        <w:rPr>
          <w:bCs/>
          <w:color w:val="000000"/>
          <w:szCs w:val="24"/>
        </w:rPr>
      </w:pPr>
    </w:p>
    <w:p w:rsidR="000D1809" w:rsidRPr="009F5F6A"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3" w:name="_Toc298234663"/>
      <w:bookmarkStart w:id="74" w:name="_Toc255985663"/>
      <w:bookmarkStart w:id="75" w:name="_Toc515529905"/>
      <w:r w:rsidRPr="009F5F6A">
        <w:rPr>
          <w:bCs/>
          <w:sz w:val="24"/>
          <w:szCs w:val="24"/>
        </w:rPr>
        <w:lastRenderedPageBreak/>
        <w:t>Обжалование</w:t>
      </w:r>
      <w:bookmarkEnd w:id="68"/>
      <w:bookmarkEnd w:id="69"/>
      <w:bookmarkEnd w:id="70"/>
      <w:bookmarkEnd w:id="71"/>
      <w:bookmarkEnd w:id="72"/>
      <w:bookmarkEnd w:id="73"/>
      <w:bookmarkEnd w:id="74"/>
      <w:bookmarkEnd w:id="75"/>
    </w:p>
    <w:p w:rsidR="000D1809" w:rsidRPr="009F5F6A" w:rsidRDefault="007B42A7" w:rsidP="00363FC9">
      <w:pPr>
        <w:widowControl/>
        <w:numPr>
          <w:ilvl w:val="2"/>
          <w:numId w:val="13"/>
        </w:numPr>
        <w:tabs>
          <w:tab w:val="clear" w:pos="1260"/>
          <w:tab w:val="num" w:pos="1620"/>
        </w:tabs>
        <w:spacing w:after="120"/>
        <w:ind w:left="0" w:firstLine="540"/>
        <w:rPr>
          <w:bCs/>
          <w:szCs w:val="24"/>
        </w:rPr>
      </w:pPr>
      <w:bookmarkStart w:id="76" w:name="_Ref86789831"/>
      <w:bookmarkStart w:id="77" w:name="_Toc55285338"/>
      <w:bookmarkStart w:id="78" w:name="_Toc55305372"/>
      <w:bookmarkStart w:id="79" w:name="_Toc57314621"/>
      <w:bookmarkStart w:id="80" w:name="_Toc69728946"/>
      <w:r w:rsidRPr="009F5F6A">
        <w:rPr>
          <w:bCs/>
          <w:szCs w:val="24"/>
        </w:rPr>
        <w:t>Все споры и разногласия, возникающие в связи с проведением конкурса, в том</w:t>
      </w:r>
      <w:r w:rsidR="00382295" w:rsidRPr="009F5F6A">
        <w:rPr>
          <w:bCs/>
          <w:szCs w:val="24"/>
        </w:rPr>
        <w:t> </w:t>
      </w:r>
      <w:r w:rsidRPr="009F5F6A">
        <w:rPr>
          <w:bCs/>
          <w:szCs w:val="24"/>
        </w:rPr>
        <w:t>числе касающиеся исполнения Организатором и Участниками своих обязатель</w:t>
      </w:r>
      <w:proofErr w:type="gramStart"/>
      <w:r w:rsidRPr="009F5F6A">
        <w:rPr>
          <w:bCs/>
          <w:szCs w:val="24"/>
        </w:rPr>
        <w:t>ств в</w:t>
      </w:r>
      <w:r w:rsidR="00382295" w:rsidRPr="009F5F6A">
        <w:rPr>
          <w:bCs/>
          <w:szCs w:val="24"/>
        </w:rPr>
        <w:t> </w:t>
      </w:r>
      <w:r w:rsidRPr="009F5F6A">
        <w:rPr>
          <w:bCs/>
          <w:szCs w:val="24"/>
        </w:rPr>
        <w:t>св</w:t>
      </w:r>
      <w:proofErr w:type="gramEnd"/>
      <w:r w:rsidRPr="009F5F6A">
        <w:rPr>
          <w:bCs/>
          <w:szCs w:val="24"/>
        </w:rPr>
        <w:t xml:space="preserve">язи с проведением </w:t>
      </w:r>
      <w:r w:rsidR="00584A7B" w:rsidRPr="009F5F6A">
        <w:rPr>
          <w:bCs/>
          <w:szCs w:val="24"/>
        </w:rPr>
        <w:t>К</w:t>
      </w:r>
      <w:r w:rsidRPr="009F5F6A">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9F5F6A">
        <w:rPr>
          <w:bCs/>
          <w:szCs w:val="24"/>
        </w:rPr>
        <w:t xml:space="preserve">, </w:t>
      </w:r>
      <w:r w:rsidR="00356B10" w:rsidRPr="009F5F6A">
        <w:rPr>
          <w:szCs w:val="24"/>
        </w:rPr>
        <w:t xml:space="preserve">при этом уполномоченным представителем </w:t>
      </w:r>
      <w:r w:rsidR="00976B1E" w:rsidRPr="009F5F6A">
        <w:rPr>
          <w:szCs w:val="24"/>
        </w:rPr>
        <w:t>ПАО</w:t>
      </w:r>
      <w:r w:rsidR="00356B10" w:rsidRPr="009F5F6A">
        <w:rPr>
          <w:szCs w:val="24"/>
        </w:rPr>
        <w:t xml:space="preserve"> «</w:t>
      </w:r>
      <w:r w:rsidR="000477FE" w:rsidRPr="009F5F6A">
        <w:rPr>
          <w:szCs w:val="24"/>
        </w:rPr>
        <w:t>МРСК Центра</w:t>
      </w:r>
      <w:r w:rsidR="00356B10" w:rsidRPr="009F5F6A">
        <w:rPr>
          <w:szCs w:val="24"/>
        </w:rPr>
        <w:t xml:space="preserve">» в рамках данного пункта выступает </w:t>
      </w:r>
      <w:r w:rsidR="0051220A" w:rsidRPr="009F5F6A">
        <w:rPr>
          <w:szCs w:val="24"/>
        </w:rPr>
        <w:t>Конкурсная</w:t>
      </w:r>
      <w:r w:rsidR="003A08D1" w:rsidRPr="009F5F6A">
        <w:rPr>
          <w:szCs w:val="24"/>
        </w:rPr>
        <w:t xml:space="preserve"> комиссия</w:t>
      </w:r>
      <w:r w:rsidRPr="009F5F6A">
        <w:rPr>
          <w:bCs/>
          <w:szCs w:val="24"/>
        </w:rPr>
        <w:t>. Сторона, получившая претензию, должна направить другой стороне мотивированный ответ на претензию в течение</w:t>
      </w:r>
      <w:r w:rsidR="009750D4" w:rsidRPr="009F5F6A">
        <w:rPr>
          <w:bCs/>
          <w:szCs w:val="24"/>
        </w:rPr>
        <w:t xml:space="preserve"> </w:t>
      </w:r>
      <w:r w:rsidR="003E2E5E" w:rsidRPr="009F5F6A">
        <w:rPr>
          <w:bCs/>
          <w:szCs w:val="24"/>
        </w:rPr>
        <w:t xml:space="preserve">не </w:t>
      </w:r>
      <w:r w:rsidR="003E2E5E" w:rsidRPr="009F5F6A">
        <w:rPr>
          <w:szCs w:val="24"/>
        </w:rPr>
        <w:t>более 10 рабочих дней</w:t>
      </w:r>
      <w:r w:rsidR="009750D4" w:rsidRPr="009F5F6A">
        <w:rPr>
          <w:b/>
          <w:i/>
          <w:szCs w:val="24"/>
        </w:rPr>
        <w:t xml:space="preserve"> </w:t>
      </w:r>
      <w:r w:rsidRPr="009F5F6A">
        <w:rPr>
          <w:bCs/>
          <w:szCs w:val="24"/>
        </w:rPr>
        <w:t>с момента ее получения.</w:t>
      </w:r>
      <w:bookmarkEnd w:id="76"/>
    </w:p>
    <w:p w:rsidR="00356B10" w:rsidRPr="009F5F6A" w:rsidRDefault="00356B10" w:rsidP="00363FC9">
      <w:pPr>
        <w:widowControl/>
        <w:numPr>
          <w:ilvl w:val="2"/>
          <w:numId w:val="13"/>
        </w:numPr>
        <w:spacing w:after="120"/>
        <w:ind w:left="0" w:firstLine="540"/>
        <w:rPr>
          <w:bCs/>
          <w:szCs w:val="24"/>
        </w:rPr>
      </w:pPr>
      <w:bookmarkStart w:id="81" w:name="_Ref306190125"/>
      <w:r w:rsidRPr="009F5F6A">
        <w:rPr>
          <w:bCs/>
          <w:szCs w:val="24"/>
        </w:rPr>
        <w:t xml:space="preserve">Если претензионный порядок, указанный в п. </w:t>
      </w:r>
      <w:r w:rsidR="000A775A" w:rsidRPr="009F5F6A">
        <w:fldChar w:fldCharType="begin"/>
      </w:r>
      <w:r w:rsidR="000A775A" w:rsidRPr="009F5F6A">
        <w:instrText xml:space="preserve"> REF _Ref86789831 \r \h  \* MERGEFORMAT </w:instrText>
      </w:r>
      <w:r w:rsidR="000A775A" w:rsidRPr="009F5F6A">
        <w:fldChar w:fldCharType="separate"/>
      </w:r>
      <w:r w:rsidR="0010016D" w:rsidRPr="009F5F6A">
        <w:rPr>
          <w:bCs/>
          <w:szCs w:val="24"/>
        </w:rPr>
        <w:t>1.4.1</w:t>
      </w:r>
      <w:r w:rsidR="000A775A" w:rsidRPr="009F5F6A">
        <w:fldChar w:fldCharType="end"/>
      </w:r>
      <w:r w:rsidRPr="009F5F6A">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9F5F6A">
        <w:rPr>
          <w:bCs/>
          <w:szCs w:val="24"/>
        </w:rPr>
        <w:t>связи</w:t>
      </w:r>
      <w:proofErr w:type="gramEnd"/>
      <w:r w:rsidRPr="009F5F6A">
        <w:rPr>
          <w:bCs/>
          <w:szCs w:val="24"/>
        </w:rPr>
        <w:t xml:space="preserve"> с данным конкурсом обратившись в </w:t>
      </w:r>
      <w:r w:rsidR="003E2E5E" w:rsidRPr="009F5F6A">
        <w:rPr>
          <w:szCs w:val="24"/>
        </w:rPr>
        <w:t>Центральную закупочную комиссию ПАО «МРСК Центра»</w:t>
      </w:r>
      <w:r w:rsidRPr="009F5F6A">
        <w:rPr>
          <w:bCs/>
          <w:szCs w:val="24"/>
        </w:rPr>
        <w:t>.</w:t>
      </w:r>
      <w:bookmarkEnd w:id="81"/>
    </w:p>
    <w:p w:rsidR="006A22DC" w:rsidRPr="009F5F6A" w:rsidRDefault="006A22DC" w:rsidP="00363FC9">
      <w:pPr>
        <w:widowControl/>
        <w:numPr>
          <w:ilvl w:val="2"/>
          <w:numId w:val="13"/>
        </w:numPr>
        <w:tabs>
          <w:tab w:val="clear" w:pos="1260"/>
          <w:tab w:val="num" w:pos="1620"/>
        </w:tabs>
        <w:spacing w:after="120"/>
        <w:ind w:left="0" w:firstLine="540"/>
        <w:rPr>
          <w:bCs/>
          <w:szCs w:val="24"/>
        </w:rPr>
      </w:pPr>
      <w:r w:rsidRPr="009F5F6A">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9F5F6A" w:rsidRDefault="009D6AD2" w:rsidP="00363FC9">
      <w:pPr>
        <w:widowControl/>
        <w:numPr>
          <w:ilvl w:val="2"/>
          <w:numId w:val="13"/>
        </w:numPr>
        <w:spacing w:after="120"/>
        <w:ind w:left="0" w:firstLine="540"/>
        <w:rPr>
          <w:bCs/>
          <w:szCs w:val="24"/>
        </w:rPr>
      </w:pPr>
      <w:r w:rsidRPr="009F5F6A">
        <w:rPr>
          <w:bCs/>
          <w:szCs w:val="24"/>
        </w:rPr>
        <w:t>Участник вправе обжаловать в антимонопольн</w:t>
      </w:r>
      <w:r w:rsidR="000B5E19" w:rsidRPr="009F5F6A">
        <w:rPr>
          <w:bCs/>
          <w:szCs w:val="24"/>
        </w:rPr>
        <w:t>ом</w:t>
      </w:r>
      <w:r w:rsidRPr="009F5F6A">
        <w:rPr>
          <w:bCs/>
          <w:szCs w:val="24"/>
        </w:rPr>
        <w:t xml:space="preserve"> орган</w:t>
      </w:r>
      <w:r w:rsidR="000B5E19" w:rsidRPr="009F5F6A">
        <w:rPr>
          <w:bCs/>
          <w:szCs w:val="24"/>
        </w:rPr>
        <w:t>е</w:t>
      </w:r>
      <w:r w:rsidRPr="009F5F6A">
        <w:rPr>
          <w:bCs/>
          <w:szCs w:val="24"/>
        </w:rPr>
        <w:t xml:space="preserve"> действия (бездействия) Заказчика при закупке товаров, работ, услуг в случаях</w:t>
      </w:r>
      <w:r w:rsidR="008E0B4E" w:rsidRPr="009F5F6A">
        <w:rPr>
          <w:bCs/>
          <w:szCs w:val="24"/>
        </w:rPr>
        <w:t>, предусмотренных Федеральным законом от 18.07.2011 № 223 «О закупках товаров, работ, услуг отдельными видами юридических лиц».</w:t>
      </w:r>
      <w:r w:rsidR="008E0B4E" w:rsidRPr="009F5F6A" w:rsidDel="008E0B4E">
        <w:rPr>
          <w:bCs/>
          <w:szCs w:val="24"/>
        </w:rPr>
        <w:t xml:space="preserve"> </w:t>
      </w:r>
    </w:p>
    <w:p w:rsidR="003614B2" w:rsidRPr="009F5F6A" w:rsidRDefault="000D1809" w:rsidP="00363FC9">
      <w:pPr>
        <w:widowControl/>
        <w:numPr>
          <w:ilvl w:val="2"/>
          <w:numId w:val="13"/>
        </w:numPr>
        <w:spacing w:after="120"/>
        <w:ind w:left="0" w:firstLine="540"/>
        <w:rPr>
          <w:bCs/>
          <w:szCs w:val="24"/>
        </w:rPr>
      </w:pPr>
      <w:proofErr w:type="gramStart"/>
      <w:r w:rsidRPr="009F5F6A">
        <w:rPr>
          <w:bCs/>
          <w:szCs w:val="24"/>
        </w:rPr>
        <w:t xml:space="preserve">Все споры и разногласия, возникающие в связи с проведением </w:t>
      </w:r>
      <w:r w:rsidR="00584A7B" w:rsidRPr="009F5F6A">
        <w:rPr>
          <w:bCs/>
          <w:szCs w:val="24"/>
        </w:rPr>
        <w:t>К</w:t>
      </w:r>
      <w:r w:rsidRPr="009F5F6A">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rsidRPr="009F5F6A">
        <w:fldChar w:fldCharType="begin"/>
      </w:r>
      <w:r w:rsidR="000A775A" w:rsidRPr="009F5F6A">
        <w:instrText xml:space="preserve"> REF _Ref306190125 \r \h  \* MERGEFORMAT </w:instrText>
      </w:r>
      <w:r w:rsidR="000A775A" w:rsidRPr="009F5F6A">
        <w:fldChar w:fldCharType="separate"/>
      </w:r>
      <w:r w:rsidR="0010016D" w:rsidRPr="009F5F6A">
        <w:rPr>
          <w:bCs/>
          <w:szCs w:val="24"/>
        </w:rPr>
        <w:t>1.4.2</w:t>
      </w:r>
      <w:r w:rsidR="000A775A" w:rsidRPr="009F5F6A">
        <w:fldChar w:fldCharType="end"/>
      </w:r>
      <w:r w:rsidRPr="009F5F6A">
        <w:rPr>
          <w:bCs/>
          <w:szCs w:val="24"/>
        </w:rPr>
        <w:t>, могут быть решены в </w:t>
      </w:r>
      <w:r w:rsidR="003614B2" w:rsidRPr="009F5F6A">
        <w:rPr>
          <w:bCs/>
          <w:szCs w:val="24"/>
        </w:rPr>
        <w:t xml:space="preserve">Третейском суде при </w:t>
      </w:r>
      <w:r w:rsidR="003C529F" w:rsidRPr="009F5F6A">
        <w:rPr>
          <w:bCs/>
          <w:szCs w:val="24"/>
        </w:rPr>
        <w:t>Российском союзе промышленников и предпринимателей (г.</w:t>
      </w:r>
      <w:r w:rsidR="00231CCC" w:rsidRPr="009F5F6A">
        <w:rPr>
          <w:bCs/>
          <w:szCs w:val="24"/>
        </w:rPr>
        <w:t xml:space="preserve"> </w:t>
      </w:r>
      <w:r w:rsidR="003C529F" w:rsidRPr="009F5F6A">
        <w:rPr>
          <w:bCs/>
          <w:szCs w:val="24"/>
        </w:rPr>
        <w:t>Москва)</w:t>
      </w:r>
      <w:r w:rsidR="003614B2" w:rsidRPr="009F5F6A">
        <w:rPr>
          <w:bCs/>
          <w:szCs w:val="24"/>
        </w:rPr>
        <w:t>, в соответствии с его правилами, действующими на дату подачи искового заявления.</w:t>
      </w:r>
      <w:proofErr w:type="gramEnd"/>
    </w:p>
    <w:p w:rsidR="000D1809" w:rsidRPr="009F5F6A" w:rsidRDefault="003C529F" w:rsidP="00363FC9">
      <w:pPr>
        <w:widowControl/>
        <w:numPr>
          <w:ilvl w:val="2"/>
          <w:numId w:val="13"/>
        </w:numPr>
        <w:spacing w:after="120"/>
        <w:ind w:left="0" w:firstLine="540"/>
        <w:rPr>
          <w:bCs/>
          <w:szCs w:val="24"/>
        </w:rPr>
      </w:pPr>
      <w:proofErr w:type="gramStart"/>
      <w:r w:rsidRPr="009F5F6A">
        <w:rPr>
          <w:bCs/>
          <w:szCs w:val="24"/>
        </w:rPr>
        <w:t>Вышеизложенное не ограничивает права сторон на обращение в суд в</w:t>
      </w:r>
      <w:r w:rsidR="008C4B1C" w:rsidRPr="009F5F6A">
        <w:rPr>
          <w:bCs/>
          <w:szCs w:val="24"/>
        </w:rPr>
        <w:t> </w:t>
      </w:r>
      <w:r w:rsidRPr="009F5F6A">
        <w:rPr>
          <w:bCs/>
          <w:szCs w:val="24"/>
        </w:rPr>
        <w:t>соответствии с действующим законодательством Российской Федерации</w:t>
      </w:r>
      <w:r w:rsidR="00243BB1" w:rsidRPr="009F5F6A">
        <w:rPr>
          <w:bCs/>
          <w:szCs w:val="24"/>
        </w:rPr>
        <w:t>.</w:t>
      </w:r>
      <w:proofErr w:type="gramEnd"/>
    </w:p>
    <w:p w:rsidR="00293161" w:rsidRPr="009F5F6A" w:rsidRDefault="00293161" w:rsidP="001C6CCB">
      <w:pPr>
        <w:widowControl/>
        <w:spacing w:after="120"/>
        <w:ind w:left="540" w:firstLine="0"/>
        <w:rPr>
          <w:bCs/>
          <w:szCs w:val="24"/>
        </w:rPr>
      </w:pPr>
    </w:p>
    <w:p w:rsidR="000D1809" w:rsidRPr="009F5F6A" w:rsidRDefault="000D1809" w:rsidP="00363FC9">
      <w:pPr>
        <w:pStyle w:val="2"/>
        <w:keepNext/>
        <w:numPr>
          <w:ilvl w:val="1"/>
          <w:numId w:val="13"/>
        </w:numPr>
        <w:suppressAutoHyphens/>
        <w:spacing w:after="120" w:line="240" w:lineRule="auto"/>
        <w:ind w:left="1616" w:hanging="1077"/>
        <w:jc w:val="left"/>
        <w:rPr>
          <w:bCs/>
          <w:sz w:val="24"/>
          <w:szCs w:val="24"/>
        </w:rPr>
      </w:pPr>
      <w:bookmarkStart w:id="82" w:name="_Toc98251657"/>
      <w:bookmarkStart w:id="83" w:name="_Toc298234664"/>
      <w:bookmarkStart w:id="84" w:name="_Toc255985664"/>
      <w:bookmarkStart w:id="85" w:name="_Toc515529906"/>
      <w:r w:rsidRPr="009F5F6A">
        <w:rPr>
          <w:bCs/>
          <w:sz w:val="24"/>
          <w:szCs w:val="24"/>
        </w:rPr>
        <w:t xml:space="preserve">Прочие </w:t>
      </w:r>
      <w:bookmarkEnd w:id="77"/>
      <w:bookmarkEnd w:id="78"/>
      <w:r w:rsidRPr="009F5F6A">
        <w:rPr>
          <w:bCs/>
          <w:sz w:val="24"/>
          <w:szCs w:val="24"/>
        </w:rPr>
        <w:t>положения</w:t>
      </w:r>
      <w:bookmarkEnd w:id="79"/>
      <w:bookmarkEnd w:id="80"/>
      <w:bookmarkEnd w:id="82"/>
      <w:bookmarkEnd w:id="83"/>
      <w:bookmarkEnd w:id="84"/>
      <w:bookmarkEnd w:id="85"/>
    </w:p>
    <w:p w:rsidR="000D1809" w:rsidRPr="009F5F6A" w:rsidRDefault="000D1809" w:rsidP="00363FC9">
      <w:pPr>
        <w:widowControl/>
        <w:numPr>
          <w:ilvl w:val="2"/>
          <w:numId w:val="13"/>
        </w:numPr>
        <w:spacing w:after="120"/>
        <w:ind w:left="0" w:firstLine="540"/>
        <w:rPr>
          <w:bCs/>
          <w:szCs w:val="24"/>
        </w:rPr>
      </w:pPr>
      <w:r w:rsidRPr="009F5F6A">
        <w:rPr>
          <w:bCs/>
          <w:szCs w:val="24"/>
        </w:rPr>
        <w:t xml:space="preserve">Участник самостоятельно несет все расходы, связанные с подготовкой и подачей </w:t>
      </w:r>
      <w:r w:rsidR="00211593" w:rsidRPr="009F5F6A">
        <w:rPr>
          <w:bCs/>
          <w:szCs w:val="24"/>
        </w:rPr>
        <w:t>Заявки</w:t>
      </w:r>
      <w:r w:rsidRPr="009F5F6A">
        <w:rPr>
          <w:bCs/>
          <w:szCs w:val="24"/>
        </w:rPr>
        <w:t xml:space="preserve">, а Организатор по этим расходам не отвечает и не имеет обязательств, независимо от хода и результатов </w:t>
      </w:r>
      <w:r w:rsidR="00584A7B" w:rsidRPr="009F5F6A">
        <w:rPr>
          <w:bCs/>
          <w:szCs w:val="24"/>
        </w:rPr>
        <w:t>К</w:t>
      </w:r>
      <w:r w:rsidRPr="009F5F6A">
        <w:rPr>
          <w:bCs/>
          <w:szCs w:val="24"/>
        </w:rPr>
        <w:t>онкурса, за исключением случаев, прямо предусмотренных действующим законодательством Российской Федерации.</w:t>
      </w:r>
    </w:p>
    <w:p w:rsidR="00517502" w:rsidRPr="009F5F6A" w:rsidRDefault="00517502" w:rsidP="00363FC9">
      <w:pPr>
        <w:widowControl/>
        <w:numPr>
          <w:ilvl w:val="2"/>
          <w:numId w:val="13"/>
        </w:numPr>
        <w:spacing w:after="120"/>
        <w:ind w:left="0" w:firstLine="540"/>
        <w:rPr>
          <w:bCs/>
          <w:szCs w:val="24"/>
        </w:rPr>
      </w:pPr>
      <w:r w:rsidRPr="009F5F6A">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9F5F6A">
        <w:rPr>
          <w:szCs w:val="24"/>
        </w:rPr>
        <w:t>Заявки</w:t>
      </w:r>
      <w:r w:rsidRPr="009F5F6A">
        <w:rPr>
          <w:szCs w:val="24"/>
        </w:rPr>
        <w:t>, не допускается.</w:t>
      </w:r>
    </w:p>
    <w:p w:rsidR="000D1809" w:rsidRPr="009F5F6A" w:rsidRDefault="000D1809" w:rsidP="00363FC9">
      <w:pPr>
        <w:widowControl/>
        <w:numPr>
          <w:ilvl w:val="2"/>
          <w:numId w:val="13"/>
        </w:numPr>
        <w:spacing w:after="120"/>
        <w:ind w:left="0" w:firstLine="540"/>
        <w:rPr>
          <w:bCs/>
          <w:szCs w:val="24"/>
        </w:rPr>
      </w:pPr>
      <w:proofErr w:type="gramStart"/>
      <w:r w:rsidRPr="009F5F6A">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F5F6A">
        <w:rPr>
          <w:bCs/>
          <w:szCs w:val="24"/>
        </w:rPr>
        <w:t xml:space="preserve">, </w:t>
      </w:r>
      <w:r w:rsidR="00172B32" w:rsidRPr="009F5F6A">
        <w:rPr>
          <w:szCs w:val="24"/>
        </w:rPr>
        <w:t>а также разъяснения Организатора в случае направления Участниками запросов (в соответствии с п.</w:t>
      </w:r>
      <w:r w:rsidR="00172B32" w:rsidRPr="009F5F6A" w:rsidDel="00D560EA">
        <w:rPr>
          <w:szCs w:val="24"/>
        </w:rPr>
        <w:t xml:space="preserve"> </w:t>
      </w:r>
      <w:r w:rsidR="005A1486" w:rsidRPr="009F5F6A">
        <w:rPr>
          <w:szCs w:val="24"/>
        </w:rPr>
        <w:fldChar w:fldCharType="begin"/>
      </w:r>
      <w:r w:rsidR="00900BB1" w:rsidRPr="009F5F6A">
        <w:rPr>
          <w:szCs w:val="24"/>
        </w:rPr>
        <w:instrText xml:space="preserve"> REF  _Ref496258342 \h \n </w:instrText>
      </w:r>
      <w:r w:rsidR="006C5B45" w:rsidRPr="009F5F6A">
        <w:rPr>
          <w:szCs w:val="24"/>
        </w:rPr>
        <w:instrText xml:space="preserve"> \* MERGEFORMAT </w:instrText>
      </w:r>
      <w:r w:rsidR="005A1486" w:rsidRPr="009F5F6A">
        <w:rPr>
          <w:szCs w:val="24"/>
        </w:rPr>
      </w:r>
      <w:r w:rsidR="005A1486" w:rsidRPr="009F5F6A">
        <w:rPr>
          <w:szCs w:val="24"/>
        </w:rPr>
        <w:fldChar w:fldCharType="separate"/>
      </w:r>
      <w:r w:rsidR="0010016D" w:rsidRPr="009F5F6A">
        <w:rPr>
          <w:szCs w:val="24"/>
        </w:rPr>
        <w:t>3.5.1</w:t>
      </w:r>
      <w:r w:rsidR="005A1486" w:rsidRPr="009F5F6A">
        <w:rPr>
          <w:szCs w:val="24"/>
        </w:rPr>
        <w:fldChar w:fldCharType="end"/>
      </w:r>
      <w:r w:rsidR="00900BB1" w:rsidRPr="009F5F6A">
        <w:rPr>
          <w:szCs w:val="24"/>
        </w:rPr>
        <w:t xml:space="preserve"> </w:t>
      </w:r>
      <w:r w:rsidR="00172B32" w:rsidRPr="009F5F6A">
        <w:rPr>
          <w:szCs w:val="24"/>
        </w:rPr>
        <w:t>настоящей Документации</w:t>
      </w:r>
      <w:r w:rsidRPr="009F5F6A">
        <w:rPr>
          <w:bCs/>
          <w:szCs w:val="24"/>
        </w:rPr>
        <w:t>.</w:t>
      </w:r>
      <w:proofErr w:type="gramEnd"/>
      <w:r w:rsidRPr="009F5F6A">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w:t>
      </w:r>
      <w:r w:rsidRPr="009F5F6A">
        <w:rPr>
          <w:bCs/>
          <w:szCs w:val="24"/>
        </w:rPr>
        <w:lastRenderedPageBreak/>
        <w:t xml:space="preserve">же подача Конкурсной заявки, не отвечающей требованиям Конкурсной документации, представляют собой риск для </w:t>
      </w:r>
      <w:proofErr w:type="gramStart"/>
      <w:r w:rsidRPr="009F5F6A">
        <w:rPr>
          <w:bCs/>
          <w:szCs w:val="24"/>
        </w:rPr>
        <w:t>Участника</w:t>
      </w:r>
      <w:proofErr w:type="gramEnd"/>
      <w:r w:rsidRPr="009F5F6A">
        <w:rPr>
          <w:bCs/>
          <w:szCs w:val="24"/>
        </w:rPr>
        <w:t xml:space="preserve"> и может привести к отклонению его </w:t>
      </w:r>
      <w:r w:rsidR="00211593" w:rsidRPr="009F5F6A">
        <w:rPr>
          <w:bCs/>
          <w:szCs w:val="24"/>
        </w:rPr>
        <w:t>Заявки</w:t>
      </w:r>
      <w:r w:rsidRPr="009F5F6A">
        <w:rPr>
          <w:bCs/>
          <w:szCs w:val="24"/>
        </w:rPr>
        <w:t>.</w:t>
      </w:r>
    </w:p>
    <w:p w:rsidR="000D1809" w:rsidRPr="009F5F6A" w:rsidRDefault="000D1809" w:rsidP="00363FC9">
      <w:pPr>
        <w:widowControl/>
        <w:numPr>
          <w:ilvl w:val="2"/>
          <w:numId w:val="13"/>
        </w:numPr>
        <w:spacing w:after="120"/>
        <w:ind w:left="0" w:firstLine="540"/>
        <w:rPr>
          <w:bCs/>
          <w:szCs w:val="24"/>
        </w:rPr>
      </w:pPr>
      <w:r w:rsidRPr="009F5F6A">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9F5F6A">
        <w:rPr>
          <w:bCs/>
          <w:szCs w:val="24"/>
        </w:rPr>
        <w:t>Заявках</w:t>
      </w:r>
      <w:r w:rsidRPr="009F5F6A">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9F5F6A" w:rsidRDefault="004E0C2C" w:rsidP="00363FC9">
      <w:pPr>
        <w:widowControl/>
        <w:numPr>
          <w:ilvl w:val="2"/>
          <w:numId w:val="13"/>
        </w:numPr>
        <w:spacing w:after="120"/>
        <w:ind w:left="0" w:firstLine="540"/>
        <w:rPr>
          <w:bCs/>
          <w:szCs w:val="24"/>
        </w:rPr>
      </w:pPr>
      <w:r w:rsidRPr="009F5F6A">
        <w:rPr>
          <w:bCs/>
          <w:szCs w:val="24"/>
        </w:rPr>
        <w:t>Конкурсная комиссия</w:t>
      </w:r>
      <w:r w:rsidR="003E2E5E" w:rsidRPr="009F5F6A">
        <w:rPr>
          <w:bCs/>
          <w:szCs w:val="24"/>
        </w:rPr>
        <w:t xml:space="preserve"> </w:t>
      </w:r>
      <w:r w:rsidR="00113F79" w:rsidRPr="009F5F6A">
        <w:rPr>
          <w:szCs w:val="24"/>
        </w:rPr>
        <w:t>отклонит</w:t>
      </w:r>
      <w:r w:rsidR="00113F79" w:rsidRPr="009F5F6A">
        <w:rPr>
          <w:bCs/>
          <w:szCs w:val="24"/>
        </w:rPr>
        <w:t xml:space="preserve"> </w:t>
      </w:r>
      <w:r w:rsidR="00211593" w:rsidRPr="009F5F6A">
        <w:rPr>
          <w:bCs/>
          <w:szCs w:val="24"/>
        </w:rPr>
        <w:t>Заявку</w:t>
      </w:r>
      <w:r w:rsidR="000D1809" w:rsidRPr="009F5F6A">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9F5F6A">
        <w:rPr>
          <w:bCs/>
          <w:szCs w:val="24"/>
        </w:rPr>
        <w:t>теля</w:t>
      </w:r>
      <w:r w:rsidR="000D1809" w:rsidRPr="009F5F6A">
        <w:rPr>
          <w:bCs/>
          <w:szCs w:val="24"/>
        </w:rPr>
        <w:t>.</w:t>
      </w:r>
    </w:p>
    <w:p w:rsidR="000D1809" w:rsidRPr="009F5F6A" w:rsidRDefault="004E0C2C" w:rsidP="00363FC9">
      <w:pPr>
        <w:widowControl/>
        <w:numPr>
          <w:ilvl w:val="2"/>
          <w:numId w:val="13"/>
        </w:numPr>
        <w:spacing w:after="120"/>
        <w:ind w:left="0" w:firstLine="540"/>
        <w:rPr>
          <w:bCs/>
          <w:szCs w:val="24"/>
        </w:rPr>
      </w:pPr>
      <w:r w:rsidRPr="009F5F6A">
        <w:rPr>
          <w:bCs/>
          <w:szCs w:val="24"/>
        </w:rPr>
        <w:t>Конкурсная комиссия</w:t>
      </w:r>
      <w:r w:rsidR="000D1809" w:rsidRPr="009F5F6A">
        <w:rPr>
          <w:bCs/>
          <w:szCs w:val="24"/>
        </w:rPr>
        <w:t xml:space="preserve"> </w:t>
      </w:r>
      <w:r w:rsidR="00113F79" w:rsidRPr="009F5F6A">
        <w:rPr>
          <w:szCs w:val="24"/>
        </w:rPr>
        <w:t>отклонит</w:t>
      </w:r>
      <w:r w:rsidR="00113F79" w:rsidRPr="009F5F6A">
        <w:rPr>
          <w:bCs/>
          <w:szCs w:val="24"/>
        </w:rPr>
        <w:t xml:space="preserve"> </w:t>
      </w:r>
      <w:r w:rsidR="00211593" w:rsidRPr="009F5F6A">
        <w:rPr>
          <w:bCs/>
          <w:szCs w:val="24"/>
        </w:rPr>
        <w:t>Заявки</w:t>
      </w:r>
      <w:r w:rsidR="000D1809" w:rsidRPr="009F5F6A">
        <w:rPr>
          <w:bCs/>
          <w:szCs w:val="24"/>
        </w:rPr>
        <w:t xml:space="preserve"> Участников, заключивших между собой какое-либо соглашение с целью повлиять на определение Победителя.</w:t>
      </w:r>
    </w:p>
    <w:p w:rsidR="002B1AA5" w:rsidRPr="009F5F6A" w:rsidRDefault="004E0C2C" w:rsidP="00363FC9">
      <w:pPr>
        <w:widowControl/>
        <w:numPr>
          <w:ilvl w:val="2"/>
          <w:numId w:val="13"/>
        </w:numPr>
        <w:spacing w:after="120"/>
        <w:ind w:left="0" w:firstLine="540"/>
        <w:rPr>
          <w:bCs/>
          <w:szCs w:val="24"/>
        </w:rPr>
      </w:pPr>
      <w:r w:rsidRPr="009F5F6A">
        <w:rPr>
          <w:bCs/>
          <w:szCs w:val="24"/>
        </w:rPr>
        <w:t xml:space="preserve">Конкурсная комиссия </w:t>
      </w:r>
      <w:r w:rsidR="002B1AA5" w:rsidRPr="009F5F6A">
        <w:rPr>
          <w:bCs/>
          <w:szCs w:val="24"/>
        </w:rPr>
        <w:t xml:space="preserve">вправе отклонить  </w:t>
      </w:r>
      <w:r w:rsidR="00211593" w:rsidRPr="009F5F6A">
        <w:rPr>
          <w:bCs/>
          <w:szCs w:val="24"/>
        </w:rPr>
        <w:t>Заявки</w:t>
      </w:r>
      <w:r w:rsidR="002B1AA5" w:rsidRPr="009F5F6A">
        <w:rPr>
          <w:bCs/>
          <w:szCs w:val="24"/>
        </w:rPr>
        <w:t xml:space="preserve"> Участников, аффилированных между собой (понятие аффилированного лица согласно ст.4 </w:t>
      </w:r>
      <w:r w:rsidR="0081430D" w:rsidRPr="009F5F6A">
        <w:rPr>
          <w:bCs/>
          <w:szCs w:val="24"/>
        </w:rPr>
        <w:t>З</w:t>
      </w:r>
      <w:r w:rsidR="002B1AA5" w:rsidRPr="009F5F6A">
        <w:rPr>
          <w:bCs/>
          <w:szCs w:val="24"/>
        </w:rPr>
        <w:t>акона Р</w:t>
      </w:r>
      <w:r w:rsidR="00015EDA" w:rsidRPr="009F5F6A">
        <w:rPr>
          <w:bCs/>
          <w:szCs w:val="24"/>
        </w:rPr>
        <w:t>С</w:t>
      </w:r>
      <w:r w:rsidR="002B1AA5" w:rsidRPr="009F5F6A">
        <w:rPr>
          <w:bCs/>
          <w:szCs w:val="24"/>
        </w:rPr>
        <w:t>Ф</w:t>
      </w:r>
      <w:r w:rsidR="00015EDA" w:rsidRPr="009F5F6A">
        <w:rPr>
          <w:bCs/>
          <w:szCs w:val="24"/>
        </w:rPr>
        <w:t>СР</w:t>
      </w:r>
      <w:r w:rsidR="002B1AA5" w:rsidRPr="009F5F6A">
        <w:rPr>
          <w:bCs/>
          <w:szCs w:val="24"/>
        </w:rPr>
        <w:t xml:space="preserve"> от 22.03.1991 № 948-1</w:t>
      </w:r>
      <w:r w:rsidR="00692458" w:rsidRPr="009F5F6A">
        <w:rPr>
          <w:bCs/>
          <w:szCs w:val="24"/>
        </w:rPr>
        <w:t xml:space="preserve"> «О конкуренции и ограничении монополистической деятельности на товарных рынках»</w:t>
      </w:r>
      <w:r w:rsidR="002B1AA5" w:rsidRPr="009F5F6A">
        <w:rPr>
          <w:bCs/>
          <w:szCs w:val="24"/>
        </w:rPr>
        <w:t>).</w:t>
      </w:r>
    </w:p>
    <w:p w:rsidR="009C4EAF" w:rsidRPr="009F5F6A" w:rsidRDefault="006B4519" w:rsidP="00363FC9">
      <w:pPr>
        <w:widowControl/>
        <w:numPr>
          <w:ilvl w:val="2"/>
          <w:numId w:val="13"/>
        </w:numPr>
        <w:spacing w:after="120"/>
        <w:ind w:left="0" w:firstLine="540"/>
        <w:rPr>
          <w:bCs/>
          <w:szCs w:val="24"/>
        </w:rPr>
      </w:pPr>
      <w:bookmarkStart w:id="86" w:name="_Ref56220027"/>
      <w:r w:rsidRPr="009F5F6A">
        <w:rPr>
          <w:bCs/>
          <w:szCs w:val="24"/>
        </w:rPr>
        <w:t xml:space="preserve">Факт подачи </w:t>
      </w:r>
      <w:r w:rsidR="00211593" w:rsidRPr="009F5F6A">
        <w:rPr>
          <w:bCs/>
          <w:szCs w:val="24"/>
        </w:rPr>
        <w:t>Заявок</w:t>
      </w:r>
      <w:r w:rsidRPr="009F5F6A">
        <w:rPr>
          <w:bCs/>
          <w:szCs w:val="24"/>
        </w:rPr>
        <w:t xml:space="preserve"> </w:t>
      </w:r>
      <w:r w:rsidR="00435F13" w:rsidRPr="009F5F6A">
        <w:rPr>
          <w:bCs/>
          <w:szCs w:val="24"/>
        </w:rPr>
        <w:t>лицами</w:t>
      </w:r>
      <w:r w:rsidR="00AD7527" w:rsidRPr="009F5F6A">
        <w:rPr>
          <w:bCs/>
          <w:szCs w:val="24"/>
        </w:rPr>
        <w:t>,</w:t>
      </w:r>
      <w:r w:rsidR="00435F13" w:rsidRPr="009F5F6A">
        <w:rPr>
          <w:bCs/>
          <w:szCs w:val="24"/>
        </w:rPr>
        <w:t xml:space="preserve"> аффилированными</w:t>
      </w:r>
      <w:r w:rsidRPr="009F5F6A">
        <w:rPr>
          <w:bCs/>
          <w:szCs w:val="24"/>
        </w:rPr>
        <w:t xml:space="preserve"> с Заказчико</w:t>
      </w:r>
      <w:r w:rsidR="00AB68DE" w:rsidRPr="009F5F6A">
        <w:rPr>
          <w:bCs/>
          <w:szCs w:val="24"/>
        </w:rPr>
        <w:t>м и/или Организатором</w:t>
      </w:r>
      <w:r w:rsidR="00572268" w:rsidRPr="009F5F6A">
        <w:rPr>
          <w:bCs/>
          <w:szCs w:val="24"/>
        </w:rPr>
        <w:t>, и/или экспертом</w:t>
      </w:r>
      <w:r w:rsidRPr="009F5F6A">
        <w:rPr>
          <w:bCs/>
          <w:szCs w:val="24"/>
        </w:rPr>
        <w:t xml:space="preserve">, не является основанием для отклонения таких </w:t>
      </w:r>
      <w:r w:rsidR="00211593" w:rsidRPr="009F5F6A">
        <w:rPr>
          <w:bCs/>
          <w:szCs w:val="24"/>
        </w:rPr>
        <w:t>Заявок</w:t>
      </w:r>
      <w:r w:rsidRPr="009F5F6A">
        <w:rPr>
          <w:bCs/>
          <w:szCs w:val="24"/>
        </w:rPr>
        <w:t xml:space="preserve">, но является основанием для самоотвода </w:t>
      </w:r>
      <w:r w:rsidR="00572268" w:rsidRPr="009F5F6A">
        <w:rPr>
          <w:bCs/>
          <w:szCs w:val="24"/>
        </w:rPr>
        <w:t xml:space="preserve">соответственно члена конкурсной комиссии или эксперта, имеющих аффилированные связи с </w:t>
      </w:r>
      <w:r w:rsidR="007334CD" w:rsidRPr="009F5F6A">
        <w:rPr>
          <w:bCs/>
          <w:szCs w:val="24"/>
        </w:rPr>
        <w:t>У</w:t>
      </w:r>
      <w:r w:rsidR="00AD7527" w:rsidRPr="009F5F6A">
        <w:rPr>
          <w:bCs/>
          <w:szCs w:val="24"/>
        </w:rPr>
        <w:t>частником</w:t>
      </w:r>
      <w:r w:rsidR="00572268" w:rsidRPr="009F5F6A">
        <w:rPr>
          <w:bCs/>
          <w:szCs w:val="24"/>
        </w:rPr>
        <w:t>.</w:t>
      </w:r>
      <w:r w:rsidR="009C4EAF" w:rsidRPr="009F5F6A">
        <w:rPr>
          <w:bCs/>
          <w:szCs w:val="24"/>
        </w:rPr>
        <w:t xml:space="preserve"> В случае</w:t>
      </w:r>
      <w:proofErr w:type="gramStart"/>
      <w:r w:rsidR="009C4EAF" w:rsidRPr="009F5F6A">
        <w:rPr>
          <w:bCs/>
          <w:szCs w:val="24"/>
        </w:rPr>
        <w:t>,</w:t>
      </w:r>
      <w:proofErr w:type="gramEnd"/>
      <w:r w:rsidR="009C4EAF" w:rsidRPr="009F5F6A">
        <w:rPr>
          <w:bCs/>
          <w:szCs w:val="24"/>
        </w:rPr>
        <w:t xml:space="preserve"> если</w:t>
      </w:r>
      <w:r w:rsidR="00E93A86" w:rsidRPr="009F5F6A">
        <w:rPr>
          <w:bCs/>
          <w:szCs w:val="24"/>
        </w:rPr>
        <w:t xml:space="preserve"> установлен</w:t>
      </w:r>
      <w:r w:rsidR="00B161B6" w:rsidRPr="009F5F6A">
        <w:rPr>
          <w:bCs/>
          <w:szCs w:val="24"/>
        </w:rPr>
        <w:t xml:space="preserve"> </w:t>
      </w:r>
      <w:r w:rsidR="005920D9" w:rsidRPr="009F5F6A">
        <w:rPr>
          <w:bCs/>
          <w:szCs w:val="24"/>
        </w:rPr>
        <w:t xml:space="preserve">факт </w:t>
      </w:r>
      <w:proofErr w:type="spellStart"/>
      <w:r w:rsidR="005920D9" w:rsidRPr="009F5F6A">
        <w:rPr>
          <w:bCs/>
          <w:szCs w:val="24"/>
        </w:rPr>
        <w:t>аффилированности</w:t>
      </w:r>
      <w:proofErr w:type="spellEnd"/>
      <w:r w:rsidR="009C4EAF" w:rsidRPr="009F5F6A">
        <w:rPr>
          <w:bCs/>
          <w:szCs w:val="24"/>
        </w:rPr>
        <w:t xml:space="preserve">, </w:t>
      </w:r>
      <w:r w:rsidR="00692458" w:rsidRPr="009F5F6A">
        <w:rPr>
          <w:bCs/>
          <w:szCs w:val="24"/>
        </w:rPr>
        <w:t>Конкурсная</w:t>
      </w:r>
      <w:r w:rsidR="009C4EAF" w:rsidRPr="009F5F6A">
        <w:rPr>
          <w:bCs/>
          <w:szCs w:val="24"/>
        </w:rPr>
        <w:t xml:space="preserve"> комис</w:t>
      </w:r>
      <w:r w:rsidR="00692458" w:rsidRPr="009F5F6A">
        <w:rPr>
          <w:bCs/>
          <w:szCs w:val="24"/>
        </w:rPr>
        <w:t>сия</w:t>
      </w:r>
      <w:r w:rsidR="00E93A86" w:rsidRPr="009F5F6A">
        <w:rPr>
          <w:bCs/>
          <w:szCs w:val="24"/>
        </w:rPr>
        <w:t xml:space="preserve"> (или иное выявившее данный факт лицо)</w:t>
      </w:r>
      <w:r w:rsidR="00692458" w:rsidRPr="009F5F6A">
        <w:rPr>
          <w:bCs/>
          <w:szCs w:val="24"/>
        </w:rPr>
        <w:t xml:space="preserve"> информирует об этом </w:t>
      </w:r>
      <w:r w:rsidR="001F7993" w:rsidRPr="009F5F6A">
        <w:rPr>
          <w:bCs/>
          <w:szCs w:val="24"/>
        </w:rPr>
        <w:t>ЦЗО</w:t>
      </w:r>
      <w:r w:rsidR="004E0C2C" w:rsidRPr="009F5F6A">
        <w:rPr>
          <w:bCs/>
          <w:szCs w:val="24"/>
        </w:rPr>
        <w:t xml:space="preserve"> Общества</w:t>
      </w:r>
      <w:r w:rsidR="009C4EAF" w:rsidRPr="009F5F6A">
        <w:rPr>
          <w:bCs/>
          <w:szCs w:val="24"/>
        </w:rPr>
        <w:t xml:space="preserve"> и</w:t>
      </w:r>
      <w:r w:rsidR="00E93A86" w:rsidRPr="009F5F6A">
        <w:rPr>
          <w:bCs/>
          <w:szCs w:val="24"/>
        </w:rPr>
        <w:t>, при возможности,</w:t>
      </w:r>
      <w:r w:rsidR="009C4EAF" w:rsidRPr="009F5F6A">
        <w:rPr>
          <w:bCs/>
          <w:szCs w:val="24"/>
        </w:rPr>
        <w:t xml:space="preserve"> пересматривает принятые решения без учета голоса/мнения аффилированного </w:t>
      </w:r>
      <w:r w:rsidR="00692458" w:rsidRPr="009F5F6A">
        <w:rPr>
          <w:bCs/>
          <w:szCs w:val="24"/>
        </w:rPr>
        <w:t>лица</w:t>
      </w:r>
      <w:r w:rsidR="009C4EAF" w:rsidRPr="009F5F6A">
        <w:rPr>
          <w:bCs/>
          <w:szCs w:val="24"/>
        </w:rPr>
        <w:t xml:space="preserve">. </w:t>
      </w:r>
    </w:p>
    <w:p w:rsidR="000D1809" w:rsidRPr="009F5F6A" w:rsidRDefault="00912741" w:rsidP="00363FC9">
      <w:pPr>
        <w:widowControl/>
        <w:numPr>
          <w:ilvl w:val="2"/>
          <w:numId w:val="13"/>
        </w:numPr>
        <w:spacing w:after="120"/>
        <w:ind w:left="0" w:firstLine="540"/>
        <w:rPr>
          <w:bCs/>
          <w:szCs w:val="24"/>
        </w:rPr>
      </w:pPr>
      <w:r w:rsidRPr="009F5F6A">
        <w:rPr>
          <w:bCs/>
          <w:szCs w:val="24"/>
        </w:rPr>
        <w:t>В соответствии с Извещением о проведении конкурса,</w:t>
      </w:r>
      <w:r w:rsidR="000D1809" w:rsidRPr="009F5F6A">
        <w:rPr>
          <w:bCs/>
          <w:szCs w:val="24"/>
        </w:rPr>
        <w:t xml:space="preserve"> </w:t>
      </w:r>
      <w:r w:rsidR="007334CD" w:rsidRPr="009F5F6A">
        <w:rPr>
          <w:bCs/>
          <w:szCs w:val="24"/>
        </w:rPr>
        <w:t>К</w:t>
      </w:r>
      <w:r w:rsidR="00D61B6D" w:rsidRPr="009F5F6A">
        <w:rPr>
          <w:bCs/>
          <w:szCs w:val="24"/>
        </w:rPr>
        <w:t>онкурсной документацией</w:t>
      </w:r>
      <w:r w:rsidRPr="009F5F6A">
        <w:rPr>
          <w:bCs/>
          <w:szCs w:val="24"/>
        </w:rPr>
        <w:t xml:space="preserve"> Организатор, по решению Конкурсной комиссии, имеет право отказаться от проведения </w:t>
      </w:r>
      <w:r w:rsidR="007334CD" w:rsidRPr="009F5F6A">
        <w:rPr>
          <w:bCs/>
          <w:szCs w:val="24"/>
        </w:rPr>
        <w:t>К</w:t>
      </w:r>
      <w:r w:rsidRPr="009F5F6A">
        <w:rPr>
          <w:bCs/>
          <w:szCs w:val="24"/>
        </w:rPr>
        <w:t xml:space="preserve">онкурса </w:t>
      </w:r>
      <w:r w:rsidR="00837286" w:rsidRPr="009F5F6A">
        <w:rPr>
          <w:bCs/>
          <w:szCs w:val="24"/>
        </w:rPr>
        <w:t xml:space="preserve">в любое время до выбора </w:t>
      </w:r>
      <w:r w:rsidR="007334CD" w:rsidRPr="009F5F6A">
        <w:rPr>
          <w:bCs/>
          <w:szCs w:val="24"/>
        </w:rPr>
        <w:t>П</w:t>
      </w:r>
      <w:r w:rsidR="00837286" w:rsidRPr="009F5F6A">
        <w:rPr>
          <w:bCs/>
          <w:szCs w:val="24"/>
        </w:rPr>
        <w:t>обедителя</w:t>
      </w:r>
      <w:r w:rsidR="00993CE6" w:rsidRPr="009F5F6A">
        <w:rPr>
          <w:bCs/>
          <w:szCs w:val="24"/>
        </w:rPr>
        <w:t>,</w:t>
      </w:r>
      <w:r w:rsidRPr="009F5F6A">
        <w:rPr>
          <w:bCs/>
          <w:szCs w:val="24"/>
        </w:rPr>
        <w:t xml:space="preserve"> не неся никакой ответственности перед Участниками или третьими лицами, которым такое действие может принести убытки. </w:t>
      </w:r>
      <w:proofErr w:type="gramStart"/>
      <w:r w:rsidRPr="009F5F6A">
        <w:rPr>
          <w:bCs/>
          <w:szCs w:val="24"/>
        </w:rPr>
        <w:t xml:space="preserve">Все Участники, оформившие свое участие в конкурсе через </w:t>
      </w:r>
      <w:r w:rsidR="0081430D" w:rsidRPr="009F5F6A">
        <w:rPr>
          <w:bCs/>
          <w:szCs w:val="24"/>
        </w:rPr>
        <w:t>ЭТП</w:t>
      </w:r>
      <w:r w:rsidR="0028038A" w:rsidRPr="009F5F6A">
        <w:rPr>
          <w:bCs/>
          <w:szCs w:val="24"/>
        </w:rPr>
        <w:t>,</w:t>
      </w:r>
      <w:r w:rsidRPr="009F5F6A">
        <w:rPr>
          <w:bCs/>
          <w:szCs w:val="24"/>
        </w:rPr>
        <w:t xml:space="preserve"> получат соответствующие уведомления в порядке, установленным правилами данной системы.</w:t>
      </w:r>
      <w:bookmarkEnd w:id="86"/>
      <w:proofErr w:type="gramEnd"/>
    </w:p>
    <w:p w:rsidR="009E7C11" w:rsidRPr="009F5F6A" w:rsidRDefault="009E7C11" w:rsidP="00363FC9">
      <w:pPr>
        <w:widowControl/>
        <w:numPr>
          <w:ilvl w:val="2"/>
          <w:numId w:val="13"/>
        </w:numPr>
        <w:spacing w:after="120"/>
        <w:ind w:left="0" w:firstLine="540"/>
        <w:rPr>
          <w:bCs/>
          <w:szCs w:val="24"/>
        </w:rPr>
      </w:pPr>
      <w:r w:rsidRPr="009F5F6A">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9F5F6A"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7" w:name="_Ref56251782"/>
      <w:bookmarkStart w:id="88" w:name="_Toc57314669"/>
      <w:bookmarkStart w:id="89" w:name="_Toc69728983"/>
      <w:bookmarkStart w:id="90" w:name="_Toc176765520"/>
      <w:bookmarkStart w:id="91" w:name="_Toc217368853"/>
      <w:bookmarkStart w:id="92" w:name="_Toc233601966"/>
      <w:bookmarkStart w:id="93" w:name="_Toc242006501"/>
      <w:bookmarkStart w:id="94" w:name="_Toc262667670"/>
      <w:bookmarkStart w:id="95" w:name="_Toc270337564"/>
      <w:bookmarkStart w:id="96" w:name="_Toc423423495"/>
      <w:bookmarkStart w:id="97" w:name="_Toc441131041"/>
      <w:bookmarkStart w:id="98" w:name="_Toc515529907"/>
      <w:r w:rsidRPr="009F5F6A">
        <w:rPr>
          <w:bCs/>
          <w:sz w:val="24"/>
          <w:szCs w:val="24"/>
        </w:rPr>
        <w:t xml:space="preserve">Закупка </w:t>
      </w:r>
      <w:r w:rsidR="00CC362B" w:rsidRPr="009F5F6A">
        <w:rPr>
          <w:bCs/>
          <w:sz w:val="24"/>
          <w:szCs w:val="24"/>
        </w:rPr>
        <w:t>работ</w:t>
      </w:r>
      <w:r w:rsidRPr="009F5F6A">
        <w:rPr>
          <w:bCs/>
          <w:sz w:val="24"/>
          <w:szCs w:val="24"/>
        </w:rPr>
        <w:t xml:space="preserve"> с разбиением заказа на лоты</w:t>
      </w:r>
      <w:bookmarkEnd w:id="87"/>
      <w:bookmarkEnd w:id="88"/>
      <w:bookmarkEnd w:id="89"/>
      <w:bookmarkEnd w:id="90"/>
      <w:bookmarkEnd w:id="91"/>
      <w:bookmarkEnd w:id="92"/>
      <w:bookmarkEnd w:id="93"/>
      <w:bookmarkEnd w:id="94"/>
      <w:bookmarkEnd w:id="95"/>
      <w:bookmarkEnd w:id="96"/>
      <w:bookmarkEnd w:id="97"/>
      <w:bookmarkEnd w:id="98"/>
    </w:p>
    <w:p w:rsidR="003E2E5E" w:rsidRPr="009F5F6A" w:rsidRDefault="003E2E5E" w:rsidP="00363FC9">
      <w:pPr>
        <w:widowControl/>
        <w:numPr>
          <w:ilvl w:val="2"/>
          <w:numId w:val="13"/>
        </w:numPr>
        <w:spacing w:after="120"/>
        <w:ind w:left="0" w:firstLine="540"/>
        <w:rPr>
          <w:szCs w:val="24"/>
        </w:rPr>
      </w:pPr>
      <w:bookmarkStart w:id="99" w:name="_Toc440361305"/>
      <w:bookmarkStart w:id="100" w:name="_Toc440376060"/>
      <w:bookmarkStart w:id="101" w:name="_Toc440376187"/>
      <w:bookmarkStart w:id="102" w:name="_Toc440382452"/>
      <w:bookmarkStart w:id="103" w:name="_Toc440447122"/>
      <w:bookmarkStart w:id="104" w:name="_Toc440632282"/>
      <w:bookmarkStart w:id="105" w:name="_Toc440875055"/>
      <w:bookmarkStart w:id="106" w:name="_Toc441131042"/>
      <w:r w:rsidRPr="009F5F6A">
        <w:rPr>
          <w:bCs/>
          <w:szCs w:val="24"/>
        </w:rPr>
        <w:t>Участник</w:t>
      </w:r>
      <w:r w:rsidRPr="009F5F6A">
        <w:rPr>
          <w:szCs w:val="24"/>
        </w:rPr>
        <w:t xml:space="preserve"> может подать </w:t>
      </w:r>
      <w:r w:rsidR="00211593" w:rsidRPr="009F5F6A">
        <w:rPr>
          <w:szCs w:val="24"/>
        </w:rPr>
        <w:t>Заявку</w:t>
      </w:r>
      <w:r w:rsidRPr="009F5F6A">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9F5F6A">
        <w:rPr>
          <w:szCs w:val="24"/>
        </w:rPr>
        <w:fldChar w:fldCharType="begin"/>
      </w:r>
      <w:r w:rsidR="00364698" w:rsidRPr="009F5F6A">
        <w:rPr>
          <w:szCs w:val="24"/>
        </w:rPr>
        <w:instrText xml:space="preserve"> REF _Ref303323780 \r \h </w:instrText>
      </w:r>
      <w:r w:rsidR="006C5B45" w:rsidRPr="009F5F6A">
        <w:rPr>
          <w:szCs w:val="24"/>
        </w:rPr>
        <w:instrText xml:space="preserve"> \* MERGEFORMAT </w:instrText>
      </w:r>
      <w:r w:rsidR="005A1486" w:rsidRPr="009F5F6A">
        <w:rPr>
          <w:szCs w:val="24"/>
        </w:rPr>
      </w:r>
      <w:r w:rsidR="005A1486" w:rsidRPr="009F5F6A">
        <w:rPr>
          <w:szCs w:val="24"/>
        </w:rPr>
        <w:fldChar w:fldCharType="separate"/>
      </w:r>
      <w:r w:rsidR="0010016D" w:rsidRPr="009F5F6A">
        <w:rPr>
          <w:szCs w:val="24"/>
        </w:rPr>
        <w:t>1.1.4</w:t>
      </w:r>
      <w:r w:rsidR="005A1486" w:rsidRPr="009F5F6A">
        <w:rPr>
          <w:szCs w:val="24"/>
        </w:rPr>
        <w:fldChar w:fldCharType="end"/>
      </w:r>
      <w:r w:rsidRPr="009F5F6A">
        <w:rPr>
          <w:szCs w:val="24"/>
        </w:rPr>
        <w:t xml:space="preserve">. При этом не допускается разбиение отдельного лота на части, то есть подача </w:t>
      </w:r>
      <w:r w:rsidR="00211593" w:rsidRPr="009F5F6A">
        <w:rPr>
          <w:szCs w:val="24"/>
        </w:rPr>
        <w:t>Заявки</w:t>
      </w:r>
      <w:r w:rsidRPr="009F5F6A">
        <w:rPr>
          <w:szCs w:val="24"/>
        </w:rPr>
        <w:t xml:space="preserve"> на часть лота по отдельным его позициям или на часть объема лота.</w:t>
      </w:r>
      <w:bookmarkEnd w:id="99"/>
      <w:bookmarkEnd w:id="100"/>
      <w:bookmarkEnd w:id="101"/>
      <w:bookmarkEnd w:id="102"/>
      <w:bookmarkEnd w:id="103"/>
      <w:bookmarkEnd w:id="104"/>
      <w:bookmarkEnd w:id="105"/>
      <w:bookmarkEnd w:id="106"/>
      <w:r w:rsidRPr="009F5F6A">
        <w:rPr>
          <w:szCs w:val="24"/>
        </w:rPr>
        <w:t xml:space="preserve"> </w:t>
      </w:r>
    </w:p>
    <w:p w:rsidR="003E2E5E" w:rsidRPr="009F5F6A" w:rsidRDefault="003E2E5E" w:rsidP="00363FC9">
      <w:pPr>
        <w:widowControl/>
        <w:numPr>
          <w:ilvl w:val="2"/>
          <w:numId w:val="13"/>
        </w:numPr>
        <w:spacing w:after="120"/>
        <w:ind w:left="0" w:firstLine="540"/>
        <w:rPr>
          <w:szCs w:val="24"/>
        </w:rPr>
      </w:pPr>
      <w:bookmarkStart w:id="107" w:name="_Toc440361306"/>
      <w:bookmarkStart w:id="108" w:name="_Toc440376061"/>
      <w:bookmarkStart w:id="109" w:name="_Toc440376188"/>
      <w:bookmarkStart w:id="110" w:name="_Toc440382453"/>
      <w:bookmarkStart w:id="111" w:name="_Toc440447123"/>
      <w:bookmarkStart w:id="112" w:name="_Toc440632283"/>
      <w:bookmarkStart w:id="113" w:name="_Toc440875056"/>
      <w:bookmarkStart w:id="114" w:name="_Toc441131043"/>
      <w:r w:rsidRPr="009F5F6A">
        <w:rPr>
          <w:szCs w:val="24"/>
        </w:rPr>
        <w:t xml:space="preserve">В </w:t>
      </w:r>
      <w:r w:rsidRPr="009F5F6A">
        <w:rPr>
          <w:bCs/>
          <w:szCs w:val="24"/>
        </w:rPr>
        <w:t>случае</w:t>
      </w:r>
      <w:r w:rsidRPr="009F5F6A">
        <w:rPr>
          <w:szCs w:val="24"/>
        </w:rPr>
        <w:t xml:space="preserve"> подачи </w:t>
      </w:r>
      <w:r w:rsidR="00211593" w:rsidRPr="009F5F6A">
        <w:rPr>
          <w:szCs w:val="24"/>
        </w:rPr>
        <w:t>Заявки</w:t>
      </w:r>
      <w:r w:rsidRPr="009F5F6A">
        <w:rPr>
          <w:szCs w:val="24"/>
        </w:rPr>
        <w:t xml:space="preserve"> на несколько лотов в дополнение к требованиям подраздела </w:t>
      </w:r>
      <w:r w:rsidR="005A1486" w:rsidRPr="009F5F6A">
        <w:rPr>
          <w:szCs w:val="24"/>
        </w:rPr>
        <w:fldChar w:fldCharType="begin"/>
      </w:r>
      <w:r w:rsidR="00364698" w:rsidRPr="009F5F6A">
        <w:rPr>
          <w:szCs w:val="24"/>
        </w:rPr>
        <w:instrText xml:space="preserve"> REF _Ref441224325 \r \h </w:instrText>
      </w:r>
      <w:r w:rsidR="006C5B45" w:rsidRPr="009F5F6A">
        <w:rPr>
          <w:szCs w:val="24"/>
        </w:rPr>
        <w:instrText xml:space="preserve"> \* MERGEFORMAT </w:instrText>
      </w:r>
      <w:r w:rsidR="005A1486" w:rsidRPr="009F5F6A">
        <w:rPr>
          <w:szCs w:val="24"/>
        </w:rPr>
      </w:r>
      <w:r w:rsidR="005A1486" w:rsidRPr="009F5F6A">
        <w:rPr>
          <w:szCs w:val="24"/>
        </w:rPr>
        <w:fldChar w:fldCharType="separate"/>
      </w:r>
      <w:r w:rsidR="0010016D" w:rsidRPr="009F5F6A">
        <w:rPr>
          <w:szCs w:val="24"/>
        </w:rPr>
        <w:t>3.4</w:t>
      </w:r>
      <w:r w:rsidR="005A1486" w:rsidRPr="009F5F6A">
        <w:rPr>
          <w:szCs w:val="24"/>
        </w:rPr>
        <w:fldChar w:fldCharType="end"/>
      </w:r>
      <w:r w:rsidRPr="009F5F6A">
        <w:rPr>
          <w:szCs w:val="24"/>
        </w:rPr>
        <w:t xml:space="preserve"> должны быть соблюдены следующие требования:</w:t>
      </w:r>
      <w:bookmarkEnd w:id="107"/>
      <w:bookmarkEnd w:id="108"/>
      <w:bookmarkEnd w:id="109"/>
      <w:bookmarkEnd w:id="110"/>
      <w:bookmarkEnd w:id="111"/>
      <w:bookmarkEnd w:id="112"/>
      <w:bookmarkEnd w:id="113"/>
      <w:bookmarkEnd w:id="114"/>
    </w:p>
    <w:p w:rsidR="003E2E5E" w:rsidRPr="009F5F6A" w:rsidRDefault="003E2E5E" w:rsidP="003E2E5E">
      <w:pPr>
        <w:pStyle w:val="3"/>
        <w:numPr>
          <w:ilvl w:val="3"/>
          <w:numId w:val="1"/>
        </w:numPr>
        <w:tabs>
          <w:tab w:val="clear" w:pos="360"/>
          <w:tab w:val="num" w:pos="0"/>
        </w:tabs>
        <w:ind w:left="709" w:firstLine="0"/>
        <w:jc w:val="both"/>
        <w:rPr>
          <w:b w:val="0"/>
          <w:sz w:val="24"/>
          <w:szCs w:val="24"/>
        </w:rPr>
      </w:pPr>
      <w:bookmarkStart w:id="115" w:name="_Toc440361307"/>
      <w:bookmarkStart w:id="116" w:name="_Toc440376062"/>
      <w:bookmarkStart w:id="117" w:name="_Toc440376189"/>
      <w:bookmarkStart w:id="118" w:name="_Toc440382454"/>
      <w:bookmarkStart w:id="119" w:name="_Toc440447124"/>
      <w:bookmarkStart w:id="120" w:name="_Toc440632284"/>
      <w:bookmarkStart w:id="121" w:name="_Toc440875057"/>
      <w:bookmarkStart w:id="122" w:name="_Toc441131044"/>
      <w:bookmarkStart w:id="123" w:name="_Toc441503227"/>
      <w:bookmarkStart w:id="124" w:name="_Toc441572018"/>
      <w:bookmarkStart w:id="125" w:name="_Toc441575110"/>
      <w:bookmarkStart w:id="126" w:name="_Toc442434771"/>
      <w:bookmarkStart w:id="127" w:name="_Toc442435610"/>
      <w:bookmarkStart w:id="128" w:name="_Toc462044730"/>
      <w:bookmarkStart w:id="129" w:name="_Toc462068433"/>
      <w:bookmarkStart w:id="130" w:name="_Toc463514123"/>
      <w:bookmarkStart w:id="131" w:name="_Toc469480331"/>
      <w:bookmarkStart w:id="132" w:name="_Toc471823121"/>
      <w:bookmarkStart w:id="133" w:name="_Toc498511982"/>
      <w:bookmarkStart w:id="134" w:name="_Toc511312801"/>
      <w:bookmarkStart w:id="135" w:name="_Toc511315206"/>
      <w:bookmarkStart w:id="136" w:name="_Toc515529908"/>
      <w:r w:rsidRPr="009F5F6A">
        <w:rPr>
          <w:b w:val="0"/>
          <w:sz w:val="24"/>
          <w:szCs w:val="24"/>
        </w:rPr>
        <w:lastRenderedPageBreak/>
        <w:t xml:space="preserve">Письмо о подаче оферты (подраздел </w:t>
      </w:r>
      <w:r w:rsidR="000A775A" w:rsidRPr="009F5F6A">
        <w:fldChar w:fldCharType="begin"/>
      </w:r>
      <w:r w:rsidR="000A775A" w:rsidRPr="009F5F6A">
        <w:instrText xml:space="preserve"> REF _Ref55336310 \r \h  \* MERGEFORMAT </w:instrText>
      </w:r>
      <w:r w:rsidR="000A775A" w:rsidRPr="009F5F6A">
        <w:fldChar w:fldCharType="separate"/>
      </w:r>
      <w:r w:rsidR="0010016D" w:rsidRPr="009F5F6A">
        <w:rPr>
          <w:bCs w:val="0"/>
          <w:sz w:val="24"/>
          <w:szCs w:val="24"/>
        </w:rPr>
        <w:t>5.1</w:t>
      </w:r>
      <w:r w:rsidR="000A775A" w:rsidRPr="009F5F6A">
        <w:fldChar w:fldCharType="end"/>
      </w:r>
      <w:r w:rsidRPr="009F5F6A">
        <w:rPr>
          <w:b w:val="0"/>
          <w:sz w:val="24"/>
          <w:szCs w:val="24"/>
        </w:rPr>
        <w:t>) должно содержать указание номера и названия каждого лота, а в качестве общей суммы — сумму по каждому из лотов.</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3E2E5E" w:rsidRPr="009F5F6A" w:rsidRDefault="003E2E5E" w:rsidP="003E2E5E">
      <w:pPr>
        <w:pStyle w:val="3"/>
        <w:numPr>
          <w:ilvl w:val="3"/>
          <w:numId w:val="1"/>
        </w:numPr>
        <w:tabs>
          <w:tab w:val="clear" w:pos="360"/>
          <w:tab w:val="num" w:pos="0"/>
        </w:tabs>
        <w:ind w:left="709" w:firstLine="0"/>
        <w:jc w:val="both"/>
        <w:rPr>
          <w:b w:val="0"/>
          <w:sz w:val="24"/>
          <w:szCs w:val="24"/>
        </w:rPr>
      </w:pPr>
      <w:bookmarkStart w:id="137" w:name="_Toc440361308"/>
      <w:bookmarkStart w:id="138" w:name="_Toc440376063"/>
      <w:bookmarkStart w:id="139" w:name="_Toc440376190"/>
      <w:bookmarkStart w:id="140" w:name="_Toc440382455"/>
      <w:bookmarkStart w:id="141" w:name="_Toc440447125"/>
      <w:bookmarkStart w:id="142" w:name="_Toc440632285"/>
      <w:bookmarkStart w:id="143" w:name="_Toc440875058"/>
      <w:bookmarkStart w:id="144" w:name="_Toc441131045"/>
      <w:bookmarkStart w:id="145" w:name="_Toc441503228"/>
      <w:bookmarkStart w:id="146" w:name="_Toc441572019"/>
      <w:bookmarkStart w:id="147" w:name="_Toc441575111"/>
      <w:bookmarkStart w:id="148" w:name="_Toc442434772"/>
      <w:bookmarkStart w:id="149" w:name="_Toc442435611"/>
      <w:bookmarkStart w:id="150" w:name="_Toc462044731"/>
      <w:bookmarkStart w:id="151" w:name="_Toc462068434"/>
      <w:bookmarkStart w:id="152" w:name="_Toc463514124"/>
      <w:bookmarkStart w:id="153" w:name="_Toc469480332"/>
      <w:bookmarkStart w:id="154" w:name="_Toc471823122"/>
      <w:bookmarkStart w:id="155" w:name="_Toc498511983"/>
      <w:bookmarkStart w:id="156" w:name="_Toc511312802"/>
      <w:bookmarkStart w:id="157" w:name="_Toc511315207"/>
      <w:bookmarkStart w:id="158" w:name="_Toc515529909"/>
      <w:r w:rsidRPr="009F5F6A">
        <w:rPr>
          <w:b w:val="0"/>
          <w:sz w:val="24"/>
          <w:szCs w:val="24"/>
        </w:rPr>
        <w:t xml:space="preserve">Сводная таблица стоимости </w:t>
      </w:r>
      <w:r w:rsidR="00B46E2F" w:rsidRPr="009F5F6A">
        <w:rPr>
          <w:b w:val="0"/>
          <w:sz w:val="24"/>
          <w:szCs w:val="24"/>
        </w:rPr>
        <w:t>работ</w:t>
      </w:r>
      <w:r w:rsidRPr="009F5F6A">
        <w:rPr>
          <w:b w:val="0"/>
          <w:sz w:val="24"/>
          <w:szCs w:val="24"/>
        </w:rPr>
        <w:t xml:space="preserve"> (подраздел </w:t>
      </w:r>
      <w:r w:rsidR="000A775A" w:rsidRPr="009F5F6A">
        <w:fldChar w:fldCharType="begin"/>
      </w:r>
      <w:r w:rsidR="000A775A" w:rsidRPr="009F5F6A">
        <w:instrText xml:space="preserve"> REF _Ref440284918 \r \h  \* MERGEFORMAT </w:instrText>
      </w:r>
      <w:r w:rsidR="000A775A" w:rsidRPr="009F5F6A">
        <w:fldChar w:fldCharType="separate"/>
      </w:r>
      <w:r w:rsidR="0010016D" w:rsidRPr="009F5F6A">
        <w:rPr>
          <w:bCs w:val="0"/>
          <w:sz w:val="24"/>
          <w:szCs w:val="24"/>
        </w:rPr>
        <w:t>5.2</w:t>
      </w:r>
      <w:r w:rsidR="000A775A" w:rsidRPr="009F5F6A">
        <w:fldChar w:fldCharType="end"/>
      </w:r>
      <w:r w:rsidRPr="009F5F6A">
        <w:rPr>
          <w:b w:val="0"/>
          <w:sz w:val="24"/>
          <w:szCs w:val="24"/>
        </w:rPr>
        <w:t xml:space="preserve">), Техническое предложение </w:t>
      </w:r>
      <w:r w:rsidRPr="009F5F6A">
        <w:rPr>
          <w:b w:val="0"/>
          <w:bCs w:val="0"/>
          <w:spacing w:val="-1"/>
          <w:sz w:val="24"/>
          <w:szCs w:val="24"/>
        </w:rPr>
        <w:t>(</w:t>
      </w:r>
      <w:r w:rsidRPr="009F5F6A">
        <w:rPr>
          <w:b w:val="0"/>
          <w:bCs w:val="0"/>
          <w:spacing w:val="-2"/>
          <w:sz w:val="24"/>
          <w:szCs w:val="24"/>
        </w:rPr>
        <w:t>под</w:t>
      </w:r>
      <w:r w:rsidRPr="009F5F6A">
        <w:rPr>
          <w:b w:val="0"/>
          <w:bCs w:val="0"/>
          <w:sz w:val="24"/>
          <w:szCs w:val="24"/>
        </w:rPr>
        <w:t xml:space="preserve">раздел </w:t>
      </w:r>
      <w:r w:rsidR="000A775A" w:rsidRPr="009F5F6A">
        <w:fldChar w:fldCharType="begin"/>
      </w:r>
      <w:r w:rsidR="000A775A" w:rsidRPr="009F5F6A">
        <w:instrText xml:space="preserve"> REF _Ref440537086 \r \h  \* MERGEFORMAT </w:instrText>
      </w:r>
      <w:r w:rsidR="000A775A" w:rsidRPr="009F5F6A">
        <w:fldChar w:fldCharType="separate"/>
      </w:r>
      <w:r w:rsidR="0010016D" w:rsidRPr="009F5F6A">
        <w:rPr>
          <w:bCs w:val="0"/>
          <w:sz w:val="24"/>
          <w:szCs w:val="24"/>
        </w:rPr>
        <w:t>5.3</w:t>
      </w:r>
      <w:r w:rsidR="000A775A" w:rsidRPr="009F5F6A">
        <w:fldChar w:fldCharType="end"/>
      </w:r>
      <w:r w:rsidRPr="009F5F6A">
        <w:rPr>
          <w:b w:val="0"/>
          <w:bCs w:val="0"/>
          <w:spacing w:val="-1"/>
          <w:sz w:val="24"/>
          <w:szCs w:val="24"/>
        </w:rPr>
        <w:t>)</w:t>
      </w:r>
      <w:r w:rsidRPr="009F5F6A">
        <w:rPr>
          <w:b w:val="0"/>
          <w:sz w:val="24"/>
          <w:szCs w:val="24"/>
        </w:rPr>
        <w:t xml:space="preserve">, График </w:t>
      </w:r>
      <w:r w:rsidR="00B46E2F" w:rsidRPr="009F5F6A">
        <w:rPr>
          <w:b w:val="0"/>
          <w:sz w:val="24"/>
          <w:szCs w:val="24"/>
        </w:rPr>
        <w:t>выполнения работ</w:t>
      </w:r>
      <w:r w:rsidRPr="009F5F6A">
        <w:rPr>
          <w:b w:val="0"/>
          <w:sz w:val="24"/>
          <w:szCs w:val="24"/>
        </w:rPr>
        <w:t xml:space="preserve"> (подраздел </w:t>
      </w:r>
      <w:r w:rsidR="000A775A" w:rsidRPr="009F5F6A">
        <w:fldChar w:fldCharType="begin"/>
      </w:r>
      <w:r w:rsidR="000A775A" w:rsidRPr="009F5F6A">
        <w:instrText xml:space="preserve"> REF _Ref440284947 \r \h  \* MERGEFORMAT </w:instrText>
      </w:r>
      <w:r w:rsidR="000A775A" w:rsidRPr="009F5F6A">
        <w:fldChar w:fldCharType="separate"/>
      </w:r>
      <w:r w:rsidR="0010016D" w:rsidRPr="009F5F6A">
        <w:rPr>
          <w:bCs w:val="0"/>
          <w:sz w:val="24"/>
          <w:szCs w:val="24"/>
        </w:rPr>
        <w:t>5.4</w:t>
      </w:r>
      <w:r w:rsidR="000A775A" w:rsidRPr="009F5F6A">
        <w:fldChar w:fldCharType="end"/>
      </w:r>
      <w:r w:rsidRPr="009F5F6A">
        <w:rPr>
          <w:b w:val="0"/>
          <w:sz w:val="24"/>
          <w:szCs w:val="24"/>
        </w:rPr>
        <w:t xml:space="preserve">), График оплаты </w:t>
      </w:r>
      <w:r w:rsidR="00B46E2F" w:rsidRPr="009F5F6A">
        <w:rPr>
          <w:b w:val="0"/>
          <w:sz w:val="24"/>
          <w:szCs w:val="24"/>
        </w:rPr>
        <w:t>выполнения работ</w:t>
      </w:r>
      <w:r w:rsidRPr="009F5F6A">
        <w:rPr>
          <w:b w:val="0"/>
          <w:sz w:val="24"/>
          <w:szCs w:val="24"/>
        </w:rPr>
        <w:t xml:space="preserve"> (подраздел </w:t>
      </w:r>
      <w:r w:rsidR="000A775A" w:rsidRPr="009F5F6A">
        <w:fldChar w:fldCharType="begin"/>
      </w:r>
      <w:r w:rsidR="000A775A" w:rsidRPr="009F5F6A">
        <w:instrText xml:space="preserve"> REF _Ref440361439 \r \h  \* MERGEFORMAT </w:instrText>
      </w:r>
      <w:r w:rsidR="000A775A" w:rsidRPr="009F5F6A">
        <w:fldChar w:fldCharType="separate"/>
      </w:r>
      <w:r w:rsidR="0010016D" w:rsidRPr="009F5F6A">
        <w:rPr>
          <w:bCs w:val="0"/>
          <w:sz w:val="24"/>
          <w:szCs w:val="24"/>
        </w:rPr>
        <w:t>5.5</w:t>
      </w:r>
      <w:r w:rsidR="000A775A" w:rsidRPr="009F5F6A">
        <w:fldChar w:fldCharType="end"/>
      </w:r>
      <w:r w:rsidRPr="009F5F6A">
        <w:rPr>
          <w:b w:val="0"/>
          <w:sz w:val="24"/>
          <w:szCs w:val="24"/>
        </w:rPr>
        <w:t xml:space="preserve">) и Протокол разногласий к проекту Договора (подраздел </w:t>
      </w:r>
      <w:r w:rsidR="000A775A" w:rsidRPr="009F5F6A">
        <w:fldChar w:fldCharType="begin"/>
      </w:r>
      <w:r w:rsidR="000A775A" w:rsidRPr="009F5F6A">
        <w:instrText xml:space="preserve"> REF _Ref440361531 \r \h  \* MERGEFORMAT </w:instrText>
      </w:r>
      <w:r w:rsidR="000A775A" w:rsidRPr="009F5F6A">
        <w:fldChar w:fldCharType="separate"/>
      </w:r>
      <w:r w:rsidR="0010016D" w:rsidRPr="009F5F6A">
        <w:rPr>
          <w:bCs w:val="0"/>
          <w:sz w:val="24"/>
          <w:szCs w:val="24"/>
        </w:rPr>
        <w:t>5.6</w:t>
      </w:r>
      <w:r w:rsidR="000A775A" w:rsidRPr="009F5F6A">
        <w:fldChar w:fldCharType="end"/>
      </w:r>
      <w:r w:rsidRPr="009F5F6A">
        <w:rPr>
          <w:b w:val="0"/>
          <w:sz w:val="24"/>
          <w:szCs w:val="24"/>
        </w:rPr>
        <w:t>) должны быть подготовлены отдельно по каждому из лотов с указанием номера и названия лота.</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9F5F6A">
        <w:rPr>
          <w:b w:val="0"/>
          <w:sz w:val="24"/>
          <w:szCs w:val="24"/>
        </w:rPr>
        <w:t xml:space="preserve"> </w:t>
      </w:r>
    </w:p>
    <w:p w:rsidR="003E2E5E" w:rsidRPr="009F5F6A" w:rsidRDefault="003E2E5E" w:rsidP="00363FC9">
      <w:pPr>
        <w:widowControl/>
        <w:numPr>
          <w:ilvl w:val="2"/>
          <w:numId w:val="13"/>
        </w:numPr>
        <w:spacing w:after="120"/>
        <w:ind w:left="0" w:firstLine="540"/>
        <w:rPr>
          <w:szCs w:val="24"/>
        </w:rPr>
      </w:pPr>
      <w:bookmarkStart w:id="159" w:name="_Toc440361309"/>
      <w:bookmarkStart w:id="160" w:name="_Toc440376064"/>
      <w:bookmarkStart w:id="161" w:name="_Toc440376191"/>
      <w:bookmarkStart w:id="162" w:name="_Toc440382456"/>
      <w:bookmarkStart w:id="163" w:name="_Toc440447126"/>
      <w:bookmarkStart w:id="164" w:name="_Toc440632286"/>
      <w:bookmarkStart w:id="165" w:name="_Toc440875059"/>
      <w:bookmarkStart w:id="166" w:name="_Toc441131046"/>
      <w:r w:rsidRPr="009F5F6A">
        <w:rPr>
          <w:szCs w:val="24"/>
        </w:rPr>
        <w:t xml:space="preserve">Обеспечение исполнения обязательств Участника в соответствии с подразделом </w:t>
      </w:r>
      <w:r w:rsidR="005A1486" w:rsidRPr="009F5F6A">
        <w:rPr>
          <w:szCs w:val="24"/>
        </w:rPr>
        <w:fldChar w:fldCharType="begin"/>
      </w:r>
      <w:r w:rsidR="00CB497B" w:rsidRPr="009F5F6A">
        <w:rPr>
          <w:szCs w:val="24"/>
        </w:rPr>
        <w:instrText xml:space="preserve"> REF _Ref441581076 \r \h </w:instrText>
      </w:r>
      <w:r w:rsidR="006C5B45" w:rsidRPr="009F5F6A">
        <w:rPr>
          <w:szCs w:val="24"/>
        </w:rPr>
        <w:instrText xml:space="preserve"> \* MERGEFORMAT </w:instrText>
      </w:r>
      <w:r w:rsidR="005A1486" w:rsidRPr="009F5F6A">
        <w:rPr>
          <w:szCs w:val="24"/>
        </w:rPr>
      </w:r>
      <w:r w:rsidR="005A1486" w:rsidRPr="009F5F6A">
        <w:rPr>
          <w:szCs w:val="24"/>
        </w:rPr>
        <w:fldChar w:fldCharType="separate"/>
      </w:r>
      <w:r w:rsidR="0010016D" w:rsidRPr="009F5F6A">
        <w:rPr>
          <w:szCs w:val="24"/>
        </w:rPr>
        <w:t>3.4.8</w:t>
      </w:r>
      <w:r w:rsidR="005A1486" w:rsidRPr="009F5F6A">
        <w:rPr>
          <w:szCs w:val="24"/>
        </w:rPr>
        <w:fldChar w:fldCharType="end"/>
      </w:r>
      <w:r w:rsidRPr="009F5F6A">
        <w:rPr>
          <w:szCs w:val="24"/>
        </w:rPr>
        <w:t xml:space="preserve"> оформляется на сумму, равную суммарной стоимости предлагаемого объема </w:t>
      </w:r>
      <w:r w:rsidR="00B46E2F" w:rsidRPr="009F5F6A">
        <w:rPr>
          <w:szCs w:val="24"/>
        </w:rPr>
        <w:t>работ</w:t>
      </w:r>
      <w:r w:rsidRPr="009F5F6A">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9F5F6A">
        <w:rPr>
          <w:szCs w:val="24"/>
        </w:rPr>
        <w:t>Заявку</w:t>
      </w:r>
      <w:r w:rsidRPr="009F5F6A">
        <w:rPr>
          <w:szCs w:val="24"/>
        </w:rPr>
        <w:t xml:space="preserve"> и по которым он был признан Победителем.</w:t>
      </w:r>
      <w:bookmarkEnd w:id="159"/>
      <w:bookmarkEnd w:id="160"/>
      <w:bookmarkEnd w:id="161"/>
      <w:bookmarkEnd w:id="162"/>
      <w:bookmarkEnd w:id="163"/>
      <w:bookmarkEnd w:id="164"/>
      <w:bookmarkEnd w:id="165"/>
      <w:bookmarkEnd w:id="166"/>
    </w:p>
    <w:p w:rsidR="003E2E5E" w:rsidRPr="009F5F6A" w:rsidRDefault="003E2E5E" w:rsidP="00363FC9">
      <w:pPr>
        <w:widowControl/>
        <w:numPr>
          <w:ilvl w:val="2"/>
          <w:numId w:val="13"/>
        </w:numPr>
        <w:spacing w:after="120"/>
        <w:ind w:left="0" w:firstLine="540"/>
        <w:rPr>
          <w:bCs/>
          <w:szCs w:val="24"/>
        </w:rPr>
      </w:pPr>
      <w:bookmarkStart w:id="167" w:name="_Toc440361310"/>
      <w:bookmarkStart w:id="168" w:name="_Toc440376065"/>
      <w:bookmarkStart w:id="169" w:name="_Toc440376192"/>
      <w:bookmarkStart w:id="170" w:name="_Toc440382457"/>
      <w:bookmarkStart w:id="171" w:name="_Toc440447127"/>
      <w:bookmarkStart w:id="172" w:name="_Toc440632287"/>
      <w:bookmarkStart w:id="173" w:name="_Toc440875060"/>
      <w:bookmarkStart w:id="174" w:name="_Toc441131047"/>
      <w:r w:rsidRPr="009F5F6A">
        <w:rPr>
          <w:szCs w:val="24"/>
        </w:rPr>
        <w:t xml:space="preserve">Оценка заявок (подраздел </w:t>
      </w:r>
      <w:r w:rsidR="005A1486" w:rsidRPr="009F5F6A">
        <w:rPr>
          <w:szCs w:val="24"/>
        </w:rPr>
        <w:fldChar w:fldCharType="begin"/>
      </w:r>
      <w:r w:rsidR="00364698" w:rsidRPr="009F5F6A">
        <w:rPr>
          <w:szCs w:val="24"/>
        </w:rPr>
        <w:instrText xml:space="preserve"> REF _Ref441224431 \r \h </w:instrText>
      </w:r>
      <w:r w:rsidR="006C5B45" w:rsidRPr="009F5F6A">
        <w:rPr>
          <w:szCs w:val="24"/>
        </w:rPr>
        <w:instrText xml:space="preserve"> \* MERGEFORMAT </w:instrText>
      </w:r>
      <w:r w:rsidR="005A1486" w:rsidRPr="009F5F6A">
        <w:rPr>
          <w:szCs w:val="24"/>
        </w:rPr>
      </w:r>
      <w:r w:rsidR="005A1486" w:rsidRPr="009F5F6A">
        <w:rPr>
          <w:szCs w:val="24"/>
        </w:rPr>
        <w:fldChar w:fldCharType="separate"/>
      </w:r>
      <w:r w:rsidR="0010016D" w:rsidRPr="009F5F6A">
        <w:rPr>
          <w:szCs w:val="24"/>
        </w:rPr>
        <w:t>3.9</w:t>
      </w:r>
      <w:r w:rsidR="005A1486" w:rsidRPr="009F5F6A">
        <w:rPr>
          <w:szCs w:val="24"/>
        </w:rPr>
        <w:fldChar w:fldCharType="end"/>
      </w:r>
      <w:r w:rsidRPr="009F5F6A">
        <w:rPr>
          <w:szCs w:val="24"/>
        </w:rPr>
        <w:t xml:space="preserve">) и подведение итогов </w:t>
      </w:r>
      <w:r w:rsidR="003874E5" w:rsidRPr="009F5F6A">
        <w:rPr>
          <w:szCs w:val="24"/>
        </w:rPr>
        <w:t>конкурса</w:t>
      </w:r>
      <w:r w:rsidRPr="009F5F6A">
        <w:rPr>
          <w:szCs w:val="24"/>
        </w:rPr>
        <w:t xml:space="preserve"> (подраздел </w:t>
      </w:r>
      <w:r w:rsidR="005A1486" w:rsidRPr="009F5F6A">
        <w:rPr>
          <w:szCs w:val="24"/>
        </w:rPr>
        <w:fldChar w:fldCharType="begin"/>
      </w:r>
      <w:r w:rsidR="00364698" w:rsidRPr="009F5F6A">
        <w:rPr>
          <w:szCs w:val="24"/>
        </w:rPr>
        <w:instrText xml:space="preserve"> REF _Ref441224447 \r \h </w:instrText>
      </w:r>
      <w:r w:rsidR="006C5B45" w:rsidRPr="009F5F6A">
        <w:rPr>
          <w:szCs w:val="24"/>
        </w:rPr>
        <w:instrText xml:space="preserve"> \* MERGEFORMAT </w:instrText>
      </w:r>
      <w:r w:rsidR="005A1486" w:rsidRPr="009F5F6A">
        <w:rPr>
          <w:szCs w:val="24"/>
        </w:rPr>
      </w:r>
      <w:r w:rsidR="005A1486" w:rsidRPr="009F5F6A">
        <w:rPr>
          <w:szCs w:val="24"/>
        </w:rPr>
        <w:fldChar w:fldCharType="separate"/>
      </w:r>
      <w:r w:rsidR="0010016D" w:rsidRPr="009F5F6A">
        <w:rPr>
          <w:szCs w:val="24"/>
        </w:rPr>
        <w:t>3.12</w:t>
      </w:r>
      <w:r w:rsidR="005A1486" w:rsidRPr="009F5F6A">
        <w:rPr>
          <w:szCs w:val="24"/>
        </w:rPr>
        <w:fldChar w:fldCharType="end"/>
      </w:r>
      <w:r w:rsidRPr="009F5F6A">
        <w:rPr>
          <w:szCs w:val="24"/>
        </w:rPr>
        <w:t>) будет осуществляться раздельно и независимо по каждому из лотов. По каждому из лотов будет определен один Победитель.</w:t>
      </w:r>
      <w:bookmarkEnd w:id="167"/>
      <w:bookmarkEnd w:id="168"/>
      <w:bookmarkEnd w:id="169"/>
      <w:bookmarkEnd w:id="170"/>
      <w:bookmarkEnd w:id="171"/>
      <w:bookmarkEnd w:id="172"/>
      <w:bookmarkEnd w:id="173"/>
      <w:bookmarkEnd w:id="174"/>
    </w:p>
    <w:p w:rsidR="005D18F2" w:rsidRPr="009F5F6A" w:rsidRDefault="005D18F2" w:rsidP="00363FC9">
      <w:pPr>
        <w:pStyle w:val="1"/>
        <w:numPr>
          <w:ilvl w:val="0"/>
          <w:numId w:val="9"/>
        </w:numPr>
        <w:spacing w:before="0" w:after="120"/>
        <w:ind w:hanging="595"/>
        <w:jc w:val="center"/>
        <w:rPr>
          <w:rFonts w:ascii="Times New Roman" w:hAnsi="Times New Roman"/>
          <w:sz w:val="24"/>
          <w:szCs w:val="24"/>
        </w:rPr>
      </w:pPr>
      <w:bookmarkStart w:id="175" w:name="_Ref306189757"/>
      <w:bookmarkStart w:id="176" w:name="_Ref306199102"/>
      <w:bookmarkStart w:id="177" w:name="_Ref306200334"/>
      <w:bookmarkStart w:id="178" w:name="_Ref441571138"/>
      <w:bookmarkStart w:id="179" w:name="_Ref441571765"/>
      <w:bookmarkStart w:id="180" w:name="_Ref441571800"/>
      <w:bookmarkStart w:id="181" w:name="_Toc471823123"/>
      <w:bookmarkStart w:id="182" w:name="_Toc515529910"/>
      <w:bookmarkStart w:id="183" w:name="_Toc255985702"/>
      <w:bookmarkStart w:id="184" w:name="_Ref303250164"/>
      <w:bookmarkStart w:id="185" w:name="ДОГОВОР"/>
      <w:bookmarkStart w:id="186" w:name="_Toc298234707"/>
      <w:bookmarkStart w:id="187" w:name="_Ref55300680"/>
      <w:bookmarkStart w:id="188" w:name="_Toc55305378"/>
      <w:bookmarkStart w:id="189" w:name="_Toc57314640"/>
      <w:bookmarkStart w:id="190" w:name="_Toc69728963"/>
      <w:bookmarkStart w:id="191" w:name="_Toc98251712"/>
      <w:bookmarkStart w:id="192" w:name="_Toc298234665"/>
      <w:bookmarkStart w:id="193" w:name="_Toc255985665"/>
      <w:bookmarkStart w:id="194" w:name="ИНСТРУКЦИИ"/>
      <w:r w:rsidRPr="009F5F6A">
        <w:rPr>
          <w:rFonts w:ascii="Times New Roman" w:hAnsi="Times New Roman"/>
          <w:sz w:val="24"/>
          <w:szCs w:val="24"/>
        </w:rPr>
        <w:lastRenderedPageBreak/>
        <w:t>ПРОЕКТ ДОГОВОРА</w:t>
      </w:r>
      <w:bookmarkEnd w:id="175"/>
      <w:bookmarkEnd w:id="176"/>
      <w:bookmarkEnd w:id="177"/>
      <w:r w:rsidRPr="009F5F6A">
        <w:rPr>
          <w:rFonts w:ascii="Times New Roman" w:hAnsi="Times New Roman"/>
          <w:sz w:val="24"/>
          <w:szCs w:val="24"/>
        </w:rPr>
        <w:t xml:space="preserve">. </w:t>
      </w:r>
      <w:r w:rsidRPr="009F5F6A">
        <w:rPr>
          <w:rFonts w:ascii="Times New Roman" w:hAnsi="Times New Roman"/>
          <w:caps/>
          <w:sz w:val="24"/>
          <w:szCs w:val="24"/>
        </w:rPr>
        <w:t>Антикоррупционная оговорка, включаемая в проект договора.</w:t>
      </w:r>
      <w:bookmarkEnd w:id="178"/>
      <w:bookmarkEnd w:id="179"/>
      <w:bookmarkEnd w:id="180"/>
      <w:bookmarkEnd w:id="181"/>
      <w:bookmarkEnd w:id="182"/>
      <w:r w:rsidRPr="009F5F6A">
        <w:rPr>
          <w:rFonts w:ascii="Times New Roman" w:hAnsi="Times New Roman"/>
          <w:sz w:val="24"/>
          <w:szCs w:val="24"/>
        </w:rPr>
        <w:t xml:space="preserve"> </w:t>
      </w:r>
      <w:r w:rsidRPr="009F5F6A">
        <w:rPr>
          <w:rFonts w:ascii="Times New Roman" w:hAnsi="Times New Roman"/>
          <w:sz w:val="24"/>
          <w:szCs w:val="24"/>
        </w:rPr>
        <w:br/>
      </w:r>
      <w:bookmarkEnd w:id="183"/>
      <w:bookmarkEnd w:id="184"/>
    </w:p>
    <w:p w:rsidR="005D18F2" w:rsidRPr="009F5F6A"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5" w:name="_Toc441131049"/>
      <w:bookmarkStart w:id="196" w:name="_Toc515529911"/>
      <w:r w:rsidRPr="009F5F6A">
        <w:rPr>
          <w:sz w:val="24"/>
          <w:szCs w:val="24"/>
        </w:rPr>
        <w:t>Проект договора</w:t>
      </w:r>
      <w:bookmarkEnd w:id="195"/>
      <w:bookmarkEnd w:id="196"/>
    </w:p>
    <w:p w:rsidR="005D18F2" w:rsidRPr="009F5F6A" w:rsidRDefault="005D18F2" w:rsidP="00363FC9">
      <w:pPr>
        <w:pStyle w:val="3"/>
        <w:numPr>
          <w:ilvl w:val="2"/>
          <w:numId w:val="9"/>
        </w:numPr>
        <w:ind w:left="0" w:firstLine="709"/>
        <w:jc w:val="both"/>
        <w:rPr>
          <w:b w:val="0"/>
          <w:sz w:val="24"/>
          <w:szCs w:val="24"/>
        </w:rPr>
      </w:pPr>
      <w:bookmarkStart w:id="197" w:name="_Toc439238031"/>
      <w:bookmarkStart w:id="198" w:name="_Toc439238153"/>
      <w:bookmarkStart w:id="199" w:name="_Toc439252705"/>
      <w:bookmarkStart w:id="200" w:name="_Toc439323563"/>
      <w:bookmarkStart w:id="201" w:name="_Toc439323679"/>
      <w:bookmarkStart w:id="202" w:name="_Toc440361313"/>
      <w:bookmarkStart w:id="203" w:name="_Toc440376068"/>
      <w:bookmarkStart w:id="204" w:name="_Toc440376195"/>
      <w:bookmarkStart w:id="205" w:name="_Toc440382460"/>
      <w:bookmarkStart w:id="206" w:name="_Toc440447130"/>
      <w:bookmarkStart w:id="207" w:name="_Toc440632290"/>
      <w:bookmarkStart w:id="208" w:name="_Toc440875063"/>
      <w:bookmarkStart w:id="209" w:name="_Toc441131050"/>
      <w:bookmarkStart w:id="210" w:name="_Toc441503231"/>
      <w:bookmarkStart w:id="211" w:name="_Toc441572022"/>
      <w:bookmarkStart w:id="212" w:name="_Toc441575114"/>
      <w:bookmarkStart w:id="213" w:name="_Toc442434775"/>
      <w:bookmarkStart w:id="214" w:name="_Toc442435614"/>
      <w:bookmarkStart w:id="215" w:name="_Toc462044734"/>
      <w:bookmarkStart w:id="216" w:name="_Toc462068437"/>
      <w:bookmarkStart w:id="217" w:name="_Toc463514127"/>
      <w:bookmarkStart w:id="218" w:name="_Toc469480335"/>
      <w:bookmarkStart w:id="219" w:name="_Toc471823125"/>
      <w:bookmarkStart w:id="220" w:name="_Toc498511986"/>
      <w:bookmarkStart w:id="221" w:name="_Toc511312805"/>
      <w:bookmarkStart w:id="222" w:name="_Toc511315210"/>
      <w:bookmarkStart w:id="223" w:name="_Toc515529912"/>
      <w:r w:rsidRPr="009F5F6A">
        <w:rPr>
          <w:b w:val="0"/>
          <w:sz w:val="24"/>
          <w:szCs w:val="24"/>
        </w:rPr>
        <w:t xml:space="preserve">Проект договора на </w:t>
      </w:r>
      <w:r w:rsidR="00B46E2F" w:rsidRPr="009F5F6A">
        <w:rPr>
          <w:b w:val="0"/>
          <w:sz w:val="24"/>
          <w:szCs w:val="24"/>
        </w:rPr>
        <w:t>выполнение работ</w:t>
      </w:r>
      <w:r w:rsidRPr="009F5F6A">
        <w:rPr>
          <w:b w:val="0"/>
          <w:sz w:val="24"/>
          <w:szCs w:val="24"/>
        </w:rPr>
        <w:t xml:space="preserve"> изложен в Приложении №2 к настоящей Документации.</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rsidR="005D18F2" w:rsidRPr="009F5F6A" w:rsidRDefault="005D18F2" w:rsidP="00363FC9">
      <w:pPr>
        <w:pStyle w:val="3"/>
        <w:numPr>
          <w:ilvl w:val="2"/>
          <w:numId w:val="9"/>
        </w:numPr>
        <w:ind w:left="0" w:firstLine="709"/>
        <w:jc w:val="both"/>
        <w:rPr>
          <w:b w:val="0"/>
          <w:sz w:val="24"/>
          <w:szCs w:val="24"/>
        </w:rPr>
      </w:pPr>
      <w:bookmarkStart w:id="224" w:name="_Toc439238032"/>
      <w:bookmarkStart w:id="225" w:name="_Toc439238154"/>
      <w:bookmarkStart w:id="226" w:name="_Toc439252706"/>
      <w:bookmarkStart w:id="227" w:name="_Toc439323564"/>
      <w:bookmarkStart w:id="228" w:name="_Toc439323680"/>
      <w:bookmarkStart w:id="229" w:name="_Toc440361314"/>
      <w:bookmarkStart w:id="230" w:name="_Toc440376069"/>
      <w:bookmarkStart w:id="231" w:name="_Toc440376196"/>
      <w:bookmarkStart w:id="232" w:name="_Toc440382461"/>
      <w:bookmarkStart w:id="233" w:name="_Toc440447131"/>
      <w:bookmarkStart w:id="234" w:name="_Toc440632291"/>
      <w:bookmarkStart w:id="235" w:name="_Toc440875064"/>
      <w:bookmarkStart w:id="236" w:name="_Toc441131051"/>
      <w:bookmarkStart w:id="237" w:name="_Toc441503232"/>
      <w:bookmarkStart w:id="238" w:name="_Toc441572023"/>
      <w:bookmarkStart w:id="239" w:name="_Toc441575115"/>
      <w:bookmarkStart w:id="240" w:name="_Toc442434776"/>
      <w:bookmarkStart w:id="241" w:name="_Toc442435615"/>
      <w:bookmarkStart w:id="242" w:name="_Toc462044735"/>
      <w:bookmarkStart w:id="243" w:name="_Toc462068438"/>
      <w:bookmarkStart w:id="244" w:name="_Toc463514128"/>
      <w:bookmarkStart w:id="245" w:name="_Toc469480336"/>
      <w:bookmarkStart w:id="246" w:name="_Toc471823126"/>
      <w:bookmarkStart w:id="247" w:name="_Toc498511987"/>
      <w:bookmarkStart w:id="248" w:name="_Toc511312806"/>
      <w:bookmarkStart w:id="249" w:name="_Toc511315211"/>
      <w:bookmarkStart w:id="250" w:name="_Toc515529913"/>
      <w:r w:rsidRPr="009F5F6A">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9F5F6A">
        <w:rPr>
          <w:b w:val="0"/>
        </w:rPr>
        <w:t xml:space="preserve"> </w:t>
      </w:r>
      <w:r w:rsidR="000A775A" w:rsidRPr="009F5F6A">
        <w:fldChar w:fldCharType="begin"/>
      </w:r>
      <w:r w:rsidR="000A775A" w:rsidRPr="009F5F6A">
        <w:instrText xml:space="preserve"> REF _Ref440361531 \r \h  \* MERGEFORMAT </w:instrText>
      </w:r>
      <w:r w:rsidR="000A775A" w:rsidRPr="009F5F6A">
        <w:fldChar w:fldCharType="separate"/>
      </w:r>
      <w:r w:rsidR="0010016D" w:rsidRPr="009F5F6A">
        <w:rPr>
          <w:b w:val="0"/>
          <w:sz w:val="24"/>
          <w:szCs w:val="24"/>
        </w:rPr>
        <w:t>5.6</w:t>
      </w:r>
      <w:r w:rsidR="000A775A" w:rsidRPr="009F5F6A">
        <w:fldChar w:fldCharType="end"/>
      </w:r>
      <w:r w:rsidRPr="009F5F6A">
        <w:rPr>
          <w:b w:val="0"/>
          <w:sz w:val="24"/>
          <w:szCs w:val="24"/>
        </w:rPr>
        <w:t>) и приложить его к своей Заявке.</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sidR="005D18F2" w:rsidRPr="009F5F6A" w:rsidRDefault="005D18F2" w:rsidP="00363FC9">
      <w:pPr>
        <w:pStyle w:val="3"/>
        <w:numPr>
          <w:ilvl w:val="2"/>
          <w:numId w:val="9"/>
        </w:numPr>
        <w:ind w:left="0" w:firstLine="709"/>
        <w:jc w:val="both"/>
        <w:rPr>
          <w:b w:val="0"/>
          <w:sz w:val="24"/>
          <w:szCs w:val="24"/>
        </w:rPr>
      </w:pPr>
      <w:bookmarkStart w:id="251" w:name="_Toc439238033"/>
      <w:bookmarkStart w:id="252" w:name="_Toc439238155"/>
      <w:bookmarkStart w:id="253" w:name="_Toc439252707"/>
      <w:bookmarkStart w:id="254" w:name="_Toc439323565"/>
      <w:bookmarkStart w:id="255" w:name="_Toc439323681"/>
      <w:bookmarkStart w:id="256" w:name="_Toc440361315"/>
      <w:bookmarkStart w:id="257" w:name="_Toc440376070"/>
      <w:bookmarkStart w:id="258" w:name="_Toc440376197"/>
      <w:bookmarkStart w:id="259" w:name="_Toc440382462"/>
      <w:bookmarkStart w:id="260" w:name="_Toc440447132"/>
      <w:bookmarkStart w:id="261" w:name="_Toc440632292"/>
      <w:bookmarkStart w:id="262" w:name="_Toc440875065"/>
      <w:bookmarkStart w:id="263" w:name="_Toc441131052"/>
      <w:bookmarkStart w:id="264" w:name="_Toc441503233"/>
      <w:bookmarkStart w:id="265" w:name="_Toc441572024"/>
      <w:bookmarkStart w:id="266" w:name="_Toc441575116"/>
      <w:bookmarkStart w:id="267" w:name="_Toc442434777"/>
      <w:bookmarkStart w:id="268" w:name="_Toc442435616"/>
      <w:bookmarkStart w:id="269" w:name="_Toc462044736"/>
      <w:bookmarkStart w:id="270" w:name="_Toc462068439"/>
      <w:bookmarkStart w:id="271" w:name="_Toc463514129"/>
      <w:bookmarkStart w:id="272" w:name="_Toc469480337"/>
      <w:bookmarkStart w:id="273" w:name="_Toc471823127"/>
      <w:bookmarkStart w:id="274" w:name="_Toc498511988"/>
      <w:bookmarkStart w:id="275" w:name="_Toc511312807"/>
      <w:bookmarkStart w:id="276" w:name="_Toc511315212"/>
      <w:bookmarkStart w:id="277" w:name="_Toc515529914"/>
      <w:r w:rsidRPr="009F5F6A">
        <w:rPr>
          <w:b w:val="0"/>
          <w:sz w:val="24"/>
          <w:szCs w:val="24"/>
        </w:rPr>
        <w:t>Настоящий проект Договора не является окончательным, редакция Договора может быть изменена Заказчиком.</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rsidR="004F40F3" w:rsidRPr="009F5F6A" w:rsidRDefault="004F40F3" w:rsidP="004F40F3">
      <w:pPr>
        <w:pStyle w:val="3"/>
        <w:numPr>
          <w:ilvl w:val="2"/>
          <w:numId w:val="9"/>
        </w:numPr>
        <w:ind w:left="0" w:firstLine="709"/>
        <w:jc w:val="both"/>
        <w:rPr>
          <w:b w:val="0"/>
          <w:sz w:val="24"/>
          <w:szCs w:val="24"/>
        </w:rPr>
      </w:pPr>
      <w:bookmarkStart w:id="278" w:name="_Toc511312808"/>
      <w:bookmarkStart w:id="279" w:name="_Toc511315213"/>
      <w:bookmarkStart w:id="280" w:name="_Toc515529915"/>
      <w:r w:rsidRPr="009F5F6A">
        <w:rPr>
          <w:b w:val="0"/>
          <w:sz w:val="24"/>
          <w:szCs w:val="24"/>
        </w:rPr>
        <w:t>Договор заключается на основании полученных результатов проведенной закупки и в соответствии с условиями, определенными в распоряжении ПАО «</w:t>
      </w:r>
      <w:proofErr w:type="spellStart"/>
      <w:r w:rsidRPr="009F5F6A">
        <w:rPr>
          <w:b w:val="0"/>
          <w:sz w:val="24"/>
          <w:szCs w:val="24"/>
        </w:rPr>
        <w:t>Россети</w:t>
      </w:r>
      <w:proofErr w:type="spellEnd"/>
      <w:r w:rsidRPr="009F5F6A">
        <w:rPr>
          <w:b w:val="0"/>
          <w:sz w:val="24"/>
          <w:szCs w:val="24"/>
        </w:rPr>
        <w:t>» №370р от 06.09.2016г. (Приложение №3 к настоящей Документации).</w:t>
      </w:r>
      <w:bookmarkEnd w:id="278"/>
      <w:bookmarkEnd w:id="279"/>
      <w:bookmarkEnd w:id="280"/>
    </w:p>
    <w:p w:rsidR="004F40F3" w:rsidRPr="009F5F6A" w:rsidRDefault="004F40F3" w:rsidP="004F40F3"/>
    <w:p w:rsidR="005D18F2" w:rsidRPr="009F5F6A"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81" w:name="_Toc440875066"/>
      <w:bookmarkStart w:id="282" w:name="_Toc441131053"/>
      <w:bookmarkStart w:id="283" w:name="_Toc515529916"/>
      <w:r w:rsidRPr="009F5F6A">
        <w:rPr>
          <w:sz w:val="24"/>
          <w:szCs w:val="24"/>
        </w:rPr>
        <w:t>Антикоррупционная оговорка, включаемая в проект договора</w:t>
      </w:r>
      <w:bookmarkEnd w:id="281"/>
      <w:bookmarkEnd w:id="282"/>
      <w:bookmarkEnd w:id="283"/>
    </w:p>
    <w:p w:rsidR="005D18F2" w:rsidRPr="009F5F6A" w:rsidRDefault="005D18F2" w:rsidP="00363FC9">
      <w:pPr>
        <w:pStyle w:val="3"/>
        <w:numPr>
          <w:ilvl w:val="2"/>
          <w:numId w:val="9"/>
        </w:numPr>
        <w:ind w:left="0" w:firstLine="709"/>
        <w:jc w:val="both"/>
        <w:rPr>
          <w:b w:val="0"/>
          <w:sz w:val="24"/>
          <w:szCs w:val="24"/>
        </w:rPr>
      </w:pPr>
      <w:bookmarkStart w:id="284" w:name="_Toc439238157"/>
      <w:bookmarkStart w:id="285" w:name="_Toc439252709"/>
      <w:bookmarkStart w:id="286" w:name="_Toc439323567"/>
      <w:bookmarkStart w:id="287" w:name="_Toc439323683"/>
      <w:bookmarkStart w:id="288" w:name="_Toc440361317"/>
      <w:bookmarkStart w:id="289" w:name="_Toc440376072"/>
      <w:bookmarkStart w:id="290" w:name="_Toc440376199"/>
      <w:bookmarkStart w:id="291" w:name="_Toc440382464"/>
      <w:bookmarkStart w:id="292" w:name="_Toc440447134"/>
      <w:bookmarkStart w:id="293" w:name="_Toc440632294"/>
      <w:bookmarkStart w:id="294" w:name="_Toc440875067"/>
      <w:bookmarkStart w:id="295" w:name="_Toc441131054"/>
      <w:bookmarkStart w:id="296" w:name="_Toc441503235"/>
      <w:bookmarkStart w:id="297" w:name="_Toc441572026"/>
      <w:bookmarkStart w:id="298" w:name="_Toc441575118"/>
      <w:bookmarkStart w:id="299" w:name="_Toc442434779"/>
      <w:bookmarkStart w:id="300" w:name="_Toc442435618"/>
      <w:bookmarkStart w:id="301" w:name="_Toc462044738"/>
      <w:bookmarkStart w:id="302" w:name="_Toc462068441"/>
      <w:bookmarkStart w:id="303" w:name="_Toc463514131"/>
      <w:bookmarkStart w:id="304" w:name="_Toc469480339"/>
      <w:bookmarkStart w:id="305" w:name="_Toc471823129"/>
      <w:bookmarkStart w:id="306" w:name="_Toc498511990"/>
      <w:bookmarkStart w:id="307" w:name="_Toc511312810"/>
      <w:bookmarkStart w:id="308" w:name="_Toc511315215"/>
      <w:bookmarkStart w:id="309" w:name="_Toc515529917"/>
      <w:r w:rsidRPr="009F5F6A">
        <w:rPr>
          <w:b w:val="0"/>
          <w:sz w:val="24"/>
          <w:szCs w:val="24"/>
        </w:rPr>
        <w:t xml:space="preserve">При подписании по результатам настоящего конкурса Договора между Заказчиком и </w:t>
      </w:r>
      <w:r w:rsidR="00764DC4" w:rsidRPr="009F5F6A">
        <w:rPr>
          <w:b w:val="0"/>
          <w:sz w:val="24"/>
          <w:szCs w:val="24"/>
        </w:rPr>
        <w:t>Победителем</w:t>
      </w:r>
      <w:r w:rsidRPr="009F5F6A">
        <w:rPr>
          <w:b w:val="0"/>
          <w:sz w:val="24"/>
          <w:szCs w:val="24"/>
        </w:rPr>
        <w:t xml:space="preserve">, в текст договора должна быть включена Антикоррупционная оговорка (пункт. </w:t>
      </w:r>
      <w:r w:rsidR="000A775A" w:rsidRPr="009F5F6A">
        <w:fldChar w:fldCharType="begin"/>
      </w:r>
      <w:r w:rsidR="000A775A" w:rsidRPr="009F5F6A">
        <w:instrText xml:space="preserve"> REF _Ref440270867 \r \h  \* MERGEFORMAT </w:instrText>
      </w:r>
      <w:r w:rsidR="000A775A" w:rsidRPr="009F5F6A">
        <w:fldChar w:fldCharType="separate"/>
      </w:r>
      <w:r w:rsidR="0010016D" w:rsidRPr="009F5F6A">
        <w:rPr>
          <w:b w:val="0"/>
          <w:sz w:val="24"/>
          <w:szCs w:val="24"/>
        </w:rPr>
        <w:t>2.2.3</w:t>
      </w:r>
      <w:r w:rsidR="000A775A" w:rsidRPr="009F5F6A">
        <w:fldChar w:fldCharType="end"/>
      </w:r>
      <w:r w:rsidRPr="009F5F6A">
        <w:rPr>
          <w:b w:val="0"/>
          <w:sz w:val="24"/>
          <w:szCs w:val="24"/>
        </w:rPr>
        <w:t>).</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rsidR="005D18F2" w:rsidRPr="009F5F6A" w:rsidRDefault="005D18F2" w:rsidP="00363FC9">
      <w:pPr>
        <w:pStyle w:val="3"/>
        <w:numPr>
          <w:ilvl w:val="2"/>
          <w:numId w:val="9"/>
        </w:numPr>
        <w:ind w:left="0" w:firstLine="709"/>
        <w:jc w:val="both"/>
        <w:rPr>
          <w:b w:val="0"/>
          <w:sz w:val="24"/>
          <w:szCs w:val="24"/>
        </w:rPr>
      </w:pPr>
      <w:bookmarkStart w:id="310" w:name="_Toc439238158"/>
      <w:bookmarkStart w:id="311" w:name="_Toc439252710"/>
      <w:bookmarkStart w:id="312" w:name="_Toc439323568"/>
      <w:bookmarkStart w:id="313" w:name="_Toc439323684"/>
      <w:bookmarkStart w:id="314" w:name="_Toc440361318"/>
      <w:bookmarkStart w:id="315" w:name="_Toc440376073"/>
      <w:bookmarkStart w:id="316" w:name="_Toc440376200"/>
      <w:bookmarkStart w:id="317" w:name="_Toc440382465"/>
      <w:bookmarkStart w:id="318" w:name="_Toc440447135"/>
      <w:bookmarkStart w:id="319" w:name="_Toc440632295"/>
      <w:bookmarkStart w:id="320" w:name="_Toc440875068"/>
      <w:bookmarkStart w:id="321" w:name="_Toc441131055"/>
      <w:bookmarkStart w:id="322" w:name="_Toc441503236"/>
      <w:bookmarkStart w:id="323" w:name="_Toc441572027"/>
      <w:bookmarkStart w:id="324" w:name="_Toc441575119"/>
      <w:bookmarkStart w:id="325" w:name="_Toc442434780"/>
      <w:bookmarkStart w:id="326" w:name="_Toc442435619"/>
      <w:bookmarkStart w:id="327" w:name="_Toc462044739"/>
      <w:bookmarkStart w:id="328" w:name="_Toc462068442"/>
      <w:bookmarkStart w:id="329" w:name="_Toc463514132"/>
      <w:bookmarkStart w:id="330" w:name="_Toc469480340"/>
      <w:bookmarkStart w:id="331" w:name="_Toc471823130"/>
      <w:bookmarkStart w:id="332" w:name="_Toc498511991"/>
      <w:bookmarkStart w:id="333" w:name="_Toc511312811"/>
      <w:bookmarkStart w:id="334" w:name="_Toc511315216"/>
      <w:bookmarkStart w:id="335" w:name="_Toc515529918"/>
      <w:r w:rsidRPr="009F5F6A">
        <w:rPr>
          <w:b w:val="0"/>
          <w:sz w:val="24"/>
          <w:szCs w:val="24"/>
        </w:rPr>
        <w:t xml:space="preserve">Отказ </w:t>
      </w:r>
      <w:r w:rsidR="00764DC4" w:rsidRPr="009F5F6A">
        <w:rPr>
          <w:b w:val="0"/>
          <w:sz w:val="24"/>
          <w:szCs w:val="24"/>
        </w:rPr>
        <w:t>Победителя</w:t>
      </w:r>
      <w:r w:rsidRPr="009F5F6A">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rsidR="005D18F2" w:rsidRPr="009F5F6A" w:rsidRDefault="005D18F2" w:rsidP="00363FC9">
      <w:pPr>
        <w:pStyle w:val="3"/>
        <w:numPr>
          <w:ilvl w:val="2"/>
          <w:numId w:val="9"/>
        </w:numPr>
        <w:ind w:left="0" w:firstLine="709"/>
        <w:jc w:val="both"/>
        <w:rPr>
          <w:b w:val="0"/>
          <w:sz w:val="24"/>
          <w:szCs w:val="24"/>
        </w:rPr>
      </w:pPr>
      <w:bookmarkStart w:id="336" w:name="_Toc439238159"/>
      <w:bookmarkStart w:id="337" w:name="_Toc439252711"/>
      <w:bookmarkStart w:id="338" w:name="_Toc439323569"/>
      <w:bookmarkStart w:id="339" w:name="_Toc439323685"/>
      <w:bookmarkStart w:id="340" w:name="_Ref440270867"/>
      <w:bookmarkStart w:id="341" w:name="_Toc440361319"/>
      <w:bookmarkStart w:id="342" w:name="_Toc440376074"/>
      <w:bookmarkStart w:id="343" w:name="_Toc440376201"/>
      <w:bookmarkStart w:id="344" w:name="_Toc440382466"/>
      <w:bookmarkStart w:id="345" w:name="_Toc440447136"/>
      <w:bookmarkStart w:id="346" w:name="_Toc440632296"/>
      <w:bookmarkStart w:id="347" w:name="_Toc440875069"/>
      <w:bookmarkStart w:id="348" w:name="_Toc441131056"/>
      <w:bookmarkStart w:id="349" w:name="_Toc441503237"/>
      <w:bookmarkStart w:id="350" w:name="_Toc441572028"/>
      <w:bookmarkStart w:id="351" w:name="_Toc441575120"/>
      <w:bookmarkStart w:id="352" w:name="_Toc442434781"/>
      <w:bookmarkStart w:id="353" w:name="_Toc442435620"/>
      <w:bookmarkStart w:id="354" w:name="_Toc462044740"/>
      <w:bookmarkStart w:id="355" w:name="_Toc462068443"/>
      <w:bookmarkStart w:id="356" w:name="_Toc463514133"/>
      <w:bookmarkStart w:id="357" w:name="_Toc469480341"/>
      <w:bookmarkStart w:id="358" w:name="_Toc471823131"/>
      <w:bookmarkStart w:id="359" w:name="_Toc498511992"/>
      <w:bookmarkStart w:id="360" w:name="_Toc511312812"/>
      <w:bookmarkStart w:id="361" w:name="_Toc511315217"/>
      <w:bookmarkStart w:id="362" w:name="_Toc515529919"/>
      <w:r w:rsidRPr="009F5F6A">
        <w:rPr>
          <w:b w:val="0"/>
          <w:sz w:val="24"/>
          <w:szCs w:val="24"/>
        </w:rPr>
        <w:t>Текст Антикоррупционной оговорки:</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rsidR="005D18F2" w:rsidRPr="009F5F6A" w:rsidRDefault="005D18F2" w:rsidP="005D18F2">
      <w:pPr>
        <w:jc w:val="center"/>
        <w:rPr>
          <w:b/>
          <w:i/>
          <w:szCs w:val="24"/>
        </w:rPr>
      </w:pPr>
    </w:p>
    <w:p w:rsidR="005D18F2" w:rsidRPr="009F5F6A" w:rsidRDefault="005D18F2" w:rsidP="005D18F2">
      <w:pPr>
        <w:jc w:val="center"/>
        <w:rPr>
          <w:b/>
          <w:bCs/>
          <w:i/>
          <w:szCs w:val="24"/>
        </w:rPr>
      </w:pPr>
      <w:r w:rsidRPr="009F5F6A">
        <w:rPr>
          <w:b/>
          <w:i/>
          <w:szCs w:val="24"/>
        </w:rPr>
        <w:t>АНТИКОРРУПЦИОННАЯ ОГОВОРКА</w:t>
      </w:r>
    </w:p>
    <w:p w:rsidR="00A21FFC" w:rsidRPr="009F5F6A" w:rsidRDefault="00A21FFC" w:rsidP="00A21FFC">
      <w:pPr>
        <w:snapToGrid w:val="0"/>
        <w:ind w:firstLine="709"/>
        <w:rPr>
          <w:szCs w:val="24"/>
        </w:rPr>
      </w:pPr>
      <w:r w:rsidRPr="009F5F6A">
        <w:rPr>
          <w:szCs w:val="24"/>
        </w:rPr>
        <w:t>1. </w:t>
      </w:r>
      <w:proofErr w:type="gramStart"/>
      <w:r w:rsidRPr="009F5F6A">
        <w:rPr>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9F5F6A">
        <w:rPr>
          <w:szCs w:val="24"/>
        </w:rPr>
        <w:t xml:space="preserve"> и поддерживают антикоррупционные стандарты ведения бизнеса.</w:t>
      </w:r>
    </w:p>
    <w:p w:rsidR="00A21FFC" w:rsidRPr="009F5F6A" w:rsidRDefault="00A21FFC" w:rsidP="00A21FFC">
      <w:pPr>
        <w:snapToGrid w:val="0"/>
        <w:ind w:firstLine="709"/>
        <w:rPr>
          <w:szCs w:val="24"/>
        </w:rPr>
      </w:pPr>
      <w:r w:rsidRPr="009F5F6A">
        <w:rPr>
          <w:szCs w:val="24"/>
        </w:rPr>
        <w:t>2. </w:t>
      </w:r>
      <w:proofErr w:type="gramStart"/>
      <w:r w:rsidRPr="009F5F6A">
        <w:rPr>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9F5F6A">
        <w:rPr>
          <w:szCs w:val="24"/>
        </w:rPr>
        <w:t>Россети</w:t>
      </w:r>
      <w:proofErr w:type="spellEnd"/>
      <w:r w:rsidRPr="009F5F6A">
        <w:rPr>
          <w:szCs w:val="24"/>
        </w:rPr>
        <w:t>» и ПАО «МРСК Центра» (представлены в разделе «Антикоррупционная политика» на официальных сайтах:</w:t>
      </w:r>
      <w:proofErr w:type="gramEnd"/>
      <w:r w:rsidRPr="009F5F6A">
        <w:rPr>
          <w:szCs w:val="24"/>
        </w:rPr>
        <w:t xml:space="preserve"> ПАО «</w:t>
      </w:r>
      <w:proofErr w:type="spellStart"/>
      <w:r w:rsidRPr="009F5F6A">
        <w:rPr>
          <w:szCs w:val="24"/>
        </w:rPr>
        <w:t>Россети</w:t>
      </w:r>
      <w:proofErr w:type="spellEnd"/>
      <w:r w:rsidRPr="009F5F6A">
        <w:rPr>
          <w:szCs w:val="24"/>
        </w:rPr>
        <w:t xml:space="preserve">» по адресу - </w:t>
      </w:r>
      <w:hyperlink r:id="rId18" w:history="1">
        <w:r w:rsidRPr="009F5F6A">
          <w:rPr>
            <w:rStyle w:val="ae"/>
            <w:szCs w:val="24"/>
          </w:rPr>
          <w:t>http://www.rosseti.ru/about/anticorruptionpolicy/policy/index.php</w:t>
        </w:r>
      </w:hyperlink>
      <w:r w:rsidRPr="009F5F6A">
        <w:rPr>
          <w:szCs w:val="24"/>
        </w:rPr>
        <w:t>, ПАО «МРСК Центра» по адресу -</w:t>
      </w:r>
      <w:r w:rsidRPr="009F5F6A">
        <w:rPr>
          <w:rFonts w:eastAsia="Calibri"/>
          <w:szCs w:val="24"/>
        </w:rPr>
        <w:t xml:space="preserve"> </w:t>
      </w:r>
      <w:r w:rsidRPr="009F5F6A">
        <w:rPr>
          <w:rFonts w:eastAsia="Calibri"/>
          <w:szCs w:val="24"/>
          <w:u w:val="single"/>
        </w:rPr>
        <w:t>http://www.mrsk-1.ru/information/documents/internal/</w:t>
      </w:r>
      <w:r w:rsidRPr="009F5F6A">
        <w:rPr>
          <w:szCs w:val="24"/>
        </w:rPr>
        <w:t>), - полностью принимает положения Антикоррупционной политики ПАО «</w:t>
      </w:r>
      <w:proofErr w:type="spellStart"/>
      <w:r w:rsidRPr="009F5F6A">
        <w:rPr>
          <w:szCs w:val="24"/>
        </w:rPr>
        <w:t>Россети</w:t>
      </w:r>
      <w:proofErr w:type="spellEnd"/>
      <w:r w:rsidRPr="009F5F6A">
        <w:rPr>
          <w:szCs w:val="24"/>
        </w:rPr>
        <w:t xml:space="preserve">» и ПАО «МРСК Центра» и обязуется обеспечивать соблюдение ее </w:t>
      </w:r>
      <w:proofErr w:type="gramStart"/>
      <w:r w:rsidRPr="009F5F6A">
        <w:rPr>
          <w:szCs w:val="24"/>
        </w:rPr>
        <w:t>требований</w:t>
      </w:r>
      <w:proofErr w:type="gramEnd"/>
      <w:r w:rsidRPr="009F5F6A">
        <w:rPr>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9F5F6A" w:rsidRDefault="00A21FFC" w:rsidP="00A21FFC">
      <w:pPr>
        <w:ind w:firstLine="709"/>
        <w:rPr>
          <w:szCs w:val="24"/>
        </w:rPr>
      </w:pPr>
      <w:r w:rsidRPr="009F5F6A">
        <w:rPr>
          <w:szCs w:val="24"/>
        </w:rPr>
        <w:lastRenderedPageBreak/>
        <w:t>3. </w:t>
      </w:r>
      <w:proofErr w:type="gramStart"/>
      <w:r w:rsidRPr="009F5F6A">
        <w:rPr>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9F5F6A">
        <w:rPr>
          <w:i/>
          <w:szCs w:val="24"/>
        </w:rPr>
        <w:t>.</w:t>
      </w:r>
      <w:proofErr w:type="gramEnd"/>
    </w:p>
    <w:p w:rsidR="00A21FFC" w:rsidRPr="009F5F6A" w:rsidRDefault="00A21FFC" w:rsidP="00A21FFC">
      <w:pPr>
        <w:autoSpaceDE w:val="0"/>
        <w:autoSpaceDN w:val="0"/>
        <w:adjustRightInd w:val="0"/>
        <w:ind w:firstLine="709"/>
        <w:rPr>
          <w:szCs w:val="24"/>
        </w:rPr>
      </w:pPr>
      <w:proofErr w:type="gramStart"/>
      <w:r w:rsidRPr="009F5F6A">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9F5F6A">
        <w:rPr>
          <w:szCs w:val="24"/>
          <w:lang w:val="en-US"/>
        </w:rPr>
        <w:t> </w:t>
      </w:r>
      <w:r w:rsidRPr="009F5F6A">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21FFC" w:rsidRPr="009F5F6A" w:rsidRDefault="00A21FFC" w:rsidP="00A21FFC">
      <w:pPr>
        <w:ind w:firstLine="709"/>
        <w:rPr>
          <w:szCs w:val="24"/>
        </w:rPr>
      </w:pPr>
      <w:r w:rsidRPr="009F5F6A">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9F5F6A">
        <w:rPr>
          <w:b/>
          <w:bCs/>
          <w:szCs w:val="24"/>
        </w:rPr>
        <w:t xml:space="preserve"> </w:t>
      </w:r>
      <w:r w:rsidRPr="009F5F6A">
        <w:rPr>
          <w:bCs/>
          <w:szCs w:val="24"/>
        </w:rPr>
        <w:t xml:space="preserve">Это подтверждение должно быть направлено в течение десяти рабочих дней </w:t>
      </w:r>
      <w:proofErr w:type="gramStart"/>
      <w:r w:rsidRPr="009F5F6A">
        <w:rPr>
          <w:bCs/>
          <w:szCs w:val="24"/>
        </w:rPr>
        <w:t>с даты направления</w:t>
      </w:r>
      <w:proofErr w:type="gramEnd"/>
      <w:r w:rsidRPr="009F5F6A">
        <w:rPr>
          <w:bCs/>
          <w:szCs w:val="24"/>
        </w:rPr>
        <w:t xml:space="preserve"> письменного уведомления.</w:t>
      </w:r>
    </w:p>
    <w:p w:rsidR="00A21FFC" w:rsidRPr="009F5F6A" w:rsidRDefault="00A21FFC" w:rsidP="00A21FFC">
      <w:pPr>
        <w:autoSpaceDE w:val="0"/>
        <w:autoSpaceDN w:val="0"/>
        <w:adjustRightInd w:val="0"/>
        <w:ind w:firstLine="709"/>
        <w:rPr>
          <w:szCs w:val="24"/>
        </w:rPr>
      </w:pPr>
      <w:r w:rsidRPr="009F5F6A">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9F5F6A" w:rsidRDefault="00A21FFC" w:rsidP="00A21FFC">
      <w:pPr>
        <w:ind w:firstLine="709"/>
        <w:rPr>
          <w:szCs w:val="24"/>
        </w:rPr>
      </w:pPr>
      <w:r w:rsidRPr="009F5F6A">
        <w:rPr>
          <w:szCs w:val="24"/>
        </w:rPr>
        <w:t>5. </w:t>
      </w:r>
      <w:proofErr w:type="gramStart"/>
      <w:r w:rsidRPr="009F5F6A">
        <w:rPr>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9F5F6A">
        <w:rPr>
          <w:spacing w:val="-2"/>
          <w:szCs w:val="24"/>
        </w:rPr>
        <w:t>Антикоррупционной оговорки, и обязательств воздерживаться от запрещенных</w:t>
      </w:r>
      <w:r w:rsidRPr="009F5F6A">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9F5F6A">
        <w:rPr>
          <w:szCs w:val="24"/>
        </w:rPr>
        <w:t xml:space="preserve">, направив письменное уведомление о расторжении. Сторона, по чьей инициативе </w:t>
      </w:r>
      <w:proofErr w:type="gramStart"/>
      <w:r w:rsidRPr="009F5F6A">
        <w:rPr>
          <w:szCs w:val="24"/>
        </w:rPr>
        <w:t>был</w:t>
      </w:r>
      <w:proofErr w:type="gramEnd"/>
      <w:r w:rsidRPr="009F5F6A">
        <w:rPr>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9F5F6A" w:rsidRDefault="00A21FFC" w:rsidP="00A21FFC">
      <w:pPr>
        <w:ind w:firstLine="709"/>
        <w:rPr>
          <w:szCs w:val="24"/>
        </w:rPr>
      </w:pPr>
    </w:p>
    <w:p w:rsidR="00A21FFC" w:rsidRPr="009F5F6A" w:rsidRDefault="00A21FFC" w:rsidP="00A21FFC">
      <w:pPr>
        <w:ind w:firstLine="709"/>
        <w:rPr>
          <w:szCs w:val="24"/>
        </w:rPr>
      </w:pPr>
    </w:p>
    <w:p w:rsidR="00A21FFC" w:rsidRPr="009F5F6A" w:rsidRDefault="00A21FFC" w:rsidP="00A21FFC">
      <w:pPr>
        <w:ind w:firstLine="709"/>
        <w:rPr>
          <w:i/>
          <w:szCs w:val="24"/>
        </w:rPr>
      </w:pPr>
      <w:r w:rsidRPr="009F5F6A">
        <w:rPr>
          <w:i/>
          <w:szCs w:val="24"/>
        </w:rPr>
        <w:t>* Наименование контрагента указывается в соответствии с договором (например, подрядчик, исполнитель, поставщик и пр.).</w:t>
      </w:r>
    </w:p>
    <w:p w:rsidR="00A21FFC" w:rsidRPr="009F5F6A" w:rsidRDefault="00A21FFC" w:rsidP="00A21FFC">
      <w:pPr>
        <w:ind w:firstLine="709"/>
        <w:rPr>
          <w:i/>
          <w:szCs w:val="24"/>
        </w:rPr>
      </w:pPr>
      <w:r w:rsidRPr="009F5F6A">
        <w:rPr>
          <w:szCs w:val="24"/>
        </w:rPr>
        <w:t>** </w:t>
      </w:r>
      <w:r w:rsidRPr="009F5F6A">
        <w:rPr>
          <w:i/>
          <w:szCs w:val="24"/>
        </w:rPr>
        <w:t>Указывается наименование ПАО «</w:t>
      </w:r>
      <w:proofErr w:type="spellStart"/>
      <w:r w:rsidRPr="009F5F6A">
        <w:rPr>
          <w:i/>
          <w:szCs w:val="24"/>
        </w:rPr>
        <w:t>Россети</w:t>
      </w:r>
      <w:proofErr w:type="spellEnd"/>
      <w:r w:rsidRPr="009F5F6A">
        <w:rPr>
          <w:i/>
          <w:szCs w:val="24"/>
        </w:rPr>
        <w:t xml:space="preserve">» / ПАО «МРСК Центра» </w:t>
      </w:r>
      <w:r w:rsidRPr="009F5F6A">
        <w:rPr>
          <w:i/>
          <w:szCs w:val="24"/>
        </w:rPr>
        <w:br/>
        <w:t>в соответствии с договором (например, заказчик, покупатель и пр.).</w:t>
      </w:r>
    </w:p>
    <w:p w:rsidR="00E14E11" w:rsidRPr="009F5F6A" w:rsidRDefault="00E14E11" w:rsidP="00A21FFC">
      <w:pPr>
        <w:ind w:firstLine="709"/>
        <w:rPr>
          <w:i/>
          <w:szCs w:val="24"/>
        </w:rPr>
      </w:pPr>
    </w:p>
    <w:p w:rsidR="00E14E11" w:rsidRPr="009F5F6A"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63" w:name="_Toc469470557"/>
      <w:bookmarkStart w:id="364" w:name="_Toc469479605"/>
      <w:bookmarkStart w:id="365" w:name="_Toc515529920"/>
      <w:r w:rsidRPr="009F5F6A">
        <w:rPr>
          <w:sz w:val="24"/>
          <w:szCs w:val="24"/>
        </w:rPr>
        <w:lastRenderedPageBreak/>
        <w:t>Дополнительные условия, включаемые в проект договора</w:t>
      </w:r>
      <w:bookmarkEnd w:id="363"/>
      <w:bookmarkEnd w:id="364"/>
      <w:bookmarkEnd w:id="365"/>
    </w:p>
    <w:p w:rsidR="00E14E11" w:rsidRPr="009F5F6A" w:rsidRDefault="00E14E11" w:rsidP="00E14E11">
      <w:pPr>
        <w:pStyle w:val="3"/>
        <w:numPr>
          <w:ilvl w:val="2"/>
          <w:numId w:val="9"/>
        </w:numPr>
        <w:ind w:left="0" w:firstLine="709"/>
        <w:jc w:val="both"/>
        <w:rPr>
          <w:b w:val="0"/>
          <w:sz w:val="24"/>
          <w:szCs w:val="24"/>
        </w:rPr>
      </w:pPr>
      <w:bookmarkStart w:id="366" w:name="_Toc469470558"/>
      <w:bookmarkStart w:id="367" w:name="_Toc469479606"/>
      <w:bookmarkStart w:id="368" w:name="_Toc469480343"/>
      <w:bookmarkStart w:id="369" w:name="_Toc471823133"/>
      <w:bookmarkStart w:id="370" w:name="_Toc498511994"/>
      <w:bookmarkStart w:id="371" w:name="_Toc511312814"/>
      <w:bookmarkStart w:id="372" w:name="_Toc511315219"/>
      <w:bookmarkStart w:id="373" w:name="_Toc515529921"/>
      <w:r w:rsidRPr="009F5F6A">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0A775A" w:rsidRPr="009F5F6A">
        <w:fldChar w:fldCharType="begin"/>
      </w:r>
      <w:r w:rsidR="000A775A" w:rsidRPr="009F5F6A">
        <w:instrText xml:space="preserve"> REF _Ref469470272 \r \h  \* MERGEFORMAT </w:instrText>
      </w:r>
      <w:r w:rsidR="000A775A" w:rsidRPr="009F5F6A">
        <w:fldChar w:fldCharType="separate"/>
      </w:r>
      <w:r w:rsidR="0010016D" w:rsidRPr="009F5F6A">
        <w:rPr>
          <w:b w:val="0"/>
          <w:sz w:val="24"/>
          <w:szCs w:val="24"/>
        </w:rPr>
        <w:t>2.3.3</w:t>
      </w:r>
      <w:r w:rsidR="000A775A" w:rsidRPr="009F5F6A">
        <w:fldChar w:fldCharType="end"/>
      </w:r>
      <w:r w:rsidRPr="009F5F6A">
        <w:rPr>
          <w:b w:val="0"/>
          <w:sz w:val="24"/>
          <w:szCs w:val="24"/>
        </w:rPr>
        <w:t>).</w:t>
      </w:r>
      <w:bookmarkEnd w:id="366"/>
      <w:bookmarkEnd w:id="367"/>
      <w:bookmarkEnd w:id="368"/>
      <w:bookmarkEnd w:id="369"/>
      <w:bookmarkEnd w:id="370"/>
      <w:bookmarkEnd w:id="371"/>
      <w:bookmarkEnd w:id="372"/>
      <w:bookmarkEnd w:id="373"/>
    </w:p>
    <w:p w:rsidR="00E14E11" w:rsidRPr="009F5F6A" w:rsidRDefault="00E14E11" w:rsidP="00E14E11">
      <w:pPr>
        <w:pStyle w:val="3"/>
        <w:numPr>
          <w:ilvl w:val="2"/>
          <w:numId w:val="9"/>
        </w:numPr>
        <w:tabs>
          <w:tab w:val="num" w:pos="0"/>
        </w:tabs>
        <w:ind w:left="0" w:firstLine="709"/>
        <w:jc w:val="both"/>
        <w:rPr>
          <w:b w:val="0"/>
          <w:sz w:val="24"/>
          <w:szCs w:val="24"/>
        </w:rPr>
      </w:pPr>
      <w:bookmarkStart w:id="374" w:name="_Toc469470559"/>
      <w:bookmarkStart w:id="375" w:name="_Toc469479607"/>
      <w:bookmarkStart w:id="376" w:name="_Toc469480344"/>
      <w:bookmarkStart w:id="377" w:name="_Toc471823134"/>
      <w:bookmarkStart w:id="378" w:name="_Toc498511995"/>
      <w:bookmarkStart w:id="379" w:name="_Toc511312815"/>
      <w:bookmarkStart w:id="380" w:name="_Toc511315220"/>
      <w:bookmarkStart w:id="381" w:name="_Toc515529922"/>
      <w:r w:rsidRPr="009F5F6A">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74"/>
      <w:bookmarkEnd w:id="375"/>
      <w:bookmarkEnd w:id="376"/>
      <w:bookmarkEnd w:id="377"/>
      <w:bookmarkEnd w:id="378"/>
      <w:bookmarkEnd w:id="379"/>
      <w:bookmarkEnd w:id="380"/>
      <w:bookmarkEnd w:id="381"/>
    </w:p>
    <w:p w:rsidR="00E14E11" w:rsidRPr="009F5F6A" w:rsidRDefault="00E14E11" w:rsidP="00E14E11">
      <w:pPr>
        <w:pStyle w:val="3"/>
        <w:numPr>
          <w:ilvl w:val="2"/>
          <w:numId w:val="9"/>
        </w:numPr>
        <w:tabs>
          <w:tab w:val="num" w:pos="0"/>
        </w:tabs>
        <w:ind w:left="0" w:firstLine="709"/>
        <w:jc w:val="both"/>
        <w:rPr>
          <w:b w:val="0"/>
          <w:sz w:val="24"/>
          <w:szCs w:val="24"/>
        </w:rPr>
      </w:pPr>
      <w:bookmarkStart w:id="382" w:name="_Ref469470272"/>
      <w:bookmarkStart w:id="383" w:name="_Toc469470560"/>
      <w:bookmarkStart w:id="384" w:name="_Toc469479608"/>
      <w:bookmarkStart w:id="385" w:name="_Toc469480345"/>
      <w:bookmarkStart w:id="386" w:name="_Toc471823135"/>
      <w:bookmarkStart w:id="387" w:name="_Toc498511996"/>
      <w:bookmarkStart w:id="388" w:name="_Toc511312816"/>
      <w:bookmarkStart w:id="389" w:name="_Toc511315221"/>
      <w:bookmarkStart w:id="390" w:name="_Toc515529923"/>
      <w:r w:rsidRPr="009F5F6A">
        <w:rPr>
          <w:b w:val="0"/>
          <w:sz w:val="24"/>
          <w:szCs w:val="24"/>
        </w:rPr>
        <w:t>Дополнительные условия:</w:t>
      </w:r>
      <w:bookmarkEnd w:id="382"/>
      <w:bookmarkEnd w:id="383"/>
      <w:bookmarkEnd w:id="384"/>
      <w:bookmarkEnd w:id="385"/>
      <w:bookmarkEnd w:id="386"/>
      <w:bookmarkEnd w:id="387"/>
      <w:bookmarkEnd w:id="388"/>
      <w:bookmarkEnd w:id="389"/>
      <w:bookmarkEnd w:id="390"/>
    </w:p>
    <w:p w:rsidR="00E14E11" w:rsidRPr="009F5F6A" w:rsidRDefault="00E14E11" w:rsidP="00E14E11">
      <w:pPr>
        <w:pStyle w:val="3"/>
        <w:numPr>
          <w:ilvl w:val="0"/>
          <w:numId w:val="0"/>
        </w:numPr>
        <w:ind w:firstLine="709"/>
        <w:jc w:val="both"/>
        <w:rPr>
          <w:b w:val="0"/>
          <w:sz w:val="24"/>
          <w:szCs w:val="24"/>
        </w:rPr>
      </w:pPr>
      <w:bookmarkStart w:id="391" w:name="_Toc469470561"/>
      <w:bookmarkStart w:id="392" w:name="_Toc469479609"/>
      <w:bookmarkStart w:id="393" w:name="_Toc469480346"/>
      <w:bookmarkStart w:id="394" w:name="_Toc471823136"/>
      <w:bookmarkStart w:id="395" w:name="_Toc498511997"/>
      <w:bookmarkStart w:id="396" w:name="_Toc511312817"/>
      <w:bookmarkStart w:id="397" w:name="_Toc511315222"/>
      <w:bookmarkStart w:id="398" w:name="_Toc515529924"/>
      <w:r w:rsidRPr="009F5F6A">
        <w:rPr>
          <w:b w:val="0"/>
          <w:sz w:val="24"/>
          <w:szCs w:val="24"/>
        </w:rPr>
        <w:t xml:space="preserve">а) </w:t>
      </w:r>
      <w:r w:rsidRPr="009F5F6A">
        <w:rPr>
          <w:rFonts w:eastAsia="Calibri"/>
          <w:b w:val="0"/>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9F5F6A">
        <w:rPr>
          <w:rFonts w:eastAsia="Calibri"/>
          <w:b w:val="0"/>
          <w:sz w:val="24"/>
          <w:szCs w:val="24"/>
          <w:vertAlign w:val="superscript"/>
        </w:rPr>
        <w:footnoteReference w:id="2"/>
      </w:r>
      <w:r w:rsidRPr="009F5F6A">
        <w:rPr>
          <w:b w:val="0"/>
          <w:sz w:val="24"/>
          <w:szCs w:val="24"/>
        </w:rPr>
        <w:t>.</w:t>
      </w:r>
      <w:bookmarkEnd w:id="391"/>
      <w:bookmarkEnd w:id="392"/>
      <w:bookmarkEnd w:id="393"/>
      <w:bookmarkEnd w:id="394"/>
      <w:bookmarkEnd w:id="395"/>
      <w:bookmarkEnd w:id="396"/>
      <w:bookmarkEnd w:id="397"/>
      <w:bookmarkEnd w:id="398"/>
    </w:p>
    <w:p w:rsidR="00E14E11" w:rsidRPr="009F5F6A" w:rsidRDefault="00E14E11" w:rsidP="00E14E11">
      <w:pPr>
        <w:pStyle w:val="3"/>
        <w:numPr>
          <w:ilvl w:val="0"/>
          <w:numId w:val="0"/>
        </w:numPr>
        <w:ind w:firstLine="709"/>
        <w:jc w:val="both"/>
        <w:rPr>
          <w:b w:val="0"/>
          <w:sz w:val="24"/>
          <w:szCs w:val="24"/>
        </w:rPr>
      </w:pPr>
      <w:bookmarkStart w:id="399" w:name="_Toc469470562"/>
      <w:bookmarkStart w:id="400" w:name="_Toc469479610"/>
      <w:bookmarkStart w:id="401" w:name="_Toc469480347"/>
      <w:bookmarkStart w:id="402" w:name="_Toc471823137"/>
      <w:bookmarkStart w:id="403" w:name="_Toc498511998"/>
      <w:bookmarkStart w:id="404" w:name="_Toc511312818"/>
      <w:bookmarkStart w:id="405" w:name="_Toc511315223"/>
      <w:bookmarkStart w:id="406" w:name="_Toc515529925"/>
      <w:r w:rsidRPr="009F5F6A">
        <w:rPr>
          <w:b w:val="0"/>
          <w:sz w:val="24"/>
          <w:szCs w:val="24"/>
        </w:rPr>
        <w:t xml:space="preserve">б) </w:t>
      </w:r>
      <w:r w:rsidRPr="009F5F6A">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99"/>
      <w:bookmarkEnd w:id="400"/>
      <w:bookmarkEnd w:id="401"/>
      <w:bookmarkEnd w:id="402"/>
      <w:bookmarkEnd w:id="403"/>
      <w:bookmarkEnd w:id="404"/>
      <w:bookmarkEnd w:id="405"/>
      <w:bookmarkEnd w:id="406"/>
    </w:p>
    <w:p w:rsidR="00E14E11" w:rsidRPr="009F5F6A" w:rsidRDefault="00E14E11" w:rsidP="00E14E11">
      <w:pPr>
        <w:pStyle w:val="3"/>
        <w:numPr>
          <w:ilvl w:val="0"/>
          <w:numId w:val="0"/>
        </w:numPr>
        <w:ind w:firstLine="709"/>
        <w:jc w:val="both"/>
        <w:rPr>
          <w:b w:val="0"/>
          <w:sz w:val="24"/>
          <w:szCs w:val="24"/>
        </w:rPr>
      </w:pPr>
      <w:bookmarkStart w:id="407" w:name="_Toc469470563"/>
      <w:bookmarkStart w:id="408" w:name="_Toc469479611"/>
      <w:bookmarkStart w:id="409" w:name="_Toc469480348"/>
      <w:bookmarkStart w:id="410" w:name="_Toc471823138"/>
      <w:bookmarkStart w:id="411" w:name="_Toc498511999"/>
      <w:bookmarkStart w:id="412" w:name="_Toc511312819"/>
      <w:bookmarkStart w:id="413" w:name="_Toc511315224"/>
      <w:bookmarkStart w:id="414" w:name="_Toc515529926"/>
      <w:r w:rsidRPr="009F5F6A">
        <w:rPr>
          <w:b w:val="0"/>
          <w:sz w:val="24"/>
          <w:szCs w:val="24"/>
        </w:rPr>
        <w:t xml:space="preserve">в) </w:t>
      </w:r>
      <w:r w:rsidRPr="009F5F6A">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407"/>
      <w:bookmarkEnd w:id="408"/>
      <w:bookmarkEnd w:id="409"/>
      <w:bookmarkEnd w:id="410"/>
      <w:bookmarkEnd w:id="411"/>
      <w:bookmarkEnd w:id="412"/>
      <w:bookmarkEnd w:id="413"/>
      <w:bookmarkEnd w:id="414"/>
    </w:p>
    <w:p w:rsidR="00E14E11" w:rsidRPr="009F5F6A" w:rsidRDefault="00E14E11" w:rsidP="00E14E11">
      <w:pPr>
        <w:pStyle w:val="3"/>
        <w:numPr>
          <w:ilvl w:val="0"/>
          <w:numId w:val="0"/>
        </w:numPr>
        <w:ind w:firstLine="709"/>
        <w:jc w:val="both"/>
        <w:rPr>
          <w:b w:val="0"/>
          <w:sz w:val="24"/>
          <w:szCs w:val="24"/>
        </w:rPr>
      </w:pPr>
      <w:bookmarkStart w:id="415" w:name="_Toc469470564"/>
      <w:bookmarkStart w:id="416" w:name="_Toc469479612"/>
      <w:bookmarkStart w:id="417" w:name="_Toc469480349"/>
      <w:bookmarkStart w:id="418" w:name="_Toc471823139"/>
      <w:bookmarkStart w:id="419" w:name="_Toc498512000"/>
      <w:bookmarkStart w:id="420" w:name="_Toc511312820"/>
      <w:bookmarkStart w:id="421" w:name="_Toc511315225"/>
      <w:bookmarkStart w:id="422" w:name="_Toc515529927"/>
      <w:r w:rsidRPr="009F5F6A">
        <w:rPr>
          <w:b w:val="0"/>
          <w:sz w:val="24"/>
          <w:szCs w:val="24"/>
        </w:rPr>
        <w:t xml:space="preserve">г) </w:t>
      </w:r>
      <w:r w:rsidRPr="009F5F6A">
        <w:rPr>
          <w:rFonts w:eastAsia="Calibri"/>
          <w:b w:val="0"/>
          <w:sz w:val="24"/>
          <w:szCs w:val="24"/>
        </w:rPr>
        <w:t xml:space="preserve">Куратор </w:t>
      </w:r>
      <w:r w:rsidRPr="009F5F6A">
        <w:rPr>
          <w:b w:val="0"/>
          <w:sz w:val="24"/>
          <w:szCs w:val="24"/>
        </w:rPr>
        <w:t>договора</w:t>
      </w:r>
      <w:r w:rsidRPr="009F5F6A">
        <w:rPr>
          <w:b w:val="0"/>
          <w:sz w:val="24"/>
          <w:szCs w:val="24"/>
          <w:vertAlign w:val="superscript"/>
        </w:rPr>
        <w:footnoteReference w:id="3"/>
      </w:r>
      <w:r w:rsidRPr="009F5F6A">
        <w:rPr>
          <w:rFonts w:eastAsia="Calibri"/>
          <w:b w:val="0"/>
          <w:sz w:val="24"/>
          <w:szCs w:val="24"/>
        </w:rPr>
        <w:t xml:space="preserve"> в течение 1 (одного) рабочего дня </w:t>
      </w:r>
      <w:proofErr w:type="gramStart"/>
      <w:r w:rsidRPr="009F5F6A">
        <w:rPr>
          <w:rFonts w:eastAsia="Calibri"/>
          <w:b w:val="0"/>
          <w:sz w:val="24"/>
          <w:szCs w:val="24"/>
        </w:rPr>
        <w:t>с даты получения</w:t>
      </w:r>
      <w:proofErr w:type="gramEnd"/>
      <w:r w:rsidRPr="009F5F6A">
        <w:rPr>
          <w:rFonts w:eastAsia="Calibri"/>
          <w:b w:val="0"/>
          <w:sz w:val="24"/>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415"/>
      <w:bookmarkEnd w:id="416"/>
      <w:bookmarkEnd w:id="417"/>
      <w:bookmarkEnd w:id="418"/>
      <w:bookmarkEnd w:id="419"/>
      <w:bookmarkEnd w:id="420"/>
      <w:bookmarkEnd w:id="421"/>
      <w:bookmarkEnd w:id="422"/>
      <w:r w:rsidRPr="009F5F6A">
        <w:rPr>
          <w:rFonts w:eastAsia="Calibri"/>
          <w:b w:val="0"/>
          <w:sz w:val="24"/>
          <w:szCs w:val="24"/>
        </w:rPr>
        <w:t xml:space="preserve"> </w:t>
      </w:r>
    </w:p>
    <w:p w:rsidR="00E14E11" w:rsidRPr="009F5F6A" w:rsidRDefault="00E14E11" w:rsidP="00E14E11">
      <w:pPr>
        <w:spacing w:line="264" w:lineRule="auto"/>
        <w:ind w:firstLine="709"/>
        <w:rPr>
          <w:szCs w:val="24"/>
        </w:rPr>
        <w:sectPr w:rsidR="00E14E11" w:rsidRPr="009F5F6A" w:rsidSect="00306748">
          <w:headerReference w:type="even" r:id="rId19"/>
          <w:headerReference w:type="default" r:id="rId20"/>
          <w:footerReference w:type="even" r:id="rId21"/>
          <w:headerReference w:type="first" r:id="rId22"/>
          <w:footerReference w:type="first" r:id="rId23"/>
          <w:pgSz w:w="11907" w:h="16840" w:code="9"/>
          <w:pgMar w:top="1440" w:right="851" w:bottom="776" w:left="1609" w:header="720" w:footer="720" w:gutter="0"/>
          <w:cols w:space="720"/>
          <w:docGrid w:linePitch="360"/>
        </w:sectPr>
      </w:pPr>
    </w:p>
    <w:p w:rsidR="000D1809" w:rsidRPr="009F5F6A" w:rsidRDefault="000D1809" w:rsidP="00363FC9">
      <w:pPr>
        <w:pStyle w:val="1"/>
        <w:numPr>
          <w:ilvl w:val="0"/>
          <w:numId w:val="9"/>
        </w:numPr>
        <w:spacing w:before="0" w:after="120"/>
        <w:ind w:hanging="595"/>
        <w:jc w:val="center"/>
        <w:rPr>
          <w:rFonts w:ascii="Times New Roman" w:hAnsi="Times New Roman"/>
          <w:sz w:val="24"/>
          <w:szCs w:val="24"/>
        </w:rPr>
      </w:pPr>
      <w:bookmarkStart w:id="423" w:name="_Toc254176582"/>
      <w:bookmarkStart w:id="424" w:name="_Toc255985704"/>
      <w:bookmarkStart w:id="425" w:name="_Toc254176583"/>
      <w:bookmarkStart w:id="426" w:name="_Toc255985705"/>
      <w:bookmarkStart w:id="427" w:name="_Toc254176584"/>
      <w:bookmarkStart w:id="428" w:name="_Toc255985706"/>
      <w:bookmarkStart w:id="429" w:name="_Toc254176589"/>
      <w:bookmarkStart w:id="430" w:name="_Toc255985711"/>
      <w:bookmarkStart w:id="431" w:name="_Toc254176602"/>
      <w:bookmarkStart w:id="432" w:name="_Toc255985724"/>
      <w:bookmarkStart w:id="433" w:name="_Toc254176609"/>
      <w:bookmarkStart w:id="434" w:name="_Toc255985731"/>
      <w:bookmarkStart w:id="435" w:name="_Toc254176611"/>
      <w:bookmarkStart w:id="436" w:name="_Toc255985733"/>
      <w:bookmarkStart w:id="437" w:name="_Toc254176621"/>
      <w:bookmarkStart w:id="438" w:name="_Toc255985743"/>
      <w:bookmarkStart w:id="439" w:name="_Toc254176624"/>
      <w:bookmarkStart w:id="440" w:name="_Toc255985746"/>
      <w:bookmarkStart w:id="441" w:name="_Toc254176633"/>
      <w:bookmarkStart w:id="442" w:name="_Toc255985755"/>
      <w:bookmarkStart w:id="443" w:name="_Toc254176635"/>
      <w:bookmarkStart w:id="444" w:name="_Toc255985757"/>
      <w:bookmarkStart w:id="445" w:name="_Toc254176638"/>
      <w:bookmarkStart w:id="446" w:name="_Toc255985760"/>
      <w:bookmarkStart w:id="447" w:name="_Toc254176639"/>
      <w:bookmarkStart w:id="448" w:name="_Toc255985761"/>
      <w:bookmarkStart w:id="449" w:name="_Toc254176645"/>
      <w:bookmarkStart w:id="450" w:name="_Toc255985767"/>
      <w:bookmarkStart w:id="451" w:name="_Toc254176648"/>
      <w:bookmarkStart w:id="452" w:name="_Toc255985770"/>
      <w:bookmarkStart w:id="453" w:name="_Toc254176674"/>
      <w:bookmarkStart w:id="454" w:name="_Toc255985796"/>
      <w:bookmarkStart w:id="455" w:name="_Toc254176683"/>
      <w:bookmarkStart w:id="456" w:name="_Toc255985805"/>
      <w:bookmarkStart w:id="457" w:name="_Toc254176691"/>
      <w:bookmarkStart w:id="458" w:name="_Toc255985813"/>
      <w:bookmarkStart w:id="459" w:name="_Toc254176700"/>
      <w:bookmarkStart w:id="460" w:name="_Toc255985822"/>
      <w:bookmarkStart w:id="461" w:name="_Toc254176709"/>
      <w:bookmarkStart w:id="462" w:name="_Toc255985831"/>
      <w:bookmarkStart w:id="463" w:name="_Toc254176710"/>
      <w:bookmarkStart w:id="464" w:name="_Toc255985832"/>
      <w:bookmarkStart w:id="465" w:name="_Toc254176725"/>
      <w:bookmarkStart w:id="466" w:name="_Toc255985847"/>
      <w:bookmarkStart w:id="467" w:name="_Toc254176736"/>
      <w:bookmarkStart w:id="468" w:name="_Toc255985858"/>
      <w:bookmarkStart w:id="469" w:name="_Toc254176743"/>
      <w:bookmarkStart w:id="470" w:name="_Toc255985865"/>
      <w:bookmarkStart w:id="471" w:name="_Toc254176749"/>
      <w:bookmarkStart w:id="472" w:name="_Toc255985871"/>
      <w:bookmarkStart w:id="473" w:name="_Toc254176751"/>
      <w:bookmarkStart w:id="474" w:name="_Toc255985873"/>
      <w:bookmarkStart w:id="475" w:name="_Toc254176766"/>
      <w:bookmarkStart w:id="476" w:name="_Toc255985888"/>
      <w:bookmarkStart w:id="477" w:name="_Toc254176768"/>
      <w:bookmarkStart w:id="478" w:name="_Toc255985890"/>
      <w:bookmarkStart w:id="479" w:name="_Toc254176772"/>
      <w:bookmarkStart w:id="480" w:name="_Toc255985894"/>
      <w:bookmarkStart w:id="481" w:name="_Toc254176776"/>
      <w:bookmarkStart w:id="482" w:name="_Toc255985898"/>
      <w:bookmarkStart w:id="483" w:name="_Toc254176791"/>
      <w:bookmarkStart w:id="484" w:name="_Toc255985913"/>
      <w:bookmarkStart w:id="485" w:name="_Toc254176803"/>
      <w:bookmarkStart w:id="486" w:name="_Toc255985925"/>
      <w:bookmarkStart w:id="487" w:name="_Toc254176822"/>
      <w:bookmarkStart w:id="488" w:name="_Toc255985944"/>
      <w:bookmarkStart w:id="489" w:name="_Toc254176823"/>
      <w:bookmarkStart w:id="490" w:name="_Toc255985945"/>
      <w:bookmarkStart w:id="491" w:name="_Toc254176826"/>
      <w:bookmarkStart w:id="492" w:name="_Toc255985948"/>
      <w:bookmarkStart w:id="493" w:name="_Toc254176827"/>
      <w:bookmarkStart w:id="494" w:name="_Toc255985949"/>
      <w:bookmarkStart w:id="495" w:name="_Toc254176832"/>
      <w:bookmarkStart w:id="496" w:name="_Toc255985954"/>
      <w:bookmarkStart w:id="497" w:name="_Toc254176851"/>
      <w:bookmarkStart w:id="498" w:name="_Toc255985973"/>
      <w:bookmarkStart w:id="499" w:name="_Toc254176853"/>
      <w:bookmarkStart w:id="500" w:name="_Toc255985975"/>
      <w:bookmarkStart w:id="501" w:name="_Toc254176858"/>
      <w:bookmarkStart w:id="502" w:name="_Toc255985980"/>
      <w:bookmarkStart w:id="503" w:name="_Toc254176861"/>
      <w:bookmarkStart w:id="504" w:name="_Toc255985983"/>
      <w:bookmarkStart w:id="505" w:name="_Toc254176868"/>
      <w:bookmarkStart w:id="506" w:name="_Toc255985990"/>
      <w:bookmarkStart w:id="507" w:name="_Toc254176869"/>
      <w:bookmarkStart w:id="508" w:name="_Toc255985991"/>
      <w:bookmarkStart w:id="509" w:name="_Toc254176874"/>
      <w:bookmarkStart w:id="510" w:name="_Toc255985996"/>
      <w:bookmarkStart w:id="511" w:name="_Toc254176875"/>
      <w:bookmarkStart w:id="512" w:name="_Toc255985997"/>
      <w:bookmarkStart w:id="513" w:name="_Toc254176880"/>
      <w:bookmarkStart w:id="514" w:name="_Toc255986002"/>
      <w:bookmarkStart w:id="515" w:name="_Toc254176881"/>
      <w:bookmarkStart w:id="516" w:name="_Toc255986003"/>
      <w:bookmarkStart w:id="517" w:name="_Toc254176922"/>
      <w:bookmarkStart w:id="518" w:name="_Toc255986044"/>
      <w:bookmarkStart w:id="519" w:name="_Toc254176925"/>
      <w:bookmarkStart w:id="520" w:name="_Toc255986047"/>
      <w:bookmarkStart w:id="521" w:name="_Toc254176926"/>
      <w:bookmarkStart w:id="522" w:name="_Toc255986048"/>
      <w:bookmarkStart w:id="523" w:name="_Toc254176939"/>
      <w:bookmarkStart w:id="524" w:name="_Toc255986061"/>
      <w:bookmarkStart w:id="525" w:name="_Toc254176953"/>
      <w:bookmarkStart w:id="526" w:name="_Toc255986075"/>
      <w:bookmarkStart w:id="527" w:name="_Toc254176962"/>
      <w:bookmarkStart w:id="528" w:name="_Toc255986084"/>
      <w:bookmarkStart w:id="529" w:name="_Toc254176963"/>
      <w:bookmarkStart w:id="530" w:name="_Toc255986085"/>
      <w:bookmarkStart w:id="531" w:name="_Toc254176992"/>
      <w:bookmarkStart w:id="532" w:name="_Toc255986114"/>
      <w:bookmarkStart w:id="533" w:name="_Toc254177022"/>
      <w:bookmarkStart w:id="534" w:name="_Toc255986144"/>
      <w:bookmarkStart w:id="535" w:name="_Toc254177026"/>
      <w:bookmarkStart w:id="536" w:name="_Toc255986148"/>
      <w:bookmarkStart w:id="537" w:name="_Toc254177027"/>
      <w:bookmarkStart w:id="538" w:name="_Toc255986149"/>
      <w:bookmarkStart w:id="539" w:name="_Toc254177029"/>
      <w:bookmarkStart w:id="540" w:name="_Toc255986151"/>
      <w:bookmarkStart w:id="541" w:name="_Toc254177038"/>
      <w:bookmarkStart w:id="542" w:name="_Toc255986160"/>
      <w:bookmarkStart w:id="543" w:name="_Toc254177039"/>
      <w:bookmarkStart w:id="544" w:name="_Toc255986161"/>
      <w:bookmarkStart w:id="545" w:name="_Toc254177040"/>
      <w:bookmarkStart w:id="546" w:name="_Toc255986162"/>
      <w:bookmarkStart w:id="547" w:name="_Toc254177086"/>
      <w:bookmarkStart w:id="548" w:name="_Toc255986208"/>
      <w:bookmarkStart w:id="549" w:name="_Toc254177087"/>
      <w:bookmarkStart w:id="550" w:name="_Toc255986209"/>
      <w:bookmarkStart w:id="551" w:name="_Toc254177089"/>
      <w:bookmarkStart w:id="552" w:name="_Toc255986211"/>
      <w:bookmarkStart w:id="553" w:name="_Toc254177095"/>
      <w:bookmarkStart w:id="554" w:name="_Toc255986217"/>
      <w:bookmarkStart w:id="555" w:name="_Toc254177096"/>
      <w:bookmarkStart w:id="556" w:name="_Toc255986218"/>
      <w:bookmarkStart w:id="557" w:name="_Toc254177099"/>
      <w:bookmarkStart w:id="558" w:name="_Toc255986221"/>
      <w:bookmarkStart w:id="559" w:name="_Toc254177100"/>
      <w:bookmarkStart w:id="560" w:name="_Toc255986222"/>
      <w:bookmarkStart w:id="561" w:name="_Toc254177101"/>
      <w:bookmarkStart w:id="562" w:name="_Toc255986223"/>
      <w:bookmarkStart w:id="563" w:name="_Toc254177102"/>
      <w:bookmarkStart w:id="564" w:name="_Toc255986224"/>
      <w:bookmarkStart w:id="565" w:name="_Toc252382046"/>
      <w:bookmarkStart w:id="566" w:name="_Toc252453629"/>
      <w:bookmarkStart w:id="567" w:name="_Toc254177103"/>
      <w:bookmarkStart w:id="568" w:name="_Toc255986225"/>
      <w:bookmarkStart w:id="569" w:name="_Toc252382299"/>
      <w:bookmarkStart w:id="570" w:name="_Toc252453882"/>
      <w:bookmarkStart w:id="571" w:name="_Toc254177356"/>
      <w:bookmarkStart w:id="572" w:name="_Toc255986478"/>
      <w:bookmarkStart w:id="573" w:name="_Toc252382300"/>
      <w:bookmarkStart w:id="574" w:name="_Toc252453883"/>
      <w:bookmarkStart w:id="575" w:name="_Toc254177357"/>
      <w:bookmarkStart w:id="576" w:name="_Toc255986479"/>
      <w:bookmarkStart w:id="577" w:name="_Toc252382302"/>
      <w:bookmarkStart w:id="578" w:name="_Toc252453885"/>
      <w:bookmarkStart w:id="579" w:name="_Toc254177359"/>
      <w:bookmarkStart w:id="580" w:name="_Toc255986481"/>
      <w:bookmarkStart w:id="581" w:name="_Toc252382320"/>
      <w:bookmarkStart w:id="582" w:name="_Toc252453903"/>
      <w:bookmarkStart w:id="583" w:name="_Toc254177377"/>
      <w:bookmarkStart w:id="584" w:name="_Toc255986499"/>
      <w:bookmarkStart w:id="585" w:name="_Toc252382327"/>
      <w:bookmarkStart w:id="586" w:name="_Toc252453910"/>
      <w:bookmarkStart w:id="587" w:name="_Toc254177384"/>
      <w:bookmarkStart w:id="588" w:name="_Toc255986506"/>
      <w:bookmarkStart w:id="589" w:name="_Toc252382344"/>
      <w:bookmarkStart w:id="590" w:name="_Toc252453927"/>
      <w:bookmarkStart w:id="591" w:name="_Toc254177401"/>
      <w:bookmarkStart w:id="592" w:name="_Toc255986523"/>
      <w:bookmarkStart w:id="593" w:name="_Toc252382409"/>
      <w:bookmarkStart w:id="594" w:name="_Toc252453992"/>
      <w:bookmarkStart w:id="595" w:name="_Toc254177466"/>
      <w:bookmarkStart w:id="596" w:name="_Toc255986588"/>
      <w:bookmarkStart w:id="597" w:name="_Toc252382410"/>
      <w:bookmarkStart w:id="598" w:name="_Toc252453993"/>
      <w:bookmarkStart w:id="599" w:name="_Toc254177467"/>
      <w:bookmarkStart w:id="600" w:name="_Toc255986589"/>
      <w:bookmarkStart w:id="601" w:name="_Toc252382414"/>
      <w:bookmarkStart w:id="602" w:name="_Toc252453997"/>
      <w:bookmarkStart w:id="603" w:name="_Toc254177471"/>
      <w:bookmarkStart w:id="604" w:name="_Toc255986593"/>
      <w:bookmarkStart w:id="605" w:name="_Toc252382418"/>
      <w:bookmarkStart w:id="606" w:name="_Toc252454001"/>
      <w:bookmarkStart w:id="607" w:name="_Toc254177475"/>
      <w:bookmarkStart w:id="608" w:name="_Toc255986597"/>
      <w:bookmarkStart w:id="609" w:name="_Toc252382421"/>
      <w:bookmarkStart w:id="610" w:name="_Toc252454004"/>
      <w:bookmarkStart w:id="611" w:name="_Toc254177478"/>
      <w:bookmarkStart w:id="612" w:name="_Toc255986600"/>
      <w:bookmarkStart w:id="613" w:name="_Toc252382442"/>
      <w:bookmarkStart w:id="614" w:name="_Toc252454025"/>
      <w:bookmarkStart w:id="615" w:name="_Toc254177499"/>
      <w:bookmarkStart w:id="616" w:name="_Toc255986621"/>
      <w:bookmarkStart w:id="617" w:name="_Toc252382488"/>
      <w:bookmarkStart w:id="618" w:name="_Toc252454071"/>
      <w:bookmarkStart w:id="619" w:name="_Toc254177545"/>
      <w:bookmarkStart w:id="620" w:name="_Toc255986667"/>
      <w:bookmarkStart w:id="621" w:name="_Toc252382509"/>
      <w:bookmarkStart w:id="622" w:name="_Toc252454092"/>
      <w:bookmarkStart w:id="623" w:name="_Toc254177566"/>
      <w:bookmarkStart w:id="624" w:name="_Toc255986688"/>
      <w:bookmarkStart w:id="625" w:name="_Toc252382530"/>
      <w:bookmarkStart w:id="626" w:name="_Toc252454113"/>
      <w:bookmarkStart w:id="627" w:name="_Toc254177587"/>
      <w:bookmarkStart w:id="628" w:name="_Toc255986709"/>
      <w:bookmarkStart w:id="629" w:name="_Toc252382593"/>
      <w:bookmarkStart w:id="630" w:name="_Toc252454176"/>
      <w:bookmarkStart w:id="631" w:name="_Toc254177650"/>
      <w:bookmarkStart w:id="632" w:name="_Toc255986772"/>
      <w:bookmarkStart w:id="633" w:name="_Toc252382614"/>
      <w:bookmarkStart w:id="634" w:name="_Toc252454197"/>
      <w:bookmarkStart w:id="635" w:name="_Toc254177671"/>
      <w:bookmarkStart w:id="636" w:name="_Toc255986793"/>
      <w:bookmarkStart w:id="637" w:name="_Toc252382635"/>
      <w:bookmarkStart w:id="638" w:name="_Toc252454218"/>
      <w:bookmarkStart w:id="639" w:name="_Toc254177692"/>
      <w:bookmarkStart w:id="640" w:name="_Toc255986814"/>
      <w:bookmarkStart w:id="641" w:name="_Toc252382656"/>
      <w:bookmarkStart w:id="642" w:name="_Toc252454239"/>
      <w:bookmarkStart w:id="643" w:name="_Toc254177713"/>
      <w:bookmarkStart w:id="644" w:name="_Toc255986835"/>
      <w:bookmarkStart w:id="645" w:name="_Toc252382677"/>
      <w:bookmarkStart w:id="646" w:name="_Toc252454260"/>
      <w:bookmarkStart w:id="647" w:name="_Toc254177734"/>
      <w:bookmarkStart w:id="648" w:name="_Toc255986856"/>
      <w:bookmarkStart w:id="649" w:name="_Toc252382718"/>
      <w:bookmarkStart w:id="650" w:name="_Toc252454301"/>
      <w:bookmarkStart w:id="651" w:name="_Toc254177775"/>
      <w:bookmarkStart w:id="652" w:name="_Toc255986897"/>
      <w:bookmarkStart w:id="653" w:name="_Toc252382719"/>
      <w:bookmarkStart w:id="654" w:name="_Toc252454302"/>
      <w:bookmarkStart w:id="655" w:name="_Toc254177776"/>
      <w:bookmarkStart w:id="656" w:name="_Toc255986898"/>
      <w:bookmarkStart w:id="657" w:name="_Toc252382725"/>
      <w:bookmarkStart w:id="658" w:name="_Toc252454308"/>
      <w:bookmarkStart w:id="659" w:name="_Toc254177782"/>
      <w:bookmarkStart w:id="660" w:name="_Toc255986904"/>
      <w:bookmarkStart w:id="661" w:name="_Toc252382727"/>
      <w:bookmarkStart w:id="662" w:name="_Toc252454310"/>
      <w:bookmarkStart w:id="663" w:name="_Toc254177784"/>
      <w:bookmarkStart w:id="664" w:name="_Toc255986906"/>
      <w:bookmarkStart w:id="665" w:name="_Toc252382730"/>
      <w:bookmarkStart w:id="666" w:name="_Toc252454313"/>
      <w:bookmarkStart w:id="667" w:name="_Toc254177787"/>
      <w:bookmarkStart w:id="668" w:name="_Toc255986909"/>
      <w:bookmarkStart w:id="669" w:name="_Toc252382731"/>
      <w:bookmarkStart w:id="670" w:name="_Toc252454314"/>
      <w:bookmarkStart w:id="671" w:name="_Toc254177788"/>
      <w:bookmarkStart w:id="672" w:name="_Toc255986910"/>
      <w:bookmarkStart w:id="673" w:name="_Toc252382737"/>
      <w:bookmarkStart w:id="674" w:name="_Toc252454320"/>
      <w:bookmarkStart w:id="675" w:name="_Toc254177794"/>
      <w:bookmarkStart w:id="676" w:name="_Toc255986916"/>
      <w:bookmarkStart w:id="677" w:name="_Toc252382738"/>
      <w:bookmarkStart w:id="678" w:name="_Toc252454321"/>
      <w:bookmarkStart w:id="679" w:name="_Toc254177795"/>
      <w:bookmarkStart w:id="680" w:name="_Toc255986917"/>
      <w:bookmarkStart w:id="681" w:name="_Toc252382740"/>
      <w:bookmarkStart w:id="682" w:name="_Toc252454323"/>
      <w:bookmarkStart w:id="683" w:name="_Toc254177797"/>
      <w:bookmarkStart w:id="684" w:name="_Toc255986919"/>
      <w:bookmarkStart w:id="685" w:name="_Toc252382743"/>
      <w:bookmarkStart w:id="686" w:name="_Toc252454326"/>
      <w:bookmarkStart w:id="687" w:name="_Toc254177800"/>
      <w:bookmarkStart w:id="688" w:name="_Toc255986922"/>
      <w:bookmarkStart w:id="689" w:name="_Toc252382747"/>
      <w:bookmarkStart w:id="690" w:name="_Toc252454330"/>
      <w:bookmarkStart w:id="691" w:name="_Toc254177804"/>
      <w:bookmarkStart w:id="692" w:name="_Toc255986926"/>
      <w:bookmarkStart w:id="693" w:name="_Toc252382751"/>
      <w:bookmarkStart w:id="694" w:name="_Toc252454334"/>
      <w:bookmarkStart w:id="695" w:name="_Toc254177808"/>
      <w:bookmarkStart w:id="696" w:name="_Toc255986930"/>
      <w:bookmarkStart w:id="697" w:name="_Toc252382778"/>
      <w:bookmarkStart w:id="698" w:name="_Toc252454361"/>
      <w:bookmarkStart w:id="699" w:name="_Toc254177835"/>
      <w:bookmarkStart w:id="700" w:name="_Toc255986957"/>
      <w:bookmarkStart w:id="701" w:name="_Toc252382782"/>
      <w:bookmarkStart w:id="702" w:name="_Toc252454365"/>
      <w:bookmarkStart w:id="703" w:name="_Toc254177839"/>
      <w:bookmarkStart w:id="704" w:name="_Toc255986961"/>
      <w:bookmarkStart w:id="705" w:name="_Toc252382785"/>
      <w:bookmarkStart w:id="706" w:name="_Toc252454368"/>
      <w:bookmarkStart w:id="707" w:name="_Toc254177842"/>
      <w:bookmarkStart w:id="708" w:name="_Toc255986964"/>
      <w:bookmarkStart w:id="709" w:name="_Toc252382786"/>
      <w:bookmarkStart w:id="710" w:name="_Toc252454369"/>
      <w:bookmarkStart w:id="711" w:name="_Toc254177843"/>
      <w:bookmarkStart w:id="712" w:name="_Toc255986965"/>
      <w:bookmarkStart w:id="713" w:name="_Toc252382791"/>
      <w:bookmarkStart w:id="714" w:name="_Toc252454374"/>
      <w:bookmarkStart w:id="715" w:name="_Toc254177848"/>
      <w:bookmarkStart w:id="716" w:name="_Toc255986970"/>
      <w:bookmarkStart w:id="717" w:name="_Toc252382794"/>
      <w:bookmarkStart w:id="718" w:name="_Toc252454377"/>
      <w:bookmarkStart w:id="719" w:name="_Toc254177851"/>
      <w:bookmarkStart w:id="720" w:name="_Toc255986973"/>
      <w:bookmarkStart w:id="721" w:name="_Toc252382802"/>
      <w:bookmarkStart w:id="722" w:name="_Toc252454385"/>
      <w:bookmarkStart w:id="723" w:name="_Toc254177859"/>
      <w:bookmarkStart w:id="724" w:name="_Toc255986981"/>
      <w:bookmarkStart w:id="725" w:name="_Toc252382803"/>
      <w:bookmarkStart w:id="726" w:name="_Toc252454386"/>
      <w:bookmarkStart w:id="727" w:name="_Toc254177860"/>
      <w:bookmarkStart w:id="728" w:name="_Toc255986982"/>
      <w:bookmarkStart w:id="729" w:name="_Toc252382809"/>
      <w:bookmarkStart w:id="730" w:name="_Toc252454392"/>
      <w:bookmarkStart w:id="731" w:name="_Toc254177866"/>
      <w:bookmarkStart w:id="732" w:name="_Toc255986988"/>
      <w:bookmarkStart w:id="733" w:name="_Toc252382811"/>
      <w:bookmarkStart w:id="734" w:name="_Toc252454394"/>
      <w:bookmarkStart w:id="735" w:name="_Toc254177868"/>
      <w:bookmarkStart w:id="736" w:name="_Toc255986990"/>
      <w:bookmarkStart w:id="737" w:name="_Toc252382820"/>
      <w:bookmarkStart w:id="738" w:name="_Toc252454403"/>
      <w:bookmarkStart w:id="739" w:name="_Toc254177877"/>
      <w:bookmarkStart w:id="740" w:name="_Toc255986999"/>
      <w:bookmarkStart w:id="741" w:name="_Toc252382827"/>
      <w:bookmarkStart w:id="742" w:name="_Toc252454410"/>
      <w:bookmarkStart w:id="743" w:name="_Toc254177884"/>
      <w:bookmarkStart w:id="744" w:name="_Toc255987006"/>
      <w:bookmarkStart w:id="745" w:name="_Toc252382834"/>
      <w:bookmarkStart w:id="746" w:name="_Toc252454417"/>
      <w:bookmarkStart w:id="747" w:name="_Toc254177891"/>
      <w:bookmarkStart w:id="748" w:name="_Toc255987013"/>
      <w:bookmarkStart w:id="749" w:name="_Toc252382841"/>
      <w:bookmarkStart w:id="750" w:name="_Toc252454424"/>
      <w:bookmarkStart w:id="751" w:name="_Toc254177898"/>
      <w:bookmarkStart w:id="752" w:name="_Toc255987020"/>
      <w:bookmarkStart w:id="753" w:name="_Toc252382848"/>
      <w:bookmarkStart w:id="754" w:name="_Toc252454431"/>
      <w:bookmarkStart w:id="755" w:name="_Toc254177905"/>
      <w:bookmarkStart w:id="756" w:name="_Toc255987027"/>
      <w:bookmarkStart w:id="757" w:name="_Toc252382855"/>
      <w:bookmarkStart w:id="758" w:name="_Toc252454438"/>
      <w:bookmarkStart w:id="759" w:name="_Toc254177912"/>
      <w:bookmarkStart w:id="760" w:name="_Toc255987034"/>
      <w:bookmarkStart w:id="761" w:name="_Toc252382856"/>
      <w:bookmarkStart w:id="762" w:name="_Toc252454439"/>
      <w:bookmarkStart w:id="763" w:name="_Toc254177913"/>
      <w:bookmarkStart w:id="764" w:name="_Toc255987035"/>
      <w:bookmarkStart w:id="765" w:name="_Toc252382857"/>
      <w:bookmarkStart w:id="766" w:name="_Toc252454440"/>
      <w:bookmarkStart w:id="767" w:name="_Toc254177914"/>
      <w:bookmarkStart w:id="768" w:name="_Toc255987036"/>
      <w:bookmarkStart w:id="769" w:name="_Toc252382858"/>
      <w:bookmarkStart w:id="770" w:name="_Toc252454441"/>
      <w:bookmarkStart w:id="771" w:name="_Toc254177915"/>
      <w:bookmarkStart w:id="772" w:name="_Toc255987037"/>
      <w:bookmarkStart w:id="773" w:name="_Toc252382859"/>
      <w:bookmarkStart w:id="774" w:name="_Toc252454442"/>
      <w:bookmarkStart w:id="775" w:name="_Toc254177916"/>
      <w:bookmarkStart w:id="776" w:name="_Toc255987038"/>
      <w:bookmarkStart w:id="777" w:name="_Toc252382860"/>
      <w:bookmarkStart w:id="778" w:name="_Toc252454443"/>
      <w:bookmarkStart w:id="779" w:name="_Toc254177917"/>
      <w:bookmarkStart w:id="780" w:name="_Toc255987039"/>
      <w:bookmarkStart w:id="781" w:name="_Toc252382861"/>
      <w:bookmarkStart w:id="782" w:name="_Toc252454444"/>
      <w:bookmarkStart w:id="783" w:name="_Toc254177918"/>
      <w:bookmarkStart w:id="784" w:name="_Toc255987040"/>
      <w:bookmarkStart w:id="785" w:name="_Toc252382862"/>
      <w:bookmarkStart w:id="786" w:name="_Toc252454445"/>
      <w:bookmarkStart w:id="787" w:name="_Toc254177919"/>
      <w:bookmarkStart w:id="788" w:name="_Toc255987041"/>
      <w:bookmarkStart w:id="789" w:name="_Toc252382863"/>
      <w:bookmarkStart w:id="790" w:name="_Toc252454446"/>
      <w:bookmarkStart w:id="791" w:name="_Toc254177920"/>
      <w:bookmarkStart w:id="792" w:name="_Toc255987042"/>
      <w:bookmarkStart w:id="793" w:name="_Toc252382864"/>
      <w:bookmarkStart w:id="794" w:name="_Toc252454447"/>
      <w:bookmarkStart w:id="795" w:name="_Toc254177921"/>
      <w:bookmarkStart w:id="796" w:name="_Toc255987043"/>
      <w:bookmarkStart w:id="797" w:name="_Toc252382865"/>
      <w:bookmarkStart w:id="798" w:name="_Toc252454448"/>
      <w:bookmarkStart w:id="799" w:name="_Toc254177922"/>
      <w:bookmarkStart w:id="800" w:name="_Toc255987044"/>
      <w:bookmarkStart w:id="801" w:name="_Toc252382868"/>
      <w:bookmarkStart w:id="802" w:name="_Toc252454451"/>
      <w:bookmarkStart w:id="803" w:name="_Toc254177925"/>
      <w:bookmarkStart w:id="804" w:name="_Toc255987047"/>
      <w:bookmarkStart w:id="805" w:name="_Toc252382870"/>
      <w:bookmarkStart w:id="806" w:name="_Toc252454453"/>
      <w:bookmarkStart w:id="807" w:name="_Toc254177927"/>
      <w:bookmarkStart w:id="808" w:name="_Toc255987049"/>
      <w:bookmarkStart w:id="809" w:name="_Toc252382872"/>
      <w:bookmarkStart w:id="810" w:name="_Toc252454455"/>
      <w:bookmarkStart w:id="811" w:name="_Toc254177929"/>
      <w:bookmarkStart w:id="812" w:name="_Toc255987051"/>
      <w:bookmarkStart w:id="813" w:name="_Toc252382874"/>
      <w:bookmarkStart w:id="814" w:name="_Toc252454457"/>
      <w:bookmarkStart w:id="815" w:name="_Toc254177931"/>
      <w:bookmarkStart w:id="816" w:name="_Toc255987053"/>
      <w:bookmarkStart w:id="817" w:name="_Toc252382879"/>
      <w:bookmarkStart w:id="818" w:name="_Toc252454462"/>
      <w:bookmarkStart w:id="819" w:name="_Toc254177936"/>
      <w:bookmarkStart w:id="820" w:name="_Toc255987058"/>
      <w:bookmarkStart w:id="821" w:name="_Toc252382882"/>
      <w:bookmarkStart w:id="822" w:name="_Toc252454465"/>
      <w:bookmarkStart w:id="823" w:name="_Toc254177939"/>
      <w:bookmarkStart w:id="824" w:name="_Toc255987061"/>
      <w:bookmarkStart w:id="825" w:name="_Toc252382883"/>
      <w:bookmarkStart w:id="826" w:name="_Toc252454466"/>
      <w:bookmarkStart w:id="827" w:name="_Toc254177940"/>
      <w:bookmarkStart w:id="828" w:name="_Toc255987062"/>
      <w:bookmarkStart w:id="829" w:name="_Toc252382884"/>
      <w:bookmarkStart w:id="830" w:name="_Toc252454467"/>
      <w:bookmarkStart w:id="831" w:name="_Toc254177941"/>
      <w:bookmarkStart w:id="832" w:name="_Toc255987063"/>
      <w:bookmarkStart w:id="833" w:name="_Toc252382887"/>
      <w:bookmarkStart w:id="834" w:name="_Toc252454470"/>
      <w:bookmarkStart w:id="835" w:name="_Toc254177944"/>
      <w:bookmarkStart w:id="836" w:name="_Toc255987066"/>
      <w:bookmarkStart w:id="837" w:name="_Toc252382888"/>
      <w:bookmarkStart w:id="838" w:name="_Toc252454471"/>
      <w:bookmarkStart w:id="839" w:name="_Toc254177945"/>
      <w:bookmarkStart w:id="840" w:name="_Toc255987067"/>
      <w:bookmarkStart w:id="841" w:name="_Toc252382889"/>
      <w:bookmarkStart w:id="842" w:name="_Toc252454472"/>
      <w:bookmarkStart w:id="843" w:name="_Toc254177946"/>
      <w:bookmarkStart w:id="844" w:name="_Toc255987068"/>
      <w:bookmarkStart w:id="845" w:name="_Toc252382890"/>
      <w:bookmarkStart w:id="846" w:name="_Toc252454473"/>
      <w:bookmarkStart w:id="847" w:name="_Toc254177947"/>
      <w:bookmarkStart w:id="848" w:name="_Toc255987069"/>
      <w:bookmarkStart w:id="849" w:name="_Ref442254056"/>
      <w:bookmarkStart w:id="850" w:name="_Toc515529928"/>
      <w:bookmarkEnd w:id="185"/>
      <w:bookmarkEnd w:id="186"/>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r w:rsidRPr="009F5F6A">
        <w:rPr>
          <w:rFonts w:ascii="Times New Roman" w:hAnsi="Times New Roman"/>
          <w:sz w:val="24"/>
          <w:szCs w:val="24"/>
        </w:rPr>
        <w:lastRenderedPageBreak/>
        <w:t>ПОРЯДОК ПРОВЕДЕНИЯ КОНКУРСА. ИНСТРУКЦИИ ПО ПОДГОТОВКЕ КОНКУРСНЫХ ЗАЯВОК</w:t>
      </w:r>
      <w:bookmarkEnd w:id="187"/>
      <w:bookmarkEnd w:id="188"/>
      <w:bookmarkEnd w:id="189"/>
      <w:bookmarkEnd w:id="190"/>
      <w:bookmarkEnd w:id="191"/>
      <w:bookmarkEnd w:id="192"/>
      <w:bookmarkEnd w:id="193"/>
      <w:bookmarkEnd w:id="849"/>
      <w:bookmarkEnd w:id="850"/>
    </w:p>
    <w:p w:rsidR="000D1809" w:rsidRPr="009F5F6A" w:rsidRDefault="000D1809" w:rsidP="00363FC9">
      <w:pPr>
        <w:pStyle w:val="2"/>
        <w:keepNext/>
        <w:numPr>
          <w:ilvl w:val="1"/>
          <w:numId w:val="9"/>
        </w:numPr>
        <w:tabs>
          <w:tab w:val="num" w:pos="1620"/>
        </w:tabs>
        <w:suppressAutoHyphens/>
        <w:spacing w:after="120" w:line="240" w:lineRule="auto"/>
        <w:jc w:val="left"/>
        <w:rPr>
          <w:bCs/>
          <w:sz w:val="24"/>
          <w:szCs w:val="24"/>
        </w:rPr>
      </w:pPr>
      <w:bookmarkStart w:id="851" w:name="_Ref440305687"/>
      <w:bookmarkStart w:id="852" w:name="_Toc518119235"/>
      <w:bookmarkStart w:id="853" w:name="_Toc55193148"/>
      <w:bookmarkStart w:id="854" w:name="_Toc55285342"/>
      <w:bookmarkStart w:id="855" w:name="_Toc55305379"/>
      <w:bookmarkStart w:id="856" w:name="_Toc57314641"/>
      <w:bookmarkStart w:id="857" w:name="_Toc69728964"/>
      <w:bookmarkStart w:id="858" w:name="_Toc98251713"/>
      <w:bookmarkStart w:id="859" w:name="_Toc298234666"/>
      <w:bookmarkStart w:id="860" w:name="_Toc255985666"/>
      <w:bookmarkStart w:id="861" w:name="_Toc515529929"/>
      <w:bookmarkEnd w:id="194"/>
      <w:r w:rsidRPr="009F5F6A">
        <w:rPr>
          <w:bCs/>
          <w:sz w:val="24"/>
          <w:szCs w:val="24"/>
        </w:rPr>
        <w:t>Общий порядок проведения конкурса</w:t>
      </w:r>
      <w:bookmarkEnd w:id="851"/>
      <w:bookmarkEnd w:id="852"/>
      <w:bookmarkEnd w:id="853"/>
      <w:bookmarkEnd w:id="854"/>
      <w:bookmarkEnd w:id="855"/>
      <w:bookmarkEnd w:id="856"/>
      <w:bookmarkEnd w:id="857"/>
      <w:bookmarkEnd w:id="858"/>
      <w:bookmarkEnd w:id="859"/>
      <w:bookmarkEnd w:id="860"/>
      <w:bookmarkEnd w:id="861"/>
    </w:p>
    <w:p w:rsidR="000D1809" w:rsidRPr="009F5F6A" w:rsidRDefault="000D1809" w:rsidP="00822777">
      <w:pPr>
        <w:pStyle w:val="Times12"/>
        <w:numPr>
          <w:ilvl w:val="2"/>
          <w:numId w:val="59"/>
        </w:numPr>
        <w:spacing w:after="120"/>
        <w:ind w:left="0" w:firstLine="567"/>
        <w:rPr>
          <w:szCs w:val="24"/>
        </w:rPr>
      </w:pPr>
      <w:r w:rsidRPr="009F5F6A">
        <w:rPr>
          <w:szCs w:val="24"/>
        </w:rPr>
        <w:t>Конкурс проводится в следующем порядке:</w:t>
      </w:r>
    </w:p>
    <w:p w:rsidR="000D1809" w:rsidRPr="009F5F6A" w:rsidRDefault="000D1809" w:rsidP="00363FC9">
      <w:pPr>
        <w:pStyle w:val="Times12"/>
        <w:numPr>
          <w:ilvl w:val="0"/>
          <w:numId w:val="11"/>
        </w:numPr>
        <w:spacing w:after="120"/>
        <w:rPr>
          <w:szCs w:val="24"/>
        </w:rPr>
      </w:pPr>
      <w:r w:rsidRPr="009F5F6A">
        <w:rPr>
          <w:szCs w:val="24"/>
        </w:rPr>
        <w:t xml:space="preserve">Публикация Извещения о проведении конкурса </w:t>
      </w:r>
      <w:r w:rsidR="004D0F08" w:rsidRPr="009F5F6A">
        <w:rPr>
          <w:szCs w:val="24"/>
        </w:rPr>
        <w:t>и</w:t>
      </w:r>
      <w:r w:rsidRPr="009F5F6A">
        <w:rPr>
          <w:szCs w:val="24"/>
        </w:rPr>
        <w:t xml:space="preserve"> Конкурсной документации (п.</w:t>
      </w:r>
      <w:r w:rsidR="004D0F08" w:rsidRPr="009F5F6A">
        <w:rPr>
          <w:szCs w:val="24"/>
        </w:rPr>
        <w:t> </w:t>
      </w:r>
      <w:r w:rsidR="000A775A" w:rsidRPr="009F5F6A">
        <w:fldChar w:fldCharType="begin"/>
      </w:r>
      <w:r w:rsidR="000A775A" w:rsidRPr="009F5F6A">
        <w:instrText xml:space="preserve"> REF _Ref303250835 \r \h  \* MERGEFORMAT </w:instrText>
      </w:r>
      <w:r w:rsidR="000A775A" w:rsidRPr="009F5F6A">
        <w:fldChar w:fldCharType="separate"/>
      </w:r>
      <w:r w:rsidR="0010016D" w:rsidRPr="009F5F6A">
        <w:rPr>
          <w:szCs w:val="24"/>
        </w:rPr>
        <w:t>3.2</w:t>
      </w:r>
      <w:r w:rsidR="000A775A" w:rsidRPr="009F5F6A">
        <w:fldChar w:fldCharType="end"/>
      </w:r>
      <w:r w:rsidRPr="009F5F6A">
        <w:rPr>
          <w:szCs w:val="24"/>
        </w:rPr>
        <w:t>);</w:t>
      </w:r>
    </w:p>
    <w:p w:rsidR="000D1809" w:rsidRPr="009F5F6A" w:rsidRDefault="00AB68DE" w:rsidP="00363FC9">
      <w:pPr>
        <w:pStyle w:val="Times12"/>
        <w:numPr>
          <w:ilvl w:val="0"/>
          <w:numId w:val="11"/>
        </w:numPr>
        <w:spacing w:after="120"/>
        <w:rPr>
          <w:szCs w:val="24"/>
        </w:rPr>
      </w:pPr>
      <w:r w:rsidRPr="009F5F6A">
        <w:rPr>
          <w:szCs w:val="24"/>
        </w:rPr>
        <w:t>П</w:t>
      </w:r>
      <w:r w:rsidR="004D0F08" w:rsidRPr="009F5F6A">
        <w:rPr>
          <w:szCs w:val="24"/>
        </w:rPr>
        <w:t xml:space="preserve">редоставление Конкурсной документации </w:t>
      </w:r>
      <w:r w:rsidR="000D1809" w:rsidRPr="009F5F6A">
        <w:rPr>
          <w:szCs w:val="24"/>
        </w:rPr>
        <w:t xml:space="preserve">(п. </w:t>
      </w:r>
      <w:r w:rsidR="000A775A" w:rsidRPr="009F5F6A">
        <w:fldChar w:fldCharType="begin"/>
      </w:r>
      <w:r w:rsidR="000A775A" w:rsidRPr="009F5F6A">
        <w:instrText xml:space="preserve"> REF _Ref306201530 \r \h  \* MERGEFORMAT </w:instrText>
      </w:r>
      <w:r w:rsidR="000A775A" w:rsidRPr="009F5F6A">
        <w:fldChar w:fldCharType="separate"/>
      </w:r>
      <w:r w:rsidR="0010016D" w:rsidRPr="009F5F6A">
        <w:rPr>
          <w:szCs w:val="24"/>
        </w:rPr>
        <w:t>3.2.1</w:t>
      </w:r>
      <w:r w:rsidR="000A775A" w:rsidRPr="009F5F6A">
        <w:fldChar w:fldCharType="end"/>
      </w:r>
      <w:r w:rsidR="000D1809" w:rsidRPr="009F5F6A">
        <w:rPr>
          <w:szCs w:val="24"/>
        </w:rPr>
        <w:t>);</w:t>
      </w:r>
    </w:p>
    <w:p w:rsidR="000D1809" w:rsidRPr="009F5F6A" w:rsidRDefault="000D1809" w:rsidP="00363FC9">
      <w:pPr>
        <w:pStyle w:val="Times12"/>
        <w:numPr>
          <w:ilvl w:val="0"/>
          <w:numId w:val="11"/>
        </w:numPr>
        <w:spacing w:after="120"/>
        <w:rPr>
          <w:szCs w:val="24"/>
        </w:rPr>
      </w:pPr>
      <w:r w:rsidRPr="009F5F6A">
        <w:rPr>
          <w:szCs w:val="24"/>
        </w:rPr>
        <w:t xml:space="preserve">Подготовка </w:t>
      </w:r>
      <w:r w:rsidR="00125FCE" w:rsidRPr="009F5F6A">
        <w:rPr>
          <w:szCs w:val="24"/>
        </w:rPr>
        <w:t>Заявок</w:t>
      </w:r>
      <w:r w:rsidRPr="009F5F6A">
        <w:rPr>
          <w:szCs w:val="24"/>
        </w:rPr>
        <w:t xml:space="preserve">, </w:t>
      </w:r>
      <w:r w:rsidR="005920D9" w:rsidRPr="009F5F6A">
        <w:rPr>
          <w:szCs w:val="24"/>
        </w:rPr>
        <w:t xml:space="preserve">в </w:t>
      </w:r>
      <w:proofErr w:type="spellStart"/>
      <w:r w:rsidR="005920D9" w:rsidRPr="009F5F6A">
        <w:rPr>
          <w:szCs w:val="24"/>
        </w:rPr>
        <w:t>т.ч</w:t>
      </w:r>
      <w:proofErr w:type="spellEnd"/>
      <w:r w:rsidR="005920D9" w:rsidRPr="009F5F6A">
        <w:rPr>
          <w:szCs w:val="24"/>
        </w:rPr>
        <w:t xml:space="preserve">. </w:t>
      </w:r>
      <w:r w:rsidRPr="009F5F6A">
        <w:rPr>
          <w:szCs w:val="24"/>
        </w:rPr>
        <w:t>разъяснение Организатором Конкурсной документации, если необходимо (п.</w:t>
      </w:r>
      <w:r w:rsidR="00F63797" w:rsidRPr="009F5F6A">
        <w:rPr>
          <w:szCs w:val="24"/>
        </w:rPr>
        <w:t xml:space="preserve"> </w:t>
      </w:r>
      <w:r w:rsidR="0081430D" w:rsidRPr="009F5F6A">
        <w:rPr>
          <w:szCs w:val="24"/>
        </w:rPr>
        <w:t>п.</w:t>
      </w:r>
      <w:r w:rsidRPr="009F5F6A">
        <w:rPr>
          <w:szCs w:val="24"/>
        </w:rPr>
        <w:t xml:space="preserve"> </w:t>
      </w:r>
      <w:r w:rsidR="000A775A" w:rsidRPr="009F5F6A">
        <w:fldChar w:fldCharType="begin"/>
      </w:r>
      <w:r w:rsidR="000A775A" w:rsidRPr="009F5F6A">
        <w:instrText xml:space="preserve"> REF _Ref306190446 \r \h  \* MERGEFORMAT </w:instrText>
      </w:r>
      <w:r w:rsidR="000A775A" w:rsidRPr="009F5F6A">
        <w:fldChar w:fldCharType="separate"/>
      </w:r>
      <w:r w:rsidR="0010016D" w:rsidRPr="009F5F6A">
        <w:rPr>
          <w:szCs w:val="24"/>
        </w:rPr>
        <w:t>3.4</w:t>
      </w:r>
      <w:r w:rsidR="000A775A" w:rsidRPr="009F5F6A">
        <w:fldChar w:fldCharType="end"/>
      </w:r>
      <w:r w:rsidR="0081430D" w:rsidRPr="009F5F6A">
        <w:rPr>
          <w:szCs w:val="24"/>
        </w:rPr>
        <w:t xml:space="preserve">- </w:t>
      </w:r>
      <w:r w:rsidR="000A775A" w:rsidRPr="009F5F6A">
        <w:fldChar w:fldCharType="begin"/>
      </w:r>
      <w:r w:rsidR="000A775A" w:rsidRPr="009F5F6A">
        <w:instrText xml:space="preserve"> REF _Ref306190495 \r \h  \* MERGEFORMAT </w:instrText>
      </w:r>
      <w:r w:rsidR="000A775A" w:rsidRPr="009F5F6A">
        <w:fldChar w:fldCharType="separate"/>
      </w:r>
      <w:r w:rsidR="0010016D" w:rsidRPr="009F5F6A">
        <w:rPr>
          <w:szCs w:val="24"/>
        </w:rPr>
        <w:t>3.5</w:t>
      </w:r>
      <w:r w:rsidR="000A775A" w:rsidRPr="009F5F6A">
        <w:fldChar w:fldCharType="end"/>
      </w:r>
      <w:r w:rsidRPr="009F5F6A">
        <w:rPr>
          <w:szCs w:val="24"/>
        </w:rPr>
        <w:t xml:space="preserve">); </w:t>
      </w:r>
    </w:p>
    <w:p w:rsidR="000D1809" w:rsidRPr="009F5F6A" w:rsidRDefault="000D1809" w:rsidP="00363FC9">
      <w:pPr>
        <w:pStyle w:val="Times12"/>
        <w:numPr>
          <w:ilvl w:val="0"/>
          <w:numId w:val="11"/>
        </w:numPr>
        <w:spacing w:after="120"/>
        <w:rPr>
          <w:szCs w:val="24"/>
        </w:rPr>
      </w:pPr>
      <w:r w:rsidRPr="009F5F6A">
        <w:rPr>
          <w:szCs w:val="24"/>
        </w:rPr>
        <w:t xml:space="preserve">Подача </w:t>
      </w:r>
      <w:r w:rsidR="00125FCE" w:rsidRPr="009F5F6A">
        <w:rPr>
          <w:szCs w:val="24"/>
        </w:rPr>
        <w:t>Заявок</w:t>
      </w:r>
      <w:r w:rsidRPr="009F5F6A">
        <w:rPr>
          <w:szCs w:val="24"/>
        </w:rPr>
        <w:t xml:space="preserve"> и их прием (п. </w:t>
      </w:r>
      <w:r w:rsidR="000A775A" w:rsidRPr="009F5F6A">
        <w:fldChar w:fldCharType="begin"/>
      </w:r>
      <w:r w:rsidR="000A775A" w:rsidRPr="009F5F6A">
        <w:instrText xml:space="preserve"> REF _Ref55280443 \r \h  \* MERGEFORMAT </w:instrText>
      </w:r>
      <w:r w:rsidR="000A775A" w:rsidRPr="009F5F6A">
        <w:fldChar w:fldCharType="separate"/>
      </w:r>
      <w:r w:rsidR="0010016D" w:rsidRPr="009F5F6A">
        <w:rPr>
          <w:szCs w:val="24"/>
        </w:rPr>
        <w:t>3.6</w:t>
      </w:r>
      <w:r w:rsidR="000A775A" w:rsidRPr="009F5F6A">
        <w:fldChar w:fldCharType="end"/>
      </w:r>
      <w:r w:rsidRPr="009F5F6A">
        <w:rPr>
          <w:szCs w:val="24"/>
        </w:rPr>
        <w:t>);</w:t>
      </w:r>
    </w:p>
    <w:p w:rsidR="00B17B1A" w:rsidRPr="009F5F6A" w:rsidRDefault="00C80268" w:rsidP="00363FC9">
      <w:pPr>
        <w:pStyle w:val="Times12"/>
        <w:numPr>
          <w:ilvl w:val="0"/>
          <w:numId w:val="11"/>
        </w:numPr>
        <w:spacing w:after="120"/>
        <w:rPr>
          <w:szCs w:val="24"/>
        </w:rPr>
      </w:pPr>
      <w:r w:rsidRPr="009F5F6A">
        <w:rPr>
          <w:szCs w:val="24"/>
        </w:rPr>
        <w:t>Изменение и о</w:t>
      </w:r>
      <w:r w:rsidR="00B17B1A" w:rsidRPr="009F5F6A">
        <w:rPr>
          <w:szCs w:val="24"/>
        </w:rPr>
        <w:t xml:space="preserve">тзыв </w:t>
      </w:r>
      <w:r w:rsidR="00125FCE" w:rsidRPr="009F5F6A">
        <w:rPr>
          <w:szCs w:val="24"/>
        </w:rPr>
        <w:t>Заявок</w:t>
      </w:r>
      <w:r w:rsidR="00B17B1A" w:rsidRPr="009F5F6A">
        <w:rPr>
          <w:szCs w:val="24"/>
        </w:rPr>
        <w:t xml:space="preserve"> (п.</w:t>
      </w:r>
      <w:r w:rsidR="000A775A" w:rsidRPr="009F5F6A">
        <w:fldChar w:fldCharType="begin"/>
      </w:r>
      <w:r w:rsidR="000A775A" w:rsidRPr="009F5F6A">
        <w:instrText xml:space="preserve"> REF _Ref306191383 \r \h  \* MERGEFORMAT </w:instrText>
      </w:r>
      <w:r w:rsidR="000A775A" w:rsidRPr="009F5F6A">
        <w:fldChar w:fldCharType="separate"/>
      </w:r>
      <w:r w:rsidR="0010016D" w:rsidRPr="009F5F6A">
        <w:rPr>
          <w:szCs w:val="24"/>
        </w:rPr>
        <w:t>3.7</w:t>
      </w:r>
      <w:r w:rsidR="000A775A" w:rsidRPr="009F5F6A">
        <w:fldChar w:fldCharType="end"/>
      </w:r>
      <w:r w:rsidR="00B17B1A" w:rsidRPr="009F5F6A">
        <w:rPr>
          <w:szCs w:val="24"/>
        </w:rPr>
        <w:t>);</w:t>
      </w:r>
    </w:p>
    <w:p w:rsidR="000D1809" w:rsidRPr="009F5F6A" w:rsidRDefault="000D1809" w:rsidP="00363FC9">
      <w:pPr>
        <w:pStyle w:val="Times12"/>
        <w:numPr>
          <w:ilvl w:val="0"/>
          <w:numId w:val="11"/>
        </w:numPr>
        <w:spacing w:after="120"/>
        <w:rPr>
          <w:szCs w:val="24"/>
        </w:rPr>
      </w:pPr>
      <w:r w:rsidRPr="009F5F6A">
        <w:rPr>
          <w:szCs w:val="24"/>
        </w:rPr>
        <w:t xml:space="preserve">Вскрытие поступивших на конкурс конвертов с </w:t>
      </w:r>
      <w:r w:rsidR="00764388" w:rsidRPr="009F5F6A">
        <w:rPr>
          <w:szCs w:val="24"/>
        </w:rPr>
        <w:t>Заявками</w:t>
      </w:r>
      <w:r w:rsidRPr="009F5F6A">
        <w:rPr>
          <w:szCs w:val="24"/>
        </w:rPr>
        <w:t xml:space="preserve"> (п. </w:t>
      </w:r>
      <w:r w:rsidR="000A775A" w:rsidRPr="009F5F6A">
        <w:fldChar w:fldCharType="begin"/>
      </w:r>
      <w:r w:rsidR="000A775A" w:rsidRPr="009F5F6A">
        <w:instrText xml:space="preserve"> REF _Ref306191426 \r \h  \* MERGEFORMAT </w:instrText>
      </w:r>
      <w:r w:rsidR="000A775A" w:rsidRPr="009F5F6A">
        <w:fldChar w:fldCharType="separate"/>
      </w:r>
      <w:r w:rsidR="0010016D" w:rsidRPr="009F5F6A">
        <w:rPr>
          <w:szCs w:val="24"/>
        </w:rPr>
        <w:t>3.8</w:t>
      </w:r>
      <w:r w:rsidR="000A775A" w:rsidRPr="009F5F6A">
        <w:fldChar w:fldCharType="end"/>
      </w:r>
      <w:r w:rsidRPr="009F5F6A">
        <w:rPr>
          <w:szCs w:val="24"/>
        </w:rPr>
        <w:t>);</w:t>
      </w:r>
    </w:p>
    <w:p w:rsidR="000D1809" w:rsidRPr="009F5F6A" w:rsidRDefault="00D84C95" w:rsidP="00363FC9">
      <w:pPr>
        <w:pStyle w:val="Times12"/>
        <w:numPr>
          <w:ilvl w:val="0"/>
          <w:numId w:val="11"/>
        </w:numPr>
        <w:spacing w:after="120"/>
        <w:rPr>
          <w:szCs w:val="24"/>
        </w:rPr>
      </w:pPr>
      <w:r w:rsidRPr="009F5F6A">
        <w:rPr>
          <w:szCs w:val="24"/>
        </w:rPr>
        <w:t>Сопоставление и о</w:t>
      </w:r>
      <w:r w:rsidR="000D1809" w:rsidRPr="009F5F6A">
        <w:rPr>
          <w:szCs w:val="24"/>
        </w:rPr>
        <w:t xml:space="preserve">ценка </w:t>
      </w:r>
      <w:r w:rsidR="00764388" w:rsidRPr="009F5F6A">
        <w:rPr>
          <w:szCs w:val="24"/>
        </w:rPr>
        <w:t>Заявок</w:t>
      </w:r>
      <w:r w:rsidR="000D1809" w:rsidRPr="009F5F6A">
        <w:rPr>
          <w:szCs w:val="24"/>
        </w:rPr>
        <w:t xml:space="preserve"> (п. </w:t>
      </w:r>
      <w:r w:rsidR="000A775A" w:rsidRPr="009F5F6A">
        <w:fldChar w:fldCharType="begin"/>
      </w:r>
      <w:r w:rsidR="000A775A" w:rsidRPr="009F5F6A">
        <w:instrText xml:space="preserve"> REF _Ref306191468 \r \h  \* MERGEFORMAT </w:instrText>
      </w:r>
      <w:r w:rsidR="000A775A" w:rsidRPr="009F5F6A">
        <w:fldChar w:fldCharType="separate"/>
      </w:r>
      <w:r w:rsidR="0010016D" w:rsidRPr="009F5F6A">
        <w:rPr>
          <w:szCs w:val="24"/>
        </w:rPr>
        <w:t>3.9</w:t>
      </w:r>
      <w:r w:rsidR="000A775A" w:rsidRPr="009F5F6A">
        <w:fldChar w:fldCharType="end"/>
      </w:r>
      <w:r w:rsidR="000D1809" w:rsidRPr="009F5F6A">
        <w:rPr>
          <w:szCs w:val="24"/>
        </w:rPr>
        <w:t>);</w:t>
      </w:r>
    </w:p>
    <w:p w:rsidR="000D1809" w:rsidRPr="009F5F6A" w:rsidRDefault="000D1809" w:rsidP="00363FC9">
      <w:pPr>
        <w:pStyle w:val="Times12"/>
        <w:numPr>
          <w:ilvl w:val="0"/>
          <w:numId w:val="11"/>
        </w:numPr>
        <w:spacing w:after="120"/>
        <w:rPr>
          <w:szCs w:val="24"/>
        </w:rPr>
      </w:pPr>
      <w:r w:rsidRPr="009F5F6A">
        <w:rPr>
          <w:szCs w:val="24"/>
        </w:rPr>
        <w:t xml:space="preserve">Проведение </w:t>
      </w:r>
      <w:r w:rsidR="0081430D" w:rsidRPr="009F5F6A">
        <w:rPr>
          <w:szCs w:val="24"/>
        </w:rPr>
        <w:t>аукционной процедуры на понижение цены (</w:t>
      </w:r>
      <w:r w:rsidRPr="009F5F6A">
        <w:rPr>
          <w:szCs w:val="24"/>
        </w:rPr>
        <w:t>переторжки</w:t>
      </w:r>
      <w:r w:rsidR="0081430D" w:rsidRPr="009F5F6A">
        <w:rPr>
          <w:szCs w:val="24"/>
        </w:rPr>
        <w:t>)</w:t>
      </w:r>
      <w:r w:rsidRPr="009F5F6A">
        <w:rPr>
          <w:szCs w:val="24"/>
        </w:rPr>
        <w:t xml:space="preserve"> (</w:t>
      </w:r>
      <w:r w:rsidR="005816F3" w:rsidRPr="009F5F6A">
        <w:rPr>
          <w:szCs w:val="24"/>
        </w:rPr>
        <w:t xml:space="preserve">п. </w:t>
      </w:r>
      <w:r w:rsidR="000A775A" w:rsidRPr="009F5F6A">
        <w:fldChar w:fldCharType="begin"/>
      </w:r>
      <w:r w:rsidR="000A775A" w:rsidRPr="009F5F6A">
        <w:instrText xml:space="preserve"> REF _Ref303250967 \r \h  \* MERGEFORMAT </w:instrText>
      </w:r>
      <w:r w:rsidR="000A775A" w:rsidRPr="009F5F6A">
        <w:fldChar w:fldCharType="separate"/>
      </w:r>
      <w:r w:rsidR="0010016D" w:rsidRPr="009F5F6A">
        <w:rPr>
          <w:szCs w:val="24"/>
        </w:rPr>
        <w:t>3.10</w:t>
      </w:r>
      <w:r w:rsidR="000A775A" w:rsidRPr="009F5F6A">
        <w:fldChar w:fldCharType="end"/>
      </w:r>
      <w:r w:rsidRPr="009F5F6A">
        <w:rPr>
          <w:szCs w:val="24"/>
        </w:rPr>
        <w:t>);</w:t>
      </w:r>
    </w:p>
    <w:p w:rsidR="000D1809" w:rsidRPr="009F5F6A" w:rsidRDefault="000D1809" w:rsidP="00363FC9">
      <w:pPr>
        <w:pStyle w:val="Times12"/>
        <w:numPr>
          <w:ilvl w:val="0"/>
          <w:numId w:val="11"/>
        </w:numPr>
        <w:spacing w:after="120"/>
        <w:rPr>
          <w:szCs w:val="24"/>
        </w:rPr>
      </w:pPr>
      <w:r w:rsidRPr="009F5F6A">
        <w:rPr>
          <w:szCs w:val="24"/>
        </w:rPr>
        <w:t xml:space="preserve">Подведение итогов </w:t>
      </w:r>
      <w:r w:rsidR="005816F3" w:rsidRPr="009F5F6A">
        <w:rPr>
          <w:szCs w:val="24"/>
        </w:rPr>
        <w:t>К</w:t>
      </w:r>
      <w:r w:rsidRPr="009F5F6A">
        <w:rPr>
          <w:szCs w:val="24"/>
        </w:rPr>
        <w:t>онкурса</w:t>
      </w:r>
      <w:r w:rsidR="00F712DF" w:rsidRPr="009F5F6A">
        <w:rPr>
          <w:szCs w:val="24"/>
        </w:rPr>
        <w:t xml:space="preserve">. Определение </w:t>
      </w:r>
      <w:r w:rsidR="005816F3" w:rsidRPr="009F5F6A">
        <w:rPr>
          <w:szCs w:val="24"/>
        </w:rPr>
        <w:t>П</w:t>
      </w:r>
      <w:r w:rsidR="00F712DF" w:rsidRPr="009F5F6A">
        <w:rPr>
          <w:szCs w:val="24"/>
        </w:rPr>
        <w:t xml:space="preserve">обедителя </w:t>
      </w:r>
      <w:r w:rsidRPr="009F5F6A">
        <w:rPr>
          <w:szCs w:val="24"/>
        </w:rPr>
        <w:t xml:space="preserve">(п. </w:t>
      </w:r>
      <w:r w:rsidR="000A775A" w:rsidRPr="009F5F6A">
        <w:fldChar w:fldCharType="begin"/>
      </w:r>
      <w:r w:rsidR="000A775A" w:rsidRPr="009F5F6A">
        <w:instrText xml:space="preserve"> REF _Ref306191581 \r \h  \* MERGEFORMAT </w:instrText>
      </w:r>
      <w:r w:rsidR="000A775A" w:rsidRPr="009F5F6A">
        <w:fldChar w:fldCharType="separate"/>
      </w:r>
      <w:r w:rsidR="0010016D" w:rsidRPr="009F5F6A">
        <w:rPr>
          <w:szCs w:val="24"/>
        </w:rPr>
        <w:t>3.12</w:t>
      </w:r>
      <w:r w:rsidR="000A775A" w:rsidRPr="009F5F6A">
        <w:fldChar w:fldCharType="end"/>
      </w:r>
      <w:r w:rsidRPr="009F5F6A">
        <w:rPr>
          <w:szCs w:val="24"/>
        </w:rPr>
        <w:t>)</w:t>
      </w:r>
      <w:r w:rsidR="00B9117B" w:rsidRPr="009F5F6A">
        <w:rPr>
          <w:szCs w:val="24"/>
        </w:rPr>
        <w:t xml:space="preserve"> </w:t>
      </w:r>
      <w:r w:rsidR="003C02F5" w:rsidRPr="009F5F6A">
        <w:rPr>
          <w:szCs w:val="24"/>
        </w:rPr>
        <w:t xml:space="preserve">или признание </w:t>
      </w:r>
      <w:r w:rsidR="005816F3" w:rsidRPr="009F5F6A">
        <w:rPr>
          <w:szCs w:val="24"/>
        </w:rPr>
        <w:t>К</w:t>
      </w:r>
      <w:r w:rsidR="003C02F5" w:rsidRPr="009F5F6A">
        <w:rPr>
          <w:szCs w:val="24"/>
        </w:rPr>
        <w:t xml:space="preserve">онкурса </w:t>
      </w:r>
      <w:proofErr w:type="gramStart"/>
      <w:r w:rsidR="003C02F5" w:rsidRPr="009F5F6A">
        <w:rPr>
          <w:szCs w:val="24"/>
        </w:rPr>
        <w:t>несостоявшимся</w:t>
      </w:r>
      <w:proofErr w:type="gramEnd"/>
      <w:r w:rsidR="003C02F5" w:rsidRPr="009F5F6A">
        <w:rPr>
          <w:szCs w:val="24"/>
        </w:rPr>
        <w:t xml:space="preserve"> (</w:t>
      </w:r>
      <w:r w:rsidR="0081430D" w:rsidRPr="009F5F6A">
        <w:rPr>
          <w:szCs w:val="24"/>
        </w:rPr>
        <w:t xml:space="preserve">п. </w:t>
      </w:r>
      <w:r w:rsidR="000A775A" w:rsidRPr="009F5F6A">
        <w:fldChar w:fldCharType="begin"/>
      </w:r>
      <w:r w:rsidR="000A775A" w:rsidRPr="009F5F6A">
        <w:instrText xml:space="preserve"> REF _Ref303251044 \r \h  \* MERGEFORMAT </w:instrText>
      </w:r>
      <w:r w:rsidR="000A775A" w:rsidRPr="009F5F6A">
        <w:fldChar w:fldCharType="separate"/>
      </w:r>
      <w:r w:rsidR="0010016D" w:rsidRPr="009F5F6A">
        <w:rPr>
          <w:szCs w:val="24"/>
        </w:rPr>
        <w:t>3.13</w:t>
      </w:r>
      <w:r w:rsidR="000A775A" w:rsidRPr="009F5F6A">
        <w:fldChar w:fldCharType="end"/>
      </w:r>
      <w:r w:rsidR="003C02F5" w:rsidRPr="009F5F6A">
        <w:rPr>
          <w:szCs w:val="24"/>
        </w:rPr>
        <w:t>);</w:t>
      </w:r>
    </w:p>
    <w:p w:rsidR="000D1809" w:rsidRPr="009F5F6A" w:rsidRDefault="000D1809" w:rsidP="00363FC9">
      <w:pPr>
        <w:pStyle w:val="Times12"/>
        <w:numPr>
          <w:ilvl w:val="0"/>
          <w:numId w:val="11"/>
        </w:numPr>
        <w:spacing w:after="120"/>
        <w:rPr>
          <w:szCs w:val="24"/>
        </w:rPr>
      </w:pPr>
      <w:r w:rsidRPr="009F5F6A">
        <w:rPr>
          <w:szCs w:val="24"/>
        </w:rPr>
        <w:t xml:space="preserve">Подписание Протокола о результатах конкурса (п. </w:t>
      </w:r>
      <w:r w:rsidR="000A775A" w:rsidRPr="009F5F6A">
        <w:fldChar w:fldCharType="begin"/>
      </w:r>
      <w:r w:rsidR="000A775A" w:rsidRPr="009F5F6A">
        <w:instrText xml:space="preserve"> REF _Ref55280469 \r \h  \* MERGEFORMAT </w:instrText>
      </w:r>
      <w:r w:rsidR="000A775A" w:rsidRPr="009F5F6A">
        <w:fldChar w:fldCharType="separate"/>
      </w:r>
      <w:r w:rsidR="0010016D" w:rsidRPr="009F5F6A">
        <w:rPr>
          <w:szCs w:val="24"/>
        </w:rPr>
        <w:t>3.14</w:t>
      </w:r>
      <w:r w:rsidR="000A775A" w:rsidRPr="009F5F6A">
        <w:fldChar w:fldCharType="end"/>
      </w:r>
      <w:r w:rsidRPr="009F5F6A">
        <w:rPr>
          <w:szCs w:val="24"/>
        </w:rPr>
        <w:t>)</w:t>
      </w:r>
      <w:r w:rsidR="00D84C95" w:rsidRPr="009F5F6A">
        <w:rPr>
          <w:szCs w:val="24"/>
        </w:rPr>
        <w:t xml:space="preserve"> </w:t>
      </w:r>
    </w:p>
    <w:p w:rsidR="000D1809" w:rsidRPr="009F5F6A" w:rsidRDefault="000D1809" w:rsidP="00363FC9">
      <w:pPr>
        <w:pStyle w:val="Times12"/>
        <w:numPr>
          <w:ilvl w:val="0"/>
          <w:numId w:val="11"/>
        </w:numPr>
        <w:tabs>
          <w:tab w:val="left" w:pos="5925"/>
        </w:tabs>
        <w:spacing w:after="120"/>
        <w:rPr>
          <w:szCs w:val="24"/>
        </w:rPr>
      </w:pPr>
      <w:r w:rsidRPr="009F5F6A">
        <w:rPr>
          <w:szCs w:val="24"/>
        </w:rPr>
        <w:t xml:space="preserve">Проведение преддоговорных переговоров (при необходимости) и подписание </w:t>
      </w:r>
      <w:r w:rsidR="005816F3" w:rsidRPr="009F5F6A">
        <w:rPr>
          <w:szCs w:val="24"/>
        </w:rPr>
        <w:t>Д</w:t>
      </w:r>
      <w:r w:rsidRPr="009F5F6A">
        <w:rPr>
          <w:szCs w:val="24"/>
        </w:rPr>
        <w:t xml:space="preserve">оговора (п. </w:t>
      </w:r>
      <w:r w:rsidR="000A775A" w:rsidRPr="009F5F6A">
        <w:fldChar w:fldCharType="begin"/>
      </w:r>
      <w:r w:rsidR="000A775A" w:rsidRPr="009F5F6A">
        <w:instrText xml:space="preserve"> REF _Ref306191775 \r \h  \* MERGEFORMAT </w:instrText>
      </w:r>
      <w:r w:rsidR="000A775A" w:rsidRPr="009F5F6A">
        <w:fldChar w:fldCharType="separate"/>
      </w:r>
      <w:r w:rsidR="0010016D" w:rsidRPr="009F5F6A">
        <w:rPr>
          <w:szCs w:val="24"/>
        </w:rPr>
        <w:t>3.15</w:t>
      </w:r>
      <w:r w:rsidR="000A775A" w:rsidRPr="009F5F6A">
        <w:fldChar w:fldCharType="end"/>
      </w:r>
      <w:r w:rsidRPr="009F5F6A">
        <w:rPr>
          <w:szCs w:val="24"/>
        </w:rPr>
        <w:t>);</w:t>
      </w:r>
    </w:p>
    <w:p w:rsidR="00C901E1" w:rsidRPr="009F5F6A" w:rsidRDefault="00C901E1" w:rsidP="00363FC9">
      <w:pPr>
        <w:pStyle w:val="Times12"/>
        <w:numPr>
          <w:ilvl w:val="0"/>
          <w:numId w:val="11"/>
        </w:numPr>
        <w:tabs>
          <w:tab w:val="left" w:pos="5925"/>
        </w:tabs>
        <w:spacing w:after="120"/>
        <w:rPr>
          <w:szCs w:val="24"/>
        </w:rPr>
      </w:pPr>
      <w:bookmarkStart w:id="862" w:name="_Toc171333909"/>
      <w:r w:rsidRPr="009F5F6A">
        <w:rPr>
          <w:szCs w:val="24"/>
        </w:rPr>
        <w:t xml:space="preserve">Обеспечение исполнения обязательств </w:t>
      </w:r>
      <w:r w:rsidR="00D07019" w:rsidRPr="009F5F6A">
        <w:rPr>
          <w:szCs w:val="24"/>
        </w:rPr>
        <w:t>Подрядчика</w:t>
      </w:r>
      <w:r w:rsidR="00B9117B" w:rsidRPr="009F5F6A">
        <w:rPr>
          <w:szCs w:val="24"/>
        </w:rPr>
        <w:t xml:space="preserve"> </w:t>
      </w:r>
      <w:r w:rsidRPr="009F5F6A">
        <w:rPr>
          <w:szCs w:val="24"/>
        </w:rPr>
        <w:t>по Договору (подраздел</w:t>
      </w:r>
      <w:r w:rsidR="002A0BCA" w:rsidRPr="009F5F6A">
        <w:rPr>
          <w:szCs w:val="24"/>
        </w:rPr>
        <w:t xml:space="preserve"> </w:t>
      </w:r>
      <w:r w:rsidR="000A775A" w:rsidRPr="009F5F6A">
        <w:fldChar w:fldCharType="begin"/>
      </w:r>
      <w:r w:rsidR="000A775A" w:rsidRPr="009F5F6A">
        <w:instrText xml:space="preserve"> REF _Ref303251086 \r \h  \* MERGEFORMAT </w:instrText>
      </w:r>
      <w:r w:rsidR="000A775A" w:rsidRPr="009F5F6A">
        <w:fldChar w:fldCharType="separate"/>
      </w:r>
      <w:r w:rsidR="0010016D" w:rsidRPr="009F5F6A">
        <w:rPr>
          <w:szCs w:val="24"/>
        </w:rPr>
        <w:t>3.17</w:t>
      </w:r>
      <w:r w:rsidR="000A775A" w:rsidRPr="009F5F6A">
        <w:fldChar w:fldCharType="end"/>
      </w:r>
      <w:r w:rsidR="0081430D" w:rsidRPr="009F5F6A">
        <w:rPr>
          <w:szCs w:val="24"/>
        </w:rPr>
        <w:t>)</w:t>
      </w:r>
      <w:r w:rsidRPr="009F5F6A">
        <w:rPr>
          <w:szCs w:val="24"/>
        </w:rPr>
        <w:t>;</w:t>
      </w:r>
    </w:p>
    <w:p w:rsidR="00B17B1A" w:rsidRPr="009F5F6A" w:rsidRDefault="00B17B1A" w:rsidP="00363FC9">
      <w:pPr>
        <w:pStyle w:val="Times12"/>
        <w:numPr>
          <w:ilvl w:val="0"/>
          <w:numId w:val="11"/>
        </w:numPr>
        <w:tabs>
          <w:tab w:val="left" w:pos="5925"/>
        </w:tabs>
        <w:spacing w:after="120"/>
        <w:rPr>
          <w:szCs w:val="24"/>
        </w:rPr>
      </w:pPr>
      <w:r w:rsidRPr="009F5F6A">
        <w:rPr>
          <w:szCs w:val="24"/>
        </w:rPr>
        <w:t xml:space="preserve">Уведомление о результатах </w:t>
      </w:r>
      <w:r w:rsidR="005816F3" w:rsidRPr="009F5F6A">
        <w:rPr>
          <w:szCs w:val="24"/>
        </w:rPr>
        <w:t>К</w:t>
      </w:r>
      <w:r w:rsidRPr="009F5F6A">
        <w:rPr>
          <w:szCs w:val="24"/>
        </w:rPr>
        <w:t>онкурса</w:t>
      </w:r>
      <w:bookmarkEnd w:id="862"/>
      <w:r w:rsidR="00C901E1" w:rsidRPr="009F5F6A">
        <w:rPr>
          <w:szCs w:val="24"/>
        </w:rPr>
        <w:t xml:space="preserve"> (п.</w:t>
      </w:r>
      <w:r w:rsidR="000A775A" w:rsidRPr="009F5F6A">
        <w:fldChar w:fldCharType="begin"/>
      </w:r>
      <w:r w:rsidR="000A775A" w:rsidRPr="009F5F6A">
        <w:instrText xml:space="preserve"> REF _Ref306191812 \r \h  \* MERGEFORMAT </w:instrText>
      </w:r>
      <w:r w:rsidR="000A775A" w:rsidRPr="009F5F6A">
        <w:fldChar w:fldCharType="separate"/>
      </w:r>
      <w:r w:rsidR="0010016D" w:rsidRPr="009F5F6A">
        <w:rPr>
          <w:szCs w:val="24"/>
        </w:rPr>
        <w:t>3.18</w:t>
      </w:r>
      <w:r w:rsidR="000A775A" w:rsidRPr="009F5F6A">
        <w:fldChar w:fldCharType="end"/>
      </w:r>
      <w:r w:rsidRPr="009F5F6A">
        <w:rPr>
          <w:szCs w:val="24"/>
        </w:rPr>
        <w:t>)</w:t>
      </w:r>
      <w:r w:rsidR="00E93A86" w:rsidRPr="009F5F6A">
        <w:rPr>
          <w:szCs w:val="24"/>
        </w:rPr>
        <w:t>.</w:t>
      </w:r>
    </w:p>
    <w:p w:rsidR="00356B10" w:rsidRPr="009F5F6A" w:rsidRDefault="004E0C2C" w:rsidP="00822777">
      <w:pPr>
        <w:pStyle w:val="Times12"/>
        <w:numPr>
          <w:ilvl w:val="2"/>
          <w:numId w:val="59"/>
        </w:numPr>
        <w:spacing w:after="120"/>
        <w:ind w:left="0" w:firstLine="567"/>
        <w:rPr>
          <w:szCs w:val="24"/>
        </w:rPr>
      </w:pPr>
      <w:r w:rsidRPr="009F5F6A">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9F5F6A">
        <w:rPr>
          <w:szCs w:val="24"/>
        </w:rPr>
        <w:fldChar w:fldCharType="begin"/>
      </w:r>
      <w:r w:rsidR="00233CE1" w:rsidRPr="009F5F6A">
        <w:rPr>
          <w:szCs w:val="24"/>
        </w:rPr>
        <w:instrText xml:space="preserve"> REF _Ref441571244 \r \h </w:instrText>
      </w:r>
      <w:r w:rsidR="006C5B45" w:rsidRPr="009F5F6A">
        <w:rPr>
          <w:szCs w:val="24"/>
        </w:rPr>
        <w:instrText xml:space="preserve"> \* MERGEFORMAT </w:instrText>
      </w:r>
      <w:r w:rsidR="005A1486" w:rsidRPr="009F5F6A">
        <w:rPr>
          <w:szCs w:val="24"/>
        </w:rPr>
      </w:r>
      <w:r w:rsidR="005A1486" w:rsidRPr="009F5F6A">
        <w:rPr>
          <w:szCs w:val="24"/>
        </w:rPr>
        <w:fldChar w:fldCharType="separate"/>
      </w:r>
      <w:r w:rsidR="0010016D" w:rsidRPr="009F5F6A">
        <w:rPr>
          <w:szCs w:val="24"/>
        </w:rPr>
        <w:t>1.1.1</w:t>
      </w:r>
      <w:r w:rsidR="005A1486" w:rsidRPr="009F5F6A">
        <w:rPr>
          <w:szCs w:val="24"/>
        </w:rPr>
        <w:fldChar w:fldCharType="end"/>
      </w:r>
      <w:r w:rsidR="00233CE1" w:rsidRPr="009F5F6A">
        <w:rPr>
          <w:szCs w:val="24"/>
        </w:rPr>
        <w:t xml:space="preserve"> </w:t>
      </w:r>
      <w:r w:rsidRPr="009F5F6A">
        <w:rPr>
          <w:szCs w:val="24"/>
        </w:rPr>
        <w:t>настоящей Документации сведения/документы, указанные ниже</w:t>
      </w:r>
      <w:r w:rsidR="00356B10" w:rsidRPr="009F5F6A">
        <w:rPr>
          <w:szCs w:val="24"/>
        </w:rPr>
        <w:t>:</w:t>
      </w:r>
    </w:p>
    <w:p w:rsidR="00356B10" w:rsidRPr="009F5F6A" w:rsidRDefault="00356B10" w:rsidP="00363FC9">
      <w:pPr>
        <w:pStyle w:val="Times12"/>
        <w:numPr>
          <w:ilvl w:val="0"/>
          <w:numId w:val="29"/>
        </w:numPr>
        <w:spacing w:after="120"/>
        <w:rPr>
          <w:szCs w:val="24"/>
        </w:rPr>
      </w:pPr>
      <w:r w:rsidRPr="009F5F6A">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9F5F6A" w:rsidRDefault="00356B10" w:rsidP="00363FC9">
      <w:pPr>
        <w:pStyle w:val="Times12"/>
        <w:numPr>
          <w:ilvl w:val="0"/>
          <w:numId w:val="29"/>
        </w:numPr>
        <w:spacing w:after="120"/>
        <w:rPr>
          <w:szCs w:val="24"/>
        </w:rPr>
      </w:pPr>
      <w:r w:rsidRPr="009F5F6A">
        <w:rPr>
          <w:szCs w:val="24"/>
        </w:rPr>
        <w:t xml:space="preserve">разъяснения </w:t>
      </w:r>
      <w:r w:rsidR="005816F3" w:rsidRPr="009F5F6A">
        <w:rPr>
          <w:szCs w:val="24"/>
        </w:rPr>
        <w:t>И</w:t>
      </w:r>
      <w:r w:rsidRPr="009F5F6A">
        <w:rPr>
          <w:szCs w:val="24"/>
        </w:rPr>
        <w:t xml:space="preserve">звещения о проведении </w:t>
      </w:r>
      <w:r w:rsidR="00B9117B" w:rsidRPr="009F5F6A">
        <w:rPr>
          <w:szCs w:val="24"/>
        </w:rPr>
        <w:t>Конкурса</w:t>
      </w:r>
      <w:r w:rsidRPr="009F5F6A">
        <w:rPr>
          <w:szCs w:val="24"/>
        </w:rPr>
        <w:t>, Конкурсной документации – не позднее 3 дней со дня принятия решения о предоставлении разъяснений;</w:t>
      </w:r>
    </w:p>
    <w:p w:rsidR="00356B10" w:rsidRPr="009F5F6A" w:rsidRDefault="00356B10" w:rsidP="00363FC9">
      <w:pPr>
        <w:pStyle w:val="Times12"/>
        <w:numPr>
          <w:ilvl w:val="0"/>
          <w:numId w:val="29"/>
        </w:numPr>
        <w:spacing w:after="120"/>
        <w:rPr>
          <w:szCs w:val="24"/>
        </w:rPr>
      </w:pPr>
      <w:r w:rsidRPr="009F5F6A">
        <w:rPr>
          <w:szCs w:val="24"/>
        </w:rPr>
        <w:t xml:space="preserve">отказ от проведения </w:t>
      </w:r>
      <w:r w:rsidR="005816F3" w:rsidRPr="009F5F6A">
        <w:rPr>
          <w:szCs w:val="24"/>
        </w:rPr>
        <w:t>К</w:t>
      </w:r>
      <w:r w:rsidRPr="009F5F6A">
        <w:rPr>
          <w:szCs w:val="24"/>
        </w:rPr>
        <w:t xml:space="preserve">онкурса – не позднее 3 дней со дня принятия решения об отказе от проведения </w:t>
      </w:r>
      <w:r w:rsidR="005816F3" w:rsidRPr="009F5F6A">
        <w:rPr>
          <w:szCs w:val="24"/>
        </w:rPr>
        <w:t>Конкурса</w:t>
      </w:r>
      <w:r w:rsidRPr="009F5F6A">
        <w:rPr>
          <w:szCs w:val="24"/>
        </w:rPr>
        <w:t>;</w:t>
      </w:r>
    </w:p>
    <w:p w:rsidR="00356B10" w:rsidRPr="009F5F6A" w:rsidRDefault="00356B10" w:rsidP="00363FC9">
      <w:pPr>
        <w:pStyle w:val="Times12"/>
        <w:numPr>
          <w:ilvl w:val="0"/>
          <w:numId w:val="29"/>
        </w:numPr>
        <w:spacing w:after="120"/>
        <w:rPr>
          <w:szCs w:val="24"/>
        </w:rPr>
      </w:pPr>
      <w:r w:rsidRPr="009F5F6A">
        <w:rPr>
          <w:szCs w:val="24"/>
        </w:rPr>
        <w:t xml:space="preserve">уведомление о продлении срока подачи </w:t>
      </w:r>
      <w:r w:rsidR="005816F3" w:rsidRPr="009F5F6A">
        <w:rPr>
          <w:szCs w:val="24"/>
        </w:rPr>
        <w:t>З</w:t>
      </w:r>
      <w:r w:rsidRPr="009F5F6A">
        <w:rPr>
          <w:szCs w:val="24"/>
        </w:rPr>
        <w:t>аявок – не позднее 1 дня со дня принятия решения о таком продлении;</w:t>
      </w:r>
    </w:p>
    <w:p w:rsidR="00356B10" w:rsidRPr="009F5F6A" w:rsidRDefault="00356B10" w:rsidP="00363FC9">
      <w:pPr>
        <w:pStyle w:val="Times12"/>
        <w:numPr>
          <w:ilvl w:val="0"/>
          <w:numId w:val="29"/>
        </w:numPr>
        <w:spacing w:after="120"/>
        <w:rPr>
          <w:szCs w:val="24"/>
        </w:rPr>
      </w:pPr>
      <w:r w:rsidRPr="009F5F6A">
        <w:rPr>
          <w:szCs w:val="24"/>
        </w:rPr>
        <w:t xml:space="preserve">протоколы, составляемые в процессе проведения </w:t>
      </w:r>
      <w:r w:rsidR="005816F3" w:rsidRPr="009F5F6A">
        <w:rPr>
          <w:szCs w:val="24"/>
        </w:rPr>
        <w:t>К</w:t>
      </w:r>
      <w:r w:rsidRPr="009F5F6A">
        <w:rPr>
          <w:szCs w:val="24"/>
        </w:rPr>
        <w:t>онкурса и подписанны</w:t>
      </w:r>
      <w:r w:rsidR="00220E82" w:rsidRPr="009F5F6A">
        <w:rPr>
          <w:szCs w:val="24"/>
        </w:rPr>
        <w:t>е</w:t>
      </w:r>
      <w:r w:rsidRPr="009F5F6A">
        <w:rPr>
          <w:szCs w:val="24"/>
        </w:rPr>
        <w:t xml:space="preserve"> </w:t>
      </w:r>
      <w:r w:rsidR="00FD05EC" w:rsidRPr="009F5F6A">
        <w:rPr>
          <w:szCs w:val="24"/>
        </w:rPr>
        <w:t>членами</w:t>
      </w:r>
      <w:r w:rsidR="00C62B30" w:rsidRPr="009F5F6A">
        <w:rPr>
          <w:szCs w:val="24"/>
        </w:rPr>
        <w:t xml:space="preserve"> </w:t>
      </w:r>
      <w:r w:rsidRPr="009F5F6A">
        <w:rPr>
          <w:szCs w:val="24"/>
        </w:rPr>
        <w:t xml:space="preserve">Конкурсной комиссии – не позднее 3 дней со дня подписания таких </w:t>
      </w:r>
      <w:r w:rsidR="005816F3" w:rsidRPr="009F5F6A">
        <w:rPr>
          <w:szCs w:val="24"/>
        </w:rPr>
        <w:t>П</w:t>
      </w:r>
      <w:r w:rsidRPr="009F5F6A">
        <w:rPr>
          <w:szCs w:val="24"/>
        </w:rPr>
        <w:t>ротоколов.</w:t>
      </w:r>
    </w:p>
    <w:p w:rsidR="000D1809" w:rsidRPr="009F5F6A" w:rsidRDefault="000D1809" w:rsidP="001C6CCB">
      <w:pPr>
        <w:pStyle w:val="Times12"/>
        <w:spacing w:after="120"/>
        <w:jc w:val="center"/>
        <w:rPr>
          <w:b/>
          <w:bCs w:val="0"/>
          <w:szCs w:val="24"/>
        </w:rPr>
      </w:pPr>
      <w:bookmarkStart w:id="863" w:name="_Ref55280418"/>
      <w:bookmarkStart w:id="864" w:name="_Toc55285343"/>
      <w:bookmarkStart w:id="865" w:name="_Toc55305380"/>
      <w:bookmarkStart w:id="866" w:name="_Toc57314642"/>
      <w:bookmarkStart w:id="867" w:name="_Toc69728965"/>
      <w:bookmarkStart w:id="868" w:name="_Toc98251714"/>
    </w:p>
    <w:p w:rsidR="000D1809" w:rsidRPr="009F5F6A"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69" w:name="_Toc298234667"/>
      <w:bookmarkStart w:id="870" w:name="_Toc255985667"/>
      <w:bookmarkStart w:id="871" w:name="_Ref303250835"/>
      <w:bookmarkStart w:id="872" w:name="_Toc515529930"/>
      <w:r w:rsidRPr="009F5F6A">
        <w:rPr>
          <w:bCs/>
          <w:sz w:val="24"/>
          <w:szCs w:val="24"/>
        </w:rPr>
        <w:t>Публикация Извещения о проведении конкурса</w:t>
      </w:r>
      <w:bookmarkEnd w:id="863"/>
      <w:bookmarkEnd w:id="864"/>
      <w:bookmarkEnd w:id="865"/>
      <w:bookmarkEnd w:id="866"/>
      <w:bookmarkEnd w:id="867"/>
      <w:bookmarkEnd w:id="868"/>
      <w:bookmarkEnd w:id="869"/>
      <w:bookmarkEnd w:id="870"/>
      <w:r w:rsidR="00D84C95" w:rsidRPr="009F5F6A">
        <w:rPr>
          <w:bCs/>
          <w:sz w:val="24"/>
          <w:szCs w:val="24"/>
        </w:rPr>
        <w:t xml:space="preserve"> и Конкурсной документации</w:t>
      </w:r>
      <w:bookmarkEnd w:id="871"/>
      <w:bookmarkEnd w:id="872"/>
    </w:p>
    <w:p w:rsidR="000D1809" w:rsidRPr="009F5F6A" w:rsidRDefault="000D1809" w:rsidP="00363FC9">
      <w:pPr>
        <w:pStyle w:val="Times12"/>
        <w:numPr>
          <w:ilvl w:val="2"/>
          <w:numId w:val="9"/>
        </w:numPr>
        <w:spacing w:after="120"/>
        <w:ind w:left="0" w:firstLine="567"/>
        <w:rPr>
          <w:szCs w:val="24"/>
        </w:rPr>
      </w:pPr>
      <w:bookmarkStart w:id="873" w:name="_Ref306201530"/>
      <w:r w:rsidRPr="009F5F6A">
        <w:rPr>
          <w:szCs w:val="24"/>
        </w:rPr>
        <w:t xml:space="preserve">Извещение о проведении конкурса </w:t>
      </w:r>
      <w:r w:rsidR="00D84C95" w:rsidRPr="009F5F6A">
        <w:rPr>
          <w:szCs w:val="24"/>
        </w:rPr>
        <w:t>и Конкурсная документация</w:t>
      </w:r>
      <w:r w:rsidRPr="009F5F6A">
        <w:rPr>
          <w:szCs w:val="24"/>
        </w:rPr>
        <w:t xml:space="preserve"> </w:t>
      </w:r>
      <w:bookmarkEnd w:id="873"/>
      <w:r w:rsidR="004E0C2C" w:rsidRPr="009F5F6A">
        <w:rPr>
          <w:szCs w:val="24"/>
        </w:rPr>
        <w:t>опубликованы в порядке, указанном в п.</w:t>
      </w:r>
      <w:r w:rsidR="00233CE1" w:rsidRPr="009F5F6A">
        <w:rPr>
          <w:szCs w:val="24"/>
        </w:rPr>
        <w:t xml:space="preserve"> </w:t>
      </w:r>
      <w:r w:rsidR="005A1486" w:rsidRPr="009F5F6A">
        <w:rPr>
          <w:szCs w:val="24"/>
        </w:rPr>
        <w:fldChar w:fldCharType="begin"/>
      </w:r>
      <w:r w:rsidR="00233CE1" w:rsidRPr="009F5F6A">
        <w:rPr>
          <w:szCs w:val="24"/>
        </w:rPr>
        <w:instrText xml:space="preserve"> REF _Ref441571244 \r \h </w:instrText>
      </w:r>
      <w:r w:rsidR="006C5B45" w:rsidRPr="009F5F6A">
        <w:rPr>
          <w:szCs w:val="24"/>
        </w:rPr>
        <w:instrText xml:space="preserve"> \* MERGEFORMAT </w:instrText>
      </w:r>
      <w:r w:rsidR="005A1486" w:rsidRPr="009F5F6A">
        <w:rPr>
          <w:szCs w:val="24"/>
        </w:rPr>
      </w:r>
      <w:r w:rsidR="005A1486" w:rsidRPr="009F5F6A">
        <w:rPr>
          <w:szCs w:val="24"/>
        </w:rPr>
        <w:fldChar w:fldCharType="separate"/>
      </w:r>
      <w:r w:rsidR="0010016D" w:rsidRPr="009F5F6A">
        <w:rPr>
          <w:szCs w:val="24"/>
        </w:rPr>
        <w:t>1.1.1</w:t>
      </w:r>
      <w:r w:rsidR="005A1486" w:rsidRPr="009F5F6A">
        <w:rPr>
          <w:szCs w:val="24"/>
        </w:rPr>
        <w:fldChar w:fldCharType="end"/>
      </w:r>
      <w:r w:rsidR="004E0C2C" w:rsidRPr="009F5F6A">
        <w:rPr>
          <w:szCs w:val="24"/>
        </w:rPr>
        <w:t xml:space="preserve"> и любое лицо может получить данные документы из указанных информационных  источников без взимания платы.</w:t>
      </w:r>
    </w:p>
    <w:p w:rsidR="000D1809" w:rsidRPr="009F5F6A" w:rsidRDefault="000D1809" w:rsidP="00363FC9">
      <w:pPr>
        <w:pStyle w:val="Times12"/>
        <w:numPr>
          <w:ilvl w:val="2"/>
          <w:numId w:val="9"/>
        </w:numPr>
        <w:spacing w:after="120"/>
        <w:ind w:left="0" w:firstLine="567"/>
        <w:rPr>
          <w:szCs w:val="24"/>
        </w:rPr>
      </w:pPr>
      <w:r w:rsidRPr="009F5F6A">
        <w:rPr>
          <w:szCs w:val="24"/>
        </w:rPr>
        <w:t>Иные публикации не являются официальными и не влекут для Организатора конкурса никаких последствий.</w:t>
      </w:r>
    </w:p>
    <w:p w:rsidR="00CC49D3" w:rsidRPr="009F5F6A" w:rsidRDefault="00CC49D3" w:rsidP="001C6CCB">
      <w:pPr>
        <w:pStyle w:val="Times12"/>
        <w:spacing w:after="120"/>
        <w:ind w:left="567" w:firstLine="0"/>
        <w:rPr>
          <w:szCs w:val="24"/>
        </w:rPr>
      </w:pPr>
    </w:p>
    <w:p w:rsidR="000D1809" w:rsidRPr="009F5F6A" w:rsidRDefault="000D1809" w:rsidP="00363FC9">
      <w:pPr>
        <w:pStyle w:val="2"/>
        <w:keepNext/>
        <w:numPr>
          <w:ilvl w:val="1"/>
          <w:numId w:val="9"/>
        </w:numPr>
        <w:suppressAutoHyphens/>
        <w:spacing w:after="120" w:line="240" w:lineRule="auto"/>
        <w:ind w:left="1620" w:hanging="1080"/>
        <w:jc w:val="left"/>
        <w:rPr>
          <w:b w:val="0"/>
          <w:sz w:val="24"/>
          <w:szCs w:val="24"/>
        </w:rPr>
      </w:pPr>
      <w:bookmarkStart w:id="874" w:name="_Toc298234669"/>
      <w:bookmarkStart w:id="875" w:name="_Toc255985669"/>
      <w:bookmarkStart w:id="876" w:name="_Ref303250860"/>
      <w:bookmarkStart w:id="877" w:name="_Ref306190343"/>
      <w:bookmarkStart w:id="878" w:name="_Ref441500379"/>
      <w:bookmarkStart w:id="879" w:name="_Toc515529931"/>
      <w:bookmarkStart w:id="880" w:name="_Ref55280436"/>
      <w:bookmarkStart w:id="881" w:name="_Toc55285345"/>
      <w:bookmarkStart w:id="882" w:name="_Toc55305382"/>
      <w:bookmarkStart w:id="883" w:name="_Toc57314644"/>
      <w:bookmarkStart w:id="884" w:name="_Toc69728967"/>
      <w:bookmarkStart w:id="885" w:name="_Toc98251716"/>
      <w:r w:rsidRPr="009F5F6A">
        <w:rPr>
          <w:sz w:val="24"/>
          <w:szCs w:val="24"/>
        </w:rPr>
        <w:lastRenderedPageBreak/>
        <w:t>Требования к Участник</w:t>
      </w:r>
      <w:r w:rsidR="00A06EBB" w:rsidRPr="009F5F6A">
        <w:rPr>
          <w:sz w:val="24"/>
          <w:szCs w:val="24"/>
        </w:rPr>
        <w:t>у</w:t>
      </w:r>
      <w:r w:rsidRPr="009F5F6A">
        <w:rPr>
          <w:sz w:val="24"/>
          <w:szCs w:val="24"/>
        </w:rPr>
        <w:t xml:space="preserve"> конкурса. Подтверждение соответствия предъявляемым требованиям</w:t>
      </w:r>
      <w:bookmarkEnd w:id="874"/>
      <w:bookmarkEnd w:id="875"/>
      <w:bookmarkEnd w:id="876"/>
      <w:bookmarkEnd w:id="877"/>
      <w:bookmarkEnd w:id="878"/>
      <w:bookmarkEnd w:id="879"/>
    </w:p>
    <w:p w:rsidR="000D1809" w:rsidRPr="009F5F6A" w:rsidRDefault="000D1809" w:rsidP="00363FC9">
      <w:pPr>
        <w:pStyle w:val="3"/>
        <w:numPr>
          <w:ilvl w:val="2"/>
          <w:numId w:val="9"/>
        </w:numPr>
        <w:tabs>
          <w:tab w:val="num" w:pos="1620"/>
        </w:tabs>
        <w:spacing w:before="0"/>
        <w:ind w:left="1620" w:hanging="1080"/>
        <w:rPr>
          <w:sz w:val="24"/>
          <w:szCs w:val="24"/>
        </w:rPr>
      </w:pPr>
      <w:bookmarkStart w:id="886" w:name="_Toc90385071"/>
      <w:bookmarkStart w:id="887" w:name="_Ref93090116"/>
      <w:bookmarkStart w:id="888" w:name="_Toc98251726"/>
      <w:bookmarkStart w:id="889" w:name="_Toc298234670"/>
      <w:bookmarkStart w:id="890" w:name="_Toc255985670"/>
      <w:bookmarkStart w:id="891" w:name="_Ref302978249"/>
      <w:bookmarkStart w:id="892" w:name="_Ref303252160"/>
      <w:bookmarkStart w:id="893" w:name="_Ref303252167"/>
      <w:bookmarkStart w:id="894" w:name="_Ref306193615"/>
      <w:bookmarkStart w:id="895" w:name="_Ref306193661"/>
      <w:bookmarkStart w:id="896" w:name="_Ref441492458"/>
      <w:bookmarkStart w:id="897" w:name="_Ref441499156"/>
      <w:bookmarkStart w:id="898" w:name="_Toc441503242"/>
      <w:bookmarkStart w:id="899" w:name="_Toc441572033"/>
      <w:bookmarkStart w:id="900" w:name="_Toc441575125"/>
      <w:bookmarkStart w:id="901" w:name="_Ref441583649"/>
      <w:bookmarkStart w:id="902" w:name="_Toc442434786"/>
      <w:bookmarkStart w:id="903" w:name="_Toc442435625"/>
      <w:bookmarkStart w:id="904" w:name="_Ref461807201"/>
      <w:bookmarkStart w:id="905" w:name="_Toc462044745"/>
      <w:bookmarkStart w:id="906" w:name="_Toc462068448"/>
      <w:bookmarkStart w:id="907" w:name="_Toc463514138"/>
      <w:bookmarkStart w:id="908" w:name="_Toc469480354"/>
      <w:bookmarkStart w:id="909" w:name="_Toc471823144"/>
      <w:bookmarkStart w:id="910" w:name="_Toc498512005"/>
      <w:bookmarkStart w:id="911" w:name="_Toc511312825"/>
      <w:bookmarkStart w:id="912" w:name="_Toc511315230"/>
      <w:bookmarkStart w:id="913" w:name="_Toc515529932"/>
      <w:r w:rsidRPr="009F5F6A">
        <w:rPr>
          <w:sz w:val="24"/>
          <w:szCs w:val="24"/>
        </w:rPr>
        <w:t>Требования к Участникам конкурса</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rsidR="008175C8" w:rsidRPr="009F5F6A" w:rsidRDefault="008175C8" w:rsidP="00363FC9">
      <w:pPr>
        <w:pStyle w:val="Times12"/>
        <w:numPr>
          <w:ilvl w:val="3"/>
          <w:numId w:val="9"/>
        </w:numPr>
        <w:spacing w:after="120"/>
        <w:ind w:left="0" w:firstLine="567"/>
        <w:rPr>
          <w:szCs w:val="24"/>
        </w:rPr>
      </w:pPr>
      <w:bookmarkStart w:id="914" w:name="_Ref303252151"/>
      <w:bookmarkStart w:id="915" w:name="_Ref306193986"/>
      <w:bookmarkStart w:id="916" w:name="_Ref96669809"/>
      <w:r w:rsidRPr="009F5F6A">
        <w:rPr>
          <w:szCs w:val="24"/>
        </w:rPr>
        <w:t xml:space="preserve">Участвовать в Конкурсе </w:t>
      </w:r>
      <w:r w:rsidR="00764388" w:rsidRPr="009F5F6A">
        <w:rPr>
          <w:bCs w:val="0"/>
          <w:szCs w:val="24"/>
        </w:rPr>
        <w:t xml:space="preserve">может любое юридическое, </w:t>
      </w:r>
      <w:r w:rsidR="00764388" w:rsidRPr="009F5F6A">
        <w:rPr>
          <w:bCs w:val="0"/>
          <w:color w:val="000000"/>
          <w:szCs w:val="24"/>
        </w:rPr>
        <w:t>физическое</w:t>
      </w:r>
      <w:r w:rsidR="00764388" w:rsidRPr="009F5F6A">
        <w:rPr>
          <w:bCs w:val="0"/>
          <w:szCs w:val="24"/>
        </w:rPr>
        <w:t xml:space="preserve"> лицо (в т. ч. индивидуальный предприниматель). Дополнительные требования к </w:t>
      </w:r>
      <w:r w:rsidR="00B46E2F" w:rsidRPr="009F5F6A">
        <w:rPr>
          <w:bCs w:val="0"/>
          <w:szCs w:val="24"/>
        </w:rPr>
        <w:t>субподрядчикам</w:t>
      </w:r>
      <w:r w:rsidR="00764388" w:rsidRPr="009F5F6A">
        <w:rPr>
          <w:bCs w:val="0"/>
          <w:szCs w:val="24"/>
        </w:rPr>
        <w:t xml:space="preserve"> и порядку подтверждения их соответствия установленным требованиям приведены в пункте</w:t>
      </w:r>
      <w:r w:rsidRPr="009F5F6A">
        <w:rPr>
          <w:szCs w:val="24"/>
        </w:rPr>
        <w:t xml:space="preserve"> </w:t>
      </w:r>
      <w:r w:rsidR="000A775A" w:rsidRPr="009F5F6A">
        <w:fldChar w:fldCharType="begin"/>
      </w:r>
      <w:r w:rsidR="000A775A" w:rsidRPr="009F5F6A">
        <w:instrText xml:space="preserve"> REF _Ref306192015 \r \h  \* MERGEFORMAT </w:instrText>
      </w:r>
      <w:r w:rsidR="000A775A" w:rsidRPr="009F5F6A">
        <w:fldChar w:fldCharType="separate"/>
      </w:r>
      <w:r w:rsidR="0010016D" w:rsidRPr="009F5F6A">
        <w:rPr>
          <w:szCs w:val="24"/>
        </w:rPr>
        <w:t>3.3.3</w:t>
      </w:r>
      <w:r w:rsidR="000A775A" w:rsidRPr="009F5F6A">
        <w:fldChar w:fldCharType="end"/>
      </w:r>
      <w:r w:rsidR="003B33C4" w:rsidRPr="009F5F6A">
        <w:rPr>
          <w:szCs w:val="24"/>
        </w:rPr>
        <w:t>.</w:t>
      </w:r>
      <w:r w:rsidRPr="009F5F6A">
        <w:rPr>
          <w:szCs w:val="24"/>
          <w:lang w:val="ru-MO"/>
        </w:rPr>
        <w:t xml:space="preserve"> </w:t>
      </w:r>
      <w:r w:rsidRPr="009F5F6A">
        <w:rPr>
          <w:szCs w:val="24"/>
        </w:rPr>
        <w:t xml:space="preserve">Дополнительные требования к коллективным </w:t>
      </w:r>
      <w:r w:rsidR="005816F3" w:rsidRPr="009F5F6A">
        <w:rPr>
          <w:szCs w:val="24"/>
        </w:rPr>
        <w:t>У</w:t>
      </w:r>
      <w:r w:rsidRPr="009F5F6A">
        <w:rPr>
          <w:szCs w:val="24"/>
        </w:rPr>
        <w:t>частникам</w:t>
      </w:r>
      <w:r w:rsidR="00BA0BF7" w:rsidRPr="009F5F6A">
        <w:rPr>
          <w:szCs w:val="24"/>
        </w:rPr>
        <w:t xml:space="preserve">; </w:t>
      </w:r>
      <w:proofErr w:type="gramStart"/>
      <w:r w:rsidR="00BA0BF7" w:rsidRPr="009F5F6A">
        <w:rPr>
          <w:szCs w:val="24"/>
        </w:rPr>
        <w:t>к лицам, участвующим на стороне одно</w:t>
      </w:r>
      <w:r w:rsidR="008F2219" w:rsidRPr="009F5F6A">
        <w:rPr>
          <w:szCs w:val="24"/>
        </w:rPr>
        <w:t xml:space="preserve">го </w:t>
      </w:r>
      <w:r w:rsidR="003C49D0" w:rsidRPr="009F5F6A">
        <w:rPr>
          <w:szCs w:val="24"/>
        </w:rPr>
        <w:t>У</w:t>
      </w:r>
      <w:r w:rsidR="008F2219" w:rsidRPr="009F5F6A">
        <w:rPr>
          <w:szCs w:val="24"/>
        </w:rPr>
        <w:t>частника</w:t>
      </w:r>
      <w:r w:rsidRPr="009F5F6A">
        <w:rPr>
          <w:szCs w:val="24"/>
        </w:rPr>
        <w:t xml:space="preserve"> и порядку подтверждения их соответствия установленным требованиям приведены в пункте</w:t>
      </w:r>
      <w:r w:rsidR="003C49D0" w:rsidRPr="009F5F6A">
        <w:rPr>
          <w:szCs w:val="24"/>
        </w:rPr>
        <w:t xml:space="preserve"> </w:t>
      </w:r>
      <w:r w:rsidR="005A1486" w:rsidRPr="009F5F6A">
        <w:rPr>
          <w:szCs w:val="24"/>
        </w:rPr>
        <w:fldChar w:fldCharType="begin"/>
      </w:r>
      <w:r w:rsidR="00050BB7" w:rsidRPr="009F5F6A">
        <w:rPr>
          <w:szCs w:val="24"/>
        </w:rPr>
        <w:instrText xml:space="preserve"> REF _Ref442253730 \r \h </w:instrText>
      </w:r>
      <w:r w:rsidR="006C5B45" w:rsidRPr="009F5F6A">
        <w:rPr>
          <w:szCs w:val="24"/>
        </w:rPr>
        <w:instrText xml:space="preserve"> \* MERGEFORMAT </w:instrText>
      </w:r>
      <w:r w:rsidR="005A1486" w:rsidRPr="009F5F6A">
        <w:rPr>
          <w:szCs w:val="24"/>
        </w:rPr>
      </w:r>
      <w:r w:rsidR="005A1486" w:rsidRPr="009F5F6A">
        <w:rPr>
          <w:szCs w:val="24"/>
        </w:rPr>
        <w:fldChar w:fldCharType="separate"/>
      </w:r>
      <w:r w:rsidR="0010016D" w:rsidRPr="009F5F6A">
        <w:rPr>
          <w:szCs w:val="24"/>
        </w:rPr>
        <w:t>3.3.4</w:t>
      </w:r>
      <w:r w:rsidR="005A1486" w:rsidRPr="009F5F6A">
        <w:rPr>
          <w:szCs w:val="24"/>
        </w:rPr>
        <w:fldChar w:fldCharType="end"/>
      </w:r>
      <w:r w:rsidR="003C49D0" w:rsidRPr="009F5F6A">
        <w:rPr>
          <w:szCs w:val="24"/>
        </w:rPr>
        <w:t>.</w:t>
      </w:r>
      <w:r w:rsidR="008F2219" w:rsidRPr="009F5F6A">
        <w:rPr>
          <w:szCs w:val="24"/>
        </w:rPr>
        <w:t xml:space="preserve"> </w:t>
      </w:r>
      <w:bookmarkEnd w:id="914"/>
      <w:r w:rsidR="006C73B7" w:rsidRPr="009F5F6A">
        <w:rPr>
          <w:szCs w:val="24"/>
        </w:rPr>
        <w:t xml:space="preserve">При проведении </w:t>
      </w:r>
      <w:r w:rsidR="003C49D0" w:rsidRPr="009F5F6A">
        <w:rPr>
          <w:szCs w:val="24"/>
        </w:rPr>
        <w:t>К</w:t>
      </w:r>
      <w:r w:rsidR="006C73B7" w:rsidRPr="009F5F6A">
        <w:rPr>
          <w:szCs w:val="24"/>
        </w:rPr>
        <w:t xml:space="preserve">онкурса на ЭТП, такое лицо должно быть зарегистрировано на соответствующей ЭТП в качестве </w:t>
      </w:r>
      <w:r w:rsidR="00764388" w:rsidRPr="009F5F6A">
        <w:rPr>
          <w:szCs w:val="24"/>
        </w:rPr>
        <w:t>участника</w:t>
      </w:r>
      <w:r w:rsidR="006C73B7" w:rsidRPr="009F5F6A">
        <w:rPr>
          <w:szCs w:val="24"/>
        </w:rPr>
        <w:t xml:space="preserve"> ЭТП, а также в качестве </w:t>
      </w:r>
      <w:r w:rsidR="003C49D0" w:rsidRPr="009F5F6A">
        <w:rPr>
          <w:szCs w:val="24"/>
        </w:rPr>
        <w:t>У</w:t>
      </w:r>
      <w:r w:rsidR="006C73B7" w:rsidRPr="009F5F6A">
        <w:rPr>
          <w:szCs w:val="24"/>
        </w:rPr>
        <w:t>частника проводимого конкурса.</w:t>
      </w:r>
      <w:bookmarkEnd w:id="915"/>
      <w:proofErr w:type="gramEnd"/>
    </w:p>
    <w:p w:rsidR="000D1809" w:rsidRPr="009F5F6A" w:rsidRDefault="000D1809" w:rsidP="00363FC9">
      <w:pPr>
        <w:pStyle w:val="Times12"/>
        <w:numPr>
          <w:ilvl w:val="3"/>
          <w:numId w:val="9"/>
        </w:numPr>
        <w:spacing w:after="120"/>
        <w:ind w:left="0" w:firstLine="540"/>
        <w:rPr>
          <w:szCs w:val="24"/>
        </w:rPr>
      </w:pPr>
      <w:bookmarkStart w:id="917" w:name="_Ref302978265"/>
      <w:r w:rsidRPr="009F5F6A">
        <w:rPr>
          <w:szCs w:val="24"/>
        </w:rPr>
        <w:t>Чтобы претендовать на победу в Конкурсе и получ</w:t>
      </w:r>
      <w:r w:rsidR="002F4A4E" w:rsidRPr="009F5F6A">
        <w:rPr>
          <w:szCs w:val="24"/>
        </w:rPr>
        <w:t>ить</w:t>
      </w:r>
      <w:r w:rsidRPr="009F5F6A">
        <w:rPr>
          <w:szCs w:val="24"/>
        </w:rPr>
        <w:t xml:space="preserve"> прав</w:t>
      </w:r>
      <w:r w:rsidR="002F4A4E" w:rsidRPr="009F5F6A">
        <w:rPr>
          <w:szCs w:val="24"/>
        </w:rPr>
        <w:t>о</w:t>
      </w:r>
      <w:r w:rsidRPr="009F5F6A">
        <w:rPr>
          <w:szCs w:val="24"/>
        </w:rPr>
        <w:t xml:space="preserve"> заключить</w:t>
      </w:r>
      <w:r w:rsidR="002F4A4E" w:rsidRPr="009F5F6A">
        <w:rPr>
          <w:szCs w:val="24"/>
        </w:rPr>
        <w:t xml:space="preserve"> с Заказчиком</w:t>
      </w:r>
      <w:r w:rsidRPr="009F5F6A">
        <w:rPr>
          <w:szCs w:val="24"/>
        </w:rPr>
        <w:t xml:space="preserve"> </w:t>
      </w:r>
      <w:r w:rsidR="003C49D0" w:rsidRPr="009F5F6A">
        <w:rPr>
          <w:szCs w:val="24"/>
        </w:rPr>
        <w:t>Договор</w:t>
      </w:r>
      <w:r w:rsidRPr="009F5F6A">
        <w:rPr>
          <w:szCs w:val="24"/>
        </w:rPr>
        <w:t>, Участник конкурса должен отвечать следующим требованиям</w:t>
      </w:r>
      <w:bookmarkEnd w:id="916"/>
      <w:r w:rsidRPr="009F5F6A">
        <w:rPr>
          <w:szCs w:val="24"/>
        </w:rPr>
        <w:t>:</w:t>
      </w:r>
      <w:bookmarkEnd w:id="917"/>
    </w:p>
    <w:p w:rsidR="00764388" w:rsidRPr="009F5F6A" w:rsidRDefault="00764388" w:rsidP="00363FC9">
      <w:pPr>
        <w:numPr>
          <w:ilvl w:val="0"/>
          <w:numId w:val="28"/>
        </w:numPr>
        <w:tabs>
          <w:tab w:val="left" w:pos="0"/>
          <w:tab w:val="left" w:pos="1134"/>
        </w:tabs>
        <w:spacing w:line="264" w:lineRule="auto"/>
        <w:ind w:left="1134" w:hanging="567"/>
        <w:rPr>
          <w:color w:val="000000"/>
          <w:szCs w:val="24"/>
        </w:rPr>
      </w:pPr>
      <w:bookmarkStart w:id="918" w:name="_Ref306032455"/>
      <w:r w:rsidRPr="009F5F6A">
        <w:rPr>
          <w:bCs/>
          <w:color w:val="000000"/>
          <w:szCs w:val="24"/>
        </w:rPr>
        <w:t xml:space="preserve">должен </w:t>
      </w:r>
      <w:bookmarkStart w:id="919" w:name="_Ref303669099"/>
      <w:r w:rsidRPr="009F5F6A">
        <w:rPr>
          <w:bCs/>
          <w:color w:val="000000"/>
          <w:szCs w:val="24"/>
        </w:rPr>
        <w:t xml:space="preserve">обладать гражданской правоспособностью в полном объеме для заключения и </w:t>
      </w:r>
      <w:r w:rsidRPr="009F5F6A">
        <w:rPr>
          <w:szCs w:val="24"/>
        </w:rPr>
        <w:t>исполнения</w:t>
      </w:r>
      <w:r w:rsidRPr="009F5F6A">
        <w:rPr>
          <w:bCs/>
          <w:color w:val="000000"/>
          <w:szCs w:val="24"/>
        </w:rPr>
        <w:t xml:space="preserve"> Договора </w:t>
      </w:r>
      <w:r w:rsidRPr="009F5F6A">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918"/>
      <w:bookmarkEnd w:id="919"/>
    </w:p>
    <w:p w:rsidR="00764388" w:rsidRPr="009F5F6A" w:rsidRDefault="00764388" w:rsidP="00363FC9">
      <w:pPr>
        <w:numPr>
          <w:ilvl w:val="0"/>
          <w:numId w:val="28"/>
        </w:numPr>
        <w:tabs>
          <w:tab w:val="left" w:pos="0"/>
          <w:tab w:val="left" w:pos="1134"/>
        </w:tabs>
        <w:spacing w:line="264" w:lineRule="auto"/>
        <w:ind w:left="1134" w:hanging="567"/>
        <w:rPr>
          <w:bCs/>
          <w:szCs w:val="24"/>
        </w:rPr>
      </w:pPr>
      <w:r w:rsidRPr="009F5F6A">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9F5F6A">
        <w:rPr>
          <w:bCs/>
          <w:szCs w:val="24"/>
        </w:rPr>
        <w:t>водства, на имущество Участника</w:t>
      </w:r>
      <w:r w:rsidRPr="009F5F6A">
        <w:rPr>
          <w:bCs/>
          <w:szCs w:val="24"/>
        </w:rPr>
        <w:t xml:space="preserve"> не должен быть наложен арест, </w:t>
      </w:r>
      <w:r w:rsidRPr="009F5F6A">
        <w:rPr>
          <w:szCs w:val="24"/>
        </w:rPr>
        <w:t>экономическая</w:t>
      </w:r>
      <w:r w:rsidRPr="009F5F6A">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9F5F6A" w:rsidRDefault="00764388" w:rsidP="00363FC9">
      <w:pPr>
        <w:numPr>
          <w:ilvl w:val="0"/>
          <w:numId w:val="28"/>
        </w:numPr>
        <w:tabs>
          <w:tab w:val="left" w:pos="0"/>
          <w:tab w:val="left" w:pos="1134"/>
        </w:tabs>
        <w:spacing w:line="264" w:lineRule="auto"/>
        <w:ind w:left="1134" w:hanging="567"/>
        <w:rPr>
          <w:szCs w:val="24"/>
        </w:rPr>
      </w:pPr>
      <w:bookmarkStart w:id="920" w:name="_Ref306032457"/>
      <w:proofErr w:type="gramStart"/>
      <w:r w:rsidRPr="009F5F6A">
        <w:rPr>
          <w:szCs w:val="24"/>
        </w:rPr>
        <w:t xml:space="preserve">не быть включенным в </w:t>
      </w:r>
      <w:r w:rsidRPr="009F5F6A">
        <w:rPr>
          <w:rFonts w:eastAsia="Arial Unicode MS"/>
          <w:szCs w:val="24"/>
        </w:rPr>
        <w:t>Реестр</w:t>
      </w:r>
      <w:r w:rsidRPr="009F5F6A">
        <w:rPr>
          <w:szCs w:val="24"/>
        </w:rPr>
        <w:t xml:space="preserve"> недобросовестных поставщиков</w:t>
      </w:r>
      <w:r w:rsidRPr="009F5F6A">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9F5F6A">
        <w:rPr>
          <w:szCs w:val="24"/>
        </w:rPr>
        <w:t xml:space="preserve"> либо в </w:t>
      </w:r>
      <w:r w:rsidRPr="009F5F6A">
        <w:rPr>
          <w:rFonts w:eastAsia="Arial Unicode MS"/>
          <w:szCs w:val="24"/>
        </w:rPr>
        <w:t xml:space="preserve">Реестр недобросовестных поставщиков, который ведется в соответствии с Федеральным законом </w:t>
      </w:r>
      <w:r w:rsidR="00CD18FB" w:rsidRPr="009F5F6A">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9F5F6A">
        <w:rPr>
          <w:rFonts w:eastAsia="Arial Unicode MS"/>
          <w:szCs w:val="24"/>
        </w:rPr>
        <w:t>;</w:t>
      </w:r>
      <w:bookmarkEnd w:id="920"/>
      <w:proofErr w:type="gramEnd"/>
    </w:p>
    <w:p w:rsidR="00F7438F" w:rsidRPr="009F5F6A" w:rsidRDefault="00F7438F" w:rsidP="00F7438F">
      <w:pPr>
        <w:numPr>
          <w:ilvl w:val="0"/>
          <w:numId w:val="28"/>
        </w:numPr>
        <w:tabs>
          <w:tab w:val="left" w:pos="0"/>
          <w:tab w:val="left" w:pos="1134"/>
        </w:tabs>
        <w:spacing w:line="264" w:lineRule="auto"/>
        <w:ind w:left="1134" w:hanging="567"/>
        <w:rPr>
          <w:color w:val="000000"/>
          <w:szCs w:val="24"/>
        </w:rPr>
      </w:pPr>
      <w:bookmarkStart w:id="921" w:name="_Ref489431265"/>
      <w:r w:rsidRPr="009F5F6A">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0A775A" w:rsidRPr="009F5F6A">
        <w:fldChar w:fldCharType="begin"/>
      </w:r>
      <w:r w:rsidR="000A775A" w:rsidRPr="009F5F6A">
        <w:instrText xml:space="preserve"> REF _Ref303323780 \r \h  \* MERGEFORMAT </w:instrText>
      </w:r>
      <w:r w:rsidR="000A775A" w:rsidRPr="009F5F6A">
        <w:fldChar w:fldCharType="separate"/>
      </w:r>
      <w:r w:rsidR="0010016D" w:rsidRPr="009F5F6A">
        <w:rPr>
          <w:szCs w:val="24"/>
        </w:rPr>
        <w:t>1.1.4</w:t>
      </w:r>
      <w:r w:rsidR="000A775A" w:rsidRPr="009F5F6A">
        <w:fldChar w:fldCharType="end"/>
      </w:r>
      <w:r w:rsidRPr="009F5F6A">
        <w:rPr>
          <w:szCs w:val="24"/>
        </w:rPr>
        <w:t xml:space="preserve"> и разделе </w:t>
      </w:r>
      <w:r w:rsidR="000A775A" w:rsidRPr="009F5F6A">
        <w:fldChar w:fldCharType="begin"/>
      </w:r>
      <w:r w:rsidR="000A775A" w:rsidRPr="009F5F6A">
        <w:instrText xml:space="preserve"> REF _Ref441488179 \r \h  \* MERGEFORMAT </w:instrText>
      </w:r>
      <w:r w:rsidR="000A775A" w:rsidRPr="009F5F6A">
        <w:fldChar w:fldCharType="separate"/>
      </w:r>
      <w:r w:rsidR="0010016D" w:rsidRPr="009F5F6A">
        <w:t>4</w:t>
      </w:r>
      <w:r w:rsidR="000A775A" w:rsidRPr="009F5F6A">
        <w:fldChar w:fldCharType="end"/>
      </w:r>
      <w:r w:rsidRPr="009F5F6A">
        <w:rPr>
          <w:szCs w:val="24"/>
        </w:rPr>
        <w:t>, в соответствии с требованиями законодательства Российской Федерации);</w:t>
      </w:r>
      <w:bookmarkEnd w:id="921"/>
    </w:p>
    <w:p w:rsidR="00F7438F" w:rsidRPr="009F5F6A" w:rsidRDefault="00F7438F" w:rsidP="00F7438F">
      <w:pPr>
        <w:numPr>
          <w:ilvl w:val="0"/>
          <w:numId w:val="28"/>
        </w:numPr>
        <w:tabs>
          <w:tab w:val="left" w:pos="0"/>
          <w:tab w:val="left" w:pos="1134"/>
        </w:tabs>
        <w:spacing w:line="264" w:lineRule="auto"/>
        <w:ind w:left="1134" w:hanging="567"/>
        <w:rPr>
          <w:color w:val="000000"/>
          <w:szCs w:val="24"/>
        </w:rPr>
      </w:pPr>
      <w:bookmarkStart w:id="922" w:name="_Ref489516346"/>
      <w:r w:rsidRPr="009F5F6A">
        <w:rPr>
          <w:szCs w:val="24"/>
        </w:rPr>
        <w:t xml:space="preserve">в случае если предметом Договора являются работы в области </w:t>
      </w:r>
      <w:proofErr w:type="gramStart"/>
      <w:r w:rsidRPr="009F5F6A">
        <w:rPr>
          <w:szCs w:val="24"/>
        </w:rPr>
        <w:t>выполнения инженерных изысканий / подготовки проектной документации / осуществления</w:t>
      </w:r>
      <w:proofErr w:type="gramEnd"/>
      <w:r w:rsidRPr="009F5F6A">
        <w:rPr>
          <w:szCs w:val="24"/>
        </w:rPr>
        <w:t xml:space="preserve"> строительства, реконструкции, капитального ремонта объектов капитального строительства должны выполняться следующие требования:</w:t>
      </w:r>
      <w:bookmarkEnd w:id="922"/>
    </w:p>
    <w:p w:rsidR="00F7438F" w:rsidRPr="009F5F6A" w:rsidRDefault="00F7438F" w:rsidP="00822777">
      <w:pPr>
        <w:pStyle w:val="affffffd"/>
        <w:numPr>
          <w:ilvl w:val="0"/>
          <w:numId w:val="97"/>
        </w:numPr>
        <w:tabs>
          <w:tab w:val="left" w:pos="1260"/>
        </w:tabs>
        <w:suppressAutoHyphens/>
        <w:autoSpaceDE w:val="0"/>
        <w:spacing w:after="0" w:line="240" w:lineRule="auto"/>
        <w:ind w:left="1281" w:hanging="147"/>
        <w:jc w:val="both"/>
        <w:rPr>
          <w:rFonts w:ascii="Times New Roman" w:hAnsi="Times New Roman"/>
          <w:sz w:val="24"/>
          <w:szCs w:val="24"/>
        </w:rPr>
      </w:pPr>
      <w:r w:rsidRPr="009F5F6A">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9F5F6A" w:rsidRDefault="00F7438F" w:rsidP="00822777">
      <w:pPr>
        <w:pStyle w:val="affffffd"/>
        <w:numPr>
          <w:ilvl w:val="0"/>
          <w:numId w:val="97"/>
        </w:numPr>
        <w:tabs>
          <w:tab w:val="left" w:pos="1260"/>
        </w:tabs>
        <w:suppressAutoHyphens/>
        <w:autoSpaceDE w:val="0"/>
        <w:spacing w:after="0" w:line="240" w:lineRule="auto"/>
        <w:ind w:left="1281" w:hanging="147"/>
        <w:jc w:val="both"/>
        <w:rPr>
          <w:rFonts w:ascii="Times New Roman" w:hAnsi="Times New Roman"/>
          <w:sz w:val="24"/>
          <w:szCs w:val="24"/>
        </w:rPr>
      </w:pPr>
      <w:r w:rsidRPr="009F5F6A">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9F5F6A" w:rsidRDefault="00F7438F" w:rsidP="00822777">
      <w:pPr>
        <w:pStyle w:val="affffffd"/>
        <w:numPr>
          <w:ilvl w:val="0"/>
          <w:numId w:val="97"/>
        </w:numPr>
        <w:tabs>
          <w:tab w:val="left" w:pos="1260"/>
        </w:tabs>
        <w:suppressAutoHyphens/>
        <w:autoSpaceDE w:val="0"/>
        <w:spacing w:after="0" w:line="240" w:lineRule="auto"/>
        <w:ind w:left="1281" w:hanging="147"/>
        <w:jc w:val="both"/>
        <w:rPr>
          <w:rFonts w:ascii="Times New Roman" w:hAnsi="Times New Roman"/>
          <w:sz w:val="24"/>
          <w:szCs w:val="24"/>
        </w:rPr>
      </w:pPr>
      <w:r w:rsidRPr="009F5F6A">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9F5F6A" w:rsidRDefault="00764388" w:rsidP="00363FC9">
      <w:pPr>
        <w:numPr>
          <w:ilvl w:val="0"/>
          <w:numId w:val="28"/>
        </w:numPr>
        <w:tabs>
          <w:tab w:val="left" w:pos="0"/>
          <w:tab w:val="left" w:pos="1134"/>
        </w:tabs>
        <w:spacing w:line="264" w:lineRule="auto"/>
        <w:ind w:left="1134" w:hanging="567"/>
        <w:rPr>
          <w:color w:val="000000"/>
          <w:szCs w:val="24"/>
        </w:rPr>
      </w:pPr>
      <w:r w:rsidRPr="009F5F6A">
        <w:rPr>
          <w:color w:val="000000"/>
          <w:szCs w:val="24"/>
        </w:rPr>
        <w:t>обладать необходи</w:t>
      </w:r>
      <w:r w:rsidR="00735667" w:rsidRPr="009F5F6A">
        <w:rPr>
          <w:color w:val="000000"/>
          <w:szCs w:val="24"/>
        </w:rPr>
        <w:t>мыми профессиональными знаниями</w:t>
      </w:r>
      <w:r w:rsidRPr="009F5F6A">
        <w:rPr>
          <w:color w:val="000000"/>
          <w:szCs w:val="24"/>
        </w:rPr>
        <w:t xml:space="preserve"> и репутацией, иметь ресурсные возможности:</w:t>
      </w:r>
    </w:p>
    <w:p w:rsidR="00764388" w:rsidRPr="009F5F6A" w:rsidRDefault="00F7438F" w:rsidP="00363FC9">
      <w:pPr>
        <w:numPr>
          <w:ilvl w:val="0"/>
          <w:numId w:val="25"/>
        </w:numPr>
        <w:tabs>
          <w:tab w:val="left" w:pos="0"/>
          <w:tab w:val="num" w:pos="1650"/>
        </w:tabs>
        <w:spacing w:line="264" w:lineRule="auto"/>
        <w:ind w:left="1650" w:hanging="550"/>
        <w:rPr>
          <w:color w:val="000000"/>
          <w:szCs w:val="24"/>
        </w:rPr>
      </w:pPr>
      <w:proofErr w:type="gramStart"/>
      <w:r w:rsidRPr="009F5F6A">
        <w:rPr>
          <w:color w:val="000000"/>
          <w:szCs w:val="24"/>
        </w:rPr>
        <w:t xml:space="preserve">должен обладать опытом оказания аналогичных услуг/работ (желательно наличие </w:t>
      </w:r>
      <w:r w:rsidRPr="009F5F6A">
        <w:rPr>
          <w:color w:val="000000"/>
          <w:szCs w:val="24"/>
        </w:rPr>
        <w:lastRenderedPageBreak/>
        <w:t xml:space="preserve">за последние 3 года не менее 1 завершенного аналогичного договора по оказываемым услугам/работам (в </w:t>
      </w:r>
      <w:proofErr w:type="spellStart"/>
      <w:r w:rsidRPr="009F5F6A">
        <w:rPr>
          <w:color w:val="000000"/>
          <w:szCs w:val="24"/>
        </w:rPr>
        <w:t>т.ч</w:t>
      </w:r>
      <w:proofErr w:type="spellEnd"/>
      <w:r w:rsidRPr="009F5F6A">
        <w:rPr>
          <w:color w:val="000000"/>
          <w:szCs w:val="24"/>
        </w:rPr>
        <w:t>. объемам услуг/работ и общей сумме договора).</w:t>
      </w:r>
      <w:proofErr w:type="gramEnd"/>
      <w:r w:rsidRPr="009F5F6A">
        <w:rPr>
          <w:color w:val="000000"/>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9F5F6A">
        <w:rPr>
          <w:color w:val="000000"/>
          <w:szCs w:val="24"/>
        </w:rPr>
        <w:t>;</w:t>
      </w:r>
      <w:r w:rsidR="00764388" w:rsidRPr="009F5F6A">
        <w:rPr>
          <w:color w:val="000000"/>
          <w:szCs w:val="24"/>
        </w:rPr>
        <w:t xml:space="preserve"> </w:t>
      </w:r>
    </w:p>
    <w:p w:rsidR="00764388" w:rsidRPr="009F5F6A" w:rsidRDefault="00764388" w:rsidP="00363FC9">
      <w:pPr>
        <w:widowControl/>
        <w:numPr>
          <w:ilvl w:val="0"/>
          <w:numId w:val="28"/>
        </w:numPr>
        <w:spacing w:line="264" w:lineRule="auto"/>
        <w:ind w:left="1134" w:hanging="567"/>
        <w:rPr>
          <w:szCs w:val="24"/>
        </w:rPr>
      </w:pPr>
      <w:r w:rsidRPr="009F5F6A">
        <w:rPr>
          <w:szCs w:val="24"/>
        </w:rPr>
        <w:t>Дополнительные требования к Участникам, наличию документов, подтверждающих их соответствие требованиям Техническог</w:t>
      </w:r>
      <w:proofErr w:type="gramStart"/>
      <w:r w:rsidRPr="009F5F6A">
        <w:rPr>
          <w:szCs w:val="24"/>
        </w:rPr>
        <w:t>о(</w:t>
      </w:r>
      <w:proofErr w:type="gramEnd"/>
      <w:r w:rsidRPr="009F5F6A">
        <w:rPr>
          <w:szCs w:val="24"/>
        </w:rPr>
        <w:t>их) задания(й), изложены в Приложении №1 (Техническом(их) задании(</w:t>
      </w:r>
      <w:proofErr w:type="spellStart"/>
      <w:r w:rsidRPr="009F5F6A">
        <w:rPr>
          <w:szCs w:val="24"/>
        </w:rPr>
        <w:t>ях</w:t>
      </w:r>
      <w:proofErr w:type="spellEnd"/>
      <w:r w:rsidRPr="009F5F6A">
        <w:rPr>
          <w:szCs w:val="24"/>
        </w:rPr>
        <w:t>)). При несоблюдении требований Техническог</w:t>
      </w:r>
      <w:proofErr w:type="gramStart"/>
      <w:r w:rsidRPr="009F5F6A">
        <w:rPr>
          <w:szCs w:val="24"/>
        </w:rPr>
        <w:t>о(</w:t>
      </w:r>
      <w:proofErr w:type="gramEnd"/>
      <w:r w:rsidRPr="009F5F6A">
        <w:rPr>
          <w:szCs w:val="24"/>
        </w:rPr>
        <w:t xml:space="preserve">их) задания(й) </w:t>
      </w:r>
      <w:r w:rsidR="00C24F83" w:rsidRPr="009F5F6A">
        <w:rPr>
          <w:szCs w:val="24"/>
        </w:rPr>
        <w:t>Конкурсная</w:t>
      </w:r>
      <w:r w:rsidRPr="009F5F6A">
        <w:rPr>
          <w:szCs w:val="24"/>
        </w:rPr>
        <w:t xml:space="preserve"> комиссия отклонит Заявку Участника.</w:t>
      </w:r>
    </w:p>
    <w:p w:rsidR="00764388" w:rsidRPr="009F5F6A" w:rsidRDefault="00FD05EC" w:rsidP="00764388">
      <w:pPr>
        <w:spacing w:line="264" w:lineRule="auto"/>
        <w:ind w:left="927" w:firstLine="0"/>
        <w:rPr>
          <w:szCs w:val="24"/>
        </w:rPr>
      </w:pPr>
      <w:proofErr w:type="gramStart"/>
      <w:r w:rsidRPr="009F5F6A">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5F207D" w:rsidRPr="009F5F6A">
        <w:rPr>
          <w:szCs w:val="24"/>
        </w:rPr>
        <w:t>ресурсов или недостающих ресурсов</w:t>
      </w:r>
      <w:r w:rsidRPr="009F5F6A">
        <w:rPr>
          <w:szCs w:val="24"/>
        </w:rPr>
        <w:t>, с обязательным указанием</w:t>
      </w:r>
      <w:proofErr w:type="gramEnd"/>
      <w:r w:rsidRPr="009F5F6A">
        <w:rPr>
          <w:szCs w:val="24"/>
        </w:rPr>
        <w:t xml:space="preserve">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9F5F6A">
        <w:rPr>
          <w:szCs w:val="24"/>
        </w:rPr>
        <w:t>предоставляются документы</w:t>
      </w:r>
      <w:proofErr w:type="gramEnd"/>
      <w:r w:rsidRPr="009F5F6A">
        <w:rPr>
          <w:szCs w:val="24"/>
        </w:rPr>
        <w:t xml:space="preserve"> (копия Устава, выписка из ЕГРЮЛ/ЕГРИП, учредительный договор), подтверждающие факт </w:t>
      </w:r>
      <w:proofErr w:type="spellStart"/>
      <w:r w:rsidRPr="009F5F6A">
        <w:rPr>
          <w:szCs w:val="24"/>
        </w:rPr>
        <w:t>аффилированности</w:t>
      </w:r>
      <w:proofErr w:type="spellEnd"/>
      <w:r w:rsidRPr="009F5F6A">
        <w:rPr>
          <w:szCs w:val="24"/>
        </w:rPr>
        <w:t xml:space="preserve"> предприятий</w:t>
      </w:r>
      <w:r w:rsidR="00764388" w:rsidRPr="009F5F6A">
        <w:rPr>
          <w:color w:val="000000"/>
          <w:szCs w:val="24"/>
        </w:rPr>
        <w:t>.</w:t>
      </w:r>
    </w:p>
    <w:p w:rsidR="000D1809" w:rsidRPr="009F5F6A" w:rsidRDefault="000D1809" w:rsidP="00363FC9">
      <w:pPr>
        <w:pStyle w:val="3"/>
        <w:numPr>
          <w:ilvl w:val="2"/>
          <w:numId w:val="9"/>
        </w:numPr>
        <w:tabs>
          <w:tab w:val="num" w:pos="1620"/>
        </w:tabs>
        <w:ind w:left="1616" w:hanging="1077"/>
        <w:rPr>
          <w:sz w:val="24"/>
          <w:szCs w:val="24"/>
        </w:rPr>
      </w:pPr>
      <w:bookmarkStart w:id="923" w:name="_Ref86827631"/>
      <w:bookmarkStart w:id="924" w:name="_Toc90385072"/>
      <w:bookmarkStart w:id="925" w:name="_Toc98251727"/>
      <w:bookmarkStart w:id="926" w:name="_Toc298234671"/>
      <w:bookmarkStart w:id="927" w:name="_Toc255985671"/>
      <w:bookmarkStart w:id="928" w:name="_Toc441503243"/>
      <w:bookmarkStart w:id="929" w:name="_Toc441572034"/>
      <w:bookmarkStart w:id="930" w:name="_Toc441575126"/>
      <w:bookmarkStart w:id="931" w:name="_Toc442434787"/>
      <w:bookmarkStart w:id="932" w:name="_Toc442435626"/>
      <w:bookmarkStart w:id="933" w:name="_Toc462044746"/>
      <w:bookmarkStart w:id="934" w:name="_Toc462068449"/>
      <w:bookmarkStart w:id="935" w:name="_Toc463514139"/>
      <w:bookmarkStart w:id="936" w:name="_Toc469480355"/>
      <w:bookmarkStart w:id="937" w:name="_Toc471823145"/>
      <w:bookmarkStart w:id="938" w:name="_Toc498512006"/>
      <w:bookmarkStart w:id="939" w:name="_Toc511312826"/>
      <w:bookmarkStart w:id="940" w:name="_Toc511315231"/>
      <w:bookmarkStart w:id="941" w:name="_Toc515529933"/>
      <w:r w:rsidRPr="009F5F6A">
        <w:rPr>
          <w:sz w:val="24"/>
          <w:szCs w:val="24"/>
        </w:rPr>
        <w:t>Требования к документам, подтверждающим соответствие Участника установленным требованиям</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rsidR="000D1809" w:rsidRPr="009F5F6A" w:rsidRDefault="00D85D2C" w:rsidP="00363FC9">
      <w:pPr>
        <w:pStyle w:val="Times12"/>
        <w:numPr>
          <w:ilvl w:val="3"/>
          <w:numId w:val="9"/>
        </w:numPr>
        <w:spacing w:after="120"/>
        <w:ind w:left="0" w:firstLine="540"/>
        <w:rPr>
          <w:szCs w:val="24"/>
        </w:rPr>
      </w:pPr>
      <w:bookmarkStart w:id="942" w:name="_Ref461810037"/>
      <w:r w:rsidRPr="009F5F6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0A775A" w:rsidRPr="009F5F6A">
        <w:fldChar w:fldCharType="begin"/>
      </w:r>
      <w:r w:rsidR="000A775A" w:rsidRPr="009F5F6A">
        <w:instrText xml:space="preserve"> REF _Ref461807201 \r \h  \* MERGEFORMAT </w:instrText>
      </w:r>
      <w:r w:rsidR="000A775A" w:rsidRPr="009F5F6A">
        <w:fldChar w:fldCharType="separate"/>
      </w:r>
      <w:r w:rsidR="0010016D" w:rsidRPr="009F5F6A">
        <w:t>3.3.1</w:t>
      </w:r>
      <w:r w:rsidR="000A775A" w:rsidRPr="009F5F6A">
        <w:fldChar w:fldCharType="end"/>
      </w:r>
      <w:r w:rsidRPr="009F5F6A">
        <w:t>:</w:t>
      </w:r>
      <w:bookmarkEnd w:id="942"/>
    </w:p>
    <w:p w:rsidR="002F4A4E" w:rsidRPr="009F5F6A" w:rsidRDefault="002F4A4E" w:rsidP="00822777">
      <w:pPr>
        <w:numPr>
          <w:ilvl w:val="0"/>
          <w:numId w:val="60"/>
        </w:numPr>
        <w:tabs>
          <w:tab w:val="left" w:pos="1260"/>
        </w:tabs>
        <w:suppressAutoHyphens/>
        <w:autoSpaceDE w:val="0"/>
        <w:spacing w:line="264" w:lineRule="auto"/>
        <w:ind w:hanging="567"/>
        <w:rPr>
          <w:szCs w:val="24"/>
        </w:rPr>
      </w:pPr>
      <w:r w:rsidRPr="009F5F6A">
        <w:rPr>
          <w:szCs w:val="24"/>
        </w:rPr>
        <w:t>Заверенную Участником либо нотариусом копию устава в действующей редакции (для юридических лиц);</w:t>
      </w:r>
    </w:p>
    <w:p w:rsidR="002F4A4E" w:rsidRPr="009F5F6A" w:rsidRDefault="009A6246" w:rsidP="00822777">
      <w:pPr>
        <w:numPr>
          <w:ilvl w:val="0"/>
          <w:numId w:val="60"/>
        </w:numPr>
        <w:tabs>
          <w:tab w:val="left" w:pos="1260"/>
        </w:tabs>
        <w:suppressAutoHyphens/>
        <w:autoSpaceDE w:val="0"/>
        <w:spacing w:line="264" w:lineRule="auto"/>
        <w:ind w:hanging="567"/>
        <w:rPr>
          <w:szCs w:val="24"/>
        </w:rPr>
      </w:pPr>
      <w:bookmarkStart w:id="943" w:name="_Ref461810189"/>
      <w:proofErr w:type="gramStart"/>
      <w:r w:rsidRPr="009F5F6A">
        <w:rPr>
          <w:i/>
          <w:szCs w:val="24"/>
        </w:rPr>
        <w:t>для Участников, зарегистрированных на территории РФ:</w:t>
      </w:r>
      <w:r w:rsidRPr="009F5F6A">
        <w:rPr>
          <w:szCs w:val="24"/>
        </w:rPr>
        <w:t xml:space="preserve"> заверенную Участником копию выписки из Единого государственного реестра юридических лиц (ЕГРЮЛ) </w:t>
      </w:r>
      <w:r w:rsidR="005F207D" w:rsidRPr="009F5F6A">
        <w:rPr>
          <w:szCs w:val="24"/>
        </w:rPr>
        <w:t xml:space="preserve">(аналогичного документа для индивидуальных предпринимателей) </w:t>
      </w:r>
      <w:r w:rsidRPr="009F5F6A">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9F5F6A">
        <w:rPr>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9F5F6A">
        <w:rPr>
          <w:szCs w:val="24"/>
        </w:rPr>
        <w:t>а(</w:t>
      </w:r>
      <w:proofErr w:type="spellStart"/>
      <w:proofErr w:type="gramEnd"/>
      <w:r w:rsidRPr="009F5F6A">
        <w:rPr>
          <w:szCs w:val="24"/>
        </w:rPr>
        <w:t>ов</w:t>
      </w:r>
      <w:proofErr w:type="spellEnd"/>
      <w:r w:rsidRPr="009F5F6A">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9F5F6A">
        <w:rPr>
          <w:i/>
          <w:szCs w:val="24"/>
        </w:rPr>
        <w:t>Для Участников и их собственников – иностранных лиц:</w:t>
      </w:r>
      <w:r w:rsidRPr="009F5F6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943"/>
    </w:p>
    <w:p w:rsidR="002F4A4E" w:rsidRPr="009F5F6A" w:rsidRDefault="002F4A4E" w:rsidP="00822777">
      <w:pPr>
        <w:numPr>
          <w:ilvl w:val="0"/>
          <w:numId w:val="60"/>
        </w:numPr>
        <w:tabs>
          <w:tab w:val="left" w:pos="1260"/>
        </w:tabs>
        <w:suppressAutoHyphens/>
        <w:autoSpaceDE w:val="0"/>
        <w:spacing w:line="264" w:lineRule="auto"/>
        <w:ind w:hanging="567"/>
        <w:rPr>
          <w:szCs w:val="24"/>
        </w:rPr>
      </w:pPr>
      <w:bookmarkStart w:id="944" w:name="_Ref504986480"/>
      <w:r w:rsidRPr="009F5F6A">
        <w:rPr>
          <w:szCs w:val="24"/>
        </w:rPr>
        <w:lastRenderedPageBreak/>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bookmarkEnd w:id="944"/>
    </w:p>
    <w:p w:rsidR="002F4A4E" w:rsidRPr="009F5F6A" w:rsidRDefault="00CE2558" w:rsidP="00822777">
      <w:pPr>
        <w:numPr>
          <w:ilvl w:val="0"/>
          <w:numId w:val="60"/>
        </w:numPr>
        <w:tabs>
          <w:tab w:val="left" w:pos="1260"/>
        </w:tabs>
        <w:suppressAutoHyphens/>
        <w:autoSpaceDE w:val="0"/>
        <w:spacing w:line="264" w:lineRule="auto"/>
        <w:ind w:hanging="567"/>
        <w:rPr>
          <w:szCs w:val="24"/>
        </w:rPr>
      </w:pPr>
      <w:r w:rsidRPr="009F5F6A">
        <w:rPr>
          <w:szCs w:val="24"/>
        </w:rPr>
        <w:t>Информационное</w:t>
      </w:r>
      <w:r w:rsidR="002F4A4E" w:rsidRPr="009F5F6A">
        <w:rPr>
          <w:szCs w:val="24"/>
        </w:rPr>
        <w:t xml:space="preserve"> </w:t>
      </w:r>
      <w:r w:rsidRPr="009F5F6A">
        <w:t>письмо о налич</w:t>
      </w:r>
      <w:proofErr w:type="gramStart"/>
      <w:r w:rsidRPr="009F5F6A">
        <w:t>ии у У</w:t>
      </w:r>
      <w:proofErr w:type="gramEnd"/>
      <w:r w:rsidRPr="009F5F6A">
        <w:t xml:space="preserve">частника конфликта интересов и/или связей, носящих характер </w:t>
      </w:r>
      <w:proofErr w:type="spellStart"/>
      <w:r w:rsidRPr="009F5F6A">
        <w:t>аффилированности</w:t>
      </w:r>
      <w:proofErr w:type="spellEnd"/>
      <w:r w:rsidRPr="009F5F6A">
        <w:t xml:space="preserve"> с сотрудниками Заказчика или Организатора</w:t>
      </w:r>
      <w:r w:rsidR="002F4A4E" w:rsidRPr="009F5F6A">
        <w:rPr>
          <w:szCs w:val="24"/>
        </w:rPr>
        <w:t xml:space="preserve"> (подраздел </w:t>
      </w:r>
      <w:r w:rsidR="005A1486" w:rsidRPr="009F5F6A">
        <w:rPr>
          <w:szCs w:val="24"/>
        </w:rPr>
        <w:fldChar w:fldCharType="begin"/>
      </w:r>
      <w:r w:rsidR="002F4A4E" w:rsidRPr="009F5F6A">
        <w:rPr>
          <w:szCs w:val="24"/>
        </w:rPr>
        <w:instrText xml:space="preserve"> REF _Ref440271993 \r \h </w:instrText>
      </w:r>
      <w:r w:rsidR="006C5B45" w:rsidRPr="009F5F6A">
        <w:rPr>
          <w:szCs w:val="24"/>
        </w:rPr>
        <w:instrText xml:space="preserve"> \* MERGEFORMAT </w:instrText>
      </w:r>
      <w:r w:rsidR="005A1486" w:rsidRPr="009F5F6A">
        <w:rPr>
          <w:szCs w:val="24"/>
        </w:rPr>
      </w:r>
      <w:r w:rsidR="005A1486" w:rsidRPr="009F5F6A">
        <w:rPr>
          <w:szCs w:val="24"/>
        </w:rPr>
        <w:fldChar w:fldCharType="separate"/>
      </w:r>
      <w:r w:rsidR="0010016D" w:rsidRPr="009F5F6A">
        <w:rPr>
          <w:szCs w:val="24"/>
        </w:rPr>
        <w:t>5.11</w:t>
      </w:r>
      <w:r w:rsidR="005A1486" w:rsidRPr="009F5F6A">
        <w:rPr>
          <w:szCs w:val="24"/>
        </w:rPr>
        <w:fldChar w:fldCharType="end"/>
      </w:r>
      <w:r w:rsidR="002F4A4E" w:rsidRPr="009F5F6A">
        <w:rPr>
          <w:szCs w:val="24"/>
        </w:rPr>
        <w:t>);</w:t>
      </w:r>
    </w:p>
    <w:p w:rsidR="002F4A4E" w:rsidRPr="009F5F6A" w:rsidRDefault="002F4A4E" w:rsidP="00822777">
      <w:pPr>
        <w:numPr>
          <w:ilvl w:val="0"/>
          <w:numId w:val="60"/>
        </w:numPr>
        <w:tabs>
          <w:tab w:val="left" w:pos="1260"/>
        </w:tabs>
        <w:suppressAutoHyphens/>
        <w:autoSpaceDE w:val="0"/>
        <w:spacing w:line="264" w:lineRule="auto"/>
        <w:ind w:hanging="567"/>
        <w:rPr>
          <w:szCs w:val="24"/>
        </w:rPr>
      </w:pPr>
      <w:bookmarkStart w:id="945" w:name="_Ref440372326"/>
      <w:r w:rsidRPr="009F5F6A">
        <w:rPr>
          <w:szCs w:val="24"/>
        </w:rPr>
        <w:t xml:space="preserve">Антикоррупционные обязательства </w:t>
      </w:r>
      <w:r w:rsidR="005F207D" w:rsidRPr="009F5F6A">
        <w:rPr>
          <w:bCs/>
          <w:szCs w:val="24"/>
        </w:rPr>
        <w:t>по форме, приведенной</w:t>
      </w:r>
      <w:r w:rsidRPr="009F5F6A">
        <w:rPr>
          <w:bCs/>
          <w:szCs w:val="24"/>
        </w:rPr>
        <w:t xml:space="preserve"> в настоящей Документации</w:t>
      </w:r>
      <w:r w:rsidRPr="009F5F6A">
        <w:rPr>
          <w:szCs w:val="24"/>
        </w:rPr>
        <w:t xml:space="preserve"> (подраздел </w:t>
      </w:r>
      <w:r w:rsidR="000A775A" w:rsidRPr="009F5F6A">
        <w:fldChar w:fldCharType="begin"/>
      </w:r>
      <w:r w:rsidR="000A775A" w:rsidRPr="009F5F6A">
        <w:instrText xml:space="preserve"> REF _Ref440271964 \r \h  \* MERGEFORMAT </w:instrText>
      </w:r>
      <w:r w:rsidR="000A775A" w:rsidRPr="009F5F6A">
        <w:fldChar w:fldCharType="separate"/>
      </w:r>
      <w:r w:rsidR="0010016D" w:rsidRPr="009F5F6A">
        <w:rPr>
          <w:szCs w:val="24"/>
        </w:rPr>
        <w:t>5.1.3</w:t>
      </w:r>
      <w:r w:rsidR="000A775A" w:rsidRPr="009F5F6A">
        <w:fldChar w:fldCharType="end"/>
      </w:r>
      <w:r w:rsidRPr="009F5F6A">
        <w:rPr>
          <w:szCs w:val="24"/>
        </w:rPr>
        <w:t>);</w:t>
      </w:r>
      <w:bookmarkEnd w:id="945"/>
    </w:p>
    <w:p w:rsidR="002F4A4E" w:rsidRPr="009F5F6A" w:rsidRDefault="002C7325" w:rsidP="00822777">
      <w:pPr>
        <w:numPr>
          <w:ilvl w:val="0"/>
          <w:numId w:val="60"/>
        </w:numPr>
        <w:tabs>
          <w:tab w:val="left" w:pos="1260"/>
        </w:tabs>
        <w:suppressAutoHyphens/>
        <w:autoSpaceDE w:val="0"/>
        <w:spacing w:line="264" w:lineRule="auto"/>
        <w:ind w:hanging="567"/>
        <w:rPr>
          <w:szCs w:val="24"/>
        </w:rPr>
      </w:pPr>
      <w:r w:rsidRPr="009F5F6A">
        <w:rPr>
          <w:szCs w:val="24"/>
        </w:rPr>
        <w:t>Справку о цепочке собственников участника закупочной процедуры, включая бенефициаров (в том числе конечных)</w:t>
      </w:r>
      <w:r w:rsidR="002F4A4E" w:rsidRPr="009F5F6A">
        <w:rPr>
          <w:szCs w:val="24"/>
        </w:rPr>
        <w:t xml:space="preserve"> по форме и в соответствии с инструкциями, приведенными в настоящей Документации (подраздел </w:t>
      </w:r>
      <w:r w:rsidR="000A775A" w:rsidRPr="009F5F6A">
        <w:fldChar w:fldCharType="begin"/>
      </w:r>
      <w:r w:rsidR="000A775A" w:rsidRPr="009F5F6A">
        <w:instrText xml:space="preserve"> REF _Ref440272035 \r \h  \* MERGEFORMAT </w:instrText>
      </w:r>
      <w:r w:rsidR="000A775A" w:rsidRPr="009F5F6A">
        <w:fldChar w:fldCharType="separate"/>
      </w:r>
      <w:r w:rsidR="0010016D" w:rsidRPr="009F5F6A">
        <w:rPr>
          <w:szCs w:val="24"/>
        </w:rPr>
        <w:t>5.12</w:t>
      </w:r>
      <w:r w:rsidR="000A775A" w:rsidRPr="009F5F6A">
        <w:fldChar w:fldCharType="end"/>
      </w:r>
      <w:r w:rsidR="002F4A4E" w:rsidRPr="009F5F6A">
        <w:rPr>
          <w:szCs w:val="24"/>
        </w:rPr>
        <w:t>);</w:t>
      </w:r>
    </w:p>
    <w:p w:rsidR="002F4A4E" w:rsidRPr="009F5F6A" w:rsidRDefault="002F4A4E" w:rsidP="00822777">
      <w:pPr>
        <w:numPr>
          <w:ilvl w:val="0"/>
          <w:numId w:val="60"/>
        </w:numPr>
        <w:tabs>
          <w:tab w:val="left" w:pos="1260"/>
        </w:tabs>
        <w:suppressAutoHyphens/>
        <w:autoSpaceDE w:val="0"/>
        <w:spacing w:line="264" w:lineRule="auto"/>
        <w:ind w:hanging="567"/>
        <w:rPr>
          <w:szCs w:val="24"/>
        </w:rPr>
      </w:pPr>
      <w:r w:rsidRPr="009F5F6A">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0A775A" w:rsidRPr="009F5F6A">
        <w:fldChar w:fldCharType="begin"/>
      </w:r>
      <w:r w:rsidR="000A775A" w:rsidRPr="009F5F6A">
        <w:instrText xml:space="preserve"> REF _Ref440272051 \r \h  \* MERGEFORMAT </w:instrText>
      </w:r>
      <w:r w:rsidR="000A775A" w:rsidRPr="009F5F6A">
        <w:fldChar w:fldCharType="separate"/>
      </w:r>
      <w:r w:rsidR="0010016D" w:rsidRPr="009F5F6A">
        <w:rPr>
          <w:szCs w:val="24"/>
        </w:rPr>
        <w:t>5.13</w:t>
      </w:r>
      <w:r w:rsidR="000A775A" w:rsidRPr="009F5F6A">
        <w:fldChar w:fldCharType="end"/>
      </w:r>
      <w:r w:rsidRPr="009F5F6A">
        <w:rPr>
          <w:szCs w:val="24"/>
        </w:rPr>
        <w:t>);</w:t>
      </w:r>
    </w:p>
    <w:p w:rsidR="002F4A4E" w:rsidRPr="009F5F6A" w:rsidRDefault="00363B80" w:rsidP="00822777">
      <w:pPr>
        <w:numPr>
          <w:ilvl w:val="0"/>
          <w:numId w:val="60"/>
        </w:numPr>
        <w:tabs>
          <w:tab w:val="left" w:pos="1260"/>
        </w:tabs>
        <w:suppressAutoHyphens/>
        <w:autoSpaceDE w:val="0"/>
        <w:spacing w:line="264" w:lineRule="auto"/>
        <w:ind w:hanging="567"/>
        <w:rPr>
          <w:szCs w:val="24"/>
        </w:rPr>
      </w:pPr>
      <w:proofErr w:type="gramStart"/>
      <w:r w:rsidRPr="009F5F6A">
        <w:rPr>
          <w:szCs w:val="24"/>
        </w:rPr>
        <w:t>К</w:t>
      </w:r>
      <w:r w:rsidR="002F4A4E" w:rsidRPr="009F5F6A">
        <w:rPr>
          <w:szCs w:val="24"/>
        </w:rPr>
        <w:t>опи</w:t>
      </w:r>
      <w:r w:rsidR="00D85D2C" w:rsidRPr="009F5F6A">
        <w:rPr>
          <w:szCs w:val="24"/>
        </w:rPr>
        <w:t>ю</w:t>
      </w:r>
      <w:r w:rsidR="002F4A4E" w:rsidRPr="009F5F6A">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9F5F6A">
        <w:rPr>
          <w:szCs w:val="24"/>
        </w:rPr>
        <w:t xml:space="preserve"> (</w:t>
      </w:r>
      <w:r w:rsidR="00F95B37" w:rsidRPr="009F5F6A">
        <w:rPr>
          <w:szCs w:val="24"/>
        </w:rPr>
        <w:t>желательное требование, предоставляется Участником при наличии</w:t>
      </w:r>
      <w:r w:rsidR="00DA0C73" w:rsidRPr="009F5F6A">
        <w:rPr>
          <w:szCs w:val="24"/>
        </w:rPr>
        <w:t>)</w:t>
      </w:r>
      <w:r w:rsidR="002F4A4E" w:rsidRPr="009F5F6A">
        <w:rPr>
          <w:szCs w:val="24"/>
        </w:rPr>
        <w:t>;</w:t>
      </w:r>
      <w:proofErr w:type="gramEnd"/>
    </w:p>
    <w:p w:rsidR="002F4A4E" w:rsidRPr="009F5F6A" w:rsidRDefault="00D85D2C" w:rsidP="00822777">
      <w:pPr>
        <w:numPr>
          <w:ilvl w:val="0"/>
          <w:numId w:val="60"/>
        </w:numPr>
        <w:tabs>
          <w:tab w:val="left" w:pos="1260"/>
        </w:tabs>
        <w:suppressAutoHyphens/>
        <w:autoSpaceDE w:val="0"/>
        <w:spacing w:line="264" w:lineRule="auto"/>
        <w:ind w:hanging="567"/>
        <w:rPr>
          <w:szCs w:val="24"/>
        </w:rPr>
      </w:pPr>
      <w:r w:rsidRPr="009F5F6A">
        <w:rPr>
          <w:szCs w:val="24"/>
        </w:rPr>
        <w:t xml:space="preserve">Копию </w:t>
      </w:r>
      <w:r w:rsidR="002F4A4E" w:rsidRPr="009F5F6A">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9F5F6A">
        <w:rPr>
          <w:szCs w:val="24"/>
        </w:rPr>
        <w:t>форма</w:t>
      </w:r>
      <w:proofErr w:type="gramEnd"/>
      <w:r w:rsidR="002F4A4E" w:rsidRPr="009F5F6A">
        <w:rPr>
          <w:szCs w:val="24"/>
        </w:rPr>
        <w:t xml:space="preserve"> которой ут</w:t>
      </w:r>
      <w:r w:rsidR="00CD101E" w:rsidRPr="009F5F6A">
        <w:rPr>
          <w:szCs w:val="24"/>
        </w:rPr>
        <w:t>верждена Приказом ФНС России</w:t>
      </w:r>
      <w:r w:rsidR="002F4A4E" w:rsidRPr="009F5F6A">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9F5F6A">
        <w:rPr>
          <w:szCs w:val="24"/>
        </w:rPr>
        <w:t xml:space="preserve"> (</w:t>
      </w:r>
      <w:r w:rsidRPr="009F5F6A">
        <w:rPr>
          <w:szCs w:val="24"/>
        </w:rPr>
        <w:t>желательное требование, предоставляется Участником при наличии</w:t>
      </w:r>
      <w:r w:rsidR="00DA0C73" w:rsidRPr="009F5F6A">
        <w:rPr>
          <w:szCs w:val="24"/>
        </w:rPr>
        <w:t>)</w:t>
      </w:r>
      <w:r w:rsidR="002F4A4E" w:rsidRPr="009F5F6A">
        <w:rPr>
          <w:szCs w:val="24"/>
        </w:rPr>
        <w:t>;</w:t>
      </w:r>
    </w:p>
    <w:p w:rsidR="002F4A4E" w:rsidRPr="009F5F6A" w:rsidRDefault="002F4A4E" w:rsidP="00822777">
      <w:pPr>
        <w:numPr>
          <w:ilvl w:val="0"/>
          <w:numId w:val="60"/>
        </w:numPr>
        <w:tabs>
          <w:tab w:val="left" w:pos="1260"/>
        </w:tabs>
        <w:suppressAutoHyphens/>
        <w:autoSpaceDE w:val="0"/>
        <w:spacing w:line="264" w:lineRule="auto"/>
        <w:ind w:hanging="567"/>
        <w:rPr>
          <w:b/>
          <w:szCs w:val="24"/>
          <w:u w:val="single"/>
        </w:rPr>
      </w:pPr>
      <w:r w:rsidRPr="009F5F6A">
        <w:rPr>
          <w:b/>
          <w:szCs w:val="24"/>
          <w:u w:val="single"/>
        </w:rPr>
        <w:t>Для обычной системы налогообложения:</w:t>
      </w:r>
    </w:p>
    <w:p w:rsidR="002F4A4E" w:rsidRPr="009F5F6A" w:rsidRDefault="002F4A4E" w:rsidP="002F4A4E">
      <w:pPr>
        <w:tabs>
          <w:tab w:val="left" w:pos="1260"/>
        </w:tabs>
        <w:autoSpaceDE w:val="0"/>
        <w:spacing w:line="264" w:lineRule="auto"/>
        <w:ind w:left="1276" w:firstLine="0"/>
        <w:rPr>
          <w:szCs w:val="24"/>
        </w:rPr>
      </w:pPr>
      <w:r w:rsidRPr="009F5F6A">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9F5F6A" w:rsidRDefault="002F4A4E" w:rsidP="002F4A4E">
      <w:pPr>
        <w:tabs>
          <w:tab w:val="left" w:pos="1260"/>
        </w:tabs>
        <w:autoSpaceDE w:val="0"/>
        <w:spacing w:line="264" w:lineRule="auto"/>
        <w:ind w:left="1276" w:firstLine="0"/>
        <w:rPr>
          <w:szCs w:val="24"/>
        </w:rPr>
      </w:pPr>
      <w:proofErr w:type="gramStart"/>
      <w:r w:rsidRPr="009F5F6A">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9F5F6A">
        <w:rPr>
          <w:szCs w:val="24"/>
        </w:rPr>
        <w:t xml:space="preserve"> от 29.07.1998 N 34н;</w:t>
      </w:r>
    </w:p>
    <w:p w:rsidR="002F4A4E" w:rsidRPr="009F5F6A" w:rsidRDefault="002F4A4E" w:rsidP="002F4A4E">
      <w:pPr>
        <w:tabs>
          <w:tab w:val="left" w:pos="1260"/>
        </w:tabs>
        <w:autoSpaceDE w:val="0"/>
        <w:spacing w:line="264" w:lineRule="auto"/>
        <w:ind w:left="1276" w:firstLine="0"/>
        <w:rPr>
          <w:b/>
          <w:szCs w:val="24"/>
          <w:u w:val="single"/>
        </w:rPr>
      </w:pPr>
      <w:r w:rsidRPr="009F5F6A">
        <w:rPr>
          <w:b/>
          <w:szCs w:val="24"/>
          <w:u w:val="single"/>
        </w:rPr>
        <w:t>Для упрощенной системы налогообложения:</w:t>
      </w:r>
    </w:p>
    <w:p w:rsidR="002F4A4E" w:rsidRPr="009F5F6A" w:rsidRDefault="002F4A4E" w:rsidP="002F4A4E">
      <w:pPr>
        <w:tabs>
          <w:tab w:val="left" w:pos="1260"/>
        </w:tabs>
        <w:autoSpaceDE w:val="0"/>
        <w:spacing w:line="264" w:lineRule="auto"/>
        <w:ind w:left="1276" w:firstLine="0"/>
        <w:rPr>
          <w:szCs w:val="24"/>
        </w:rPr>
      </w:pPr>
      <w:proofErr w:type="gramStart"/>
      <w:r w:rsidRPr="009F5F6A">
        <w:rPr>
          <w:szCs w:val="24"/>
        </w:rPr>
        <w:t xml:space="preserve">Копии Налоговой </w:t>
      </w:r>
      <w:hyperlink r:id="rId24" w:history="1">
        <w:r w:rsidRPr="009F5F6A">
          <w:rPr>
            <w:szCs w:val="24"/>
          </w:rPr>
          <w:t>декларации</w:t>
        </w:r>
      </w:hyperlink>
      <w:r w:rsidRPr="009F5F6A">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w:t>
      </w:r>
      <w:r w:rsidRPr="009F5F6A">
        <w:rPr>
          <w:szCs w:val="24"/>
        </w:rPr>
        <w:lastRenderedPageBreak/>
        <w:t>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2F4A4E" w:rsidRPr="009F5F6A" w:rsidRDefault="002F4A4E" w:rsidP="002F4A4E">
      <w:pPr>
        <w:tabs>
          <w:tab w:val="left" w:pos="1260"/>
        </w:tabs>
        <w:autoSpaceDE w:val="0"/>
        <w:spacing w:line="264" w:lineRule="auto"/>
        <w:ind w:left="1276" w:firstLine="0"/>
        <w:rPr>
          <w:szCs w:val="24"/>
        </w:rPr>
      </w:pPr>
      <w:r w:rsidRPr="009F5F6A">
        <w:rPr>
          <w:szCs w:val="24"/>
        </w:rPr>
        <w:t>Уведомление о применении УСНО;</w:t>
      </w:r>
    </w:p>
    <w:p w:rsidR="002F4A4E" w:rsidRPr="009F5F6A" w:rsidRDefault="002F4A4E" w:rsidP="002F4A4E">
      <w:pPr>
        <w:tabs>
          <w:tab w:val="left" w:pos="1260"/>
        </w:tabs>
        <w:autoSpaceDE w:val="0"/>
        <w:spacing w:line="264" w:lineRule="auto"/>
        <w:ind w:left="1276" w:firstLine="0"/>
        <w:rPr>
          <w:szCs w:val="24"/>
        </w:rPr>
      </w:pPr>
      <w:r w:rsidRPr="009F5F6A">
        <w:rPr>
          <w:b/>
          <w:szCs w:val="24"/>
          <w:u w:val="single"/>
        </w:rPr>
        <w:t>Для индивидуальных предпринимателей:</w:t>
      </w:r>
      <w:r w:rsidRPr="009F5F6A">
        <w:rPr>
          <w:szCs w:val="24"/>
        </w:rPr>
        <w:t xml:space="preserve"> документы в соответствии с законодательством, </w:t>
      </w:r>
      <w:proofErr w:type="gramStart"/>
      <w:r w:rsidRPr="009F5F6A">
        <w:rPr>
          <w:szCs w:val="24"/>
        </w:rPr>
        <w:t>аналогичные</w:t>
      </w:r>
      <w:proofErr w:type="gramEnd"/>
      <w:r w:rsidRPr="009F5F6A">
        <w:rPr>
          <w:szCs w:val="24"/>
        </w:rPr>
        <w:t xml:space="preserve"> по сути и содержанию вышеуказанным;</w:t>
      </w:r>
    </w:p>
    <w:p w:rsidR="002F4A4E" w:rsidRPr="009F5F6A" w:rsidRDefault="002F4A4E" w:rsidP="00822777">
      <w:pPr>
        <w:numPr>
          <w:ilvl w:val="0"/>
          <w:numId w:val="60"/>
        </w:numPr>
        <w:tabs>
          <w:tab w:val="left" w:pos="1260"/>
        </w:tabs>
        <w:suppressAutoHyphens/>
        <w:autoSpaceDE w:val="0"/>
        <w:spacing w:line="264" w:lineRule="auto"/>
        <w:ind w:hanging="567"/>
        <w:rPr>
          <w:szCs w:val="24"/>
        </w:rPr>
      </w:pPr>
      <w:r w:rsidRPr="009F5F6A">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9F5F6A">
        <w:rPr>
          <w:szCs w:val="24"/>
        </w:rPr>
        <w:t>желательное требование, предоставляется Участником при наличии</w:t>
      </w:r>
      <w:r w:rsidRPr="009F5F6A">
        <w:rPr>
          <w:szCs w:val="24"/>
        </w:rPr>
        <w:t>);</w:t>
      </w:r>
    </w:p>
    <w:p w:rsidR="002F4A4E" w:rsidRPr="009F5F6A" w:rsidRDefault="00D85D2C" w:rsidP="00822777">
      <w:pPr>
        <w:numPr>
          <w:ilvl w:val="0"/>
          <w:numId w:val="60"/>
        </w:numPr>
        <w:tabs>
          <w:tab w:val="left" w:pos="1260"/>
        </w:tabs>
        <w:suppressAutoHyphens/>
        <w:autoSpaceDE w:val="0"/>
        <w:spacing w:line="264" w:lineRule="auto"/>
        <w:ind w:hanging="567"/>
        <w:rPr>
          <w:szCs w:val="24"/>
        </w:rPr>
      </w:pPr>
      <w:bookmarkStart w:id="946" w:name="_Ref440371812"/>
      <w:r w:rsidRPr="009F5F6A">
        <w:rPr>
          <w:szCs w:val="24"/>
        </w:rPr>
        <w:t>Анкету</w:t>
      </w:r>
      <w:r w:rsidR="002F4A4E" w:rsidRPr="009F5F6A">
        <w:rPr>
          <w:szCs w:val="24"/>
        </w:rPr>
        <w:t xml:space="preserve"> Участника </w:t>
      </w:r>
      <w:r w:rsidR="008265EE" w:rsidRPr="009F5F6A">
        <w:rPr>
          <w:szCs w:val="24"/>
        </w:rPr>
        <w:t>Конкурса</w:t>
      </w:r>
      <w:r w:rsidR="002F4A4E" w:rsidRPr="009F5F6A">
        <w:rPr>
          <w:szCs w:val="24"/>
        </w:rPr>
        <w:t xml:space="preserve"> по форме и в соответствии с инструкциями, приведенными в настоящей Документации (подраздел </w:t>
      </w:r>
      <w:r w:rsidR="000A775A" w:rsidRPr="009F5F6A">
        <w:fldChar w:fldCharType="begin"/>
      </w:r>
      <w:r w:rsidR="000A775A" w:rsidRPr="009F5F6A">
        <w:instrText xml:space="preserve"> REF _Ref440272119 \r \h  \* MERGEFORMAT </w:instrText>
      </w:r>
      <w:r w:rsidR="000A775A" w:rsidRPr="009F5F6A">
        <w:fldChar w:fldCharType="separate"/>
      </w:r>
      <w:r w:rsidR="0010016D" w:rsidRPr="009F5F6A">
        <w:rPr>
          <w:szCs w:val="24"/>
        </w:rPr>
        <w:t>5.7.1</w:t>
      </w:r>
      <w:r w:rsidR="000A775A" w:rsidRPr="009F5F6A">
        <w:fldChar w:fldCharType="end"/>
      </w:r>
      <w:r w:rsidR="002F4A4E" w:rsidRPr="009F5F6A">
        <w:rPr>
          <w:szCs w:val="24"/>
        </w:rPr>
        <w:t>)</w:t>
      </w:r>
      <w:r w:rsidR="008265EE" w:rsidRPr="009F5F6A">
        <w:rPr>
          <w:szCs w:val="24"/>
        </w:rPr>
        <w:t xml:space="preserve"> с приложением </w:t>
      </w:r>
      <w:r w:rsidR="008265EE" w:rsidRPr="009F5F6A">
        <w:rPr>
          <w:bCs/>
          <w:szCs w:val="24"/>
        </w:rPr>
        <w:t xml:space="preserve">файла копии Анкеты Участника Конкурса, выполненного в формате MS </w:t>
      </w:r>
      <w:proofErr w:type="spellStart"/>
      <w:r w:rsidR="008265EE" w:rsidRPr="009F5F6A">
        <w:rPr>
          <w:bCs/>
          <w:szCs w:val="24"/>
        </w:rPr>
        <w:t>Word</w:t>
      </w:r>
      <w:proofErr w:type="spellEnd"/>
      <w:r w:rsidR="002F4A4E" w:rsidRPr="009F5F6A">
        <w:rPr>
          <w:szCs w:val="24"/>
        </w:rPr>
        <w:t>;</w:t>
      </w:r>
      <w:bookmarkEnd w:id="946"/>
    </w:p>
    <w:p w:rsidR="002F4A4E" w:rsidRPr="009F5F6A" w:rsidRDefault="00FF304D" w:rsidP="00822777">
      <w:pPr>
        <w:numPr>
          <w:ilvl w:val="0"/>
          <w:numId w:val="60"/>
        </w:numPr>
        <w:tabs>
          <w:tab w:val="left" w:pos="1260"/>
        </w:tabs>
        <w:suppressAutoHyphens/>
        <w:autoSpaceDE w:val="0"/>
        <w:spacing w:line="264" w:lineRule="auto"/>
        <w:ind w:hanging="567"/>
        <w:rPr>
          <w:szCs w:val="24"/>
        </w:rPr>
      </w:pPr>
      <w:bookmarkStart w:id="947" w:name="_Ref496256352"/>
      <w:proofErr w:type="gramStart"/>
      <w:r w:rsidRPr="009F5F6A">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5" w:history="1">
        <w:r w:rsidR="000B0AA2" w:rsidRPr="009F5F6A">
          <w:rPr>
            <w:rStyle w:val="ae"/>
            <w:szCs w:val="24"/>
          </w:rPr>
          <w:t>https://rmsp.nalog.ru</w:t>
        </w:r>
      </w:hyperlink>
      <w:r w:rsidRPr="009F5F6A">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9F5F6A">
        <w:rPr>
          <w:szCs w:val="24"/>
        </w:rPr>
        <w:t>,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9F5F6A">
        <w:rPr>
          <w:szCs w:val="24"/>
        </w:rPr>
        <w:t>й(</w:t>
      </w:r>
      <w:proofErr w:type="spellStart"/>
      <w:proofErr w:type="gramEnd"/>
      <w:r w:rsidRPr="009F5F6A">
        <w:rPr>
          <w:szCs w:val="24"/>
        </w:rPr>
        <w:t>ые</w:t>
      </w:r>
      <w:proofErr w:type="spellEnd"/>
      <w:r w:rsidRPr="009F5F6A">
        <w:rPr>
          <w:szCs w:val="24"/>
        </w:rPr>
        <w:t>) являет(ют)</w:t>
      </w:r>
      <w:proofErr w:type="spellStart"/>
      <w:r w:rsidRPr="009F5F6A">
        <w:rPr>
          <w:szCs w:val="24"/>
        </w:rPr>
        <w:t>ся</w:t>
      </w:r>
      <w:proofErr w:type="spellEnd"/>
      <w:r w:rsidRPr="009F5F6A">
        <w:rPr>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9F5F6A">
        <w:rPr>
          <w:szCs w:val="24"/>
        </w:rPr>
        <w:t>реестре</w:t>
      </w:r>
      <w:proofErr w:type="gramEnd"/>
      <w:r w:rsidRPr="009F5F6A">
        <w:rPr>
          <w:szCs w:val="24"/>
        </w:rPr>
        <w:t xml:space="preserve"> субъектов МСП (п. 11 Положения об особенностях участия субъектов МСП в закупках, утвержденного Постановлением 1352), </w:t>
      </w:r>
      <w:r w:rsidR="002F4622" w:rsidRPr="009F5F6A">
        <w:rPr>
          <w:szCs w:val="24"/>
        </w:rPr>
        <w:t xml:space="preserve">по форме и </w:t>
      </w:r>
      <w:r w:rsidRPr="009F5F6A">
        <w:rPr>
          <w:szCs w:val="24"/>
        </w:rPr>
        <w:t xml:space="preserve">в соответствии с инструкциями, приведенными в настоящей Документации (подраздел </w:t>
      </w:r>
      <w:r w:rsidR="000A775A" w:rsidRPr="009F5F6A">
        <w:fldChar w:fldCharType="begin"/>
      </w:r>
      <w:r w:rsidR="000A775A" w:rsidRPr="009F5F6A">
        <w:instrText xml:space="preserve"> REF _Ref491176415 \r \h  \* MERGEFORMAT </w:instrText>
      </w:r>
      <w:r w:rsidR="000A775A" w:rsidRPr="009F5F6A">
        <w:fldChar w:fldCharType="separate"/>
      </w:r>
      <w:r w:rsidR="0010016D" w:rsidRPr="009F5F6A">
        <w:rPr>
          <w:szCs w:val="24"/>
        </w:rPr>
        <w:t>5.7.2</w:t>
      </w:r>
      <w:r w:rsidR="000A775A" w:rsidRPr="009F5F6A">
        <w:fldChar w:fldCharType="end"/>
      </w:r>
      <w:r w:rsidRPr="009F5F6A">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9F5F6A">
        <w:rPr>
          <w:szCs w:val="24"/>
        </w:rPr>
        <w:t>,</w:t>
      </w:r>
      <w:proofErr w:type="gramEnd"/>
      <w:r w:rsidRPr="009F5F6A">
        <w:rPr>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9F5F6A">
        <w:rPr>
          <w:szCs w:val="24"/>
        </w:rPr>
        <w:t>;</w:t>
      </w:r>
      <w:bookmarkEnd w:id="947"/>
    </w:p>
    <w:p w:rsidR="00F7438F" w:rsidRPr="009F5F6A" w:rsidRDefault="00F7438F" w:rsidP="00822777">
      <w:pPr>
        <w:numPr>
          <w:ilvl w:val="0"/>
          <w:numId w:val="60"/>
        </w:numPr>
        <w:tabs>
          <w:tab w:val="left" w:pos="1260"/>
        </w:tabs>
        <w:suppressAutoHyphens/>
        <w:autoSpaceDE w:val="0"/>
        <w:spacing w:line="264" w:lineRule="auto"/>
        <w:ind w:hanging="567"/>
        <w:rPr>
          <w:szCs w:val="24"/>
        </w:rPr>
      </w:pPr>
      <w:bookmarkStart w:id="948" w:name="_Ref489619599"/>
      <w:proofErr w:type="gramStart"/>
      <w:r w:rsidRPr="009F5F6A">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0A775A" w:rsidRPr="009F5F6A">
        <w:fldChar w:fldCharType="begin"/>
      </w:r>
      <w:r w:rsidR="000A775A" w:rsidRPr="009F5F6A">
        <w:instrText xml:space="preserve"> REF _Ref303323780 \r \h  \* MERGEFORMAT </w:instrText>
      </w:r>
      <w:r w:rsidR="000A775A" w:rsidRPr="009F5F6A">
        <w:fldChar w:fldCharType="separate"/>
      </w:r>
      <w:r w:rsidR="0010016D" w:rsidRPr="009F5F6A">
        <w:rPr>
          <w:szCs w:val="24"/>
        </w:rPr>
        <w:t>1.1.4</w:t>
      </w:r>
      <w:r w:rsidR="000A775A" w:rsidRPr="009F5F6A">
        <w:fldChar w:fldCharType="end"/>
      </w:r>
      <w:r w:rsidRPr="009F5F6A">
        <w:rPr>
          <w:szCs w:val="24"/>
        </w:rPr>
        <w:t xml:space="preserve"> и разделе </w:t>
      </w:r>
      <w:r w:rsidR="000A775A" w:rsidRPr="009F5F6A">
        <w:fldChar w:fldCharType="begin"/>
      </w:r>
      <w:r w:rsidR="000A775A" w:rsidRPr="009F5F6A">
        <w:instrText xml:space="preserve"> REF _Ref440270568 \r \h  \* MERGEFORMAT </w:instrText>
      </w:r>
      <w:r w:rsidR="000A775A" w:rsidRPr="009F5F6A">
        <w:fldChar w:fldCharType="separate"/>
      </w:r>
      <w:r w:rsidR="0010016D" w:rsidRPr="009F5F6A">
        <w:t>4</w:t>
      </w:r>
      <w:r w:rsidR="000A775A" w:rsidRPr="009F5F6A">
        <w:fldChar w:fldCharType="end"/>
      </w:r>
      <w:r w:rsidRPr="009F5F6A">
        <w:rPr>
          <w:szCs w:val="24"/>
        </w:rPr>
        <w:t>, в соответствии с требованиями законодательства Российской Федерации);</w:t>
      </w:r>
      <w:bookmarkEnd w:id="948"/>
      <w:proofErr w:type="gramEnd"/>
    </w:p>
    <w:p w:rsidR="00F7438F" w:rsidRPr="009F5F6A" w:rsidRDefault="00F7438F" w:rsidP="00822777">
      <w:pPr>
        <w:numPr>
          <w:ilvl w:val="0"/>
          <w:numId w:val="60"/>
        </w:numPr>
        <w:tabs>
          <w:tab w:val="left" w:pos="1260"/>
        </w:tabs>
        <w:suppressAutoHyphens/>
        <w:autoSpaceDE w:val="0"/>
        <w:spacing w:line="264" w:lineRule="auto"/>
        <w:ind w:hanging="567"/>
        <w:rPr>
          <w:szCs w:val="24"/>
        </w:rPr>
      </w:pPr>
      <w:bookmarkStart w:id="949" w:name="_Ref489619605"/>
      <w:proofErr w:type="gramStart"/>
      <w:r w:rsidRPr="009F5F6A">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9F5F6A">
        <w:rPr>
          <w:szCs w:val="24"/>
        </w:rPr>
        <w:t>Ростехнадзора</w:t>
      </w:r>
      <w:proofErr w:type="spellEnd"/>
      <w:r w:rsidRPr="009F5F6A">
        <w:rPr>
          <w:szCs w:val="24"/>
        </w:rPr>
        <w:t xml:space="preserve"> «Об утверждении формы выписки из реестра членов саморегулируемой организации» от 16.02.2017 N 56 (в случае, если для выполнения работ, указанных в п. </w:t>
      </w:r>
      <w:r w:rsidR="000A775A" w:rsidRPr="009F5F6A">
        <w:fldChar w:fldCharType="begin"/>
      </w:r>
      <w:r w:rsidR="000A775A" w:rsidRPr="009F5F6A">
        <w:instrText xml:space="preserve"> REF _Ref303323780 \r \h  \* MERGEFORMAT </w:instrText>
      </w:r>
      <w:r w:rsidR="000A775A" w:rsidRPr="009F5F6A">
        <w:fldChar w:fldCharType="separate"/>
      </w:r>
      <w:r w:rsidR="0010016D" w:rsidRPr="009F5F6A">
        <w:rPr>
          <w:szCs w:val="24"/>
        </w:rPr>
        <w:t>1.1.4</w:t>
      </w:r>
      <w:r w:rsidR="000A775A" w:rsidRPr="009F5F6A">
        <w:fldChar w:fldCharType="end"/>
      </w:r>
      <w:r w:rsidRPr="009F5F6A">
        <w:rPr>
          <w:szCs w:val="24"/>
        </w:rPr>
        <w:t xml:space="preserve"> и разделе </w:t>
      </w:r>
      <w:r w:rsidR="000A775A" w:rsidRPr="009F5F6A">
        <w:fldChar w:fldCharType="begin"/>
      </w:r>
      <w:r w:rsidR="000A775A" w:rsidRPr="009F5F6A">
        <w:instrText xml:space="preserve"> REF _Ref440270568 \r \h  \* MERGEFORMAT </w:instrText>
      </w:r>
      <w:r w:rsidR="000A775A" w:rsidRPr="009F5F6A">
        <w:fldChar w:fldCharType="separate"/>
      </w:r>
      <w:r w:rsidR="0010016D" w:rsidRPr="009F5F6A">
        <w:t>4</w:t>
      </w:r>
      <w:r w:rsidR="000A775A" w:rsidRPr="009F5F6A">
        <w:fldChar w:fldCharType="end"/>
      </w:r>
      <w:r w:rsidRPr="009F5F6A">
        <w:rPr>
          <w:szCs w:val="24"/>
        </w:rPr>
        <w:t>, участник должен быть членом саморегулируемой</w:t>
      </w:r>
      <w:proofErr w:type="gramEnd"/>
      <w:r w:rsidRPr="009F5F6A">
        <w:rPr>
          <w:szCs w:val="24"/>
        </w:rPr>
        <w:t>(</w:t>
      </w:r>
      <w:proofErr w:type="spellStart"/>
      <w:r w:rsidRPr="009F5F6A">
        <w:rPr>
          <w:szCs w:val="24"/>
        </w:rPr>
        <w:t>ых</w:t>
      </w:r>
      <w:proofErr w:type="spellEnd"/>
      <w:r w:rsidRPr="009F5F6A">
        <w:rPr>
          <w:szCs w:val="24"/>
        </w:rPr>
        <w:t>) организаци</w:t>
      </w:r>
      <w:proofErr w:type="gramStart"/>
      <w:r w:rsidRPr="009F5F6A">
        <w:rPr>
          <w:szCs w:val="24"/>
        </w:rPr>
        <w:t>и(</w:t>
      </w:r>
      <w:proofErr w:type="spellStart"/>
      <w:proofErr w:type="gramEnd"/>
      <w:r w:rsidRPr="009F5F6A">
        <w:rPr>
          <w:szCs w:val="24"/>
        </w:rPr>
        <w:t>ий</w:t>
      </w:r>
      <w:proofErr w:type="spellEnd"/>
      <w:r w:rsidRPr="009F5F6A">
        <w:rPr>
          <w:szCs w:val="24"/>
        </w:rPr>
        <w:t xml:space="preserve">) (СРО) в соответствии с требованиями </w:t>
      </w:r>
      <w:r w:rsidRPr="009F5F6A">
        <w:rPr>
          <w:szCs w:val="24"/>
        </w:rPr>
        <w:lastRenderedPageBreak/>
        <w:t>законодательства Российской Федерации);</w:t>
      </w:r>
      <w:bookmarkEnd w:id="949"/>
    </w:p>
    <w:p w:rsidR="002F4A4E" w:rsidRPr="009F5F6A" w:rsidRDefault="002C00FE" w:rsidP="00822777">
      <w:pPr>
        <w:numPr>
          <w:ilvl w:val="0"/>
          <w:numId w:val="60"/>
        </w:numPr>
        <w:tabs>
          <w:tab w:val="left" w:pos="1260"/>
        </w:tabs>
        <w:suppressAutoHyphens/>
        <w:autoSpaceDE w:val="0"/>
        <w:spacing w:line="264" w:lineRule="auto"/>
        <w:ind w:hanging="567"/>
        <w:rPr>
          <w:szCs w:val="24"/>
        </w:rPr>
      </w:pPr>
      <w:r w:rsidRPr="009F5F6A">
        <w:rPr>
          <w:szCs w:val="24"/>
        </w:rPr>
        <w:t>Справк</w:t>
      </w:r>
      <w:r w:rsidR="00C65DE8" w:rsidRPr="009F5F6A">
        <w:rPr>
          <w:szCs w:val="24"/>
        </w:rPr>
        <w:t>у</w:t>
      </w:r>
      <w:r w:rsidRPr="009F5F6A">
        <w:rPr>
          <w:szCs w:val="24"/>
        </w:rPr>
        <w:t xml:space="preserve"> о перечне и объемах выполнения аналогичных договоров</w:t>
      </w:r>
      <w:r w:rsidR="002F4A4E" w:rsidRPr="009F5F6A">
        <w:rPr>
          <w:szCs w:val="24"/>
        </w:rPr>
        <w:t xml:space="preserve"> по форме и в соответствии с инструкциями, приведенными в настоящей Документации (подраздел </w:t>
      </w:r>
      <w:r w:rsidR="000A775A" w:rsidRPr="009F5F6A">
        <w:fldChar w:fldCharType="begin"/>
      </w:r>
      <w:r w:rsidR="000A775A" w:rsidRPr="009F5F6A">
        <w:instrText xml:space="preserve"> REF _Ref449017545 \r \h  \* MERGEFORMAT </w:instrText>
      </w:r>
      <w:r w:rsidR="000A775A" w:rsidRPr="009F5F6A">
        <w:fldChar w:fldCharType="separate"/>
      </w:r>
      <w:r w:rsidR="0010016D" w:rsidRPr="009F5F6A">
        <w:rPr>
          <w:szCs w:val="24"/>
        </w:rPr>
        <w:t>5.8</w:t>
      </w:r>
      <w:r w:rsidR="000A775A" w:rsidRPr="009F5F6A">
        <w:fldChar w:fldCharType="end"/>
      </w:r>
      <w:r w:rsidR="002F4A4E" w:rsidRPr="009F5F6A">
        <w:rPr>
          <w:szCs w:val="24"/>
        </w:rPr>
        <w:t>);</w:t>
      </w:r>
    </w:p>
    <w:p w:rsidR="002F4A4E" w:rsidRPr="009F5F6A" w:rsidRDefault="002F4A4E" w:rsidP="00822777">
      <w:pPr>
        <w:numPr>
          <w:ilvl w:val="0"/>
          <w:numId w:val="60"/>
        </w:numPr>
        <w:tabs>
          <w:tab w:val="left" w:pos="1260"/>
        </w:tabs>
        <w:suppressAutoHyphens/>
        <w:autoSpaceDE w:val="0"/>
        <w:spacing w:line="264" w:lineRule="auto"/>
        <w:ind w:hanging="567"/>
        <w:rPr>
          <w:szCs w:val="24"/>
        </w:rPr>
      </w:pPr>
      <w:r w:rsidRPr="009F5F6A">
        <w:rPr>
          <w:szCs w:val="24"/>
        </w:rPr>
        <w:t>Справк</w:t>
      </w:r>
      <w:r w:rsidR="00FD1B97" w:rsidRPr="009F5F6A">
        <w:rPr>
          <w:szCs w:val="24"/>
        </w:rPr>
        <w:t>у</w:t>
      </w:r>
      <w:r w:rsidRPr="009F5F6A">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0A775A" w:rsidRPr="009F5F6A">
        <w:fldChar w:fldCharType="begin"/>
      </w:r>
      <w:r w:rsidR="000A775A" w:rsidRPr="009F5F6A">
        <w:instrText xml:space="preserve"> REF _Ref449017552 \r \h  \* MERGEFORMAT </w:instrText>
      </w:r>
      <w:r w:rsidR="000A775A" w:rsidRPr="009F5F6A">
        <w:fldChar w:fldCharType="separate"/>
      </w:r>
      <w:r w:rsidR="0010016D" w:rsidRPr="009F5F6A">
        <w:rPr>
          <w:szCs w:val="24"/>
        </w:rPr>
        <w:t>5.9</w:t>
      </w:r>
      <w:r w:rsidR="000A775A" w:rsidRPr="009F5F6A">
        <w:fldChar w:fldCharType="end"/>
      </w:r>
      <w:r w:rsidRPr="009F5F6A">
        <w:rPr>
          <w:szCs w:val="24"/>
        </w:rPr>
        <w:t>);</w:t>
      </w:r>
    </w:p>
    <w:p w:rsidR="002F4A4E" w:rsidRPr="009F5F6A" w:rsidRDefault="002F4A4E" w:rsidP="00822777">
      <w:pPr>
        <w:numPr>
          <w:ilvl w:val="0"/>
          <w:numId w:val="60"/>
        </w:numPr>
        <w:tabs>
          <w:tab w:val="left" w:pos="1260"/>
        </w:tabs>
        <w:suppressAutoHyphens/>
        <w:autoSpaceDE w:val="0"/>
        <w:spacing w:line="264" w:lineRule="auto"/>
        <w:ind w:hanging="567"/>
        <w:rPr>
          <w:szCs w:val="24"/>
        </w:rPr>
      </w:pPr>
      <w:r w:rsidRPr="009F5F6A">
        <w:rPr>
          <w:szCs w:val="24"/>
        </w:rPr>
        <w:t>Справк</w:t>
      </w:r>
      <w:r w:rsidR="00C65DE8" w:rsidRPr="009F5F6A">
        <w:rPr>
          <w:szCs w:val="24"/>
        </w:rPr>
        <w:t>у</w:t>
      </w:r>
      <w:r w:rsidRPr="009F5F6A">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0A775A" w:rsidRPr="009F5F6A">
        <w:fldChar w:fldCharType="begin"/>
      </w:r>
      <w:r w:rsidR="000A775A" w:rsidRPr="009F5F6A">
        <w:instrText xml:space="preserve"> REF _Ref449017558 \r \h  \* MERGEFORMAT </w:instrText>
      </w:r>
      <w:r w:rsidR="000A775A" w:rsidRPr="009F5F6A">
        <w:fldChar w:fldCharType="separate"/>
      </w:r>
      <w:r w:rsidR="0010016D" w:rsidRPr="009F5F6A">
        <w:rPr>
          <w:szCs w:val="24"/>
        </w:rPr>
        <w:t>5.10</w:t>
      </w:r>
      <w:r w:rsidR="000A775A" w:rsidRPr="009F5F6A">
        <w:fldChar w:fldCharType="end"/>
      </w:r>
      <w:r w:rsidRPr="009F5F6A">
        <w:rPr>
          <w:szCs w:val="24"/>
        </w:rPr>
        <w:t>);</w:t>
      </w:r>
    </w:p>
    <w:p w:rsidR="002F4A4E" w:rsidRPr="009F5F6A" w:rsidRDefault="002F4A4E" w:rsidP="00822777">
      <w:pPr>
        <w:numPr>
          <w:ilvl w:val="0"/>
          <w:numId w:val="60"/>
        </w:numPr>
        <w:tabs>
          <w:tab w:val="left" w:pos="1260"/>
        </w:tabs>
        <w:suppressAutoHyphens/>
        <w:autoSpaceDE w:val="0"/>
        <w:spacing w:line="264" w:lineRule="auto"/>
        <w:ind w:hanging="567"/>
        <w:rPr>
          <w:szCs w:val="24"/>
        </w:rPr>
      </w:pPr>
      <w:r w:rsidRPr="009F5F6A">
        <w:rPr>
          <w:szCs w:val="24"/>
        </w:rPr>
        <w:t>Отзывы, рекомендации или другие документальные доказательства выполнения аналогичных договоров (</w:t>
      </w:r>
      <w:r w:rsidR="00F95B37" w:rsidRPr="009F5F6A">
        <w:rPr>
          <w:szCs w:val="24"/>
        </w:rPr>
        <w:t>желательное требование, предоставляется Участником при наличии</w:t>
      </w:r>
      <w:r w:rsidRPr="009F5F6A">
        <w:rPr>
          <w:szCs w:val="24"/>
        </w:rPr>
        <w:t>)</w:t>
      </w:r>
      <w:r w:rsidR="00F7438F" w:rsidRPr="009F5F6A">
        <w:rPr>
          <w:szCs w:val="24"/>
        </w:rPr>
        <w:t xml:space="preserve">. </w:t>
      </w:r>
      <w:r w:rsidR="00F7438F" w:rsidRPr="009F5F6A">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9F5F6A">
        <w:rPr>
          <w:szCs w:val="24"/>
        </w:rPr>
        <w:t>;</w:t>
      </w:r>
    </w:p>
    <w:p w:rsidR="002F4A4E" w:rsidRPr="009F5F6A" w:rsidRDefault="009A3198" w:rsidP="00822777">
      <w:pPr>
        <w:numPr>
          <w:ilvl w:val="0"/>
          <w:numId w:val="60"/>
        </w:numPr>
        <w:tabs>
          <w:tab w:val="left" w:pos="1260"/>
        </w:tabs>
        <w:suppressAutoHyphens/>
        <w:autoSpaceDE w:val="0"/>
        <w:spacing w:line="264" w:lineRule="auto"/>
        <w:ind w:hanging="567"/>
        <w:rPr>
          <w:szCs w:val="24"/>
        </w:rPr>
      </w:pPr>
      <w:bookmarkStart w:id="950" w:name="_Ref441574561"/>
      <w:proofErr w:type="gramStart"/>
      <w:r w:rsidRPr="009F5F6A">
        <w:rPr>
          <w:bCs/>
          <w:szCs w:val="24"/>
        </w:rPr>
        <w:t>Банковская гарантия</w:t>
      </w:r>
      <w:r w:rsidR="002F4A4E" w:rsidRPr="009F5F6A">
        <w:rPr>
          <w:szCs w:val="24"/>
        </w:rPr>
        <w:t xml:space="preserve"> по форме и в соответствии с инструкциями, приведенными в настоящей Документации (подраздел</w:t>
      </w:r>
      <w:r w:rsidR="00CD7AAC" w:rsidRPr="009F5F6A">
        <w:rPr>
          <w:szCs w:val="24"/>
        </w:rPr>
        <w:t xml:space="preserve"> </w:t>
      </w:r>
      <w:r w:rsidR="00CD7AAC" w:rsidRPr="009F5F6A">
        <w:rPr>
          <w:szCs w:val="24"/>
        </w:rPr>
        <w:fldChar w:fldCharType="begin"/>
      </w:r>
      <w:r w:rsidR="00CD7AAC" w:rsidRPr="009F5F6A">
        <w:rPr>
          <w:szCs w:val="24"/>
        </w:rPr>
        <w:instrText xml:space="preserve"> REF _Ref461801664 \r \h </w:instrText>
      </w:r>
      <w:r w:rsidR="006C5B45" w:rsidRPr="009F5F6A">
        <w:rPr>
          <w:szCs w:val="24"/>
        </w:rPr>
        <w:instrText xml:space="preserve"> \* MERGEFORMAT </w:instrText>
      </w:r>
      <w:r w:rsidR="00CD7AAC" w:rsidRPr="009F5F6A">
        <w:rPr>
          <w:szCs w:val="24"/>
        </w:rPr>
      </w:r>
      <w:r w:rsidR="00CD7AAC" w:rsidRPr="009F5F6A">
        <w:rPr>
          <w:szCs w:val="24"/>
        </w:rPr>
        <w:fldChar w:fldCharType="separate"/>
      </w:r>
      <w:r w:rsidR="0010016D" w:rsidRPr="009F5F6A">
        <w:rPr>
          <w:szCs w:val="24"/>
        </w:rPr>
        <w:t>5.14</w:t>
      </w:r>
      <w:r w:rsidR="00CD7AAC" w:rsidRPr="009F5F6A">
        <w:rPr>
          <w:szCs w:val="24"/>
        </w:rPr>
        <w:fldChar w:fldCharType="end"/>
      </w:r>
      <w:r w:rsidR="002F4A4E" w:rsidRPr="009F5F6A">
        <w:rPr>
          <w:szCs w:val="24"/>
        </w:rPr>
        <w:t>)</w:t>
      </w:r>
      <w:r w:rsidR="00C00B65" w:rsidRPr="009F5F6A">
        <w:rPr>
          <w:szCs w:val="24"/>
        </w:rPr>
        <w:t>,</w:t>
      </w:r>
      <w:r w:rsidR="007D6553" w:rsidRPr="009F5F6A">
        <w:rPr>
          <w:szCs w:val="24"/>
        </w:rPr>
        <w:t xml:space="preserve"> либо Соглашение о неустойке по форме и в соответствии с инструкциями, приведенными в настоящей Документации (подраздел </w:t>
      </w:r>
      <w:r w:rsidR="007D6553" w:rsidRPr="009F5F6A">
        <w:rPr>
          <w:szCs w:val="24"/>
        </w:rPr>
        <w:fldChar w:fldCharType="begin"/>
      </w:r>
      <w:r w:rsidR="007D6553" w:rsidRPr="009F5F6A">
        <w:rPr>
          <w:szCs w:val="24"/>
        </w:rPr>
        <w:instrText xml:space="preserve"> REF _Ref440272256 \r \h </w:instrText>
      </w:r>
      <w:r w:rsidR="009F5F6A">
        <w:rPr>
          <w:szCs w:val="24"/>
        </w:rPr>
        <w:instrText xml:space="preserve"> \* MERGEFORMAT </w:instrText>
      </w:r>
      <w:r w:rsidR="007D6553" w:rsidRPr="009F5F6A">
        <w:rPr>
          <w:szCs w:val="24"/>
        </w:rPr>
      </w:r>
      <w:r w:rsidR="007D6553" w:rsidRPr="009F5F6A">
        <w:rPr>
          <w:szCs w:val="24"/>
        </w:rPr>
        <w:fldChar w:fldCharType="separate"/>
      </w:r>
      <w:r w:rsidR="0010016D" w:rsidRPr="009F5F6A">
        <w:rPr>
          <w:szCs w:val="24"/>
        </w:rPr>
        <w:t>5.19</w:t>
      </w:r>
      <w:r w:rsidR="007D6553" w:rsidRPr="009F5F6A">
        <w:rPr>
          <w:szCs w:val="24"/>
        </w:rPr>
        <w:fldChar w:fldCharType="end"/>
      </w:r>
      <w:r w:rsidR="007D6553" w:rsidRPr="009F5F6A">
        <w:rPr>
          <w:szCs w:val="24"/>
        </w:rPr>
        <w:t>), либо</w:t>
      </w:r>
      <w:r w:rsidR="00C00B65" w:rsidRPr="009F5F6A">
        <w:rPr>
          <w:szCs w:val="24"/>
        </w:rPr>
        <w:t xml:space="preserve">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002F4A4E" w:rsidRPr="009F5F6A">
        <w:rPr>
          <w:szCs w:val="24"/>
        </w:rPr>
        <w:t>;</w:t>
      </w:r>
      <w:bookmarkEnd w:id="950"/>
      <w:proofErr w:type="gramEnd"/>
    </w:p>
    <w:p w:rsidR="002F4A4E" w:rsidRPr="009F5F6A" w:rsidRDefault="002F4A4E" w:rsidP="00822777">
      <w:pPr>
        <w:numPr>
          <w:ilvl w:val="0"/>
          <w:numId w:val="60"/>
        </w:numPr>
        <w:tabs>
          <w:tab w:val="left" w:pos="1260"/>
        </w:tabs>
        <w:suppressAutoHyphens/>
        <w:autoSpaceDE w:val="0"/>
        <w:spacing w:line="264" w:lineRule="auto"/>
        <w:ind w:hanging="567"/>
        <w:rPr>
          <w:szCs w:val="24"/>
        </w:rPr>
      </w:pPr>
      <w:r w:rsidRPr="009F5F6A">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9F5F6A">
        <w:fldChar w:fldCharType="begin"/>
      </w:r>
      <w:r w:rsidR="000A775A" w:rsidRPr="009F5F6A">
        <w:instrText xml:space="preserve"> REF _Ref462068049 \r \h  \* MERGEFORMAT </w:instrText>
      </w:r>
      <w:r w:rsidR="000A775A" w:rsidRPr="009F5F6A">
        <w:fldChar w:fldCharType="separate"/>
      </w:r>
      <w:r w:rsidR="0010016D" w:rsidRPr="009F5F6A">
        <w:rPr>
          <w:szCs w:val="24"/>
        </w:rPr>
        <w:t>5.16</w:t>
      </w:r>
      <w:r w:rsidR="000A775A" w:rsidRPr="009F5F6A">
        <w:fldChar w:fldCharType="end"/>
      </w:r>
      <w:r w:rsidRPr="009F5F6A">
        <w:rPr>
          <w:szCs w:val="24"/>
        </w:rPr>
        <w:t>) (</w:t>
      </w:r>
      <w:r w:rsidR="00F95B37" w:rsidRPr="009F5F6A">
        <w:rPr>
          <w:szCs w:val="24"/>
        </w:rPr>
        <w:t>желательное требование, предоставляется Участником при наличии</w:t>
      </w:r>
      <w:r w:rsidRPr="009F5F6A">
        <w:rPr>
          <w:szCs w:val="24"/>
        </w:rPr>
        <w:t>);</w:t>
      </w:r>
    </w:p>
    <w:p w:rsidR="002F4A4E" w:rsidRPr="009F5F6A" w:rsidRDefault="002F4A4E" w:rsidP="00822777">
      <w:pPr>
        <w:numPr>
          <w:ilvl w:val="0"/>
          <w:numId w:val="60"/>
        </w:numPr>
        <w:tabs>
          <w:tab w:val="left" w:pos="1260"/>
        </w:tabs>
        <w:suppressAutoHyphens/>
        <w:autoSpaceDE w:val="0"/>
        <w:spacing w:line="264" w:lineRule="auto"/>
        <w:ind w:hanging="567"/>
        <w:rPr>
          <w:szCs w:val="24"/>
        </w:rPr>
      </w:pPr>
      <w:r w:rsidRPr="009F5F6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9F5F6A" w:rsidRDefault="002F4A4E" w:rsidP="00F77665">
      <w:pPr>
        <w:pStyle w:val="affffffd"/>
        <w:spacing w:before="60" w:line="240" w:lineRule="auto"/>
        <w:ind w:left="1428"/>
        <w:jc w:val="both"/>
        <w:rPr>
          <w:rFonts w:ascii="Times New Roman" w:hAnsi="Times New Roman"/>
          <w:i/>
          <w:sz w:val="24"/>
          <w:szCs w:val="24"/>
        </w:rPr>
      </w:pPr>
      <w:proofErr w:type="gramStart"/>
      <w:r w:rsidRPr="009F5F6A">
        <w:rPr>
          <w:rFonts w:ascii="Times New Roman" w:hAnsi="Times New Roman"/>
          <w:i/>
          <w:sz w:val="24"/>
          <w:szCs w:val="24"/>
        </w:rPr>
        <w:t>(Примечание:</w:t>
      </w:r>
      <w:proofErr w:type="gramEnd"/>
      <w:r w:rsidRPr="009F5F6A">
        <w:rPr>
          <w:rFonts w:ascii="Times New Roman" w:hAnsi="Times New Roman"/>
          <w:i/>
          <w:sz w:val="24"/>
          <w:szCs w:val="24"/>
        </w:rPr>
        <w:t xml:space="preserve"> Таковыми документами являются:</w:t>
      </w:r>
    </w:p>
    <w:p w:rsidR="002F4A4E" w:rsidRPr="009F5F6A" w:rsidRDefault="002F4A4E" w:rsidP="00F77665">
      <w:pPr>
        <w:pStyle w:val="affffffd"/>
        <w:spacing w:before="60" w:line="240" w:lineRule="auto"/>
        <w:ind w:left="1428"/>
        <w:jc w:val="both"/>
        <w:rPr>
          <w:rFonts w:ascii="Times New Roman" w:hAnsi="Times New Roman"/>
          <w:i/>
          <w:sz w:val="24"/>
          <w:szCs w:val="24"/>
        </w:rPr>
      </w:pPr>
      <w:proofErr w:type="gramStart"/>
      <w:r w:rsidRPr="009F5F6A">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2F4A4E" w:rsidRPr="009F5F6A" w:rsidRDefault="002F4A4E" w:rsidP="00F77665">
      <w:pPr>
        <w:pStyle w:val="affffffd"/>
        <w:spacing w:before="60" w:line="240" w:lineRule="auto"/>
        <w:ind w:left="1428"/>
        <w:jc w:val="both"/>
        <w:rPr>
          <w:rFonts w:ascii="Times New Roman" w:hAnsi="Times New Roman"/>
          <w:i/>
          <w:sz w:val="24"/>
          <w:szCs w:val="24"/>
        </w:rPr>
      </w:pPr>
      <w:r w:rsidRPr="009F5F6A">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F5F6A"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F5F6A">
        <w:rPr>
          <w:rFonts w:ascii="Times New Roman" w:hAnsi="Times New Roman"/>
          <w:i/>
          <w:sz w:val="24"/>
          <w:szCs w:val="24"/>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w:t>
      </w:r>
      <w:r w:rsidRPr="009F5F6A">
        <w:rPr>
          <w:rFonts w:ascii="Times New Roman" w:hAnsi="Times New Roman"/>
          <w:i/>
          <w:sz w:val="24"/>
          <w:szCs w:val="24"/>
        </w:rPr>
        <w:lastRenderedPageBreak/>
        <w:t>«О государственных и муниципальных унитарных предприятиях»)</w:t>
      </w:r>
    </w:p>
    <w:p w:rsidR="002F4A4E" w:rsidRPr="009F5F6A" w:rsidRDefault="002F4A4E" w:rsidP="00822777">
      <w:pPr>
        <w:numPr>
          <w:ilvl w:val="0"/>
          <w:numId w:val="60"/>
        </w:numPr>
        <w:tabs>
          <w:tab w:val="left" w:pos="1260"/>
        </w:tabs>
        <w:suppressAutoHyphens/>
        <w:autoSpaceDE w:val="0"/>
        <w:spacing w:line="264" w:lineRule="auto"/>
        <w:ind w:hanging="567"/>
        <w:rPr>
          <w:szCs w:val="24"/>
        </w:rPr>
      </w:pPr>
      <w:r w:rsidRPr="009F5F6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9F5F6A" w:rsidRDefault="002F4A4E" w:rsidP="002F4A4E">
      <w:pPr>
        <w:pStyle w:val="affffffd"/>
        <w:spacing w:before="60" w:line="240" w:lineRule="auto"/>
        <w:ind w:left="1428"/>
        <w:rPr>
          <w:rFonts w:ascii="Times New Roman" w:hAnsi="Times New Roman"/>
          <w:i/>
          <w:sz w:val="24"/>
          <w:szCs w:val="24"/>
        </w:rPr>
      </w:pPr>
      <w:proofErr w:type="gramStart"/>
      <w:r w:rsidRPr="009F5F6A">
        <w:rPr>
          <w:rFonts w:ascii="Times New Roman" w:hAnsi="Times New Roman"/>
          <w:i/>
          <w:sz w:val="24"/>
          <w:szCs w:val="24"/>
        </w:rPr>
        <w:t>(Примечание:</w:t>
      </w:r>
      <w:proofErr w:type="gramEnd"/>
      <w:r w:rsidRPr="009F5F6A">
        <w:rPr>
          <w:rFonts w:ascii="Times New Roman" w:hAnsi="Times New Roman"/>
          <w:i/>
          <w:sz w:val="24"/>
          <w:szCs w:val="24"/>
        </w:rPr>
        <w:t xml:space="preserve"> Таковыми документами являются:</w:t>
      </w:r>
    </w:p>
    <w:p w:rsidR="002F4A4E" w:rsidRPr="009F5F6A" w:rsidRDefault="002F4A4E" w:rsidP="00F77665">
      <w:pPr>
        <w:pStyle w:val="affffffd"/>
        <w:spacing w:before="60" w:line="240" w:lineRule="auto"/>
        <w:ind w:left="1428"/>
        <w:jc w:val="both"/>
        <w:rPr>
          <w:rFonts w:ascii="Times New Roman" w:hAnsi="Times New Roman"/>
          <w:i/>
          <w:sz w:val="24"/>
          <w:szCs w:val="24"/>
        </w:rPr>
      </w:pPr>
      <w:proofErr w:type="gramStart"/>
      <w:r w:rsidRPr="009F5F6A">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9F5F6A" w:rsidRDefault="002F4A4E" w:rsidP="00F77665">
      <w:pPr>
        <w:pStyle w:val="affffffd"/>
        <w:spacing w:before="60" w:line="240" w:lineRule="auto"/>
        <w:ind w:left="1428"/>
        <w:jc w:val="both"/>
        <w:rPr>
          <w:rFonts w:ascii="Times New Roman" w:hAnsi="Times New Roman"/>
          <w:i/>
          <w:sz w:val="24"/>
          <w:szCs w:val="24"/>
        </w:rPr>
      </w:pPr>
      <w:proofErr w:type="gramStart"/>
      <w:r w:rsidRPr="009F5F6A">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9F5F6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F5F6A">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9F5F6A" w:rsidRDefault="00C65DE8" w:rsidP="00822777">
      <w:pPr>
        <w:numPr>
          <w:ilvl w:val="0"/>
          <w:numId w:val="60"/>
        </w:numPr>
        <w:tabs>
          <w:tab w:val="left" w:pos="1260"/>
        </w:tabs>
        <w:suppressAutoHyphens/>
        <w:autoSpaceDE w:val="0"/>
        <w:spacing w:line="264" w:lineRule="auto"/>
        <w:ind w:hanging="567"/>
        <w:rPr>
          <w:szCs w:val="24"/>
        </w:rPr>
      </w:pPr>
      <w:proofErr w:type="gramStart"/>
      <w:r w:rsidRPr="009F5F6A">
        <w:rPr>
          <w:szCs w:val="24"/>
        </w:rPr>
        <w:t>Копию</w:t>
      </w:r>
      <w:r w:rsidR="002F4A4E" w:rsidRPr="009F5F6A">
        <w:rPr>
          <w:szCs w:val="24"/>
        </w:rPr>
        <w:t xml:space="preserve"> (выписк</w:t>
      </w:r>
      <w:r w:rsidRPr="009F5F6A">
        <w:rPr>
          <w:szCs w:val="24"/>
        </w:rPr>
        <w:t>у</w:t>
      </w:r>
      <w:r w:rsidR="002F4A4E" w:rsidRPr="009F5F6A">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9F5F6A">
        <w:rPr>
          <w:szCs w:val="24"/>
        </w:rPr>
        <w:t>конкурсной</w:t>
      </w:r>
      <w:r w:rsidR="002F4A4E" w:rsidRPr="009F5F6A">
        <w:rPr>
          <w:szCs w:val="24"/>
        </w:rPr>
        <w:t xml:space="preserve"> процедуры Договору, а также утвержденная форма первичного учетного документа;</w:t>
      </w:r>
      <w:proofErr w:type="gramEnd"/>
    </w:p>
    <w:p w:rsidR="00E570BF" w:rsidRPr="009F5F6A" w:rsidRDefault="00E570BF" w:rsidP="00822777">
      <w:pPr>
        <w:numPr>
          <w:ilvl w:val="0"/>
          <w:numId w:val="60"/>
        </w:numPr>
        <w:tabs>
          <w:tab w:val="left" w:pos="1260"/>
        </w:tabs>
        <w:suppressAutoHyphens/>
        <w:autoSpaceDE w:val="0"/>
        <w:spacing w:line="264" w:lineRule="auto"/>
        <w:ind w:hanging="567"/>
        <w:rPr>
          <w:szCs w:val="24"/>
        </w:rPr>
      </w:pPr>
      <w:r w:rsidRPr="009F5F6A">
        <w:rPr>
          <w:szCs w:val="24"/>
        </w:rPr>
        <w:t xml:space="preserve">Документы, предусмотренные п. </w:t>
      </w:r>
      <w:r w:rsidR="000A775A" w:rsidRPr="009F5F6A">
        <w:fldChar w:fldCharType="begin"/>
      </w:r>
      <w:r w:rsidR="000A775A" w:rsidRPr="009F5F6A">
        <w:instrText xml:space="preserve"> REF _Ref465675151 \r \h  \* MERGEFORMAT </w:instrText>
      </w:r>
      <w:r w:rsidR="000A775A" w:rsidRPr="009F5F6A">
        <w:fldChar w:fldCharType="separate"/>
      </w:r>
      <w:r w:rsidR="0010016D" w:rsidRPr="009F5F6A">
        <w:rPr>
          <w:szCs w:val="24"/>
        </w:rPr>
        <w:t>3.15.2</w:t>
      </w:r>
      <w:r w:rsidR="000A775A" w:rsidRPr="009F5F6A">
        <w:fldChar w:fldCharType="end"/>
      </w:r>
      <w:r w:rsidRPr="009F5F6A">
        <w:rPr>
          <w:szCs w:val="24"/>
        </w:rPr>
        <w:t xml:space="preserve"> документации, в случае если Участником была предложена демпинговая цена Договора (цена лота);</w:t>
      </w:r>
    </w:p>
    <w:p w:rsidR="00013E2C" w:rsidRPr="009F5F6A" w:rsidRDefault="00013E2C" w:rsidP="00822777">
      <w:pPr>
        <w:numPr>
          <w:ilvl w:val="0"/>
          <w:numId w:val="60"/>
        </w:numPr>
        <w:tabs>
          <w:tab w:val="left" w:pos="1260"/>
        </w:tabs>
        <w:suppressAutoHyphens/>
        <w:autoSpaceDE w:val="0"/>
        <w:spacing w:line="264" w:lineRule="auto"/>
        <w:ind w:hanging="567"/>
        <w:rPr>
          <w:szCs w:val="24"/>
        </w:rPr>
      </w:pPr>
      <w:r w:rsidRPr="009F5F6A">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9F5F6A" w:rsidRDefault="002F4A4E" w:rsidP="002F4A4E">
      <w:pPr>
        <w:pStyle w:val="Times12"/>
        <w:spacing w:after="120"/>
        <w:ind w:left="540" w:firstLine="0"/>
        <w:rPr>
          <w:szCs w:val="24"/>
        </w:rPr>
      </w:pPr>
    </w:p>
    <w:p w:rsidR="00BF6C1A" w:rsidRPr="009F5F6A" w:rsidRDefault="00013E2C" w:rsidP="00363FC9">
      <w:pPr>
        <w:pStyle w:val="Times12"/>
        <w:numPr>
          <w:ilvl w:val="3"/>
          <w:numId w:val="9"/>
        </w:numPr>
        <w:spacing w:after="120"/>
        <w:ind w:left="0" w:firstLine="540"/>
        <w:rPr>
          <w:szCs w:val="24"/>
        </w:rPr>
      </w:pPr>
      <w:r w:rsidRPr="009F5F6A">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9F5F6A" w:rsidRDefault="00013E2C" w:rsidP="00013E2C">
      <w:pPr>
        <w:pStyle w:val="aff"/>
        <w:numPr>
          <w:ilvl w:val="0"/>
          <w:numId w:val="0"/>
        </w:numPr>
        <w:spacing w:after="120" w:line="240" w:lineRule="auto"/>
        <w:ind w:left="1134"/>
        <w:rPr>
          <w:sz w:val="24"/>
          <w:szCs w:val="24"/>
        </w:rPr>
      </w:pPr>
      <w:r w:rsidRPr="009F5F6A">
        <w:rPr>
          <w:sz w:val="24"/>
          <w:szCs w:val="24"/>
        </w:rPr>
        <w:t xml:space="preserve">- </w:t>
      </w:r>
      <w:r w:rsidR="00F75FBB" w:rsidRPr="009F5F6A">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9F5F6A" w:rsidRDefault="00013E2C" w:rsidP="00013E2C">
      <w:pPr>
        <w:pStyle w:val="aff"/>
        <w:numPr>
          <w:ilvl w:val="0"/>
          <w:numId w:val="0"/>
        </w:numPr>
        <w:spacing w:after="120" w:line="240" w:lineRule="auto"/>
        <w:ind w:left="1134"/>
        <w:rPr>
          <w:sz w:val="24"/>
          <w:szCs w:val="24"/>
        </w:rPr>
      </w:pPr>
      <w:r w:rsidRPr="009F5F6A">
        <w:rPr>
          <w:sz w:val="24"/>
          <w:szCs w:val="24"/>
        </w:rPr>
        <w:lastRenderedPageBreak/>
        <w:t xml:space="preserve">- </w:t>
      </w:r>
      <w:r w:rsidR="00F75FBB" w:rsidRPr="009F5F6A">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9F5F6A" w:rsidRDefault="00013E2C" w:rsidP="00013E2C">
      <w:pPr>
        <w:pStyle w:val="aff"/>
        <w:numPr>
          <w:ilvl w:val="0"/>
          <w:numId w:val="0"/>
        </w:numPr>
        <w:spacing w:after="120" w:line="240" w:lineRule="auto"/>
        <w:ind w:left="1134"/>
        <w:rPr>
          <w:sz w:val="24"/>
          <w:szCs w:val="24"/>
        </w:rPr>
      </w:pPr>
      <w:r w:rsidRPr="009F5F6A">
        <w:rPr>
          <w:sz w:val="24"/>
          <w:szCs w:val="24"/>
        </w:rPr>
        <w:t xml:space="preserve">- </w:t>
      </w:r>
      <w:r w:rsidR="007E48A5" w:rsidRPr="009F5F6A">
        <w:rPr>
          <w:sz w:val="24"/>
          <w:szCs w:val="24"/>
          <w:lang w:val="x-none"/>
        </w:rPr>
        <w:t>иные нарушения существенны</w:t>
      </w:r>
      <w:r w:rsidR="007E48A5" w:rsidRPr="009F5F6A">
        <w:rPr>
          <w:sz w:val="24"/>
          <w:szCs w:val="24"/>
        </w:rPr>
        <w:t xml:space="preserve">х </w:t>
      </w:r>
      <w:r w:rsidR="007E48A5" w:rsidRPr="009F5F6A">
        <w:rPr>
          <w:sz w:val="24"/>
          <w:szCs w:val="24"/>
          <w:lang w:val="x-none"/>
        </w:rPr>
        <w:t>условий заключенных договоров</w:t>
      </w:r>
      <w:r w:rsidR="00F75FBB" w:rsidRPr="009F5F6A">
        <w:rPr>
          <w:sz w:val="24"/>
          <w:szCs w:val="24"/>
        </w:rPr>
        <w:t xml:space="preserve"> выполнения работ.</w:t>
      </w:r>
    </w:p>
    <w:p w:rsidR="00013E2C" w:rsidRPr="009F5F6A" w:rsidRDefault="00013E2C" w:rsidP="00013E2C">
      <w:pPr>
        <w:pStyle w:val="Times12"/>
        <w:spacing w:after="120"/>
        <w:ind w:left="540" w:firstLine="0"/>
        <w:rPr>
          <w:szCs w:val="24"/>
        </w:rPr>
      </w:pPr>
    </w:p>
    <w:p w:rsidR="00BF6C1A" w:rsidRPr="009F5F6A" w:rsidRDefault="00C65DE8" w:rsidP="00363FC9">
      <w:pPr>
        <w:pStyle w:val="Times12"/>
        <w:numPr>
          <w:ilvl w:val="3"/>
          <w:numId w:val="9"/>
        </w:numPr>
        <w:spacing w:after="120"/>
        <w:ind w:left="0" w:firstLine="540"/>
        <w:rPr>
          <w:szCs w:val="24"/>
        </w:rPr>
      </w:pPr>
      <w:r w:rsidRPr="009F5F6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9F5F6A" w:rsidRDefault="000D1809" w:rsidP="00363FC9">
      <w:pPr>
        <w:pStyle w:val="Times12"/>
        <w:numPr>
          <w:ilvl w:val="3"/>
          <w:numId w:val="9"/>
        </w:numPr>
        <w:spacing w:after="120"/>
        <w:ind w:left="0" w:firstLine="540"/>
        <w:rPr>
          <w:szCs w:val="24"/>
        </w:rPr>
      </w:pPr>
      <w:r w:rsidRPr="009F5F6A">
        <w:rPr>
          <w:szCs w:val="24"/>
        </w:rPr>
        <w:t xml:space="preserve">Все указанные документы прилагаются Участником к </w:t>
      </w:r>
      <w:r w:rsidR="00013E2C" w:rsidRPr="009F5F6A">
        <w:rPr>
          <w:szCs w:val="24"/>
        </w:rPr>
        <w:t>Заявке</w:t>
      </w:r>
      <w:r w:rsidRPr="009F5F6A">
        <w:rPr>
          <w:szCs w:val="24"/>
        </w:rPr>
        <w:t>.</w:t>
      </w:r>
    </w:p>
    <w:p w:rsidR="000D1809" w:rsidRPr="009F5F6A" w:rsidRDefault="000D1809" w:rsidP="00363FC9">
      <w:pPr>
        <w:pStyle w:val="Times12"/>
        <w:numPr>
          <w:ilvl w:val="3"/>
          <w:numId w:val="9"/>
        </w:numPr>
        <w:spacing w:after="120"/>
        <w:ind w:left="0" w:firstLine="540"/>
        <w:rPr>
          <w:szCs w:val="24"/>
        </w:rPr>
      </w:pPr>
      <w:r w:rsidRPr="009F5F6A">
        <w:rPr>
          <w:szCs w:val="24"/>
        </w:rPr>
        <w:t xml:space="preserve">В случае если по каким-либо причинам Участник не может </w:t>
      </w:r>
      <w:proofErr w:type="gramStart"/>
      <w:r w:rsidRPr="009F5F6A">
        <w:rPr>
          <w:szCs w:val="24"/>
        </w:rPr>
        <w:t>предоставить требуемый документ</w:t>
      </w:r>
      <w:proofErr w:type="gramEnd"/>
      <w:r w:rsidRPr="009F5F6A">
        <w:rPr>
          <w:szCs w:val="24"/>
        </w:rP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9F5F6A">
        <w:rPr>
          <w:szCs w:val="24"/>
        </w:rPr>
        <w:t>о</w:t>
      </w:r>
      <w:r w:rsidRPr="009F5F6A">
        <w:rPr>
          <w:szCs w:val="24"/>
        </w:rPr>
        <w:t xml:space="preserve"> соответствии </w:t>
      </w:r>
      <w:r w:rsidR="00CE66F7" w:rsidRPr="009F5F6A">
        <w:rPr>
          <w:szCs w:val="24"/>
        </w:rPr>
        <w:t xml:space="preserve">потенциального </w:t>
      </w:r>
      <w:r w:rsidRPr="009F5F6A">
        <w:rPr>
          <w:szCs w:val="24"/>
        </w:rPr>
        <w:t>Участника данному требованию.</w:t>
      </w:r>
    </w:p>
    <w:p w:rsidR="00B70C66" w:rsidRPr="009F5F6A" w:rsidRDefault="00B70C66" w:rsidP="00363FC9">
      <w:pPr>
        <w:pStyle w:val="Times12"/>
        <w:numPr>
          <w:ilvl w:val="3"/>
          <w:numId w:val="9"/>
        </w:numPr>
        <w:spacing w:after="120"/>
        <w:ind w:left="0" w:firstLine="540"/>
        <w:rPr>
          <w:szCs w:val="24"/>
        </w:rPr>
      </w:pPr>
      <w:bookmarkStart w:id="951" w:name="_Toc234385833"/>
      <w:bookmarkStart w:id="952" w:name="_Toc127262883"/>
      <w:bookmarkStart w:id="953" w:name="_Toc298234672"/>
      <w:bookmarkStart w:id="954" w:name="_Toc255985672"/>
      <w:bookmarkEnd w:id="951"/>
      <w:r w:rsidRPr="009F5F6A">
        <w:rPr>
          <w:szCs w:val="24"/>
        </w:rPr>
        <w:t xml:space="preserve">В случае участия в </w:t>
      </w:r>
      <w:r w:rsidR="00181445" w:rsidRPr="009F5F6A">
        <w:rPr>
          <w:szCs w:val="24"/>
        </w:rPr>
        <w:t>К</w:t>
      </w:r>
      <w:r w:rsidRPr="009F5F6A">
        <w:rPr>
          <w:szCs w:val="24"/>
        </w:rPr>
        <w:t xml:space="preserve">онкурсе иностранной организации, такой </w:t>
      </w:r>
      <w:r w:rsidR="00013E2C" w:rsidRPr="009F5F6A">
        <w:rPr>
          <w:szCs w:val="24"/>
        </w:rPr>
        <w:t>Участник</w:t>
      </w:r>
      <w:r w:rsidR="00CE66F7" w:rsidRPr="009F5F6A">
        <w:rPr>
          <w:szCs w:val="24"/>
        </w:rPr>
        <w:t xml:space="preserve"> </w:t>
      </w:r>
      <w:proofErr w:type="gramStart"/>
      <w:r w:rsidR="007A0ED8" w:rsidRPr="009F5F6A">
        <w:rPr>
          <w:szCs w:val="24"/>
        </w:rPr>
        <w:t>предоставляет аналог</w:t>
      </w:r>
      <w:r w:rsidR="009C46C9" w:rsidRPr="009F5F6A">
        <w:rPr>
          <w:szCs w:val="24"/>
        </w:rPr>
        <w:t>ичные документы</w:t>
      </w:r>
      <w:proofErr w:type="gramEnd"/>
      <w:r w:rsidR="009C46C9" w:rsidRPr="009F5F6A">
        <w:rPr>
          <w:szCs w:val="24"/>
        </w:rPr>
        <w:t>. Такие документы должны быть переведены на рус</w:t>
      </w:r>
      <w:r w:rsidR="007A0ED8" w:rsidRPr="009F5F6A">
        <w:rPr>
          <w:szCs w:val="24"/>
        </w:rPr>
        <w:t xml:space="preserve">ский язык и </w:t>
      </w:r>
      <w:proofErr w:type="spellStart"/>
      <w:r w:rsidR="007A0ED8" w:rsidRPr="009F5F6A">
        <w:rPr>
          <w:szCs w:val="24"/>
        </w:rPr>
        <w:t>апостил</w:t>
      </w:r>
      <w:r w:rsidR="009C46C9" w:rsidRPr="009F5F6A">
        <w:rPr>
          <w:szCs w:val="24"/>
        </w:rPr>
        <w:t>ированы</w:t>
      </w:r>
      <w:proofErr w:type="spellEnd"/>
      <w:r w:rsidR="009C46C9" w:rsidRPr="009F5F6A">
        <w:rPr>
          <w:szCs w:val="24"/>
        </w:rPr>
        <w:t xml:space="preserve">, в противном случае </w:t>
      </w:r>
      <w:r w:rsidR="00013E2C" w:rsidRPr="009F5F6A">
        <w:rPr>
          <w:szCs w:val="24"/>
        </w:rPr>
        <w:t>К</w:t>
      </w:r>
      <w:r w:rsidR="00F03B20" w:rsidRPr="009F5F6A">
        <w:rPr>
          <w:szCs w:val="24"/>
        </w:rPr>
        <w:t>онкурсная комиссия вправе не рассматривать документы</w:t>
      </w:r>
      <w:r w:rsidR="00CE66F7" w:rsidRPr="009F5F6A">
        <w:rPr>
          <w:szCs w:val="24"/>
        </w:rPr>
        <w:t xml:space="preserve"> </w:t>
      </w:r>
      <w:r w:rsidR="00F03B20" w:rsidRPr="009F5F6A">
        <w:rPr>
          <w:szCs w:val="24"/>
        </w:rPr>
        <w:t>Участника</w:t>
      </w:r>
      <w:r w:rsidR="009C46C9" w:rsidRPr="009F5F6A">
        <w:rPr>
          <w:szCs w:val="24"/>
        </w:rPr>
        <w:t>.</w:t>
      </w:r>
    </w:p>
    <w:p w:rsidR="00C1547D" w:rsidRPr="009F5F6A" w:rsidRDefault="00C1547D" w:rsidP="001C6CCB">
      <w:pPr>
        <w:pStyle w:val="Times12"/>
        <w:spacing w:after="120"/>
        <w:ind w:left="540" w:firstLine="0"/>
        <w:rPr>
          <w:szCs w:val="24"/>
        </w:rPr>
      </w:pPr>
    </w:p>
    <w:p w:rsidR="00BA487A" w:rsidRPr="009F5F6A" w:rsidRDefault="00BA487A" w:rsidP="00363FC9">
      <w:pPr>
        <w:pStyle w:val="3"/>
        <w:numPr>
          <w:ilvl w:val="2"/>
          <w:numId w:val="9"/>
        </w:numPr>
        <w:spacing w:before="0"/>
        <w:ind w:left="1616" w:hanging="1077"/>
        <w:rPr>
          <w:i/>
          <w:sz w:val="24"/>
          <w:szCs w:val="24"/>
        </w:rPr>
      </w:pPr>
      <w:bookmarkStart w:id="955" w:name="_Ref303251178"/>
      <w:bookmarkStart w:id="956" w:name="_Ref306192015"/>
      <w:bookmarkStart w:id="957" w:name="_Toc441503244"/>
      <w:bookmarkStart w:id="958" w:name="_Ref441571951"/>
      <w:bookmarkStart w:id="959" w:name="_Toc441572035"/>
      <w:bookmarkStart w:id="960" w:name="_Toc441575127"/>
      <w:bookmarkStart w:id="961" w:name="_Toc442434788"/>
      <w:bookmarkStart w:id="962" w:name="_Toc442435627"/>
      <w:bookmarkStart w:id="963" w:name="_Toc462044747"/>
      <w:bookmarkStart w:id="964" w:name="_Toc462068450"/>
      <w:bookmarkStart w:id="965" w:name="_Toc463514140"/>
      <w:bookmarkStart w:id="966" w:name="_Toc469480356"/>
      <w:bookmarkStart w:id="967" w:name="_Toc471823146"/>
      <w:bookmarkStart w:id="968" w:name="_Toc498512007"/>
      <w:bookmarkStart w:id="969" w:name="_Toc511312827"/>
      <w:bookmarkStart w:id="970" w:name="_Toc511315232"/>
      <w:bookmarkStart w:id="971" w:name="_Toc515529934"/>
      <w:r w:rsidRPr="009F5F6A">
        <w:rPr>
          <w:sz w:val="24"/>
          <w:szCs w:val="24"/>
        </w:rPr>
        <w:t>Привлечение</w:t>
      </w:r>
      <w:r w:rsidRPr="009F5F6A">
        <w:rPr>
          <w:i/>
          <w:sz w:val="24"/>
          <w:szCs w:val="24"/>
        </w:rPr>
        <w:t xml:space="preserve"> </w:t>
      </w:r>
      <w:bookmarkEnd w:id="952"/>
      <w:bookmarkEnd w:id="953"/>
      <w:bookmarkEnd w:id="954"/>
      <w:bookmarkEnd w:id="955"/>
      <w:bookmarkEnd w:id="956"/>
      <w:bookmarkEnd w:id="957"/>
      <w:bookmarkEnd w:id="958"/>
      <w:bookmarkEnd w:id="959"/>
      <w:bookmarkEnd w:id="960"/>
      <w:r w:rsidR="00F75FBB" w:rsidRPr="009F5F6A">
        <w:rPr>
          <w:sz w:val="24"/>
          <w:szCs w:val="24"/>
        </w:rPr>
        <w:t>субподрядчиков</w:t>
      </w:r>
      <w:bookmarkEnd w:id="961"/>
      <w:bookmarkEnd w:id="962"/>
      <w:bookmarkEnd w:id="963"/>
      <w:bookmarkEnd w:id="964"/>
      <w:bookmarkEnd w:id="965"/>
      <w:bookmarkEnd w:id="966"/>
      <w:bookmarkEnd w:id="967"/>
      <w:bookmarkEnd w:id="968"/>
      <w:bookmarkEnd w:id="969"/>
      <w:bookmarkEnd w:id="970"/>
      <w:bookmarkEnd w:id="971"/>
    </w:p>
    <w:p w:rsidR="00F75FBB" w:rsidRPr="009F5F6A" w:rsidRDefault="00F75FBB" w:rsidP="00363FC9">
      <w:pPr>
        <w:pStyle w:val="Times12"/>
        <w:numPr>
          <w:ilvl w:val="3"/>
          <w:numId w:val="9"/>
        </w:numPr>
        <w:spacing w:after="120"/>
        <w:ind w:left="0" w:firstLine="540"/>
        <w:rPr>
          <w:szCs w:val="24"/>
        </w:rPr>
      </w:pPr>
      <w:r w:rsidRPr="009F5F6A">
        <w:rPr>
          <w:bCs w:val="0"/>
          <w:szCs w:val="24"/>
        </w:rPr>
        <w:t xml:space="preserve">Участники могут привлекать субподрядчиков </w:t>
      </w:r>
      <w:r w:rsidRPr="009F5F6A">
        <w:rPr>
          <w:snapToGrid w:val="0"/>
          <w:szCs w:val="24"/>
        </w:rPr>
        <w:t>при условии соблюдения следующих условий:</w:t>
      </w:r>
    </w:p>
    <w:p w:rsidR="00F75FBB" w:rsidRPr="009F5F6A" w:rsidRDefault="00F75FBB" w:rsidP="00822777">
      <w:pPr>
        <w:numPr>
          <w:ilvl w:val="0"/>
          <w:numId w:val="69"/>
        </w:numPr>
        <w:tabs>
          <w:tab w:val="left" w:pos="1800"/>
          <w:tab w:val="left" w:pos="3600"/>
        </w:tabs>
        <w:suppressAutoHyphens/>
        <w:autoSpaceDE w:val="0"/>
        <w:spacing w:line="264" w:lineRule="auto"/>
        <w:ind w:left="0" w:firstLine="1134"/>
        <w:rPr>
          <w:bCs/>
          <w:szCs w:val="24"/>
        </w:rPr>
      </w:pPr>
      <w:r w:rsidRPr="009F5F6A">
        <w:rPr>
          <w:szCs w:val="24"/>
        </w:rPr>
        <w:t xml:space="preserve">Участник должен </w:t>
      </w:r>
      <w:r w:rsidR="00714613" w:rsidRPr="009F5F6A">
        <w:rPr>
          <w:szCs w:val="24"/>
        </w:rPr>
        <w:t>выполнять</w:t>
      </w:r>
      <w:r w:rsidRPr="009F5F6A">
        <w:rPr>
          <w:szCs w:val="24"/>
        </w:rPr>
        <w:t xml:space="preserve"> не более 25% работ c использованием ресурсов субподрядчиков;</w:t>
      </w:r>
    </w:p>
    <w:p w:rsidR="00F75FBB" w:rsidRPr="009F5F6A" w:rsidRDefault="00F75FBB" w:rsidP="00822777">
      <w:pPr>
        <w:numPr>
          <w:ilvl w:val="0"/>
          <w:numId w:val="69"/>
        </w:numPr>
        <w:tabs>
          <w:tab w:val="left" w:pos="1800"/>
          <w:tab w:val="left" w:pos="3600"/>
        </w:tabs>
        <w:suppressAutoHyphens/>
        <w:autoSpaceDE w:val="0"/>
        <w:spacing w:line="264" w:lineRule="auto"/>
        <w:ind w:left="0" w:firstLine="1134"/>
        <w:rPr>
          <w:bCs/>
          <w:szCs w:val="24"/>
        </w:rPr>
      </w:pPr>
      <w:r w:rsidRPr="009F5F6A">
        <w:rPr>
          <w:szCs w:val="24"/>
        </w:rPr>
        <w:t>Участник должен выполнять не менее 30% монтажных работ c использованием собственных ресурсов (включая ресурсы ДЗО).</w:t>
      </w:r>
    </w:p>
    <w:p w:rsidR="00F75FBB" w:rsidRPr="009F5F6A" w:rsidRDefault="00F75FBB" w:rsidP="00822777">
      <w:pPr>
        <w:numPr>
          <w:ilvl w:val="0"/>
          <w:numId w:val="69"/>
        </w:numPr>
        <w:tabs>
          <w:tab w:val="left" w:pos="1800"/>
          <w:tab w:val="left" w:pos="3600"/>
        </w:tabs>
        <w:suppressAutoHyphens/>
        <w:autoSpaceDE w:val="0"/>
        <w:spacing w:line="264" w:lineRule="auto"/>
        <w:ind w:left="0" w:firstLine="1134"/>
        <w:rPr>
          <w:bCs/>
          <w:szCs w:val="24"/>
        </w:rPr>
      </w:pPr>
      <w:r w:rsidRPr="009F5F6A">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9F5F6A" w:rsidRDefault="008C66F6" w:rsidP="00F75FBB">
      <w:pPr>
        <w:pStyle w:val="Times12"/>
        <w:spacing w:after="120"/>
        <w:ind w:left="540" w:firstLine="0"/>
        <w:rPr>
          <w:szCs w:val="24"/>
        </w:rPr>
      </w:pPr>
      <w:r w:rsidRPr="009F5F6A">
        <w:rPr>
          <w:szCs w:val="24"/>
        </w:rPr>
        <w:t>При нарушении этого требования, Заявка данного Участника будет отклонена.</w:t>
      </w:r>
    </w:p>
    <w:p w:rsidR="008C66F6" w:rsidRPr="009F5F6A" w:rsidRDefault="008C66F6" w:rsidP="00363FC9">
      <w:pPr>
        <w:pStyle w:val="Times12"/>
        <w:numPr>
          <w:ilvl w:val="3"/>
          <w:numId w:val="9"/>
        </w:numPr>
        <w:spacing w:after="120"/>
        <w:ind w:left="0" w:firstLine="540"/>
        <w:rPr>
          <w:szCs w:val="24"/>
        </w:rPr>
      </w:pPr>
      <w:r w:rsidRPr="009F5F6A">
        <w:rPr>
          <w:szCs w:val="24"/>
        </w:rPr>
        <w:t xml:space="preserve">Участник должен доказать Организатору, что каждый из привлекаемых им </w:t>
      </w:r>
      <w:r w:rsidR="00F75FBB" w:rsidRPr="009F5F6A">
        <w:rPr>
          <w:szCs w:val="24"/>
        </w:rPr>
        <w:t>субподрядчиков</w:t>
      </w:r>
      <w:r w:rsidRPr="009F5F6A" w:rsidDel="000506A1">
        <w:rPr>
          <w:szCs w:val="24"/>
        </w:rPr>
        <w:t xml:space="preserve"> </w:t>
      </w:r>
      <w:r w:rsidRPr="009F5F6A">
        <w:rPr>
          <w:szCs w:val="24"/>
        </w:rPr>
        <w:t>(т.е. выполняющих более 5% объема поставок, работ, услуг):</w:t>
      </w:r>
    </w:p>
    <w:p w:rsidR="008C66F6" w:rsidRPr="009F5F6A" w:rsidRDefault="008C66F6" w:rsidP="00822777">
      <w:pPr>
        <w:numPr>
          <w:ilvl w:val="0"/>
          <w:numId w:val="57"/>
        </w:numPr>
        <w:tabs>
          <w:tab w:val="left" w:pos="1800"/>
          <w:tab w:val="left" w:pos="3600"/>
        </w:tabs>
        <w:suppressAutoHyphens/>
        <w:autoSpaceDE w:val="0"/>
        <w:spacing w:line="264" w:lineRule="auto"/>
        <w:ind w:left="0" w:firstLine="1068"/>
        <w:rPr>
          <w:bCs/>
          <w:szCs w:val="24"/>
        </w:rPr>
      </w:pPr>
      <w:r w:rsidRPr="009F5F6A">
        <w:rPr>
          <w:bCs/>
          <w:szCs w:val="24"/>
        </w:rPr>
        <w:t xml:space="preserve">осведомлен о привлечении его в качестве </w:t>
      </w:r>
      <w:r w:rsidR="00F75FBB" w:rsidRPr="009F5F6A">
        <w:rPr>
          <w:bCs/>
          <w:szCs w:val="24"/>
        </w:rPr>
        <w:t>субподрядчика</w:t>
      </w:r>
      <w:r w:rsidRPr="009F5F6A">
        <w:rPr>
          <w:bCs/>
          <w:szCs w:val="24"/>
        </w:rPr>
        <w:t>;</w:t>
      </w:r>
    </w:p>
    <w:p w:rsidR="008C66F6" w:rsidRPr="009F5F6A" w:rsidRDefault="008C66F6" w:rsidP="00822777">
      <w:pPr>
        <w:numPr>
          <w:ilvl w:val="0"/>
          <w:numId w:val="57"/>
        </w:numPr>
        <w:tabs>
          <w:tab w:val="left" w:pos="1800"/>
          <w:tab w:val="left" w:pos="3600"/>
        </w:tabs>
        <w:suppressAutoHyphens/>
        <w:autoSpaceDE w:val="0"/>
        <w:spacing w:line="264" w:lineRule="auto"/>
        <w:ind w:left="0" w:firstLine="1068"/>
        <w:rPr>
          <w:bCs/>
          <w:szCs w:val="24"/>
        </w:rPr>
      </w:pPr>
      <w:proofErr w:type="gramStart"/>
      <w:r w:rsidRPr="009F5F6A">
        <w:rPr>
          <w:bCs/>
          <w:szCs w:val="24"/>
        </w:rPr>
        <w:t>согласен</w:t>
      </w:r>
      <w:proofErr w:type="gramEnd"/>
      <w:r w:rsidRPr="009F5F6A">
        <w:rPr>
          <w:bCs/>
          <w:szCs w:val="24"/>
        </w:rPr>
        <w:t xml:space="preserve"> с выделяемым ему перечнем, объемами, сроками и стоимостью </w:t>
      </w:r>
      <w:r w:rsidR="00F75FBB" w:rsidRPr="009F5F6A">
        <w:rPr>
          <w:bCs/>
          <w:szCs w:val="24"/>
        </w:rPr>
        <w:t>выполнения работ</w:t>
      </w:r>
      <w:r w:rsidRPr="009F5F6A">
        <w:rPr>
          <w:bCs/>
          <w:szCs w:val="24"/>
        </w:rPr>
        <w:t>;</w:t>
      </w:r>
    </w:p>
    <w:p w:rsidR="008C66F6" w:rsidRPr="009F5F6A" w:rsidRDefault="008C66F6" w:rsidP="00822777">
      <w:pPr>
        <w:numPr>
          <w:ilvl w:val="0"/>
          <w:numId w:val="57"/>
        </w:numPr>
        <w:tabs>
          <w:tab w:val="left" w:pos="1800"/>
          <w:tab w:val="left" w:pos="3600"/>
        </w:tabs>
        <w:suppressAutoHyphens/>
        <w:autoSpaceDE w:val="0"/>
        <w:spacing w:after="100" w:line="264" w:lineRule="auto"/>
        <w:ind w:left="0" w:firstLine="1068"/>
        <w:rPr>
          <w:bCs/>
          <w:szCs w:val="24"/>
        </w:rPr>
      </w:pPr>
      <w:r w:rsidRPr="009F5F6A">
        <w:rPr>
          <w:bCs/>
          <w:szCs w:val="24"/>
        </w:rPr>
        <w:t xml:space="preserve">отвечает требованиям настоящей Документации (подраздел </w:t>
      </w:r>
      <w:r w:rsidR="005A1486" w:rsidRPr="009F5F6A">
        <w:rPr>
          <w:bCs/>
          <w:szCs w:val="24"/>
        </w:rPr>
        <w:fldChar w:fldCharType="begin"/>
      </w:r>
      <w:r w:rsidR="00FC0698" w:rsidRPr="009F5F6A">
        <w:rPr>
          <w:bCs/>
          <w:szCs w:val="24"/>
        </w:rPr>
        <w:instrText xml:space="preserve"> REF _Ref441492458 \r \h </w:instrText>
      </w:r>
      <w:r w:rsidR="006C5B45" w:rsidRPr="009F5F6A">
        <w:rPr>
          <w:bCs/>
          <w:szCs w:val="24"/>
        </w:rPr>
        <w:instrText xml:space="preserve"> \* MERGEFORMAT </w:instrText>
      </w:r>
      <w:r w:rsidR="005A1486" w:rsidRPr="009F5F6A">
        <w:rPr>
          <w:bCs/>
          <w:szCs w:val="24"/>
        </w:rPr>
      </w:r>
      <w:r w:rsidR="005A1486" w:rsidRPr="009F5F6A">
        <w:rPr>
          <w:bCs/>
          <w:szCs w:val="24"/>
        </w:rPr>
        <w:fldChar w:fldCharType="separate"/>
      </w:r>
      <w:r w:rsidR="0010016D" w:rsidRPr="009F5F6A">
        <w:rPr>
          <w:bCs/>
          <w:szCs w:val="24"/>
        </w:rPr>
        <w:t>3.3.1</w:t>
      </w:r>
      <w:r w:rsidR="005A1486" w:rsidRPr="009F5F6A">
        <w:rPr>
          <w:bCs/>
          <w:szCs w:val="24"/>
        </w:rPr>
        <w:fldChar w:fldCharType="end"/>
      </w:r>
      <w:r w:rsidRPr="009F5F6A">
        <w:rPr>
          <w:bCs/>
          <w:szCs w:val="24"/>
        </w:rPr>
        <w:t xml:space="preserve">) в объеме </w:t>
      </w:r>
      <w:r w:rsidR="00F75FBB" w:rsidRPr="009F5F6A">
        <w:rPr>
          <w:szCs w:val="24"/>
        </w:rPr>
        <w:t>выполняемых субподрядчиком работ</w:t>
      </w:r>
      <w:r w:rsidRPr="009F5F6A">
        <w:rPr>
          <w:szCs w:val="24"/>
        </w:rPr>
        <w:t>.</w:t>
      </w:r>
    </w:p>
    <w:p w:rsidR="008C66F6" w:rsidRPr="009F5F6A" w:rsidRDefault="008C66F6" w:rsidP="00363FC9">
      <w:pPr>
        <w:pStyle w:val="Times12"/>
        <w:numPr>
          <w:ilvl w:val="3"/>
          <w:numId w:val="9"/>
        </w:numPr>
        <w:spacing w:after="120"/>
        <w:ind w:left="0" w:firstLine="540"/>
        <w:rPr>
          <w:szCs w:val="24"/>
        </w:rPr>
      </w:pPr>
      <w:bookmarkStart w:id="972" w:name="_Ref306143446"/>
      <w:proofErr w:type="gramStart"/>
      <w:r w:rsidRPr="009F5F6A">
        <w:rPr>
          <w:szCs w:val="24"/>
        </w:rPr>
        <w:t>В связи с вышеизложенным Участник готовит Заявку с учетом следующих дополнительных требований:</w:t>
      </w:r>
      <w:bookmarkEnd w:id="972"/>
      <w:proofErr w:type="gramEnd"/>
    </w:p>
    <w:p w:rsidR="008C66F6" w:rsidRPr="009F5F6A" w:rsidRDefault="008C66F6" w:rsidP="00822777">
      <w:pPr>
        <w:numPr>
          <w:ilvl w:val="0"/>
          <w:numId w:val="58"/>
        </w:numPr>
        <w:tabs>
          <w:tab w:val="left" w:pos="1800"/>
          <w:tab w:val="left" w:pos="3600"/>
        </w:tabs>
        <w:suppressAutoHyphens/>
        <w:autoSpaceDE w:val="0"/>
        <w:spacing w:line="264" w:lineRule="auto"/>
        <w:ind w:left="0" w:firstLine="1080"/>
        <w:rPr>
          <w:bCs/>
          <w:szCs w:val="24"/>
        </w:rPr>
      </w:pPr>
      <w:r w:rsidRPr="009F5F6A">
        <w:rPr>
          <w:bCs/>
          <w:szCs w:val="24"/>
        </w:rPr>
        <w:t>в Заявку включаются</w:t>
      </w:r>
      <w:r w:rsidRPr="009F5F6A">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sidRPr="009F5F6A">
        <w:rPr>
          <w:bCs/>
          <w:color w:val="000000"/>
          <w:szCs w:val="24"/>
        </w:rPr>
        <w:t xml:space="preserve"> Победителем</w:t>
      </w:r>
      <w:r w:rsidRPr="009F5F6A">
        <w:rPr>
          <w:bCs/>
          <w:color w:val="000000"/>
          <w:szCs w:val="24"/>
        </w:rPr>
        <w:t xml:space="preserve">, между Участником и каждым привлекаемым </w:t>
      </w:r>
      <w:r w:rsidR="00F75FBB" w:rsidRPr="009F5F6A">
        <w:rPr>
          <w:color w:val="000000"/>
          <w:szCs w:val="24"/>
        </w:rPr>
        <w:t xml:space="preserve">субподрядчиком, с указанием перечня, объема, стоимости и сроков выполнения возлагаемых на </w:t>
      </w:r>
      <w:r w:rsidR="00F75FBB" w:rsidRPr="009F5F6A">
        <w:rPr>
          <w:szCs w:val="24"/>
        </w:rPr>
        <w:t>субподрядчика работ</w:t>
      </w:r>
      <w:r w:rsidRPr="009F5F6A">
        <w:rPr>
          <w:bCs/>
          <w:szCs w:val="24"/>
        </w:rPr>
        <w:t>;</w:t>
      </w:r>
    </w:p>
    <w:p w:rsidR="008C66F6" w:rsidRPr="009F5F6A" w:rsidRDefault="008C66F6" w:rsidP="00822777">
      <w:pPr>
        <w:numPr>
          <w:ilvl w:val="0"/>
          <w:numId w:val="58"/>
        </w:numPr>
        <w:tabs>
          <w:tab w:val="left" w:pos="1800"/>
          <w:tab w:val="left" w:pos="3600"/>
        </w:tabs>
        <w:suppressAutoHyphens/>
        <w:autoSpaceDE w:val="0"/>
        <w:spacing w:line="264" w:lineRule="auto"/>
        <w:ind w:left="0" w:firstLine="1080"/>
        <w:rPr>
          <w:bCs/>
          <w:szCs w:val="24"/>
        </w:rPr>
      </w:pPr>
      <w:r w:rsidRPr="009F5F6A">
        <w:rPr>
          <w:bCs/>
          <w:szCs w:val="24"/>
        </w:rPr>
        <w:t xml:space="preserve">Заявка должна включать сведения, подтверждающие соответствие каждого </w:t>
      </w:r>
      <w:r w:rsidR="00F75FBB" w:rsidRPr="009F5F6A">
        <w:rPr>
          <w:bCs/>
          <w:szCs w:val="24"/>
        </w:rPr>
        <w:t>субподрядчика</w:t>
      </w:r>
      <w:r w:rsidRPr="009F5F6A">
        <w:rPr>
          <w:bCs/>
          <w:szCs w:val="24"/>
        </w:rPr>
        <w:t xml:space="preserve"> установленным требованиям настоящей Документации, изложенным в п. </w:t>
      </w:r>
      <w:r w:rsidR="005A1486" w:rsidRPr="009F5F6A">
        <w:rPr>
          <w:bCs/>
          <w:szCs w:val="24"/>
        </w:rPr>
        <w:fldChar w:fldCharType="begin"/>
      </w:r>
      <w:r w:rsidR="00F77665" w:rsidRPr="009F5F6A">
        <w:rPr>
          <w:bCs/>
          <w:szCs w:val="24"/>
        </w:rPr>
        <w:instrText xml:space="preserve"> REF _Ref441492458 \r \h </w:instrText>
      </w:r>
      <w:r w:rsidR="006C5B45" w:rsidRPr="009F5F6A">
        <w:rPr>
          <w:bCs/>
          <w:szCs w:val="24"/>
        </w:rPr>
        <w:instrText xml:space="preserve"> \* MERGEFORMAT </w:instrText>
      </w:r>
      <w:r w:rsidR="005A1486" w:rsidRPr="009F5F6A">
        <w:rPr>
          <w:bCs/>
          <w:szCs w:val="24"/>
        </w:rPr>
      </w:r>
      <w:r w:rsidR="005A1486" w:rsidRPr="009F5F6A">
        <w:rPr>
          <w:bCs/>
          <w:szCs w:val="24"/>
        </w:rPr>
        <w:fldChar w:fldCharType="separate"/>
      </w:r>
      <w:r w:rsidR="0010016D" w:rsidRPr="009F5F6A">
        <w:rPr>
          <w:bCs/>
          <w:szCs w:val="24"/>
        </w:rPr>
        <w:t>3.3.1</w:t>
      </w:r>
      <w:r w:rsidR="005A1486" w:rsidRPr="009F5F6A">
        <w:rPr>
          <w:bCs/>
          <w:szCs w:val="24"/>
        </w:rPr>
        <w:fldChar w:fldCharType="end"/>
      </w:r>
      <w:r w:rsidRPr="009F5F6A">
        <w:rPr>
          <w:bCs/>
          <w:szCs w:val="24"/>
        </w:rPr>
        <w:t>;</w:t>
      </w:r>
    </w:p>
    <w:p w:rsidR="008C66F6" w:rsidRPr="009F5F6A" w:rsidRDefault="008C66F6" w:rsidP="00822777">
      <w:pPr>
        <w:numPr>
          <w:ilvl w:val="0"/>
          <w:numId w:val="58"/>
        </w:numPr>
        <w:tabs>
          <w:tab w:val="left" w:pos="1800"/>
          <w:tab w:val="left" w:pos="3600"/>
        </w:tabs>
        <w:suppressAutoHyphens/>
        <w:autoSpaceDE w:val="0"/>
        <w:spacing w:line="264" w:lineRule="auto"/>
        <w:ind w:left="0" w:firstLine="1080"/>
        <w:rPr>
          <w:bCs/>
          <w:szCs w:val="24"/>
        </w:rPr>
      </w:pPr>
      <w:r w:rsidRPr="009F5F6A">
        <w:rPr>
          <w:bCs/>
          <w:szCs w:val="24"/>
        </w:rPr>
        <w:t xml:space="preserve">Заявка должна включать документы, подтверждающие соответствие каждого </w:t>
      </w:r>
      <w:r w:rsidR="00F75FBB" w:rsidRPr="009F5F6A">
        <w:rPr>
          <w:bCs/>
          <w:szCs w:val="24"/>
        </w:rPr>
        <w:t>субподрядчика</w:t>
      </w:r>
      <w:r w:rsidRPr="009F5F6A">
        <w:rPr>
          <w:bCs/>
          <w:szCs w:val="24"/>
        </w:rPr>
        <w:t xml:space="preserve"> установленным требованиям (</w:t>
      </w:r>
      <w:r w:rsidR="005A1486" w:rsidRPr="009F5F6A">
        <w:rPr>
          <w:bCs/>
          <w:szCs w:val="24"/>
        </w:rPr>
        <w:fldChar w:fldCharType="begin"/>
      </w:r>
      <w:r w:rsidR="00F77665" w:rsidRPr="009F5F6A">
        <w:rPr>
          <w:bCs/>
          <w:szCs w:val="24"/>
        </w:rPr>
        <w:instrText xml:space="preserve"> REF _Ref86827631 \r \h </w:instrText>
      </w:r>
      <w:r w:rsidR="006C5B45" w:rsidRPr="009F5F6A">
        <w:rPr>
          <w:bCs/>
          <w:szCs w:val="24"/>
        </w:rPr>
        <w:instrText xml:space="preserve"> \* MERGEFORMAT </w:instrText>
      </w:r>
      <w:r w:rsidR="005A1486" w:rsidRPr="009F5F6A">
        <w:rPr>
          <w:bCs/>
          <w:szCs w:val="24"/>
        </w:rPr>
      </w:r>
      <w:r w:rsidR="005A1486" w:rsidRPr="009F5F6A">
        <w:rPr>
          <w:bCs/>
          <w:szCs w:val="24"/>
        </w:rPr>
        <w:fldChar w:fldCharType="separate"/>
      </w:r>
      <w:r w:rsidR="0010016D" w:rsidRPr="009F5F6A">
        <w:rPr>
          <w:bCs/>
          <w:szCs w:val="24"/>
        </w:rPr>
        <w:t>3.3.2</w:t>
      </w:r>
      <w:r w:rsidR="005A1486" w:rsidRPr="009F5F6A">
        <w:rPr>
          <w:bCs/>
          <w:szCs w:val="24"/>
        </w:rPr>
        <w:fldChar w:fldCharType="end"/>
      </w:r>
      <w:r w:rsidRPr="009F5F6A">
        <w:rPr>
          <w:bCs/>
          <w:szCs w:val="24"/>
        </w:rPr>
        <w:t>)</w:t>
      </w:r>
      <w:r w:rsidR="001525CB" w:rsidRPr="009F5F6A">
        <w:rPr>
          <w:bCs/>
          <w:szCs w:val="24"/>
        </w:rPr>
        <w:t xml:space="preserve">. </w:t>
      </w:r>
      <w:r w:rsidR="001525CB" w:rsidRPr="009F5F6A">
        <w:rPr>
          <w:szCs w:val="24"/>
        </w:rPr>
        <w:t xml:space="preserve">Документы, указанные в </w:t>
      </w:r>
      <w:proofErr w:type="spellStart"/>
      <w:r w:rsidR="001525CB" w:rsidRPr="009F5F6A">
        <w:rPr>
          <w:szCs w:val="24"/>
        </w:rPr>
        <w:t>пп</w:t>
      </w:r>
      <w:proofErr w:type="spellEnd"/>
      <w:r w:rsidR="001525CB" w:rsidRPr="009F5F6A">
        <w:rPr>
          <w:szCs w:val="24"/>
        </w:rPr>
        <w:t>.</w:t>
      </w:r>
      <w:r w:rsidR="00092FCC" w:rsidRPr="009F5F6A">
        <w:rPr>
          <w:szCs w:val="24"/>
        </w:rPr>
        <w:t xml:space="preserve"> </w:t>
      </w:r>
      <w:r w:rsidR="005A1486" w:rsidRPr="009F5F6A">
        <w:fldChar w:fldCharType="begin"/>
      </w:r>
      <w:r w:rsidR="004E62DD" w:rsidRPr="009F5F6A">
        <w:instrText xml:space="preserve"> REF _Ref441574561 \r \h  \* MERGEFORMAT </w:instrText>
      </w:r>
      <w:r w:rsidR="005A1486" w:rsidRPr="009F5F6A">
        <w:fldChar w:fldCharType="separate"/>
      </w:r>
      <w:r w:rsidR="0010016D" w:rsidRPr="009F5F6A">
        <w:rPr>
          <w:szCs w:val="24"/>
        </w:rPr>
        <w:t>ф)</w:t>
      </w:r>
      <w:r w:rsidR="005A1486" w:rsidRPr="009F5F6A">
        <w:fldChar w:fldCharType="end"/>
      </w:r>
      <w:r w:rsidR="001525CB" w:rsidRPr="009F5F6A">
        <w:rPr>
          <w:szCs w:val="24"/>
        </w:rPr>
        <w:t xml:space="preserve"> п. </w:t>
      </w:r>
      <w:r w:rsidR="005A1486" w:rsidRPr="009F5F6A">
        <w:rPr>
          <w:szCs w:val="24"/>
        </w:rPr>
        <w:fldChar w:fldCharType="begin"/>
      </w:r>
      <w:r w:rsidR="001525CB" w:rsidRPr="009F5F6A">
        <w:rPr>
          <w:szCs w:val="24"/>
        </w:rPr>
        <w:instrText xml:space="preserve"> REF _Ref461810037 \r \h </w:instrText>
      </w:r>
      <w:r w:rsidR="006C5B45" w:rsidRPr="009F5F6A">
        <w:rPr>
          <w:szCs w:val="24"/>
        </w:rPr>
        <w:instrText xml:space="preserve"> \* MERGEFORMAT </w:instrText>
      </w:r>
      <w:r w:rsidR="005A1486" w:rsidRPr="009F5F6A">
        <w:rPr>
          <w:szCs w:val="24"/>
        </w:rPr>
      </w:r>
      <w:r w:rsidR="005A1486" w:rsidRPr="009F5F6A">
        <w:rPr>
          <w:szCs w:val="24"/>
        </w:rPr>
        <w:fldChar w:fldCharType="separate"/>
      </w:r>
      <w:r w:rsidR="0010016D" w:rsidRPr="009F5F6A">
        <w:rPr>
          <w:szCs w:val="24"/>
        </w:rPr>
        <w:t>3.3.2.1</w:t>
      </w:r>
      <w:r w:rsidR="005A1486" w:rsidRPr="009F5F6A">
        <w:rPr>
          <w:szCs w:val="24"/>
        </w:rPr>
        <w:fldChar w:fldCharType="end"/>
      </w:r>
      <w:r w:rsidR="001525CB" w:rsidRPr="009F5F6A">
        <w:rPr>
          <w:szCs w:val="24"/>
        </w:rPr>
        <w:t>, подаются основным Участником</w:t>
      </w:r>
      <w:r w:rsidRPr="009F5F6A">
        <w:rPr>
          <w:bCs/>
          <w:szCs w:val="24"/>
        </w:rPr>
        <w:t>;</w:t>
      </w:r>
    </w:p>
    <w:p w:rsidR="008C66F6" w:rsidRPr="009F5F6A" w:rsidRDefault="00F75FBB" w:rsidP="00822777">
      <w:pPr>
        <w:numPr>
          <w:ilvl w:val="0"/>
          <w:numId w:val="58"/>
        </w:numPr>
        <w:tabs>
          <w:tab w:val="left" w:pos="1800"/>
          <w:tab w:val="left" w:pos="3600"/>
        </w:tabs>
        <w:suppressAutoHyphens/>
        <w:autoSpaceDE w:val="0"/>
        <w:spacing w:after="100" w:line="264" w:lineRule="auto"/>
        <w:ind w:left="0" w:firstLine="1080"/>
        <w:rPr>
          <w:bCs/>
          <w:color w:val="000000"/>
          <w:szCs w:val="24"/>
        </w:rPr>
      </w:pPr>
      <w:r w:rsidRPr="009F5F6A">
        <w:rPr>
          <w:szCs w:val="24"/>
        </w:rPr>
        <w:lastRenderedPageBreak/>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9F5F6A">
        <w:rPr>
          <w:bCs/>
          <w:szCs w:val="24"/>
        </w:rPr>
        <w:t xml:space="preserve"> форме (подраздел </w:t>
      </w:r>
      <w:r w:rsidR="005A1486" w:rsidRPr="009F5F6A">
        <w:rPr>
          <w:bCs/>
          <w:szCs w:val="24"/>
        </w:rPr>
        <w:fldChar w:fldCharType="begin"/>
      </w:r>
      <w:r w:rsidR="008C66F6" w:rsidRPr="009F5F6A">
        <w:rPr>
          <w:bCs/>
          <w:szCs w:val="24"/>
        </w:rPr>
        <w:instrText xml:space="preserve"> REF _Ref440272510 \r \h </w:instrText>
      </w:r>
      <w:r w:rsidR="006C5B45" w:rsidRPr="009F5F6A">
        <w:rPr>
          <w:bCs/>
          <w:szCs w:val="24"/>
        </w:rPr>
        <w:instrText xml:space="preserve"> \* MERGEFORMAT </w:instrText>
      </w:r>
      <w:r w:rsidR="005A1486" w:rsidRPr="009F5F6A">
        <w:rPr>
          <w:bCs/>
          <w:szCs w:val="24"/>
        </w:rPr>
      </w:r>
      <w:r w:rsidR="005A1486" w:rsidRPr="009F5F6A">
        <w:rPr>
          <w:bCs/>
          <w:szCs w:val="24"/>
        </w:rPr>
        <w:fldChar w:fldCharType="separate"/>
      </w:r>
      <w:r w:rsidR="0010016D" w:rsidRPr="009F5F6A">
        <w:rPr>
          <w:bCs/>
          <w:szCs w:val="24"/>
        </w:rPr>
        <w:t>5.17</w:t>
      </w:r>
      <w:r w:rsidR="005A1486" w:rsidRPr="009F5F6A">
        <w:rPr>
          <w:bCs/>
          <w:szCs w:val="24"/>
        </w:rPr>
        <w:fldChar w:fldCharType="end"/>
      </w:r>
      <w:r w:rsidR="008C66F6" w:rsidRPr="009F5F6A">
        <w:rPr>
          <w:bCs/>
          <w:szCs w:val="24"/>
        </w:rPr>
        <w:t xml:space="preserve">). Указанная форма </w:t>
      </w:r>
      <w:r w:rsidR="008C66F6" w:rsidRPr="009F5F6A">
        <w:rPr>
          <w:szCs w:val="24"/>
        </w:rPr>
        <w:t>должна быть подготовлена отдельно по каждому из лотов с указанием номера и названия лота</w:t>
      </w:r>
      <w:r w:rsidR="008C66F6" w:rsidRPr="009F5F6A">
        <w:rPr>
          <w:bCs/>
          <w:szCs w:val="24"/>
        </w:rPr>
        <w:t>.</w:t>
      </w:r>
    </w:p>
    <w:p w:rsidR="008C66F6" w:rsidRPr="009F5F6A" w:rsidRDefault="00F75FBB" w:rsidP="00363FC9">
      <w:pPr>
        <w:pStyle w:val="Times12"/>
        <w:numPr>
          <w:ilvl w:val="3"/>
          <w:numId w:val="9"/>
        </w:numPr>
        <w:spacing w:after="120"/>
        <w:ind w:left="0" w:firstLine="540"/>
        <w:rPr>
          <w:szCs w:val="24"/>
        </w:rPr>
      </w:pPr>
      <w:r w:rsidRPr="009F5F6A">
        <w:rPr>
          <w:bCs w:val="0"/>
          <w:szCs w:val="24"/>
        </w:rPr>
        <w:t>При оценке субподрядчиков</w:t>
      </w:r>
      <w:r w:rsidRPr="009F5F6A">
        <w:rPr>
          <w:szCs w:val="24"/>
        </w:rPr>
        <w:t xml:space="preserve"> </w:t>
      </w:r>
      <w:r w:rsidRPr="009F5F6A">
        <w:rPr>
          <w:bCs w:val="0"/>
          <w:szCs w:val="24"/>
        </w:rPr>
        <w:t>количественные требования к субподрядчикам</w:t>
      </w:r>
      <w:r w:rsidRPr="009F5F6A">
        <w:rPr>
          <w:szCs w:val="24"/>
        </w:rPr>
        <w:t xml:space="preserve"> </w:t>
      </w:r>
      <w:r w:rsidRPr="009F5F6A">
        <w:rPr>
          <w:bCs w:val="0"/>
          <w:szCs w:val="24"/>
        </w:rPr>
        <w:t xml:space="preserve">и Участнику устанавливаются в процентном соотношении от перечня и объема </w:t>
      </w:r>
      <w:r w:rsidRPr="009F5F6A">
        <w:rPr>
          <w:szCs w:val="24"/>
        </w:rPr>
        <w:t>выполнения работ</w:t>
      </w:r>
      <w:r w:rsidRPr="009F5F6A">
        <w:rPr>
          <w:bCs w:val="0"/>
          <w:szCs w:val="24"/>
        </w:rPr>
        <w:t>.</w:t>
      </w:r>
    </w:p>
    <w:p w:rsidR="008C66F6" w:rsidRPr="009F5F6A" w:rsidRDefault="008C66F6" w:rsidP="00363FC9">
      <w:pPr>
        <w:pStyle w:val="Times12"/>
        <w:numPr>
          <w:ilvl w:val="3"/>
          <w:numId w:val="9"/>
        </w:numPr>
        <w:spacing w:after="120"/>
        <w:ind w:left="0" w:firstLine="540"/>
        <w:rPr>
          <w:szCs w:val="24"/>
        </w:rPr>
      </w:pPr>
      <w:r w:rsidRPr="009F5F6A">
        <w:rPr>
          <w:szCs w:val="24"/>
        </w:rPr>
        <w:t xml:space="preserve">Любое юридическое или физическое лицо, в т. ч. индивидуальный предприниматель, принимающее участие в </w:t>
      </w:r>
      <w:r w:rsidR="00BF19BE" w:rsidRPr="009F5F6A">
        <w:rPr>
          <w:szCs w:val="24"/>
        </w:rPr>
        <w:t>Конкурсе</w:t>
      </w:r>
      <w:r w:rsidRPr="009F5F6A">
        <w:rPr>
          <w:szCs w:val="24"/>
        </w:rPr>
        <w:t xml:space="preserve"> лично либо в составе коллективного Участника, не может быть </w:t>
      </w:r>
      <w:r w:rsidR="00F75FBB" w:rsidRPr="009F5F6A">
        <w:rPr>
          <w:szCs w:val="24"/>
        </w:rPr>
        <w:t>субподрядчиком</w:t>
      </w:r>
      <w:r w:rsidRPr="009F5F6A">
        <w:rPr>
          <w:szCs w:val="24"/>
        </w:rPr>
        <w:t xml:space="preserve"> у других Участников данного </w:t>
      </w:r>
      <w:r w:rsidR="00BF19BE" w:rsidRPr="009F5F6A">
        <w:rPr>
          <w:szCs w:val="24"/>
        </w:rPr>
        <w:t>Конкурса</w:t>
      </w:r>
      <w:r w:rsidRPr="009F5F6A">
        <w:rPr>
          <w:szCs w:val="24"/>
        </w:rPr>
        <w:t>.</w:t>
      </w:r>
    </w:p>
    <w:p w:rsidR="008C66F6" w:rsidRPr="009F5F6A" w:rsidRDefault="008C66F6" w:rsidP="00363FC9">
      <w:pPr>
        <w:pStyle w:val="Times12"/>
        <w:numPr>
          <w:ilvl w:val="3"/>
          <w:numId w:val="9"/>
        </w:numPr>
        <w:spacing w:after="120"/>
        <w:ind w:left="0" w:firstLine="540"/>
        <w:rPr>
          <w:szCs w:val="24"/>
        </w:rPr>
      </w:pPr>
      <w:r w:rsidRPr="009F5F6A">
        <w:rPr>
          <w:szCs w:val="24"/>
        </w:rPr>
        <w:t xml:space="preserve">Любое юридическое лицо или физическое лицо, в т. ч. индивидуальный предприниматель, не принимающее участие в </w:t>
      </w:r>
      <w:r w:rsidR="005A1FF6" w:rsidRPr="009F5F6A">
        <w:rPr>
          <w:szCs w:val="24"/>
        </w:rPr>
        <w:t>Конкурсе</w:t>
      </w:r>
      <w:r w:rsidRPr="009F5F6A">
        <w:rPr>
          <w:szCs w:val="24"/>
        </w:rPr>
        <w:t xml:space="preserve"> лично либо в составе коллективного Участника, может являться </w:t>
      </w:r>
      <w:r w:rsidR="00F75FBB" w:rsidRPr="009F5F6A">
        <w:rPr>
          <w:szCs w:val="24"/>
        </w:rPr>
        <w:t>субподрядчиком</w:t>
      </w:r>
      <w:r w:rsidRPr="009F5F6A">
        <w:rPr>
          <w:szCs w:val="24"/>
        </w:rPr>
        <w:t xml:space="preserve"> у произвольного числа Участников.</w:t>
      </w:r>
    </w:p>
    <w:p w:rsidR="00E209E3" w:rsidRPr="009F5F6A" w:rsidRDefault="00C24F83" w:rsidP="00363FC9">
      <w:pPr>
        <w:pStyle w:val="Times12"/>
        <w:numPr>
          <w:ilvl w:val="3"/>
          <w:numId w:val="9"/>
        </w:numPr>
        <w:spacing w:after="120"/>
        <w:ind w:left="0" w:firstLine="540"/>
        <w:rPr>
          <w:szCs w:val="24"/>
        </w:rPr>
      </w:pPr>
      <w:r w:rsidRPr="009F5F6A">
        <w:rPr>
          <w:bCs w:val="0"/>
          <w:szCs w:val="24"/>
        </w:rPr>
        <w:t xml:space="preserve">Конкурсная </w:t>
      </w:r>
      <w:r w:rsidR="008C66F6" w:rsidRPr="009F5F6A">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sidRPr="009F5F6A">
        <w:rPr>
          <w:bCs w:val="0"/>
          <w:szCs w:val="24"/>
        </w:rPr>
        <w:t>субподрядчиков</w:t>
      </w:r>
      <w:r w:rsidR="00F75FBB" w:rsidRPr="009F5F6A">
        <w:rPr>
          <w:szCs w:val="24"/>
        </w:rPr>
        <w:t xml:space="preserve"> отказались от выполнения работ, а оставшиеся </w:t>
      </w:r>
      <w:r w:rsidR="00F75FBB" w:rsidRPr="009F5F6A">
        <w:rPr>
          <w:bCs w:val="0"/>
          <w:szCs w:val="24"/>
        </w:rPr>
        <w:t>субподрядчики</w:t>
      </w:r>
      <w:r w:rsidR="00F75FBB" w:rsidRPr="009F5F6A">
        <w:rPr>
          <w:szCs w:val="24"/>
        </w:rPr>
        <w:t>, с точки зрения Заказчика, не способны самостоятельно выполнить Договор</w:t>
      </w:r>
      <w:r w:rsidR="008C66F6" w:rsidRPr="009F5F6A">
        <w:rPr>
          <w:szCs w:val="24"/>
        </w:rPr>
        <w:t>.</w:t>
      </w:r>
    </w:p>
    <w:p w:rsidR="00666B35" w:rsidRPr="009F5F6A" w:rsidRDefault="00666B35" w:rsidP="00666B35">
      <w:pPr>
        <w:pStyle w:val="Times12"/>
        <w:spacing w:after="120"/>
        <w:ind w:left="540" w:firstLine="0"/>
        <w:rPr>
          <w:szCs w:val="24"/>
        </w:rPr>
      </w:pPr>
    </w:p>
    <w:p w:rsidR="001C6CCB" w:rsidRPr="009F5F6A" w:rsidRDefault="001D3E08" w:rsidP="00363FC9">
      <w:pPr>
        <w:pStyle w:val="3"/>
        <w:numPr>
          <w:ilvl w:val="2"/>
          <w:numId w:val="9"/>
        </w:numPr>
        <w:spacing w:before="0"/>
        <w:ind w:left="1616" w:hanging="1077"/>
        <w:rPr>
          <w:sz w:val="24"/>
          <w:szCs w:val="24"/>
          <w:specVanish/>
        </w:rPr>
      </w:pPr>
      <w:bookmarkStart w:id="973" w:name="_Ref442253730"/>
      <w:bookmarkStart w:id="974" w:name="_Toc442434789"/>
      <w:bookmarkStart w:id="975" w:name="_Toc442435628"/>
      <w:bookmarkStart w:id="976" w:name="_Toc462044748"/>
      <w:bookmarkStart w:id="977" w:name="_Toc462068451"/>
      <w:bookmarkStart w:id="978" w:name="_Toc463514141"/>
      <w:bookmarkStart w:id="979" w:name="_Toc469480357"/>
      <w:bookmarkStart w:id="980" w:name="_Toc471823147"/>
      <w:bookmarkStart w:id="981" w:name="_Toc498512008"/>
      <w:bookmarkStart w:id="982" w:name="_Toc511312828"/>
      <w:bookmarkStart w:id="983" w:name="_Toc511315233"/>
      <w:bookmarkStart w:id="984" w:name="_Toc515529935"/>
      <w:r w:rsidRPr="009F5F6A">
        <w:rPr>
          <w:sz w:val="24"/>
          <w:szCs w:val="24"/>
        </w:rPr>
        <w:t>Участие в конкурсе коллективных участников (группы лиц)</w:t>
      </w:r>
      <w:bookmarkEnd w:id="973"/>
      <w:bookmarkEnd w:id="974"/>
      <w:bookmarkEnd w:id="975"/>
      <w:bookmarkEnd w:id="976"/>
      <w:bookmarkEnd w:id="977"/>
      <w:bookmarkEnd w:id="978"/>
      <w:bookmarkEnd w:id="979"/>
      <w:bookmarkEnd w:id="980"/>
      <w:bookmarkEnd w:id="981"/>
      <w:bookmarkEnd w:id="982"/>
      <w:bookmarkEnd w:id="983"/>
      <w:bookmarkEnd w:id="984"/>
    </w:p>
    <w:p w:rsidR="0029151D" w:rsidRPr="009F5F6A" w:rsidRDefault="0029151D" w:rsidP="00363FC9">
      <w:pPr>
        <w:pStyle w:val="Times12"/>
        <w:numPr>
          <w:ilvl w:val="3"/>
          <w:numId w:val="9"/>
        </w:numPr>
        <w:spacing w:after="120"/>
        <w:ind w:left="0" w:firstLine="540"/>
        <w:rPr>
          <w:szCs w:val="24"/>
        </w:rPr>
      </w:pPr>
      <w:r w:rsidRPr="009F5F6A">
        <w:rPr>
          <w:szCs w:val="24"/>
        </w:rPr>
        <w:t xml:space="preserve">В </w:t>
      </w:r>
      <w:r w:rsidR="001D665E" w:rsidRPr="009F5F6A">
        <w:rPr>
          <w:szCs w:val="24"/>
        </w:rPr>
        <w:t>К</w:t>
      </w:r>
      <w:r w:rsidRPr="009F5F6A">
        <w:rPr>
          <w:szCs w:val="24"/>
        </w:rPr>
        <w:t>онкурсе могут участвовать не только юридические лица</w:t>
      </w:r>
      <w:r w:rsidR="00EC7296" w:rsidRPr="009F5F6A">
        <w:rPr>
          <w:szCs w:val="24"/>
        </w:rPr>
        <w:t>,</w:t>
      </w:r>
      <w:r w:rsidR="00601A7F" w:rsidRPr="009F5F6A">
        <w:rPr>
          <w:szCs w:val="24"/>
        </w:rPr>
        <w:t xml:space="preserve"> индивидуальные предприниматели</w:t>
      </w:r>
      <w:r w:rsidR="00EC7296" w:rsidRPr="009F5F6A">
        <w:rPr>
          <w:szCs w:val="24"/>
        </w:rPr>
        <w:t>, физические лица</w:t>
      </w:r>
      <w:r w:rsidR="00601A7F" w:rsidRPr="009F5F6A">
        <w:rPr>
          <w:szCs w:val="24"/>
        </w:rPr>
        <w:t xml:space="preserve"> </w:t>
      </w:r>
      <w:r w:rsidRPr="009F5F6A">
        <w:rPr>
          <w:szCs w:val="24"/>
        </w:rPr>
        <w:t>самостоятельно (п. </w:t>
      </w:r>
      <w:r w:rsidR="000A775A" w:rsidRPr="009F5F6A">
        <w:fldChar w:fldCharType="begin"/>
      </w:r>
      <w:r w:rsidR="000A775A" w:rsidRPr="009F5F6A">
        <w:instrText xml:space="preserve"> REF _Ref302978249 \r \h  \* MERGEFORMAT </w:instrText>
      </w:r>
      <w:r w:rsidR="000A775A" w:rsidRPr="009F5F6A">
        <w:fldChar w:fldCharType="separate"/>
      </w:r>
      <w:r w:rsidR="0010016D" w:rsidRPr="009F5F6A">
        <w:rPr>
          <w:szCs w:val="24"/>
        </w:rPr>
        <w:t>3.3.1</w:t>
      </w:r>
      <w:r w:rsidR="000A775A" w:rsidRPr="009F5F6A">
        <w:fldChar w:fldCharType="end"/>
      </w:r>
      <w:r w:rsidRPr="009F5F6A">
        <w:rPr>
          <w:szCs w:val="24"/>
        </w:rPr>
        <w:t>), но и их объединения</w:t>
      </w:r>
      <w:r w:rsidR="007616FB" w:rsidRPr="009F5F6A">
        <w:rPr>
          <w:szCs w:val="24"/>
        </w:rPr>
        <w:t xml:space="preserve"> (группы лиц)</w:t>
      </w:r>
      <w:r w:rsidRPr="009F5F6A">
        <w:rPr>
          <w:szCs w:val="24"/>
        </w:rPr>
        <w:t xml:space="preserve">, способные на законных основаниях выполнить требуемые </w:t>
      </w:r>
      <w:r w:rsidR="00A4457E" w:rsidRPr="009F5F6A">
        <w:rPr>
          <w:szCs w:val="24"/>
        </w:rPr>
        <w:t xml:space="preserve">поставки, </w:t>
      </w:r>
      <w:r w:rsidRPr="009F5F6A">
        <w:rPr>
          <w:szCs w:val="24"/>
        </w:rPr>
        <w:t>работы</w:t>
      </w:r>
      <w:r w:rsidR="00920315" w:rsidRPr="009F5F6A">
        <w:rPr>
          <w:szCs w:val="24"/>
        </w:rPr>
        <w:t>,</w:t>
      </w:r>
      <w:r w:rsidRPr="009F5F6A">
        <w:rPr>
          <w:szCs w:val="24"/>
        </w:rPr>
        <w:t xml:space="preserve"> услуги.</w:t>
      </w:r>
    </w:p>
    <w:p w:rsidR="0029151D" w:rsidRPr="009F5F6A" w:rsidRDefault="0029151D" w:rsidP="00363FC9">
      <w:pPr>
        <w:pStyle w:val="Times12"/>
        <w:numPr>
          <w:ilvl w:val="3"/>
          <w:numId w:val="9"/>
        </w:numPr>
        <w:spacing w:after="120"/>
        <w:ind w:left="0" w:firstLine="540"/>
        <w:rPr>
          <w:szCs w:val="24"/>
        </w:rPr>
      </w:pPr>
      <w:r w:rsidRPr="009F5F6A">
        <w:rPr>
          <w:szCs w:val="24"/>
        </w:rPr>
        <w:t xml:space="preserve">Если </w:t>
      </w:r>
      <w:r w:rsidR="00F32DF4" w:rsidRPr="009F5F6A">
        <w:rPr>
          <w:szCs w:val="24"/>
        </w:rPr>
        <w:t>Заявка</w:t>
      </w:r>
      <w:r w:rsidRPr="009F5F6A">
        <w:rPr>
          <w:szCs w:val="24"/>
        </w:rPr>
        <w:t xml:space="preserve"> подается коллективным </w:t>
      </w:r>
      <w:r w:rsidR="001D665E" w:rsidRPr="009F5F6A">
        <w:rPr>
          <w:szCs w:val="24"/>
        </w:rPr>
        <w:t>У</w:t>
      </w:r>
      <w:r w:rsidRPr="009F5F6A">
        <w:rPr>
          <w:szCs w:val="24"/>
        </w:rPr>
        <w:t>частником</w:t>
      </w:r>
      <w:r w:rsidR="007616FB" w:rsidRPr="009F5F6A">
        <w:rPr>
          <w:szCs w:val="24"/>
        </w:rPr>
        <w:t xml:space="preserve"> (группой лиц)</w:t>
      </w:r>
      <w:r w:rsidRPr="009F5F6A">
        <w:rPr>
          <w:szCs w:val="24"/>
        </w:rPr>
        <w:t>, дополнительно</w:t>
      </w:r>
      <w:r w:rsidR="00F55F10" w:rsidRPr="009F5F6A">
        <w:rPr>
          <w:szCs w:val="24"/>
        </w:rPr>
        <w:t xml:space="preserve"> к</w:t>
      </w:r>
      <w:r w:rsidR="007D2049" w:rsidRPr="009F5F6A">
        <w:rPr>
          <w:szCs w:val="24"/>
        </w:rPr>
        <w:t> </w:t>
      </w:r>
      <w:r w:rsidR="00F55F10" w:rsidRPr="009F5F6A">
        <w:rPr>
          <w:szCs w:val="24"/>
        </w:rPr>
        <w:t xml:space="preserve">требованиям, </w:t>
      </w:r>
      <w:r w:rsidR="00C55BC2" w:rsidRPr="009F5F6A">
        <w:rPr>
          <w:szCs w:val="24"/>
        </w:rPr>
        <w:t>у</w:t>
      </w:r>
      <w:r w:rsidR="00F55F10" w:rsidRPr="009F5F6A">
        <w:rPr>
          <w:szCs w:val="24"/>
        </w:rPr>
        <w:t xml:space="preserve">казанным в п. </w:t>
      </w:r>
      <w:r w:rsidR="000A775A" w:rsidRPr="009F5F6A">
        <w:fldChar w:fldCharType="begin"/>
      </w:r>
      <w:r w:rsidR="000A775A" w:rsidRPr="009F5F6A">
        <w:instrText xml:space="preserve"> REF _Ref302978265 \r \h  \* MERGEFORMAT </w:instrText>
      </w:r>
      <w:r w:rsidR="000A775A" w:rsidRPr="009F5F6A">
        <w:fldChar w:fldCharType="separate"/>
      </w:r>
      <w:r w:rsidR="0010016D" w:rsidRPr="009F5F6A">
        <w:rPr>
          <w:szCs w:val="24"/>
        </w:rPr>
        <w:t>3.3.1.2</w:t>
      </w:r>
      <w:r w:rsidR="000A775A" w:rsidRPr="009F5F6A">
        <w:fldChar w:fldCharType="end"/>
      </w:r>
      <w:r w:rsidR="00F55F10" w:rsidRPr="009F5F6A">
        <w:rPr>
          <w:szCs w:val="24"/>
        </w:rPr>
        <w:t>,</w:t>
      </w:r>
      <w:r w:rsidRPr="009F5F6A">
        <w:rPr>
          <w:szCs w:val="24"/>
        </w:rPr>
        <w:t xml:space="preserve"> должны быть выполнены нижеприведенные требования.</w:t>
      </w:r>
    </w:p>
    <w:p w:rsidR="0029151D" w:rsidRPr="009F5F6A" w:rsidRDefault="0029151D" w:rsidP="00363FC9">
      <w:pPr>
        <w:pStyle w:val="Times12"/>
        <w:numPr>
          <w:ilvl w:val="3"/>
          <w:numId w:val="9"/>
        </w:numPr>
        <w:spacing w:after="120"/>
        <w:ind w:left="0" w:firstLine="540"/>
        <w:rPr>
          <w:szCs w:val="24"/>
        </w:rPr>
      </w:pPr>
      <w:r w:rsidRPr="009F5F6A">
        <w:rPr>
          <w:szCs w:val="24"/>
        </w:rPr>
        <w:t>Каждое юридическое лицо</w:t>
      </w:r>
      <w:r w:rsidR="00601A7F" w:rsidRPr="009F5F6A">
        <w:rPr>
          <w:szCs w:val="24"/>
        </w:rPr>
        <w:t xml:space="preserve"> (индивидуальный предприниматель)</w:t>
      </w:r>
      <w:r w:rsidRPr="009F5F6A">
        <w:rPr>
          <w:szCs w:val="24"/>
        </w:rPr>
        <w:t xml:space="preserve">, входящее в состав коллективного </w:t>
      </w:r>
      <w:r w:rsidR="001D665E" w:rsidRPr="009F5F6A">
        <w:rPr>
          <w:szCs w:val="24"/>
        </w:rPr>
        <w:t>У</w:t>
      </w:r>
      <w:r w:rsidRPr="009F5F6A">
        <w:rPr>
          <w:szCs w:val="24"/>
        </w:rPr>
        <w:t>частника</w:t>
      </w:r>
      <w:r w:rsidR="00F32DF4" w:rsidRPr="009F5F6A">
        <w:rPr>
          <w:szCs w:val="24"/>
        </w:rPr>
        <w:t>,</w:t>
      </w:r>
      <w:r w:rsidR="007616FB" w:rsidRPr="009F5F6A">
        <w:rPr>
          <w:szCs w:val="24"/>
        </w:rPr>
        <w:t xml:space="preserve"> или физическое лицо</w:t>
      </w:r>
      <w:r w:rsidRPr="009F5F6A">
        <w:rPr>
          <w:szCs w:val="24"/>
        </w:rPr>
        <w:t>,</w:t>
      </w:r>
      <w:r w:rsidR="007616FB" w:rsidRPr="009F5F6A">
        <w:rPr>
          <w:szCs w:val="24"/>
        </w:rPr>
        <w:t xml:space="preserve"> входящее в группу лиц</w:t>
      </w:r>
      <w:r w:rsidRPr="009F5F6A">
        <w:rPr>
          <w:szCs w:val="24"/>
        </w:rPr>
        <w:t xml:space="preserve">, должно отвечать требованиям настоящей </w:t>
      </w:r>
      <w:r w:rsidR="001D665E" w:rsidRPr="009F5F6A">
        <w:rPr>
          <w:szCs w:val="24"/>
        </w:rPr>
        <w:t>К</w:t>
      </w:r>
      <w:r w:rsidRPr="009F5F6A">
        <w:rPr>
          <w:szCs w:val="24"/>
        </w:rPr>
        <w:t xml:space="preserve">онкурсной документации </w:t>
      </w:r>
      <w:r w:rsidR="00F32DF4" w:rsidRPr="009F5F6A">
        <w:rPr>
          <w:bCs w:val="0"/>
          <w:szCs w:val="24"/>
        </w:rPr>
        <w:t>(</w:t>
      </w:r>
      <w:r w:rsidR="0060076B" w:rsidRPr="009F5F6A">
        <w:rPr>
          <w:bCs w:val="0"/>
          <w:szCs w:val="24"/>
        </w:rPr>
        <w:t xml:space="preserve">п. </w:t>
      </w:r>
      <w:r w:rsidR="005A1486" w:rsidRPr="009F5F6A">
        <w:rPr>
          <w:bCs w:val="0"/>
          <w:szCs w:val="24"/>
        </w:rPr>
        <w:fldChar w:fldCharType="begin"/>
      </w:r>
      <w:r w:rsidR="0060076B" w:rsidRPr="009F5F6A">
        <w:rPr>
          <w:bCs w:val="0"/>
          <w:szCs w:val="24"/>
        </w:rPr>
        <w:instrText xml:space="preserve"> REF _Ref302978265 \r \h </w:instrText>
      </w:r>
      <w:r w:rsidR="006C5B45" w:rsidRPr="009F5F6A">
        <w:rPr>
          <w:bCs w:val="0"/>
          <w:szCs w:val="24"/>
        </w:rPr>
        <w:instrText xml:space="preserve"> \* MERGEFORMAT </w:instrText>
      </w:r>
      <w:r w:rsidR="005A1486" w:rsidRPr="009F5F6A">
        <w:rPr>
          <w:bCs w:val="0"/>
          <w:szCs w:val="24"/>
        </w:rPr>
      </w:r>
      <w:r w:rsidR="005A1486" w:rsidRPr="009F5F6A">
        <w:rPr>
          <w:bCs w:val="0"/>
          <w:szCs w:val="24"/>
        </w:rPr>
        <w:fldChar w:fldCharType="separate"/>
      </w:r>
      <w:r w:rsidR="0010016D" w:rsidRPr="009F5F6A">
        <w:rPr>
          <w:bCs w:val="0"/>
          <w:szCs w:val="24"/>
        </w:rPr>
        <w:t>3.3.1.2</w:t>
      </w:r>
      <w:r w:rsidR="005A1486" w:rsidRPr="009F5F6A">
        <w:rPr>
          <w:bCs w:val="0"/>
          <w:szCs w:val="24"/>
        </w:rPr>
        <w:fldChar w:fldCharType="end"/>
      </w:r>
      <w:r w:rsidR="00F32DF4" w:rsidRPr="009F5F6A">
        <w:rPr>
          <w:bCs w:val="0"/>
          <w:szCs w:val="24"/>
        </w:rPr>
        <w:t>)</w:t>
      </w:r>
      <w:r w:rsidR="001D665E" w:rsidRPr="009F5F6A">
        <w:rPr>
          <w:szCs w:val="24"/>
        </w:rPr>
        <w:t>.</w:t>
      </w:r>
    </w:p>
    <w:p w:rsidR="0029151D" w:rsidRPr="009F5F6A" w:rsidRDefault="00DB2A4C" w:rsidP="00363FC9">
      <w:pPr>
        <w:pStyle w:val="Times12"/>
        <w:numPr>
          <w:ilvl w:val="3"/>
          <w:numId w:val="9"/>
        </w:numPr>
        <w:spacing w:after="120"/>
        <w:ind w:left="0" w:firstLine="540"/>
        <w:rPr>
          <w:szCs w:val="24"/>
        </w:rPr>
      </w:pPr>
      <w:bookmarkStart w:id="985" w:name="_Ref308086230"/>
      <w:r w:rsidRPr="009F5F6A">
        <w:rPr>
          <w:szCs w:val="24"/>
        </w:rPr>
        <w:t>Юридические лица</w:t>
      </w:r>
      <w:r w:rsidR="00601A7F" w:rsidRPr="009F5F6A">
        <w:rPr>
          <w:szCs w:val="24"/>
        </w:rPr>
        <w:t xml:space="preserve"> (индивидуальные предприниматели)</w:t>
      </w:r>
      <w:r w:rsidR="0029151D" w:rsidRPr="009F5F6A">
        <w:rPr>
          <w:szCs w:val="24"/>
        </w:rPr>
        <w:t xml:space="preserve">, представляющие коллективного </w:t>
      </w:r>
      <w:r w:rsidR="00282B6E" w:rsidRPr="009F5F6A">
        <w:rPr>
          <w:szCs w:val="24"/>
        </w:rPr>
        <w:t>У</w:t>
      </w:r>
      <w:r w:rsidR="0029151D" w:rsidRPr="009F5F6A">
        <w:rPr>
          <w:szCs w:val="24"/>
        </w:rPr>
        <w:t>частника, заключают между собой соглашение, соответствующее нормам Гражданского кодекса Р</w:t>
      </w:r>
      <w:r w:rsidR="0033772C" w:rsidRPr="009F5F6A">
        <w:rPr>
          <w:szCs w:val="24"/>
        </w:rPr>
        <w:t xml:space="preserve">оссийской </w:t>
      </w:r>
      <w:r w:rsidR="0029151D" w:rsidRPr="009F5F6A">
        <w:rPr>
          <w:szCs w:val="24"/>
        </w:rPr>
        <w:t>Ф</w:t>
      </w:r>
      <w:r w:rsidR="0033772C" w:rsidRPr="009F5F6A">
        <w:rPr>
          <w:szCs w:val="24"/>
        </w:rPr>
        <w:t>едерации</w:t>
      </w:r>
      <w:r w:rsidR="0029151D" w:rsidRPr="009F5F6A">
        <w:rPr>
          <w:szCs w:val="24"/>
        </w:rPr>
        <w:t>, и отвечающее следующим требованиям:</w:t>
      </w:r>
      <w:bookmarkEnd w:id="985"/>
    </w:p>
    <w:p w:rsidR="0029151D" w:rsidRPr="009F5F6A"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86" w:name="_Ref308086240"/>
      <w:r w:rsidRPr="009F5F6A">
        <w:rPr>
          <w:sz w:val="24"/>
          <w:szCs w:val="24"/>
        </w:rPr>
        <w:t>в соглашении должны быть четко определены права и обязанности сторон как в</w:t>
      </w:r>
      <w:r w:rsidR="007D2049" w:rsidRPr="009F5F6A">
        <w:rPr>
          <w:sz w:val="24"/>
          <w:szCs w:val="24"/>
        </w:rPr>
        <w:t> </w:t>
      </w:r>
      <w:r w:rsidRPr="009F5F6A">
        <w:rPr>
          <w:sz w:val="24"/>
          <w:szCs w:val="24"/>
        </w:rPr>
        <w:t xml:space="preserve">рамках участия в </w:t>
      </w:r>
      <w:r w:rsidR="00F32DF4" w:rsidRPr="009F5F6A">
        <w:rPr>
          <w:sz w:val="24"/>
          <w:szCs w:val="24"/>
        </w:rPr>
        <w:t>Конкурсе</w:t>
      </w:r>
      <w:r w:rsidRPr="009F5F6A">
        <w:rPr>
          <w:sz w:val="24"/>
          <w:szCs w:val="24"/>
        </w:rPr>
        <w:t>, так и в рамках исполнения Договора;</w:t>
      </w:r>
      <w:bookmarkEnd w:id="986"/>
    </w:p>
    <w:p w:rsidR="0029151D" w:rsidRPr="009F5F6A"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F5F6A">
        <w:rPr>
          <w:sz w:val="24"/>
          <w:szCs w:val="24"/>
        </w:rPr>
        <w:t xml:space="preserve">в соглашении должно быть приведено четкое распределение объемов, стоимости и сроков </w:t>
      </w:r>
      <w:r w:rsidR="009A2CCC" w:rsidRPr="009F5F6A">
        <w:rPr>
          <w:sz w:val="24"/>
          <w:szCs w:val="24"/>
        </w:rPr>
        <w:t>выполнения работ</w:t>
      </w:r>
      <w:r w:rsidRPr="009F5F6A">
        <w:rPr>
          <w:sz w:val="24"/>
          <w:szCs w:val="24"/>
        </w:rPr>
        <w:t xml:space="preserve"> между членами коллективного </w:t>
      </w:r>
      <w:r w:rsidR="001D665E" w:rsidRPr="009F5F6A">
        <w:rPr>
          <w:sz w:val="24"/>
          <w:szCs w:val="24"/>
        </w:rPr>
        <w:t>У</w:t>
      </w:r>
      <w:r w:rsidRPr="009F5F6A">
        <w:rPr>
          <w:sz w:val="24"/>
          <w:szCs w:val="24"/>
        </w:rPr>
        <w:t>частника;</w:t>
      </w:r>
    </w:p>
    <w:p w:rsidR="0029151D" w:rsidRPr="009F5F6A"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F5F6A">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9F5F6A">
        <w:rPr>
          <w:sz w:val="24"/>
          <w:szCs w:val="24"/>
        </w:rPr>
        <w:t>У</w:t>
      </w:r>
      <w:r w:rsidRPr="009F5F6A">
        <w:rPr>
          <w:sz w:val="24"/>
          <w:szCs w:val="24"/>
        </w:rPr>
        <w:t>частника во взаимоотношениях с</w:t>
      </w:r>
      <w:r w:rsidR="007D2049" w:rsidRPr="009F5F6A">
        <w:rPr>
          <w:sz w:val="24"/>
          <w:szCs w:val="24"/>
        </w:rPr>
        <w:t> </w:t>
      </w:r>
      <w:r w:rsidRPr="009F5F6A">
        <w:rPr>
          <w:sz w:val="24"/>
          <w:szCs w:val="24"/>
        </w:rPr>
        <w:t>Организатором и Заказчиком;</w:t>
      </w:r>
    </w:p>
    <w:p w:rsidR="0029151D" w:rsidRPr="009F5F6A"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F5F6A">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9F5F6A">
        <w:rPr>
          <w:sz w:val="24"/>
          <w:szCs w:val="24"/>
        </w:rPr>
        <w:t>Конкурсе</w:t>
      </w:r>
      <w:r w:rsidRPr="009F5F6A">
        <w:rPr>
          <w:sz w:val="24"/>
          <w:szCs w:val="24"/>
        </w:rPr>
        <w:t>, и</w:t>
      </w:r>
      <w:r w:rsidR="007D2049" w:rsidRPr="009F5F6A">
        <w:rPr>
          <w:sz w:val="24"/>
          <w:szCs w:val="24"/>
        </w:rPr>
        <w:t> </w:t>
      </w:r>
      <w:r w:rsidRPr="009F5F6A">
        <w:rPr>
          <w:sz w:val="24"/>
          <w:szCs w:val="24"/>
        </w:rPr>
        <w:t>солидарная ответственность за своевременное и полное исполнение Договора;</w:t>
      </w:r>
    </w:p>
    <w:p w:rsidR="0029151D" w:rsidRPr="009F5F6A"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F5F6A">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9F5F6A">
        <w:rPr>
          <w:sz w:val="24"/>
          <w:szCs w:val="24"/>
        </w:rPr>
        <w:t> </w:t>
      </w:r>
      <w:r w:rsidRPr="009F5F6A">
        <w:rPr>
          <w:sz w:val="24"/>
          <w:szCs w:val="24"/>
        </w:rPr>
        <w:t>желанию Заказчика или по его инициативе, данная схема может быть изменена;</w:t>
      </w:r>
    </w:p>
    <w:p w:rsidR="0029151D" w:rsidRPr="009F5F6A"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F5F6A">
        <w:rPr>
          <w:sz w:val="24"/>
          <w:szCs w:val="24"/>
        </w:rPr>
        <w:t>срок действия соглашения должен быть не менее</w:t>
      </w:r>
      <w:proofErr w:type="gramStart"/>
      <w:r w:rsidRPr="009F5F6A">
        <w:rPr>
          <w:sz w:val="24"/>
          <w:szCs w:val="24"/>
        </w:rPr>
        <w:t>,</w:t>
      </w:r>
      <w:proofErr w:type="gramEnd"/>
      <w:r w:rsidRPr="009F5F6A">
        <w:rPr>
          <w:sz w:val="24"/>
          <w:szCs w:val="24"/>
        </w:rPr>
        <w:t xml:space="preserve"> чем срок действия Договора;</w:t>
      </w:r>
    </w:p>
    <w:p w:rsidR="0029151D" w:rsidRPr="009F5F6A"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F5F6A">
        <w:rPr>
          <w:sz w:val="24"/>
          <w:szCs w:val="24"/>
        </w:rPr>
        <w:t>соглашение не должно изменяться без одобрения Организатора и</w:t>
      </w:r>
      <w:r w:rsidR="007D2049" w:rsidRPr="009F5F6A">
        <w:rPr>
          <w:sz w:val="24"/>
          <w:szCs w:val="24"/>
        </w:rPr>
        <w:t> </w:t>
      </w:r>
      <w:r w:rsidRPr="009F5F6A">
        <w:rPr>
          <w:sz w:val="24"/>
          <w:szCs w:val="24"/>
        </w:rPr>
        <w:t xml:space="preserve">Заказчика. </w:t>
      </w:r>
    </w:p>
    <w:p w:rsidR="008C5C5C" w:rsidRPr="009F5F6A" w:rsidRDefault="00FC0698" w:rsidP="00363FC9">
      <w:pPr>
        <w:pStyle w:val="Times12"/>
        <w:numPr>
          <w:ilvl w:val="3"/>
          <w:numId w:val="9"/>
        </w:numPr>
        <w:spacing w:after="120"/>
        <w:ind w:left="0" w:firstLine="540"/>
        <w:rPr>
          <w:szCs w:val="24"/>
        </w:rPr>
      </w:pPr>
      <w:r w:rsidRPr="009F5F6A">
        <w:rPr>
          <w:bCs w:val="0"/>
          <w:szCs w:val="24"/>
        </w:rPr>
        <w:lastRenderedPageBreak/>
        <w:t>Индивидуальные предприниматели,</w:t>
      </w:r>
      <w:r w:rsidRPr="009F5F6A">
        <w:rPr>
          <w:szCs w:val="24"/>
        </w:rPr>
        <w:t xml:space="preserve"> физические</w:t>
      </w:r>
      <w:r w:rsidR="008C5C5C" w:rsidRPr="009F5F6A">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9F5F6A">
        <w:rPr>
          <w:szCs w:val="24"/>
        </w:rPr>
        <w:t>а</w:t>
      </w:r>
      <w:r w:rsidR="008C5C5C" w:rsidRPr="009F5F6A">
        <w:rPr>
          <w:szCs w:val="24"/>
        </w:rPr>
        <w:t xml:space="preserve"> быть отражена их воля на участие в </w:t>
      </w:r>
      <w:r w:rsidR="00F32DF4" w:rsidRPr="009F5F6A">
        <w:rPr>
          <w:szCs w:val="24"/>
        </w:rPr>
        <w:t>Конкурсе</w:t>
      </w:r>
      <w:r w:rsidR="008C5C5C" w:rsidRPr="009F5F6A">
        <w:rPr>
          <w:szCs w:val="24"/>
        </w:rPr>
        <w:t xml:space="preserve"> на стороне одного Участника. Такое соглашение должно содержать сведения, указанные в п. </w:t>
      </w:r>
      <w:r w:rsidR="000A775A" w:rsidRPr="009F5F6A">
        <w:fldChar w:fldCharType="begin"/>
      </w:r>
      <w:r w:rsidR="000A775A" w:rsidRPr="009F5F6A">
        <w:instrText xml:space="preserve"> REF _Ref308086230 \r \h  \* MERGEFORMAT </w:instrText>
      </w:r>
      <w:r w:rsidR="000A775A" w:rsidRPr="009F5F6A">
        <w:fldChar w:fldCharType="separate"/>
      </w:r>
      <w:r w:rsidR="0010016D" w:rsidRPr="009F5F6A">
        <w:rPr>
          <w:szCs w:val="24"/>
        </w:rPr>
        <w:t>3.3.4.4</w:t>
      </w:r>
      <w:r w:rsidR="000A775A" w:rsidRPr="009F5F6A">
        <w:fldChar w:fldCharType="end"/>
      </w:r>
      <w:r w:rsidR="008C5C5C" w:rsidRPr="009F5F6A">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9F5F6A" w:rsidRDefault="00C65DE8" w:rsidP="00363FC9">
      <w:pPr>
        <w:pStyle w:val="Times12"/>
        <w:numPr>
          <w:ilvl w:val="3"/>
          <w:numId w:val="9"/>
        </w:numPr>
        <w:spacing w:after="120"/>
        <w:ind w:left="0" w:firstLine="540"/>
        <w:rPr>
          <w:szCs w:val="24"/>
        </w:rPr>
      </w:pPr>
      <w:r w:rsidRPr="009F5F6A">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9F5F6A">
        <w:rPr>
          <w:szCs w:val="24"/>
        </w:rPr>
        <w:t xml:space="preserve">. </w:t>
      </w:r>
    </w:p>
    <w:p w:rsidR="0029151D" w:rsidRPr="009F5F6A" w:rsidRDefault="0029151D" w:rsidP="00363FC9">
      <w:pPr>
        <w:pStyle w:val="Times12"/>
        <w:numPr>
          <w:ilvl w:val="3"/>
          <w:numId w:val="9"/>
        </w:numPr>
        <w:spacing w:after="120"/>
        <w:ind w:left="0" w:firstLine="540"/>
        <w:rPr>
          <w:szCs w:val="24"/>
        </w:rPr>
      </w:pPr>
      <w:bookmarkStart w:id="987" w:name="_Ref461810949"/>
      <w:proofErr w:type="gramStart"/>
      <w:r w:rsidRPr="009F5F6A">
        <w:rPr>
          <w:szCs w:val="24"/>
        </w:rPr>
        <w:t xml:space="preserve">В связи с вышеизложенным коллективный </w:t>
      </w:r>
      <w:r w:rsidR="00D0538A" w:rsidRPr="009F5F6A">
        <w:rPr>
          <w:szCs w:val="24"/>
        </w:rPr>
        <w:t>У</w:t>
      </w:r>
      <w:r w:rsidRPr="009F5F6A">
        <w:rPr>
          <w:szCs w:val="24"/>
        </w:rPr>
        <w:t>частник</w:t>
      </w:r>
      <w:r w:rsidR="002B7A8E" w:rsidRPr="009F5F6A">
        <w:rPr>
          <w:szCs w:val="24"/>
        </w:rPr>
        <w:t xml:space="preserve"> (группа лиц)</w:t>
      </w:r>
      <w:r w:rsidRPr="009F5F6A">
        <w:rPr>
          <w:szCs w:val="24"/>
        </w:rPr>
        <w:t xml:space="preserve"> готовит </w:t>
      </w:r>
      <w:r w:rsidR="00127894" w:rsidRPr="009F5F6A">
        <w:rPr>
          <w:szCs w:val="24"/>
        </w:rPr>
        <w:t>Заявку</w:t>
      </w:r>
      <w:r w:rsidRPr="009F5F6A">
        <w:rPr>
          <w:szCs w:val="24"/>
        </w:rPr>
        <w:t xml:space="preserve"> с учетом следующих дополнительных требований:</w:t>
      </w:r>
      <w:bookmarkEnd w:id="987"/>
      <w:proofErr w:type="gramEnd"/>
    </w:p>
    <w:p w:rsidR="0029151D" w:rsidRPr="009F5F6A"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9F5F6A">
        <w:rPr>
          <w:sz w:val="24"/>
          <w:szCs w:val="24"/>
        </w:rPr>
        <w:t>Заявка</w:t>
      </w:r>
      <w:r w:rsidR="0029151D" w:rsidRPr="009F5F6A">
        <w:rPr>
          <w:sz w:val="24"/>
          <w:szCs w:val="24"/>
        </w:rPr>
        <w:t xml:space="preserve"> должна включать документы, подтверждающие соответствие каждого члена объединения установленным требованиям (п. </w:t>
      </w:r>
      <w:r w:rsidR="000A775A" w:rsidRPr="009F5F6A">
        <w:fldChar w:fldCharType="begin"/>
      </w:r>
      <w:r w:rsidR="000A775A" w:rsidRPr="009F5F6A">
        <w:instrText xml:space="preserve"> REF _Ref86827631 \r \h  \* MERGEFORMAT </w:instrText>
      </w:r>
      <w:r w:rsidR="000A775A" w:rsidRPr="009F5F6A">
        <w:fldChar w:fldCharType="separate"/>
      </w:r>
      <w:r w:rsidR="0010016D" w:rsidRPr="009F5F6A">
        <w:rPr>
          <w:sz w:val="24"/>
          <w:szCs w:val="24"/>
        </w:rPr>
        <w:t>3.3.2</w:t>
      </w:r>
      <w:r w:rsidR="000A775A" w:rsidRPr="009F5F6A">
        <w:fldChar w:fldCharType="end"/>
      </w:r>
      <w:r w:rsidR="0029151D" w:rsidRPr="009F5F6A">
        <w:rPr>
          <w:sz w:val="24"/>
          <w:szCs w:val="24"/>
        </w:rPr>
        <w:t>)</w:t>
      </w:r>
      <w:r w:rsidR="001525CB" w:rsidRPr="009F5F6A">
        <w:rPr>
          <w:sz w:val="24"/>
          <w:szCs w:val="24"/>
        </w:rPr>
        <w:t xml:space="preserve">. Документы, указанные в </w:t>
      </w:r>
      <w:proofErr w:type="spellStart"/>
      <w:r w:rsidR="001525CB" w:rsidRPr="009F5F6A">
        <w:rPr>
          <w:sz w:val="24"/>
          <w:szCs w:val="24"/>
        </w:rPr>
        <w:t>пп</w:t>
      </w:r>
      <w:proofErr w:type="spellEnd"/>
      <w:r w:rsidR="001525CB" w:rsidRPr="009F5F6A">
        <w:rPr>
          <w:sz w:val="24"/>
          <w:szCs w:val="24"/>
        </w:rPr>
        <w:t xml:space="preserve">. </w:t>
      </w:r>
      <w:r w:rsidR="005A1486" w:rsidRPr="009F5F6A">
        <w:fldChar w:fldCharType="begin"/>
      </w:r>
      <w:r w:rsidR="004E62DD" w:rsidRPr="009F5F6A">
        <w:instrText xml:space="preserve"> REF _Ref441574561 \r \h  \* MERGEFORMAT </w:instrText>
      </w:r>
      <w:r w:rsidR="005A1486" w:rsidRPr="009F5F6A">
        <w:fldChar w:fldCharType="separate"/>
      </w:r>
      <w:r w:rsidR="0010016D" w:rsidRPr="009F5F6A">
        <w:rPr>
          <w:sz w:val="24"/>
          <w:szCs w:val="24"/>
        </w:rPr>
        <w:t>ф)</w:t>
      </w:r>
      <w:r w:rsidR="005A1486" w:rsidRPr="009F5F6A">
        <w:fldChar w:fldCharType="end"/>
      </w:r>
      <w:r w:rsidR="001525CB" w:rsidRPr="009F5F6A">
        <w:rPr>
          <w:sz w:val="24"/>
          <w:szCs w:val="24"/>
        </w:rPr>
        <w:t xml:space="preserve"> п. </w:t>
      </w:r>
      <w:r w:rsidR="000A775A" w:rsidRPr="009F5F6A">
        <w:fldChar w:fldCharType="begin"/>
      </w:r>
      <w:r w:rsidR="000A775A" w:rsidRPr="009F5F6A">
        <w:instrText xml:space="preserve"> REF _Ref461810037 \r \h  \* MERGEFORMAT </w:instrText>
      </w:r>
      <w:r w:rsidR="000A775A" w:rsidRPr="009F5F6A">
        <w:fldChar w:fldCharType="separate"/>
      </w:r>
      <w:r w:rsidR="0010016D" w:rsidRPr="009F5F6A">
        <w:rPr>
          <w:sz w:val="24"/>
          <w:szCs w:val="24"/>
        </w:rPr>
        <w:t>3.3.2.1</w:t>
      </w:r>
      <w:r w:rsidR="000A775A" w:rsidRPr="009F5F6A">
        <w:fldChar w:fldCharType="end"/>
      </w:r>
      <w:r w:rsidR="001525CB" w:rsidRPr="009F5F6A">
        <w:rPr>
          <w:sz w:val="24"/>
          <w:szCs w:val="24"/>
        </w:rPr>
        <w:t>, подаются Лидером коллективного участника</w:t>
      </w:r>
      <w:r w:rsidR="0029151D" w:rsidRPr="009F5F6A">
        <w:rPr>
          <w:sz w:val="24"/>
          <w:szCs w:val="24"/>
        </w:rPr>
        <w:t>;</w:t>
      </w:r>
    </w:p>
    <w:p w:rsidR="0029151D" w:rsidRPr="009F5F6A"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9F5F6A">
        <w:rPr>
          <w:sz w:val="24"/>
          <w:szCs w:val="24"/>
        </w:rPr>
        <w:t>Заявка</w:t>
      </w:r>
      <w:r w:rsidR="0029151D" w:rsidRPr="009F5F6A">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9F5F6A">
        <w:rPr>
          <w:sz w:val="24"/>
          <w:szCs w:val="24"/>
        </w:rPr>
        <w:t>У</w:t>
      </w:r>
      <w:r w:rsidR="0029151D" w:rsidRPr="009F5F6A">
        <w:rPr>
          <w:sz w:val="24"/>
          <w:szCs w:val="24"/>
        </w:rPr>
        <w:t>частника;</w:t>
      </w:r>
    </w:p>
    <w:p w:rsidR="0029151D" w:rsidRPr="009F5F6A"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9F5F6A">
        <w:rPr>
          <w:sz w:val="24"/>
          <w:szCs w:val="24"/>
        </w:rPr>
        <w:t xml:space="preserve">в состав </w:t>
      </w:r>
      <w:r w:rsidR="00127894" w:rsidRPr="009F5F6A">
        <w:rPr>
          <w:sz w:val="24"/>
          <w:szCs w:val="24"/>
        </w:rPr>
        <w:t>Заявки</w:t>
      </w:r>
      <w:r w:rsidRPr="009F5F6A">
        <w:rPr>
          <w:sz w:val="24"/>
          <w:szCs w:val="24"/>
        </w:rPr>
        <w:t xml:space="preserve"> дополнительно включается нотариально заверенная копия соглашения между </w:t>
      </w:r>
      <w:r w:rsidR="00C2033C" w:rsidRPr="009F5F6A">
        <w:rPr>
          <w:sz w:val="24"/>
          <w:szCs w:val="24"/>
        </w:rPr>
        <w:t xml:space="preserve">членами коллективного </w:t>
      </w:r>
      <w:r w:rsidR="001D665E" w:rsidRPr="009F5F6A">
        <w:rPr>
          <w:sz w:val="24"/>
          <w:szCs w:val="24"/>
        </w:rPr>
        <w:t>У</w:t>
      </w:r>
      <w:r w:rsidR="00C2033C" w:rsidRPr="009F5F6A">
        <w:rPr>
          <w:sz w:val="24"/>
          <w:szCs w:val="24"/>
        </w:rPr>
        <w:t>частника</w:t>
      </w:r>
      <w:r w:rsidR="0029151D" w:rsidRPr="009F5F6A">
        <w:rPr>
          <w:sz w:val="24"/>
          <w:szCs w:val="24"/>
        </w:rPr>
        <w:t>;</w:t>
      </w:r>
    </w:p>
    <w:p w:rsidR="0029151D" w:rsidRPr="009F5F6A"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9F5F6A">
        <w:rPr>
          <w:bCs/>
          <w:sz w:val="24"/>
          <w:szCs w:val="24"/>
        </w:rPr>
        <w:t xml:space="preserve">Заявка дополнительно должна включать сведения о распределении объемов, стоимости и сроков </w:t>
      </w:r>
      <w:r w:rsidR="009A2CCC" w:rsidRPr="009F5F6A">
        <w:rPr>
          <w:sz w:val="24"/>
          <w:szCs w:val="24"/>
        </w:rPr>
        <w:t>выполнения работ</w:t>
      </w:r>
      <w:r w:rsidRPr="009F5F6A">
        <w:rPr>
          <w:bCs/>
          <w:sz w:val="24"/>
          <w:szCs w:val="24"/>
        </w:rPr>
        <w:t xml:space="preserve"> между членами коллективного Участника по установленной в настоящей Документации форме (подраздел </w:t>
      </w:r>
      <w:r w:rsidR="005A1486" w:rsidRPr="009F5F6A">
        <w:rPr>
          <w:bCs/>
          <w:sz w:val="24"/>
          <w:szCs w:val="24"/>
        </w:rPr>
        <w:fldChar w:fldCharType="begin"/>
      </w:r>
      <w:r w:rsidRPr="009F5F6A">
        <w:rPr>
          <w:bCs/>
          <w:sz w:val="24"/>
          <w:szCs w:val="24"/>
        </w:rPr>
        <w:instrText xml:space="preserve"> REF _Ref440376324 \r \h </w:instrText>
      </w:r>
      <w:r w:rsidR="006C5B45" w:rsidRPr="009F5F6A">
        <w:rPr>
          <w:bCs/>
          <w:sz w:val="24"/>
          <w:szCs w:val="24"/>
        </w:rPr>
        <w:instrText xml:space="preserve"> \* MERGEFORMAT </w:instrText>
      </w:r>
      <w:r w:rsidR="005A1486" w:rsidRPr="009F5F6A">
        <w:rPr>
          <w:bCs/>
          <w:sz w:val="24"/>
          <w:szCs w:val="24"/>
        </w:rPr>
      </w:r>
      <w:r w:rsidR="005A1486" w:rsidRPr="009F5F6A">
        <w:rPr>
          <w:bCs/>
          <w:sz w:val="24"/>
          <w:szCs w:val="24"/>
        </w:rPr>
        <w:fldChar w:fldCharType="separate"/>
      </w:r>
      <w:r w:rsidR="0010016D" w:rsidRPr="009F5F6A">
        <w:rPr>
          <w:bCs/>
          <w:sz w:val="24"/>
          <w:szCs w:val="24"/>
        </w:rPr>
        <w:t>5.18</w:t>
      </w:r>
      <w:r w:rsidR="005A1486" w:rsidRPr="009F5F6A">
        <w:rPr>
          <w:bCs/>
          <w:sz w:val="24"/>
          <w:szCs w:val="24"/>
        </w:rPr>
        <w:fldChar w:fldCharType="end"/>
      </w:r>
      <w:r w:rsidRPr="009F5F6A">
        <w:rPr>
          <w:bCs/>
          <w:sz w:val="24"/>
          <w:szCs w:val="24"/>
        </w:rPr>
        <w:t xml:space="preserve">). Указанная форма </w:t>
      </w:r>
      <w:r w:rsidRPr="009F5F6A">
        <w:rPr>
          <w:sz w:val="24"/>
          <w:szCs w:val="24"/>
        </w:rPr>
        <w:t>должна быть подготовлена отдельно по каждому из лотов с указанием номера и названия лота</w:t>
      </w:r>
      <w:r w:rsidRPr="009F5F6A">
        <w:rPr>
          <w:bCs/>
          <w:sz w:val="24"/>
          <w:szCs w:val="24"/>
        </w:rPr>
        <w:t>.</w:t>
      </w:r>
    </w:p>
    <w:p w:rsidR="0029151D" w:rsidRPr="009F5F6A" w:rsidRDefault="00F55F10" w:rsidP="00363FC9">
      <w:pPr>
        <w:pStyle w:val="Times12"/>
        <w:numPr>
          <w:ilvl w:val="3"/>
          <w:numId w:val="9"/>
        </w:numPr>
        <w:spacing w:after="120"/>
        <w:ind w:left="0" w:firstLine="540"/>
        <w:rPr>
          <w:szCs w:val="24"/>
        </w:rPr>
      </w:pPr>
      <w:r w:rsidRPr="009F5F6A">
        <w:rPr>
          <w:szCs w:val="24"/>
        </w:rPr>
        <w:t xml:space="preserve">При оценке количественных параметров деятельности коллективного </w:t>
      </w:r>
      <w:r w:rsidR="001D665E" w:rsidRPr="009F5F6A">
        <w:rPr>
          <w:szCs w:val="24"/>
        </w:rPr>
        <w:t>У</w:t>
      </w:r>
      <w:r w:rsidRPr="009F5F6A">
        <w:rPr>
          <w:szCs w:val="24"/>
        </w:rPr>
        <w:t>частника</w:t>
      </w:r>
      <w:r w:rsidR="002B7A8E" w:rsidRPr="009F5F6A">
        <w:rPr>
          <w:szCs w:val="24"/>
        </w:rPr>
        <w:t xml:space="preserve"> (группы лиц)</w:t>
      </w:r>
      <w:r w:rsidRPr="009F5F6A">
        <w:rPr>
          <w:szCs w:val="24"/>
        </w:rPr>
        <w:t>, количественные параметры членов объединения суммируются</w:t>
      </w:r>
      <w:r w:rsidR="00737205" w:rsidRPr="009F5F6A">
        <w:rPr>
          <w:szCs w:val="24"/>
        </w:rPr>
        <w:t xml:space="preserve"> в соответствии с</w:t>
      </w:r>
      <w:r w:rsidR="00F86889" w:rsidRPr="009F5F6A">
        <w:rPr>
          <w:szCs w:val="24"/>
        </w:rPr>
        <w:t> </w:t>
      </w:r>
      <w:r w:rsidR="00737205" w:rsidRPr="009F5F6A">
        <w:rPr>
          <w:szCs w:val="24"/>
        </w:rPr>
        <w:t>распределением поставок, работ</w:t>
      </w:r>
      <w:r w:rsidR="00577452" w:rsidRPr="009F5F6A">
        <w:rPr>
          <w:szCs w:val="24"/>
        </w:rPr>
        <w:t>,</w:t>
      </w:r>
      <w:r w:rsidR="00737205" w:rsidRPr="009F5F6A">
        <w:rPr>
          <w:szCs w:val="24"/>
        </w:rPr>
        <w:t xml:space="preserve"> услуг между членами коллективного </w:t>
      </w:r>
      <w:r w:rsidR="001D665E" w:rsidRPr="009F5F6A">
        <w:rPr>
          <w:szCs w:val="24"/>
        </w:rPr>
        <w:t>У</w:t>
      </w:r>
      <w:r w:rsidR="00737205" w:rsidRPr="009F5F6A">
        <w:rPr>
          <w:szCs w:val="24"/>
        </w:rPr>
        <w:t>частника</w:t>
      </w:r>
      <w:r w:rsidR="00577452" w:rsidRPr="009F5F6A">
        <w:rPr>
          <w:szCs w:val="24"/>
        </w:rPr>
        <w:t>.</w:t>
      </w:r>
      <w:r w:rsidRPr="009F5F6A">
        <w:rPr>
          <w:szCs w:val="24"/>
        </w:rPr>
        <w:t xml:space="preserve"> Не подлежащие суммированию показатели (за исключением </w:t>
      </w:r>
      <w:proofErr w:type="gramStart"/>
      <w:r w:rsidRPr="009F5F6A">
        <w:rPr>
          <w:szCs w:val="24"/>
        </w:rPr>
        <w:t>указанных</w:t>
      </w:r>
      <w:proofErr w:type="gramEnd"/>
      <w:r w:rsidRPr="009F5F6A">
        <w:rPr>
          <w:szCs w:val="24"/>
        </w:rPr>
        <w:t xml:space="preserve"> в п</w:t>
      </w:r>
      <w:r w:rsidR="00761A23" w:rsidRPr="009F5F6A">
        <w:rPr>
          <w:szCs w:val="24"/>
        </w:rPr>
        <w:t>одп.</w:t>
      </w:r>
      <w:r w:rsidR="00D0538A" w:rsidRPr="009F5F6A">
        <w:rPr>
          <w:szCs w:val="24"/>
        </w:rPr>
        <w:t xml:space="preserve"> </w:t>
      </w:r>
      <w:r w:rsidR="005A1486" w:rsidRPr="009F5F6A">
        <w:rPr>
          <w:szCs w:val="24"/>
        </w:rPr>
        <w:fldChar w:fldCharType="begin"/>
      </w:r>
      <w:r w:rsidR="00127894" w:rsidRPr="009F5F6A">
        <w:rPr>
          <w:szCs w:val="24"/>
        </w:rPr>
        <w:instrText xml:space="preserve"> REF _Ref441499156 \r \h </w:instrText>
      </w:r>
      <w:r w:rsidR="006C5B45" w:rsidRPr="009F5F6A">
        <w:rPr>
          <w:szCs w:val="24"/>
        </w:rPr>
        <w:instrText xml:space="preserve"> \* MERGEFORMAT </w:instrText>
      </w:r>
      <w:r w:rsidR="005A1486" w:rsidRPr="009F5F6A">
        <w:rPr>
          <w:szCs w:val="24"/>
        </w:rPr>
      </w:r>
      <w:r w:rsidR="005A1486" w:rsidRPr="009F5F6A">
        <w:rPr>
          <w:szCs w:val="24"/>
        </w:rPr>
        <w:fldChar w:fldCharType="separate"/>
      </w:r>
      <w:r w:rsidR="0010016D" w:rsidRPr="009F5F6A">
        <w:rPr>
          <w:szCs w:val="24"/>
        </w:rPr>
        <w:t>3.3.1</w:t>
      </w:r>
      <w:r w:rsidR="005A1486" w:rsidRPr="009F5F6A">
        <w:rPr>
          <w:szCs w:val="24"/>
        </w:rPr>
        <w:fldChar w:fldCharType="end"/>
      </w:r>
      <w:r w:rsidRPr="009F5F6A">
        <w:rPr>
          <w:szCs w:val="24"/>
        </w:rPr>
        <w:t>) должны быть в наличии хотя бы у одного члена объединения.</w:t>
      </w:r>
    </w:p>
    <w:p w:rsidR="0029151D" w:rsidRPr="009F5F6A" w:rsidRDefault="0029151D" w:rsidP="00363FC9">
      <w:pPr>
        <w:pStyle w:val="Times12"/>
        <w:numPr>
          <w:ilvl w:val="3"/>
          <w:numId w:val="9"/>
        </w:numPr>
        <w:spacing w:after="120"/>
        <w:ind w:left="0" w:firstLine="540"/>
        <w:rPr>
          <w:szCs w:val="24"/>
        </w:rPr>
      </w:pPr>
      <w:proofErr w:type="gramStart"/>
      <w:r w:rsidRPr="009F5F6A">
        <w:rPr>
          <w:szCs w:val="24"/>
        </w:rPr>
        <w:t xml:space="preserve">Конкурсная комиссия может отклонить </w:t>
      </w:r>
      <w:r w:rsidR="00127894" w:rsidRPr="009F5F6A">
        <w:rPr>
          <w:szCs w:val="24"/>
        </w:rPr>
        <w:t>Заявку</w:t>
      </w:r>
      <w:r w:rsidRPr="009F5F6A">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9F5F6A">
        <w:rPr>
          <w:szCs w:val="24"/>
        </w:rPr>
        <w:t xml:space="preserve">(группы лиц) </w:t>
      </w:r>
      <w:r w:rsidRPr="009F5F6A">
        <w:rPr>
          <w:szCs w:val="24"/>
        </w:rPr>
        <w:t>вышла одна или несколько организаций</w:t>
      </w:r>
      <w:r w:rsidR="002B7A8E" w:rsidRPr="009F5F6A">
        <w:rPr>
          <w:szCs w:val="24"/>
        </w:rPr>
        <w:t xml:space="preserve"> (а и</w:t>
      </w:r>
      <w:r w:rsidR="00211D7D" w:rsidRPr="009F5F6A">
        <w:rPr>
          <w:szCs w:val="24"/>
        </w:rPr>
        <w:t>з</w:t>
      </w:r>
      <w:r w:rsidR="002B7A8E" w:rsidRPr="009F5F6A">
        <w:rPr>
          <w:szCs w:val="24"/>
        </w:rPr>
        <w:t xml:space="preserve"> группы лиц – одно или несколько физических лиц)</w:t>
      </w:r>
      <w:r w:rsidRPr="009F5F6A">
        <w:rPr>
          <w:szCs w:val="24"/>
        </w:rPr>
        <w:t xml:space="preserve">, а оставшиеся </w:t>
      </w:r>
      <w:r w:rsidR="005D5D2D" w:rsidRPr="009F5F6A">
        <w:rPr>
          <w:szCs w:val="24"/>
        </w:rPr>
        <w:t>члены объединения</w:t>
      </w:r>
      <w:r w:rsidR="002B7A8E" w:rsidRPr="009F5F6A">
        <w:rPr>
          <w:szCs w:val="24"/>
        </w:rPr>
        <w:t xml:space="preserve"> (группы лиц)</w:t>
      </w:r>
      <w:r w:rsidRPr="009F5F6A">
        <w:rPr>
          <w:szCs w:val="24"/>
        </w:rPr>
        <w:t>, с точки зрения Заказчика, не способны самостоятельно выполнить Договор.</w:t>
      </w:r>
      <w:proofErr w:type="gramEnd"/>
    </w:p>
    <w:p w:rsidR="00E50C37" w:rsidRPr="009F5F6A" w:rsidRDefault="00E50C37" w:rsidP="00E50C37">
      <w:pPr>
        <w:pStyle w:val="Times12"/>
        <w:spacing w:after="120"/>
        <w:ind w:left="540" w:firstLine="0"/>
        <w:rPr>
          <w:szCs w:val="24"/>
        </w:rPr>
      </w:pPr>
    </w:p>
    <w:p w:rsidR="000D1809" w:rsidRPr="009F5F6A" w:rsidRDefault="000D1809" w:rsidP="00363FC9">
      <w:pPr>
        <w:pStyle w:val="2"/>
        <w:keepNext/>
        <w:numPr>
          <w:ilvl w:val="1"/>
          <w:numId w:val="9"/>
        </w:numPr>
        <w:suppressAutoHyphens/>
        <w:spacing w:after="120" w:line="240" w:lineRule="auto"/>
        <w:ind w:left="1620" w:hanging="1080"/>
        <w:jc w:val="left"/>
        <w:rPr>
          <w:bCs/>
          <w:sz w:val="24"/>
          <w:szCs w:val="24"/>
        </w:rPr>
      </w:pPr>
      <w:bookmarkStart w:id="988" w:name="_Toc298234674"/>
      <w:bookmarkStart w:id="989" w:name="_Toc255985674"/>
      <w:bookmarkStart w:id="990" w:name="_Ref303250879"/>
      <w:bookmarkStart w:id="991" w:name="_Ref306190446"/>
      <w:bookmarkStart w:id="992" w:name="_Ref441224325"/>
      <w:bookmarkStart w:id="993" w:name="_Toc515529936"/>
      <w:r w:rsidRPr="009F5F6A">
        <w:rPr>
          <w:bCs/>
          <w:sz w:val="24"/>
          <w:szCs w:val="24"/>
        </w:rPr>
        <w:t xml:space="preserve">Подготовка </w:t>
      </w:r>
      <w:bookmarkEnd w:id="880"/>
      <w:bookmarkEnd w:id="881"/>
      <w:bookmarkEnd w:id="882"/>
      <w:bookmarkEnd w:id="883"/>
      <w:bookmarkEnd w:id="884"/>
      <w:bookmarkEnd w:id="885"/>
      <w:bookmarkEnd w:id="988"/>
      <w:bookmarkEnd w:id="989"/>
      <w:bookmarkEnd w:id="990"/>
      <w:bookmarkEnd w:id="991"/>
      <w:bookmarkEnd w:id="992"/>
      <w:r w:rsidR="00F01046" w:rsidRPr="009F5F6A">
        <w:rPr>
          <w:bCs/>
          <w:sz w:val="24"/>
          <w:szCs w:val="24"/>
        </w:rPr>
        <w:t>Заявок</w:t>
      </w:r>
      <w:bookmarkEnd w:id="993"/>
    </w:p>
    <w:p w:rsidR="000D1809" w:rsidRPr="009F5F6A" w:rsidRDefault="000D1809" w:rsidP="00363FC9">
      <w:pPr>
        <w:pStyle w:val="3"/>
        <w:numPr>
          <w:ilvl w:val="2"/>
          <w:numId w:val="9"/>
        </w:numPr>
        <w:tabs>
          <w:tab w:val="num" w:pos="1620"/>
        </w:tabs>
        <w:spacing w:before="0"/>
        <w:ind w:left="1620" w:hanging="1081"/>
        <w:rPr>
          <w:sz w:val="24"/>
          <w:szCs w:val="24"/>
        </w:rPr>
      </w:pPr>
      <w:bookmarkStart w:id="994" w:name="_Ref56229154"/>
      <w:bookmarkStart w:id="995" w:name="_Toc57314645"/>
      <w:bookmarkStart w:id="996" w:name="_Toc98251717"/>
      <w:bookmarkStart w:id="997" w:name="_Toc298234675"/>
      <w:bookmarkStart w:id="998" w:name="_Toc255985675"/>
      <w:bookmarkStart w:id="999" w:name="_Toc441503247"/>
      <w:bookmarkStart w:id="1000" w:name="_Toc441572038"/>
      <w:bookmarkStart w:id="1001" w:name="_Toc441575130"/>
      <w:bookmarkStart w:id="1002" w:name="_Toc442434791"/>
      <w:bookmarkStart w:id="1003" w:name="_Toc442435630"/>
      <w:bookmarkStart w:id="1004" w:name="_Toc462044750"/>
      <w:bookmarkStart w:id="1005" w:name="_Toc462068453"/>
      <w:bookmarkStart w:id="1006" w:name="_Toc463514143"/>
      <w:bookmarkStart w:id="1007" w:name="_Toc469480359"/>
      <w:bookmarkStart w:id="1008" w:name="_Toc471823149"/>
      <w:bookmarkStart w:id="1009" w:name="_Toc498512010"/>
      <w:bookmarkStart w:id="1010" w:name="_Toc511312830"/>
      <w:bookmarkStart w:id="1011" w:name="_Toc511315235"/>
      <w:bookmarkStart w:id="1012" w:name="_Toc515529937"/>
      <w:r w:rsidRPr="009F5F6A">
        <w:rPr>
          <w:sz w:val="24"/>
          <w:szCs w:val="24"/>
        </w:rPr>
        <w:t xml:space="preserve">Общие требования к </w:t>
      </w:r>
      <w:bookmarkEnd w:id="994"/>
      <w:bookmarkEnd w:id="995"/>
      <w:bookmarkEnd w:id="996"/>
      <w:bookmarkEnd w:id="997"/>
      <w:bookmarkEnd w:id="998"/>
      <w:r w:rsidR="00F01046" w:rsidRPr="009F5F6A">
        <w:rPr>
          <w:sz w:val="24"/>
          <w:szCs w:val="24"/>
        </w:rPr>
        <w:t>Заявке</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rsidR="000D1809" w:rsidRPr="009F5F6A" w:rsidRDefault="000D1809" w:rsidP="00363FC9">
      <w:pPr>
        <w:pStyle w:val="Times12"/>
        <w:numPr>
          <w:ilvl w:val="3"/>
          <w:numId w:val="9"/>
        </w:numPr>
        <w:tabs>
          <w:tab w:val="num" w:pos="1620"/>
        </w:tabs>
        <w:spacing w:after="120"/>
        <w:ind w:left="0" w:firstLine="567"/>
        <w:rPr>
          <w:szCs w:val="24"/>
        </w:rPr>
      </w:pPr>
      <w:bookmarkStart w:id="1013" w:name="_Ref56235235"/>
      <w:r w:rsidRPr="009F5F6A">
        <w:rPr>
          <w:szCs w:val="24"/>
        </w:rPr>
        <w:t xml:space="preserve">Участник конкурса должен подготовить </w:t>
      </w:r>
      <w:r w:rsidR="00F01046" w:rsidRPr="009F5F6A">
        <w:rPr>
          <w:szCs w:val="24"/>
        </w:rPr>
        <w:t>Заявку</w:t>
      </w:r>
      <w:r w:rsidRPr="009F5F6A">
        <w:rPr>
          <w:szCs w:val="24"/>
        </w:rPr>
        <w:t>, включающую:</w:t>
      </w:r>
    </w:p>
    <w:p w:rsidR="00133419" w:rsidRPr="009F5F6A" w:rsidRDefault="00133419" w:rsidP="00822777">
      <w:pPr>
        <w:numPr>
          <w:ilvl w:val="0"/>
          <w:numId w:val="61"/>
        </w:numPr>
        <w:shd w:val="clear" w:color="auto" w:fill="FFFFFF"/>
        <w:tabs>
          <w:tab w:val="left" w:pos="1276"/>
        </w:tabs>
        <w:suppressAutoHyphens/>
        <w:autoSpaceDE w:val="0"/>
        <w:spacing w:line="264" w:lineRule="auto"/>
        <w:ind w:left="1276" w:right="29"/>
        <w:rPr>
          <w:bCs/>
          <w:spacing w:val="-2"/>
          <w:szCs w:val="24"/>
        </w:rPr>
      </w:pPr>
      <w:r w:rsidRPr="009F5F6A">
        <w:rPr>
          <w:bCs/>
          <w:spacing w:val="-1"/>
          <w:szCs w:val="24"/>
        </w:rPr>
        <w:t>Письмо о подаче оферты по форме и в соответствии с инструкциями,</w:t>
      </w:r>
      <w:r w:rsidRPr="009F5F6A">
        <w:rPr>
          <w:bCs/>
          <w:szCs w:val="24"/>
        </w:rPr>
        <w:t xml:space="preserve"> приведенными в настоящей </w:t>
      </w:r>
      <w:r w:rsidRPr="009F5F6A">
        <w:rPr>
          <w:bCs/>
          <w:iCs/>
          <w:szCs w:val="24"/>
        </w:rPr>
        <w:t>Конкурсной документации</w:t>
      </w:r>
      <w:r w:rsidRPr="009F5F6A">
        <w:rPr>
          <w:bCs/>
          <w:szCs w:val="24"/>
        </w:rPr>
        <w:t xml:space="preserve"> </w:t>
      </w:r>
      <w:r w:rsidRPr="009F5F6A">
        <w:rPr>
          <w:bCs/>
          <w:spacing w:val="-2"/>
          <w:szCs w:val="24"/>
        </w:rPr>
        <w:t>(под</w:t>
      </w:r>
      <w:r w:rsidRPr="009F5F6A">
        <w:rPr>
          <w:bCs/>
          <w:szCs w:val="24"/>
        </w:rPr>
        <w:t xml:space="preserve">раздел </w:t>
      </w:r>
      <w:r w:rsidR="005A1486" w:rsidRPr="009F5F6A">
        <w:rPr>
          <w:bCs/>
          <w:szCs w:val="24"/>
        </w:rPr>
        <w:fldChar w:fldCharType="begin"/>
      </w:r>
      <w:r w:rsidRPr="009F5F6A">
        <w:rPr>
          <w:bCs/>
          <w:szCs w:val="24"/>
        </w:rPr>
        <w:instrText xml:space="preserve"> REF _Ref55336310 \r \h </w:instrText>
      </w:r>
      <w:r w:rsidR="006C5B45" w:rsidRPr="009F5F6A">
        <w:rPr>
          <w:bCs/>
          <w:szCs w:val="24"/>
        </w:rPr>
        <w:instrText xml:space="preserve"> \* MERGEFORMAT </w:instrText>
      </w:r>
      <w:r w:rsidR="005A1486" w:rsidRPr="009F5F6A">
        <w:rPr>
          <w:bCs/>
          <w:szCs w:val="24"/>
        </w:rPr>
      </w:r>
      <w:r w:rsidR="005A1486" w:rsidRPr="009F5F6A">
        <w:rPr>
          <w:bCs/>
          <w:szCs w:val="24"/>
        </w:rPr>
        <w:fldChar w:fldCharType="separate"/>
      </w:r>
      <w:r w:rsidR="0010016D" w:rsidRPr="009F5F6A">
        <w:rPr>
          <w:bCs/>
          <w:szCs w:val="24"/>
        </w:rPr>
        <w:t>5.1</w:t>
      </w:r>
      <w:r w:rsidR="005A1486" w:rsidRPr="009F5F6A">
        <w:rPr>
          <w:bCs/>
          <w:szCs w:val="24"/>
        </w:rPr>
        <w:fldChar w:fldCharType="end"/>
      </w:r>
      <w:r w:rsidRPr="009F5F6A">
        <w:rPr>
          <w:bCs/>
          <w:szCs w:val="24"/>
        </w:rPr>
        <w:t>);</w:t>
      </w:r>
    </w:p>
    <w:p w:rsidR="00133419" w:rsidRPr="009F5F6A" w:rsidRDefault="00133419" w:rsidP="00822777">
      <w:pPr>
        <w:numPr>
          <w:ilvl w:val="0"/>
          <w:numId w:val="61"/>
        </w:numPr>
        <w:shd w:val="clear" w:color="auto" w:fill="FFFFFF"/>
        <w:tabs>
          <w:tab w:val="left" w:pos="1276"/>
        </w:tabs>
        <w:suppressAutoHyphens/>
        <w:autoSpaceDE w:val="0"/>
        <w:spacing w:line="264" w:lineRule="auto"/>
        <w:ind w:left="1276" w:right="29"/>
        <w:rPr>
          <w:bCs/>
          <w:spacing w:val="-1"/>
          <w:szCs w:val="24"/>
        </w:rPr>
      </w:pPr>
      <w:r w:rsidRPr="009F5F6A">
        <w:rPr>
          <w:bCs/>
          <w:szCs w:val="24"/>
        </w:rPr>
        <w:t xml:space="preserve">Сводную таблицу стоимости </w:t>
      </w:r>
      <w:r w:rsidR="009A2CCC" w:rsidRPr="009F5F6A">
        <w:rPr>
          <w:bCs/>
          <w:szCs w:val="24"/>
        </w:rPr>
        <w:t>работ</w:t>
      </w:r>
      <w:r w:rsidRPr="009F5F6A">
        <w:rPr>
          <w:bCs/>
          <w:szCs w:val="24"/>
        </w:rPr>
        <w:t xml:space="preserve"> по форме и в соответствии с инструкциями, </w:t>
      </w:r>
      <w:r w:rsidRPr="009F5F6A">
        <w:rPr>
          <w:bCs/>
          <w:spacing w:val="-1"/>
          <w:szCs w:val="24"/>
        </w:rPr>
        <w:t xml:space="preserve">приведенными в настоящей </w:t>
      </w:r>
      <w:r w:rsidRPr="009F5F6A">
        <w:rPr>
          <w:bCs/>
          <w:iCs/>
          <w:szCs w:val="24"/>
        </w:rPr>
        <w:t>Конкурсной документации</w:t>
      </w:r>
      <w:r w:rsidRPr="009F5F6A">
        <w:rPr>
          <w:bCs/>
          <w:szCs w:val="24"/>
        </w:rPr>
        <w:t xml:space="preserve"> (</w:t>
      </w:r>
      <w:r w:rsidRPr="009F5F6A">
        <w:rPr>
          <w:bCs/>
          <w:spacing w:val="-2"/>
          <w:szCs w:val="24"/>
        </w:rPr>
        <w:t>под</w:t>
      </w:r>
      <w:r w:rsidRPr="009F5F6A">
        <w:rPr>
          <w:bCs/>
          <w:szCs w:val="24"/>
        </w:rPr>
        <w:t xml:space="preserve">раздел </w:t>
      </w:r>
      <w:r w:rsidR="005A1486" w:rsidRPr="009F5F6A">
        <w:rPr>
          <w:bCs/>
          <w:szCs w:val="24"/>
        </w:rPr>
        <w:fldChar w:fldCharType="begin"/>
      </w:r>
      <w:r w:rsidRPr="009F5F6A">
        <w:rPr>
          <w:bCs/>
          <w:szCs w:val="24"/>
        </w:rPr>
        <w:instrText xml:space="preserve"> REF _Ref440271072 \r \h </w:instrText>
      </w:r>
      <w:r w:rsidR="006C5B45" w:rsidRPr="009F5F6A">
        <w:rPr>
          <w:bCs/>
          <w:szCs w:val="24"/>
        </w:rPr>
        <w:instrText xml:space="preserve"> \* MERGEFORMAT </w:instrText>
      </w:r>
      <w:r w:rsidR="005A1486" w:rsidRPr="009F5F6A">
        <w:rPr>
          <w:bCs/>
          <w:szCs w:val="24"/>
        </w:rPr>
      </w:r>
      <w:r w:rsidR="005A1486" w:rsidRPr="009F5F6A">
        <w:rPr>
          <w:bCs/>
          <w:szCs w:val="24"/>
        </w:rPr>
        <w:fldChar w:fldCharType="separate"/>
      </w:r>
      <w:r w:rsidR="0010016D" w:rsidRPr="009F5F6A">
        <w:rPr>
          <w:bCs/>
          <w:szCs w:val="24"/>
        </w:rPr>
        <w:t>5.2</w:t>
      </w:r>
      <w:r w:rsidR="005A1486" w:rsidRPr="009F5F6A">
        <w:rPr>
          <w:bCs/>
          <w:szCs w:val="24"/>
        </w:rPr>
        <w:fldChar w:fldCharType="end"/>
      </w:r>
      <w:r w:rsidRPr="009F5F6A">
        <w:rPr>
          <w:bCs/>
          <w:szCs w:val="24"/>
        </w:rPr>
        <w:t>);</w:t>
      </w:r>
    </w:p>
    <w:p w:rsidR="00133419" w:rsidRPr="009F5F6A" w:rsidRDefault="00133419" w:rsidP="00822777">
      <w:pPr>
        <w:numPr>
          <w:ilvl w:val="0"/>
          <w:numId w:val="61"/>
        </w:numPr>
        <w:shd w:val="clear" w:color="auto" w:fill="FFFFFF"/>
        <w:tabs>
          <w:tab w:val="left" w:pos="1276"/>
        </w:tabs>
        <w:suppressAutoHyphens/>
        <w:autoSpaceDE w:val="0"/>
        <w:spacing w:line="264" w:lineRule="auto"/>
        <w:ind w:left="1276" w:right="29"/>
        <w:rPr>
          <w:bCs/>
          <w:spacing w:val="-1"/>
          <w:szCs w:val="24"/>
        </w:rPr>
      </w:pPr>
      <w:r w:rsidRPr="009F5F6A">
        <w:rPr>
          <w:bCs/>
          <w:spacing w:val="-1"/>
          <w:szCs w:val="24"/>
        </w:rPr>
        <w:t xml:space="preserve">Техническое предложение по форме и в соответствии с инструкциями, приведенными в настоящей </w:t>
      </w:r>
      <w:r w:rsidRPr="009F5F6A">
        <w:rPr>
          <w:bCs/>
          <w:iCs/>
          <w:szCs w:val="24"/>
        </w:rPr>
        <w:t>Конкурсной документации</w:t>
      </w:r>
      <w:r w:rsidRPr="009F5F6A">
        <w:rPr>
          <w:bCs/>
          <w:spacing w:val="-1"/>
          <w:szCs w:val="24"/>
        </w:rPr>
        <w:t xml:space="preserve"> (</w:t>
      </w:r>
      <w:r w:rsidRPr="009F5F6A">
        <w:rPr>
          <w:bCs/>
          <w:spacing w:val="-2"/>
          <w:szCs w:val="24"/>
        </w:rPr>
        <w:t>под</w:t>
      </w:r>
      <w:r w:rsidRPr="009F5F6A">
        <w:rPr>
          <w:bCs/>
          <w:szCs w:val="24"/>
        </w:rPr>
        <w:t xml:space="preserve">раздел </w:t>
      </w:r>
      <w:r w:rsidR="005A1486" w:rsidRPr="009F5F6A">
        <w:rPr>
          <w:bCs/>
          <w:szCs w:val="24"/>
        </w:rPr>
        <w:fldChar w:fldCharType="begin"/>
      </w:r>
      <w:r w:rsidRPr="009F5F6A">
        <w:rPr>
          <w:bCs/>
          <w:szCs w:val="24"/>
        </w:rPr>
        <w:instrText xml:space="preserve"> REF _Ref440537086 \r \h </w:instrText>
      </w:r>
      <w:r w:rsidR="006C5B45" w:rsidRPr="009F5F6A">
        <w:rPr>
          <w:bCs/>
          <w:szCs w:val="24"/>
        </w:rPr>
        <w:instrText xml:space="preserve"> \* MERGEFORMAT </w:instrText>
      </w:r>
      <w:r w:rsidR="005A1486" w:rsidRPr="009F5F6A">
        <w:rPr>
          <w:bCs/>
          <w:szCs w:val="24"/>
        </w:rPr>
      </w:r>
      <w:r w:rsidR="005A1486" w:rsidRPr="009F5F6A">
        <w:rPr>
          <w:bCs/>
          <w:szCs w:val="24"/>
        </w:rPr>
        <w:fldChar w:fldCharType="separate"/>
      </w:r>
      <w:r w:rsidR="0010016D" w:rsidRPr="009F5F6A">
        <w:rPr>
          <w:bCs/>
          <w:szCs w:val="24"/>
        </w:rPr>
        <w:t>5.3</w:t>
      </w:r>
      <w:r w:rsidR="005A1486" w:rsidRPr="009F5F6A">
        <w:rPr>
          <w:bCs/>
          <w:szCs w:val="24"/>
        </w:rPr>
        <w:fldChar w:fldCharType="end"/>
      </w:r>
      <w:r w:rsidRPr="009F5F6A">
        <w:rPr>
          <w:bCs/>
          <w:spacing w:val="-1"/>
          <w:szCs w:val="24"/>
        </w:rPr>
        <w:t xml:space="preserve">); </w:t>
      </w:r>
    </w:p>
    <w:p w:rsidR="00133419" w:rsidRPr="009F5F6A" w:rsidRDefault="00133419" w:rsidP="00822777">
      <w:pPr>
        <w:numPr>
          <w:ilvl w:val="0"/>
          <w:numId w:val="61"/>
        </w:numPr>
        <w:shd w:val="clear" w:color="auto" w:fill="FFFFFF"/>
        <w:tabs>
          <w:tab w:val="left" w:pos="1276"/>
        </w:tabs>
        <w:suppressAutoHyphens/>
        <w:autoSpaceDE w:val="0"/>
        <w:spacing w:line="264" w:lineRule="auto"/>
        <w:ind w:left="1276" w:right="23"/>
        <w:rPr>
          <w:bCs/>
          <w:szCs w:val="24"/>
        </w:rPr>
      </w:pPr>
      <w:r w:rsidRPr="009F5F6A">
        <w:rPr>
          <w:bCs/>
          <w:szCs w:val="24"/>
        </w:rPr>
        <w:t xml:space="preserve">График </w:t>
      </w:r>
      <w:r w:rsidR="009A2CCC" w:rsidRPr="009F5F6A">
        <w:rPr>
          <w:szCs w:val="24"/>
        </w:rPr>
        <w:t>выполнения работ</w:t>
      </w:r>
      <w:r w:rsidRPr="009F5F6A">
        <w:rPr>
          <w:bCs/>
          <w:szCs w:val="24"/>
        </w:rPr>
        <w:t xml:space="preserve"> по форме и в соответствии с инструкциями, приведенными </w:t>
      </w:r>
      <w:r w:rsidRPr="009F5F6A">
        <w:rPr>
          <w:bCs/>
          <w:szCs w:val="24"/>
        </w:rPr>
        <w:lastRenderedPageBreak/>
        <w:t xml:space="preserve">в настоящей </w:t>
      </w:r>
      <w:r w:rsidRPr="009F5F6A">
        <w:rPr>
          <w:bCs/>
          <w:iCs/>
          <w:szCs w:val="24"/>
        </w:rPr>
        <w:t>Конкурсной документации</w:t>
      </w:r>
      <w:r w:rsidRPr="009F5F6A">
        <w:rPr>
          <w:bCs/>
          <w:szCs w:val="24"/>
        </w:rPr>
        <w:t xml:space="preserve"> (</w:t>
      </w:r>
      <w:r w:rsidRPr="009F5F6A">
        <w:rPr>
          <w:bCs/>
          <w:spacing w:val="-2"/>
          <w:szCs w:val="24"/>
        </w:rPr>
        <w:t>под</w:t>
      </w:r>
      <w:r w:rsidRPr="009F5F6A">
        <w:rPr>
          <w:bCs/>
          <w:szCs w:val="24"/>
        </w:rPr>
        <w:t xml:space="preserve">раздел </w:t>
      </w:r>
      <w:r w:rsidR="005A1486" w:rsidRPr="009F5F6A">
        <w:rPr>
          <w:bCs/>
          <w:szCs w:val="24"/>
        </w:rPr>
        <w:fldChar w:fldCharType="begin"/>
      </w:r>
      <w:r w:rsidRPr="009F5F6A">
        <w:rPr>
          <w:bCs/>
          <w:szCs w:val="24"/>
        </w:rPr>
        <w:instrText xml:space="preserve"> REF _Ref440271036 \r \h </w:instrText>
      </w:r>
      <w:r w:rsidR="006C5B45" w:rsidRPr="009F5F6A">
        <w:rPr>
          <w:bCs/>
          <w:szCs w:val="24"/>
        </w:rPr>
        <w:instrText xml:space="preserve"> \* MERGEFORMAT </w:instrText>
      </w:r>
      <w:r w:rsidR="005A1486" w:rsidRPr="009F5F6A">
        <w:rPr>
          <w:bCs/>
          <w:szCs w:val="24"/>
        </w:rPr>
      </w:r>
      <w:r w:rsidR="005A1486" w:rsidRPr="009F5F6A">
        <w:rPr>
          <w:bCs/>
          <w:szCs w:val="24"/>
        </w:rPr>
        <w:fldChar w:fldCharType="separate"/>
      </w:r>
      <w:r w:rsidR="0010016D" w:rsidRPr="009F5F6A">
        <w:rPr>
          <w:bCs/>
          <w:szCs w:val="24"/>
        </w:rPr>
        <w:t>5.4</w:t>
      </w:r>
      <w:r w:rsidR="005A1486" w:rsidRPr="009F5F6A">
        <w:rPr>
          <w:bCs/>
          <w:szCs w:val="24"/>
        </w:rPr>
        <w:fldChar w:fldCharType="end"/>
      </w:r>
      <w:r w:rsidRPr="009F5F6A">
        <w:rPr>
          <w:bCs/>
          <w:szCs w:val="24"/>
        </w:rPr>
        <w:t>);</w:t>
      </w:r>
    </w:p>
    <w:p w:rsidR="00133419" w:rsidRPr="009F5F6A" w:rsidRDefault="00133419" w:rsidP="00822777">
      <w:pPr>
        <w:numPr>
          <w:ilvl w:val="0"/>
          <w:numId w:val="61"/>
        </w:numPr>
        <w:shd w:val="clear" w:color="auto" w:fill="FFFFFF"/>
        <w:tabs>
          <w:tab w:val="left" w:pos="1276"/>
        </w:tabs>
        <w:suppressAutoHyphens/>
        <w:autoSpaceDE w:val="0"/>
        <w:spacing w:line="264" w:lineRule="auto"/>
        <w:ind w:left="1276" w:right="23"/>
        <w:rPr>
          <w:bCs/>
          <w:szCs w:val="24"/>
        </w:rPr>
      </w:pPr>
      <w:r w:rsidRPr="009F5F6A">
        <w:rPr>
          <w:bCs/>
          <w:szCs w:val="24"/>
        </w:rPr>
        <w:t xml:space="preserve">График оплаты </w:t>
      </w:r>
      <w:r w:rsidR="009A2CCC" w:rsidRPr="009F5F6A">
        <w:rPr>
          <w:szCs w:val="24"/>
        </w:rPr>
        <w:t>выполнения работ</w:t>
      </w:r>
      <w:r w:rsidRPr="009F5F6A">
        <w:rPr>
          <w:bCs/>
          <w:szCs w:val="24"/>
        </w:rPr>
        <w:t xml:space="preserve"> по форме и в соответствии с инструкциями, приведенными в настоящей </w:t>
      </w:r>
      <w:r w:rsidRPr="009F5F6A">
        <w:rPr>
          <w:bCs/>
          <w:iCs/>
          <w:szCs w:val="24"/>
        </w:rPr>
        <w:t>Конкурсной документации</w:t>
      </w:r>
      <w:r w:rsidRPr="009F5F6A">
        <w:rPr>
          <w:bCs/>
          <w:szCs w:val="24"/>
        </w:rPr>
        <w:t xml:space="preserve"> (</w:t>
      </w:r>
      <w:r w:rsidRPr="009F5F6A">
        <w:rPr>
          <w:bCs/>
          <w:spacing w:val="-2"/>
          <w:szCs w:val="24"/>
        </w:rPr>
        <w:t>под</w:t>
      </w:r>
      <w:r w:rsidRPr="009F5F6A">
        <w:rPr>
          <w:bCs/>
          <w:szCs w:val="24"/>
        </w:rPr>
        <w:t xml:space="preserve">раздел </w:t>
      </w:r>
      <w:r w:rsidR="005A1486" w:rsidRPr="009F5F6A">
        <w:rPr>
          <w:bCs/>
          <w:szCs w:val="24"/>
        </w:rPr>
        <w:fldChar w:fldCharType="begin"/>
      </w:r>
      <w:r w:rsidRPr="009F5F6A">
        <w:rPr>
          <w:bCs/>
          <w:szCs w:val="24"/>
        </w:rPr>
        <w:instrText xml:space="preserve"> REF _Ref440361914 \r \h </w:instrText>
      </w:r>
      <w:r w:rsidR="006C5B45" w:rsidRPr="009F5F6A">
        <w:rPr>
          <w:bCs/>
          <w:szCs w:val="24"/>
        </w:rPr>
        <w:instrText xml:space="preserve"> \* MERGEFORMAT </w:instrText>
      </w:r>
      <w:r w:rsidR="005A1486" w:rsidRPr="009F5F6A">
        <w:rPr>
          <w:bCs/>
          <w:szCs w:val="24"/>
        </w:rPr>
      </w:r>
      <w:r w:rsidR="005A1486" w:rsidRPr="009F5F6A">
        <w:rPr>
          <w:bCs/>
          <w:szCs w:val="24"/>
        </w:rPr>
        <w:fldChar w:fldCharType="separate"/>
      </w:r>
      <w:r w:rsidR="0010016D" w:rsidRPr="009F5F6A">
        <w:rPr>
          <w:bCs/>
          <w:szCs w:val="24"/>
        </w:rPr>
        <w:t>5.5</w:t>
      </w:r>
      <w:r w:rsidR="005A1486" w:rsidRPr="009F5F6A">
        <w:rPr>
          <w:bCs/>
          <w:szCs w:val="24"/>
        </w:rPr>
        <w:fldChar w:fldCharType="end"/>
      </w:r>
      <w:r w:rsidRPr="009F5F6A">
        <w:rPr>
          <w:bCs/>
          <w:szCs w:val="24"/>
        </w:rPr>
        <w:t>);</w:t>
      </w:r>
    </w:p>
    <w:p w:rsidR="00133419" w:rsidRPr="009F5F6A" w:rsidRDefault="00133419" w:rsidP="00822777">
      <w:pPr>
        <w:numPr>
          <w:ilvl w:val="0"/>
          <w:numId w:val="61"/>
        </w:numPr>
        <w:shd w:val="clear" w:color="auto" w:fill="FFFFFF"/>
        <w:tabs>
          <w:tab w:val="left" w:pos="1276"/>
        </w:tabs>
        <w:suppressAutoHyphens/>
        <w:autoSpaceDE w:val="0"/>
        <w:spacing w:line="264" w:lineRule="auto"/>
        <w:ind w:left="1276" w:right="5"/>
        <w:rPr>
          <w:bCs/>
          <w:szCs w:val="24"/>
        </w:rPr>
      </w:pPr>
      <w:r w:rsidRPr="009F5F6A">
        <w:rPr>
          <w:bCs/>
          <w:szCs w:val="24"/>
        </w:rPr>
        <w:t xml:space="preserve">Документы, подтверждающие соответствие Участника требованиям настоящей </w:t>
      </w:r>
      <w:r w:rsidRPr="009F5F6A">
        <w:rPr>
          <w:bCs/>
          <w:iCs/>
          <w:szCs w:val="24"/>
        </w:rPr>
        <w:t>Конкурсной документации</w:t>
      </w:r>
      <w:r w:rsidRPr="009F5F6A">
        <w:rPr>
          <w:bCs/>
          <w:szCs w:val="24"/>
        </w:rPr>
        <w:t xml:space="preserve"> (подраздел </w:t>
      </w:r>
      <w:r w:rsidR="005A1486" w:rsidRPr="009F5F6A">
        <w:fldChar w:fldCharType="begin"/>
      </w:r>
      <w:r w:rsidRPr="009F5F6A">
        <w:rPr>
          <w:bCs/>
          <w:szCs w:val="24"/>
        </w:rPr>
        <w:instrText xml:space="preserve"> REF _Ref441500379 \r \h </w:instrText>
      </w:r>
      <w:r w:rsidR="006C5B45" w:rsidRPr="009F5F6A">
        <w:instrText xml:space="preserve"> \* MERGEFORMAT </w:instrText>
      </w:r>
      <w:r w:rsidR="005A1486" w:rsidRPr="009F5F6A">
        <w:fldChar w:fldCharType="separate"/>
      </w:r>
      <w:r w:rsidR="0010016D" w:rsidRPr="009F5F6A">
        <w:rPr>
          <w:bCs/>
          <w:szCs w:val="24"/>
        </w:rPr>
        <w:t>3.3</w:t>
      </w:r>
      <w:r w:rsidR="005A1486" w:rsidRPr="009F5F6A">
        <w:fldChar w:fldCharType="end"/>
      </w:r>
      <w:r w:rsidRPr="009F5F6A">
        <w:rPr>
          <w:bCs/>
          <w:szCs w:val="24"/>
        </w:rPr>
        <w:t>);</w:t>
      </w:r>
    </w:p>
    <w:p w:rsidR="00133419" w:rsidRPr="009F5F6A" w:rsidRDefault="00133419" w:rsidP="00822777">
      <w:pPr>
        <w:numPr>
          <w:ilvl w:val="0"/>
          <w:numId w:val="61"/>
        </w:numPr>
        <w:shd w:val="clear" w:color="auto" w:fill="FFFFFF"/>
        <w:tabs>
          <w:tab w:val="left" w:pos="1276"/>
        </w:tabs>
        <w:suppressAutoHyphens/>
        <w:autoSpaceDE w:val="0"/>
        <w:spacing w:line="264" w:lineRule="auto"/>
        <w:ind w:left="1276" w:right="5"/>
        <w:rPr>
          <w:bCs/>
          <w:szCs w:val="24"/>
        </w:rPr>
      </w:pPr>
      <w:r w:rsidRPr="009F5F6A">
        <w:rPr>
          <w:bCs/>
          <w:szCs w:val="24"/>
        </w:rPr>
        <w:t xml:space="preserve">Протокол разногласий к проекту Договора по форме и в соответствии с инструкциями, приведенными в настоящей </w:t>
      </w:r>
      <w:r w:rsidRPr="009F5F6A">
        <w:rPr>
          <w:bCs/>
          <w:iCs/>
          <w:szCs w:val="24"/>
        </w:rPr>
        <w:t>Конкурсной документации</w:t>
      </w:r>
      <w:r w:rsidRPr="009F5F6A">
        <w:rPr>
          <w:bCs/>
          <w:szCs w:val="24"/>
        </w:rPr>
        <w:t xml:space="preserve"> (</w:t>
      </w:r>
      <w:r w:rsidRPr="009F5F6A">
        <w:rPr>
          <w:bCs/>
          <w:spacing w:val="-2"/>
          <w:szCs w:val="24"/>
        </w:rPr>
        <w:t>под</w:t>
      </w:r>
      <w:r w:rsidRPr="009F5F6A">
        <w:rPr>
          <w:bCs/>
          <w:szCs w:val="24"/>
        </w:rPr>
        <w:t xml:space="preserve">раздел </w:t>
      </w:r>
      <w:r w:rsidR="005A1486" w:rsidRPr="009F5F6A">
        <w:rPr>
          <w:bCs/>
          <w:szCs w:val="24"/>
        </w:rPr>
        <w:fldChar w:fldCharType="begin"/>
      </w:r>
      <w:r w:rsidRPr="009F5F6A">
        <w:rPr>
          <w:bCs/>
          <w:szCs w:val="24"/>
        </w:rPr>
        <w:instrText xml:space="preserve"> REF _Ref440361610 \r \h </w:instrText>
      </w:r>
      <w:r w:rsidR="006C5B45" w:rsidRPr="009F5F6A">
        <w:rPr>
          <w:bCs/>
          <w:szCs w:val="24"/>
        </w:rPr>
        <w:instrText xml:space="preserve"> \* MERGEFORMAT </w:instrText>
      </w:r>
      <w:r w:rsidR="005A1486" w:rsidRPr="009F5F6A">
        <w:rPr>
          <w:bCs/>
          <w:szCs w:val="24"/>
        </w:rPr>
      </w:r>
      <w:r w:rsidR="005A1486" w:rsidRPr="009F5F6A">
        <w:rPr>
          <w:bCs/>
          <w:szCs w:val="24"/>
        </w:rPr>
        <w:fldChar w:fldCharType="separate"/>
      </w:r>
      <w:r w:rsidR="0010016D" w:rsidRPr="009F5F6A">
        <w:rPr>
          <w:bCs/>
          <w:szCs w:val="24"/>
        </w:rPr>
        <w:t>5.6</w:t>
      </w:r>
      <w:r w:rsidR="005A1486" w:rsidRPr="009F5F6A">
        <w:rPr>
          <w:bCs/>
          <w:szCs w:val="24"/>
        </w:rPr>
        <w:fldChar w:fldCharType="end"/>
      </w:r>
      <w:r w:rsidRPr="009F5F6A">
        <w:rPr>
          <w:bCs/>
          <w:szCs w:val="24"/>
        </w:rPr>
        <w:t>);</w:t>
      </w:r>
    </w:p>
    <w:p w:rsidR="00133419" w:rsidRPr="009F5F6A" w:rsidRDefault="00133419" w:rsidP="00822777">
      <w:pPr>
        <w:numPr>
          <w:ilvl w:val="0"/>
          <w:numId w:val="61"/>
        </w:numPr>
        <w:shd w:val="clear" w:color="auto" w:fill="FFFFFF"/>
        <w:tabs>
          <w:tab w:val="left" w:pos="1276"/>
        </w:tabs>
        <w:suppressAutoHyphens/>
        <w:autoSpaceDE w:val="0"/>
        <w:spacing w:after="100" w:line="264" w:lineRule="auto"/>
        <w:ind w:left="1276"/>
        <w:rPr>
          <w:bCs/>
          <w:szCs w:val="24"/>
        </w:rPr>
      </w:pPr>
      <w:r w:rsidRPr="009F5F6A">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1013"/>
    <w:p w:rsidR="002509E6" w:rsidRPr="009F5F6A" w:rsidRDefault="009A6246" w:rsidP="00363FC9">
      <w:pPr>
        <w:pStyle w:val="Times12"/>
        <w:numPr>
          <w:ilvl w:val="3"/>
          <w:numId w:val="9"/>
        </w:numPr>
        <w:tabs>
          <w:tab w:val="left" w:pos="1276"/>
          <w:tab w:val="num" w:pos="1620"/>
        </w:tabs>
        <w:spacing w:after="120"/>
        <w:ind w:left="1276" w:hanging="360"/>
        <w:rPr>
          <w:szCs w:val="24"/>
        </w:rPr>
      </w:pPr>
      <w:r w:rsidRPr="009F5F6A">
        <w:rPr>
          <w:szCs w:val="24"/>
        </w:rPr>
        <w:t>Порядок размещения документов в составе Заявки с составлением описи всех документов с указанием томов и страниц:</w:t>
      </w:r>
    </w:p>
    <w:p w:rsidR="002509E6" w:rsidRPr="009F5F6A" w:rsidRDefault="00797B39" w:rsidP="00363FC9">
      <w:pPr>
        <w:pStyle w:val="Times12"/>
        <w:numPr>
          <w:ilvl w:val="0"/>
          <w:numId w:val="21"/>
        </w:numPr>
        <w:tabs>
          <w:tab w:val="left" w:pos="0"/>
          <w:tab w:val="left" w:pos="1276"/>
        </w:tabs>
        <w:spacing w:after="120"/>
        <w:ind w:left="1276"/>
        <w:rPr>
          <w:szCs w:val="24"/>
        </w:rPr>
      </w:pPr>
      <w:r w:rsidRPr="009F5F6A">
        <w:rPr>
          <w:bCs w:val="0"/>
          <w:szCs w:val="24"/>
        </w:rPr>
        <w:t>Письмо о подаче оферты (</w:t>
      </w:r>
      <w:r w:rsidRPr="009F5F6A">
        <w:rPr>
          <w:bCs w:val="0"/>
          <w:spacing w:val="-2"/>
          <w:szCs w:val="24"/>
        </w:rPr>
        <w:t>под</w:t>
      </w:r>
      <w:r w:rsidRPr="009F5F6A">
        <w:rPr>
          <w:bCs w:val="0"/>
          <w:szCs w:val="24"/>
        </w:rPr>
        <w:t xml:space="preserve">раздел </w:t>
      </w:r>
      <w:r w:rsidR="000A775A" w:rsidRPr="009F5F6A">
        <w:fldChar w:fldCharType="begin"/>
      </w:r>
      <w:r w:rsidR="000A775A" w:rsidRPr="009F5F6A">
        <w:instrText xml:space="preserve"> REF _Ref55336310 \r \h  \* MERGEFORMAT </w:instrText>
      </w:r>
      <w:r w:rsidR="000A775A" w:rsidRPr="009F5F6A">
        <w:fldChar w:fldCharType="separate"/>
      </w:r>
      <w:r w:rsidR="0010016D" w:rsidRPr="009F5F6A">
        <w:rPr>
          <w:bCs w:val="0"/>
          <w:szCs w:val="24"/>
        </w:rPr>
        <w:t>5.1</w:t>
      </w:r>
      <w:r w:rsidR="000A775A" w:rsidRPr="009F5F6A">
        <w:fldChar w:fldCharType="end"/>
      </w:r>
      <w:r w:rsidRPr="009F5F6A">
        <w:rPr>
          <w:bCs w:val="0"/>
          <w:szCs w:val="24"/>
        </w:rPr>
        <w:t>);</w:t>
      </w:r>
    </w:p>
    <w:p w:rsidR="009A6246" w:rsidRPr="009F5F6A" w:rsidRDefault="009A6246" w:rsidP="00363FC9">
      <w:pPr>
        <w:pStyle w:val="Times12"/>
        <w:numPr>
          <w:ilvl w:val="0"/>
          <w:numId w:val="21"/>
        </w:numPr>
        <w:tabs>
          <w:tab w:val="left" w:pos="0"/>
          <w:tab w:val="left" w:pos="1276"/>
        </w:tabs>
        <w:spacing w:after="120"/>
        <w:ind w:left="1276"/>
        <w:rPr>
          <w:szCs w:val="24"/>
        </w:rPr>
      </w:pPr>
      <w:r w:rsidRPr="009F5F6A">
        <w:t xml:space="preserve">Антикоррупционные обязательства (подраздел </w:t>
      </w:r>
      <w:r w:rsidR="000A775A" w:rsidRPr="009F5F6A">
        <w:fldChar w:fldCharType="begin"/>
      </w:r>
      <w:r w:rsidR="000A775A" w:rsidRPr="009F5F6A">
        <w:instrText xml:space="preserve"> REF _Ref440271964 \r \h  \* MERGEFORMAT </w:instrText>
      </w:r>
      <w:r w:rsidR="000A775A" w:rsidRPr="009F5F6A">
        <w:fldChar w:fldCharType="separate"/>
      </w:r>
      <w:r w:rsidR="0010016D" w:rsidRPr="009F5F6A">
        <w:t>5.1.3</w:t>
      </w:r>
      <w:r w:rsidR="000A775A" w:rsidRPr="009F5F6A">
        <w:fldChar w:fldCharType="end"/>
      </w:r>
      <w:r w:rsidRPr="009F5F6A">
        <w:t>);</w:t>
      </w:r>
    </w:p>
    <w:p w:rsidR="009A6246" w:rsidRPr="009F5F6A" w:rsidRDefault="009A6246" w:rsidP="00363FC9">
      <w:pPr>
        <w:pStyle w:val="Times12"/>
        <w:numPr>
          <w:ilvl w:val="0"/>
          <w:numId w:val="21"/>
        </w:numPr>
        <w:tabs>
          <w:tab w:val="left" w:pos="0"/>
          <w:tab w:val="left" w:pos="1276"/>
        </w:tabs>
        <w:spacing w:after="120"/>
        <w:ind w:left="1276"/>
        <w:rPr>
          <w:szCs w:val="24"/>
        </w:rPr>
      </w:pPr>
      <w:r w:rsidRPr="009F5F6A">
        <w:rPr>
          <w:szCs w:val="24"/>
        </w:rPr>
        <w:t>Докумен</w:t>
      </w:r>
      <w:proofErr w:type="gramStart"/>
      <w:r w:rsidRPr="009F5F6A">
        <w:rPr>
          <w:szCs w:val="24"/>
        </w:rPr>
        <w:t>т(</w:t>
      </w:r>
      <w:proofErr w:type="gramEnd"/>
      <w:r w:rsidRPr="009F5F6A">
        <w:rPr>
          <w:szCs w:val="24"/>
        </w:rPr>
        <w:t xml:space="preserve">ы) в соответствии с </w:t>
      </w:r>
      <w:proofErr w:type="spellStart"/>
      <w:r w:rsidRPr="009F5F6A">
        <w:rPr>
          <w:szCs w:val="24"/>
        </w:rPr>
        <w:t>пп</w:t>
      </w:r>
      <w:proofErr w:type="spellEnd"/>
      <w:r w:rsidRPr="009F5F6A">
        <w:rPr>
          <w:szCs w:val="24"/>
        </w:rPr>
        <w:t xml:space="preserve">. </w:t>
      </w:r>
      <w:r w:rsidR="000A775A" w:rsidRPr="009F5F6A">
        <w:fldChar w:fldCharType="begin"/>
      </w:r>
      <w:r w:rsidR="000A775A" w:rsidRPr="009F5F6A">
        <w:instrText xml:space="preserve"> REF _Ref461810189 \r \h  \* MERGEFORMAT </w:instrText>
      </w:r>
      <w:r w:rsidR="000A775A" w:rsidRPr="009F5F6A">
        <w:fldChar w:fldCharType="separate"/>
      </w:r>
      <w:r w:rsidR="0010016D" w:rsidRPr="009F5F6A">
        <w:rPr>
          <w:szCs w:val="24"/>
        </w:rPr>
        <w:t>б)</w:t>
      </w:r>
      <w:r w:rsidR="000A775A" w:rsidRPr="009F5F6A">
        <w:fldChar w:fldCharType="end"/>
      </w:r>
      <w:r w:rsidRPr="009F5F6A">
        <w:rPr>
          <w:szCs w:val="24"/>
        </w:rPr>
        <w:t xml:space="preserve"> п.</w:t>
      </w:r>
      <w:r w:rsidR="000A775A" w:rsidRPr="009F5F6A">
        <w:fldChar w:fldCharType="begin"/>
      </w:r>
      <w:r w:rsidR="000A775A" w:rsidRPr="009F5F6A">
        <w:instrText xml:space="preserve"> REF _Ref461810037 \r \h  \* MERGEFORMAT </w:instrText>
      </w:r>
      <w:r w:rsidR="000A775A" w:rsidRPr="009F5F6A">
        <w:fldChar w:fldCharType="separate"/>
      </w:r>
      <w:r w:rsidR="0010016D" w:rsidRPr="009F5F6A">
        <w:rPr>
          <w:szCs w:val="24"/>
        </w:rPr>
        <w:t>3.3.2.1</w:t>
      </w:r>
      <w:r w:rsidR="000A775A" w:rsidRPr="009F5F6A">
        <w:fldChar w:fldCharType="end"/>
      </w:r>
      <w:r w:rsidRPr="009F5F6A">
        <w:rPr>
          <w:szCs w:val="24"/>
        </w:rPr>
        <w:t>;</w:t>
      </w:r>
    </w:p>
    <w:p w:rsidR="009A6246" w:rsidRPr="009F5F6A" w:rsidRDefault="009A6246" w:rsidP="00363FC9">
      <w:pPr>
        <w:pStyle w:val="Times12"/>
        <w:numPr>
          <w:ilvl w:val="0"/>
          <w:numId w:val="21"/>
        </w:numPr>
        <w:tabs>
          <w:tab w:val="left" w:pos="0"/>
          <w:tab w:val="left" w:pos="1276"/>
        </w:tabs>
        <w:spacing w:after="120"/>
        <w:ind w:left="1276"/>
        <w:rPr>
          <w:szCs w:val="24"/>
        </w:rPr>
      </w:pPr>
      <w:r w:rsidRPr="009F5F6A">
        <w:rPr>
          <w:bCs w:val="0"/>
          <w:szCs w:val="24"/>
        </w:rPr>
        <w:t xml:space="preserve">Техническое предложение </w:t>
      </w:r>
      <w:r w:rsidRPr="009F5F6A">
        <w:rPr>
          <w:bCs w:val="0"/>
          <w:spacing w:val="-1"/>
          <w:szCs w:val="24"/>
        </w:rPr>
        <w:t>(</w:t>
      </w:r>
      <w:r w:rsidRPr="009F5F6A">
        <w:rPr>
          <w:bCs w:val="0"/>
          <w:spacing w:val="-2"/>
          <w:szCs w:val="24"/>
        </w:rPr>
        <w:t>под</w:t>
      </w:r>
      <w:r w:rsidRPr="009F5F6A">
        <w:rPr>
          <w:bCs w:val="0"/>
          <w:szCs w:val="24"/>
        </w:rPr>
        <w:t xml:space="preserve">раздел </w:t>
      </w:r>
      <w:r w:rsidR="000A775A" w:rsidRPr="009F5F6A">
        <w:fldChar w:fldCharType="begin"/>
      </w:r>
      <w:r w:rsidR="000A775A" w:rsidRPr="009F5F6A">
        <w:instrText xml:space="preserve"> REF _Ref440537086 \r \h  \* MERGEFORMAT </w:instrText>
      </w:r>
      <w:r w:rsidR="000A775A" w:rsidRPr="009F5F6A">
        <w:fldChar w:fldCharType="separate"/>
      </w:r>
      <w:r w:rsidR="0010016D" w:rsidRPr="009F5F6A">
        <w:rPr>
          <w:szCs w:val="24"/>
        </w:rPr>
        <w:t>5.3</w:t>
      </w:r>
      <w:r w:rsidR="000A775A" w:rsidRPr="009F5F6A">
        <w:fldChar w:fldCharType="end"/>
      </w:r>
      <w:r w:rsidRPr="009F5F6A">
        <w:rPr>
          <w:bCs w:val="0"/>
          <w:spacing w:val="-1"/>
          <w:szCs w:val="24"/>
        </w:rPr>
        <w:t xml:space="preserve">), </w:t>
      </w:r>
      <w:r w:rsidRPr="009F5F6A">
        <w:rPr>
          <w:bCs w:val="0"/>
          <w:szCs w:val="24"/>
        </w:rPr>
        <w:t>оформляются отдельным архивом «Техническое предложение Участника __________»;</w:t>
      </w:r>
    </w:p>
    <w:p w:rsidR="009A6246" w:rsidRPr="009F5F6A" w:rsidRDefault="000557B4" w:rsidP="00363FC9">
      <w:pPr>
        <w:pStyle w:val="Times12"/>
        <w:numPr>
          <w:ilvl w:val="0"/>
          <w:numId w:val="21"/>
        </w:numPr>
        <w:tabs>
          <w:tab w:val="left" w:pos="0"/>
          <w:tab w:val="left" w:pos="1276"/>
        </w:tabs>
        <w:spacing w:after="120"/>
        <w:ind w:left="1276"/>
        <w:rPr>
          <w:szCs w:val="24"/>
        </w:rPr>
      </w:pPr>
      <w:r w:rsidRPr="009F5F6A">
        <w:rPr>
          <w:bCs w:val="0"/>
          <w:szCs w:val="24"/>
        </w:rPr>
        <w:t>Сводная таблица стоимости работ (</w:t>
      </w:r>
      <w:r w:rsidRPr="009F5F6A">
        <w:rPr>
          <w:bCs w:val="0"/>
          <w:spacing w:val="-2"/>
          <w:szCs w:val="24"/>
        </w:rPr>
        <w:t>под</w:t>
      </w:r>
      <w:r w:rsidRPr="009F5F6A">
        <w:rPr>
          <w:bCs w:val="0"/>
          <w:szCs w:val="24"/>
        </w:rPr>
        <w:t xml:space="preserve">раздел </w:t>
      </w:r>
      <w:r w:rsidR="000A775A" w:rsidRPr="009F5F6A">
        <w:fldChar w:fldCharType="begin"/>
      </w:r>
      <w:r w:rsidR="000A775A" w:rsidRPr="009F5F6A">
        <w:instrText xml:space="preserve"> REF _Ref462067635 \r \h  \* MERGEFORMAT </w:instrText>
      </w:r>
      <w:r w:rsidR="000A775A" w:rsidRPr="009F5F6A">
        <w:fldChar w:fldCharType="separate"/>
      </w:r>
      <w:r w:rsidR="0010016D" w:rsidRPr="009F5F6A">
        <w:rPr>
          <w:bCs w:val="0"/>
          <w:szCs w:val="24"/>
        </w:rPr>
        <w:t>5.2</w:t>
      </w:r>
      <w:r w:rsidR="000A775A" w:rsidRPr="009F5F6A">
        <w:fldChar w:fldCharType="end"/>
      </w:r>
      <w:r w:rsidRPr="009F5F6A">
        <w:rPr>
          <w:bCs w:val="0"/>
          <w:szCs w:val="24"/>
        </w:rPr>
        <w:t>)</w:t>
      </w:r>
      <w:r w:rsidR="009A6246" w:rsidRPr="009F5F6A">
        <w:rPr>
          <w:bCs w:val="0"/>
          <w:szCs w:val="24"/>
        </w:rPr>
        <w:t>;</w:t>
      </w:r>
    </w:p>
    <w:p w:rsidR="009A6246" w:rsidRPr="009F5F6A" w:rsidRDefault="000557B4" w:rsidP="00363FC9">
      <w:pPr>
        <w:pStyle w:val="Times12"/>
        <w:numPr>
          <w:ilvl w:val="0"/>
          <w:numId w:val="21"/>
        </w:numPr>
        <w:tabs>
          <w:tab w:val="left" w:pos="0"/>
          <w:tab w:val="left" w:pos="1276"/>
        </w:tabs>
        <w:spacing w:after="120"/>
        <w:ind w:left="1276"/>
        <w:rPr>
          <w:szCs w:val="24"/>
        </w:rPr>
      </w:pPr>
      <w:r w:rsidRPr="009F5F6A">
        <w:rPr>
          <w:bCs w:val="0"/>
          <w:szCs w:val="24"/>
        </w:rPr>
        <w:t>График выполнения работ (</w:t>
      </w:r>
      <w:r w:rsidRPr="009F5F6A">
        <w:rPr>
          <w:bCs w:val="0"/>
          <w:spacing w:val="-2"/>
          <w:szCs w:val="24"/>
        </w:rPr>
        <w:t>под</w:t>
      </w:r>
      <w:r w:rsidRPr="009F5F6A">
        <w:rPr>
          <w:bCs w:val="0"/>
          <w:szCs w:val="24"/>
        </w:rPr>
        <w:t xml:space="preserve">раздел </w:t>
      </w:r>
      <w:r w:rsidR="000A775A" w:rsidRPr="009F5F6A">
        <w:fldChar w:fldCharType="begin"/>
      </w:r>
      <w:r w:rsidR="000A775A" w:rsidRPr="009F5F6A">
        <w:instrText xml:space="preserve"> REF _Ref462067657 \r \h  \* MERGEFORMAT </w:instrText>
      </w:r>
      <w:r w:rsidR="000A775A" w:rsidRPr="009F5F6A">
        <w:fldChar w:fldCharType="separate"/>
      </w:r>
      <w:r w:rsidR="0010016D" w:rsidRPr="009F5F6A">
        <w:rPr>
          <w:bCs w:val="0"/>
          <w:szCs w:val="24"/>
        </w:rPr>
        <w:t>5.4</w:t>
      </w:r>
      <w:r w:rsidR="000A775A" w:rsidRPr="009F5F6A">
        <w:fldChar w:fldCharType="end"/>
      </w:r>
      <w:r w:rsidRPr="009F5F6A">
        <w:rPr>
          <w:bCs w:val="0"/>
          <w:szCs w:val="24"/>
        </w:rPr>
        <w:t>)</w:t>
      </w:r>
      <w:r w:rsidR="009A6246" w:rsidRPr="009F5F6A">
        <w:rPr>
          <w:bCs w:val="0"/>
          <w:szCs w:val="24"/>
        </w:rPr>
        <w:t>;</w:t>
      </w:r>
    </w:p>
    <w:p w:rsidR="000557B4" w:rsidRPr="009F5F6A" w:rsidRDefault="000557B4" w:rsidP="00363FC9">
      <w:pPr>
        <w:pStyle w:val="Times12"/>
        <w:numPr>
          <w:ilvl w:val="0"/>
          <w:numId w:val="21"/>
        </w:numPr>
        <w:tabs>
          <w:tab w:val="left" w:pos="0"/>
          <w:tab w:val="left" w:pos="1276"/>
        </w:tabs>
        <w:spacing w:after="120"/>
        <w:ind w:left="1276"/>
        <w:rPr>
          <w:szCs w:val="24"/>
        </w:rPr>
      </w:pPr>
      <w:r w:rsidRPr="009F5F6A">
        <w:rPr>
          <w:bCs w:val="0"/>
          <w:szCs w:val="24"/>
        </w:rPr>
        <w:t>График оплаты выполнения работ (</w:t>
      </w:r>
      <w:r w:rsidRPr="009F5F6A">
        <w:rPr>
          <w:bCs w:val="0"/>
          <w:spacing w:val="-2"/>
          <w:szCs w:val="24"/>
        </w:rPr>
        <w:t>под</w:t>
      </w:r>
      <w:r w:rsidRPr="009F5F6A">
        <w:rPr>
          <w:bCs w:val="0"/>
          <w:szCs w:val="24"/>
        </w:rPr>
        <w:t xml:space="preserve">раздел </w:t>
      </w:r>
      <w:r w:rsidR="000A775A" w:rsidRPr="009F5F6A">
        <w:fldChar w:fldCharType="begin"/>
      </w:r>
      <w:r w:rsidR="000A775A" w:rsidRPr="009F5F6A">
        <w:instrText xml:space="preserve"> REF _Ref440361439 \r \h  \* MERGEFORMAT </w:instrText>
      </w:r>
      <w:r w:rsidR="000A775A" w:rsidRPr="009F5F6A">
        <w:fldChar w:fldCharType="separate"/>
      </w:r>
      <w:r w:rsidR="0010016D" w:rsidRPr="009F5F6A">
        <w:rPr>
          <w:bCs w:val="0"/>
          <w:szCs w:val="24"/>
        </w:rPr>
        <w:t>5.5</w:t>
      </w:r>
      <w:r w:rsidR="000A775A" w:rsidRPr="009F5F6A">
        <w:fldChar w:fldCharType="end"/>
      </w:r>
      <w:r w:rsidRPr="009F5F6A">
        <w:rPr>
          <w:bCs w:val="0"/>
          <w:szCs w:val="24"/>
        </w:rPr>
        <w:t>);</w:t>
      </w:r>
    </w:p>
    <w:p w:rsidR="009A6246" w:rsidRPr="009F5F6A" w:rsidRDefault="009A6246" w:rsidP="00363FC9">
      <w:pPr>
        <w:pStyle w:val="Times12"/>
        <w:numPr>
          <w:ilvl w:val="0"/>
          <w:numId w:val="21"/>
        </w:numPr>
        <w:tabs>
          <w:tab w:val="left" w:pos="0"/>
          <w:tab w:val="left" w:pos="1276"/>
        </w:tabs>
        <w:spacing w:after="120"/>
        <w:ind w:left="1276"/>
        <w:rPr>
          <w:szCs w:val="24"/>
        </w:rPr>
      </w:pPr>
      <w:r w:rsidRPr="009F5F6A">
        <w:rPr>
          <w:bCs w:val="0"/>
          <w:szCs w:val="24"/>
        </w:rPr>
        <w:t>Протокол разногласий к проекту Договора (</w:t>
      </w:r>
      <w:r w:rsidRPr="009F5F6A">
        <w:rPr>
          <w:bCs w:val="0"/>
          <w:spacing w:val="-2"/>
          <w:szCs w:val="24"/>
        </w:rPr>
        <w:t>под</w:t>
      </w:r>
      <w:r w:rsidRPr="009F5F6A">
        <w:rPr>
          <w:bCs w:val="0"/>
          <w:szCs w:val="24"/>
        </w:rPr>
        <w:t xml:space="preserve">раздел </w:t>
      </w:r>
      <w:r w:rsidR="000A775A" w:rsidRPr="009F5F6A">
        <w:fldChar w:fldCharType="begin"/>
      </w:r>
      <w:r w:rsidR="000A775A" w:rsidRPr="009F5F6A">
        <w:instrText xml:space="preserve"> REF _Ref440361610 \r \h  \* MERGEFORMAT </w:instrText>
      </w:r>
      <w:r w:rsidR="000A775A" w:rsidRPr="009F5F6A">
        <w:fldChar w:fldCharType="separate"/>
      </w:r>
      <w:r w:rsidR="0010016D" w:rsidRPr="009F5F6A">
        <w:rPr>
          <w:bCs w:val="0"/>
          <w:szCs w:val="24"/>
        </w:rPr>
        <w:t>5.6</w:t>
      </w:r>
      <w:r w:rsidR="000A775A" w:rsidRPr="009F5F6A">
        <w:fldChar w:fldCharType="end"/>
      </w:r>
      <w:r w:rsidRPr="009F5F6A">
        <w:rPr>
          <w:bCs w:val="0"/>
          <w:szCs w:val="24"/>
        </w:rPr>
        <w:t>);</w:t>
      </w:r>
    </w:p>
    <w:p w:rsidR="009A6246" w:rsidRPr="009F5F6A" w:rsidRDefault="009A6246" w:rsidP="00363FC9">
      <w:pPr>
        <w:pStyle w:val="Times12"/>
        <w:numPr>
          <w:ilvl w:val="0"/>
          <w:numId w:val="21"/>
        </w:numPr>
        <w:tabs>
          <w:tab w:val="left" w:pos="0"/>
          <w:tab w:val="left" w:pos="1276"/>
        </w:tabs>
        <w:spacing w:after="120"/>
        <w:ind w:left="1276"/>
        <w:rPr>
          <w:szCs w:val="24"/>
        </w:rPr>
      </w:pPr>
      <w:r w:rsidRPr="009F5F6A">
        <w:rPr>
          <w:bCs w:val="0"/>
          <w:szCs w:val="24"/>
        </w:rPr>
        <w:t>Анкета Участника Конкурса (</w:t>
      </w:r>
      <w:r w:rsidRPr="009F5F6A">
        <w:rPr>
          <w:bCs w:val="0"/>
          <w:spacing w:val="-2"/>
          <w:szCs w:val="24"/>
        </w:rPr>
        <w:t>под</w:t>
      </w:r>
      <w:r w:rsidRPr="009F5F6A">
        <w:rPr>
          <w:bCs w:val="0"/>
          <w:szCs w:val="24"/>
        </w:rPr>
        <w:t>раздел</w:t>
      </w:r>
      <w:r w:rsidR="001A5957" w:rsidRPr="009F5F6A">
        <w:rPr>
          <w:bCs w:val="0"/>
          <w:szCs w:val="24"/>
        </w:rPr>
        <w:t xml:space="preserve"> </w:t>
      </w:r>
      <w:r w:rsidR="000A775A" w:rsidRPr="009F5F6A">
        <w:fldChar w:fldCharType="begin"/>
      </w:r>
      <w:r w:rsidR="000A775A" w:rsidRPr="009F5F6A">
        <w:instrText xml:space="preserve"> REF _Ref461810318 \r \h  \* MERGEFORMAT </w:instrText>
      </w:r>
      <w:r w:rsidR="000A775A" w:rsidRPr="009F5F6A">
        <w:fldChar w:fldCharType="separate"/>
      </w:r>
      <w:r w:rsidR="0010016D" w:rsidRPr="009F5F6A">
        <w:rPr>
          <w:bCs w:val="0"/>
          <w:szCs w:val="24"/>
        </w:rPr>
        <w:t>5.7.1</w:t>
      </w:r>
      <w:r w:rsidR="000A775A" w:rsidRPr="009F5F6A">
        <w:fldChar w:fldCharType="end"/>
      </w:r>
      <w:r w:rsidRPr="009F5F6A">
        <w:rPr>
          <w:bCs w:val="0"/>
          <w:szCs w:val="24"/>
        </w:rPr>
        <w:t xml:space="preserve">) </w:t>
      </w:r>
      <w:r w:rsidRPr="009F5F6A">
        <w:rPr>
          <w:szCs w:val="24"/>
        </w:rPr>
        <w:t xml:space="preserve">с приложением </w:t>
      </w:r>
      <w:r w:rsidRPr="009F5F6A">
        <w:rPr>
          <w:bCs w:val="0"/>
          <w:szCs w:val="24"/>
        </w:rPr>
        <w:t xml:space="preserve">файла копии Анкеты Участника Конкурса, выполненного в формате MS </w:t>
      </w:r>
      <w:proofErr w:type="spellStart"/>
      <w:r w:rsidRPr="009F5F6A">
        <w:rPr>
          <w:bCs w:val="0"/>
          <w:szCs w:val="24"/>
        </w:rPr>
        <w:t>Word</w:t>
      </w:r>
      <w:proofErr w:type="spellEnd"/>
      <w:r w:rsidRPr="009F5F6A">
        <w:rPr>
          <w:szCs w:val="24"/>
        </w:rPr>
        <w:t>;</w:t>
      </w:r>
    </w:p>
    <w:p w:rsidR="009A6246" w:rsidRPr="009F5F6A" w:rsidRDefault="00131FA8" w:rsidP="00363FC9">
      <w:pPr>
        <w:pStyle w:val="Times12"/>
        <w:numPr>
          <w:ilvl w:val="0"/>
          <w:numId w:val="21"/>
        </w:numPr>
        <w:tabs>
          <w:tab w:val="left" w:pos="0"/>
          <w:tab w:val="left" w:pos="1276"/>
        </w:tabs>
        <w:spacing w:after="120"/>
        <w:ind w:left="1276"/>
        <w:rPr>
          <w:bCs w:val="0"/>
          <w:szCs w:val="24"/>
        </w:rPr>
      </w:pPr>
      <w:r w:rsidRPr="009F5F6A">
        <w:rPr>
          <w:szCs w:val="24"/>
        </w:rPr>
        <w:t xml:space="preserve">Выписка </w:t>
      </w:r>
      <w:r w:rsidRPr="009F5F6A">
        <w:t>из Единого реестра субъектов малого и среднего предпринимательства или Д</w:t>
      </w:r>
      <w:r w:rsidRPr="009F5F6A">
        <w:rPr>
          <w:szCs w:val="24"/>
        </w:rPr>
        <w:t>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9F5F6A">
        <w:rPr>
          <w:szCs w:val="24"/>
        </w:rPr>
        <w:t>й(</w:t>
      </w:r>
      <w:proofErr w:type="spellStart"/>
      <w:proofErr w:type="gramEnd"/>
      <w:r w:rsidRPr="009F5F6A">
        <w:rPr>
          <w:szCs w:val="24"/>
        </w:rPr>
        <w:t>ые</w:t>
      </w:r>
      <w:proofErr w:type="spellEnd"/>
      <w:r w:rsidRPr="009F5F6A">
        <w:rPr>
          <w:szCs w:val="24"/>
        </w:rPr>
        <w:t>) являет(ют)</w:t>
      </w:r>
      <w:proofErr w:type="spellStart"/>
      <w:r w:rsidRPr="009F5F6A">
        <w:rPr>
          <w:szCs w:val="24"/>
        </w:rPr>
        <w:t>ся</w:t>
      </w:r>
      <w:proofErr w:type="spellEnd"/>
      <w:r w:rsidRPr="009F5F6A">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rsidRPr="009F5F6A">
        <w:fldChar w:fldCharType="begin"/>
      </w:r>
      <w:r w:rsidR="000A775A" w:rsidRPr="009F5F6A">
        <w:instrText xml:space="preserve"> REF _Ref491176415 \r \h  \* MERGEFORMAT </w:instrText>
      </w:r>
      <w:r w:rsidR="000A775A" w:rsidRPr="009F5F6A">
        <w:fldChar w:fldCharType="separate"/>
      </w:r>
      <w:r w:rsidR="0010016D" w:rsidRPr="009F5F6A">
        <w:rPr>
          <w:szCs w:val="24"/>
        </w:rPr>
        <w:t>5.7.2</w:t>
      </w:r>
      <w:r w:rsidR="000A775A" w:rsidRPr="009F5F6A">
        <w:fldChar w:fldCharType="end"/>
      </w:r>
      <w:r w:rsidRPr="009F5F6A">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9F5F6A">
        <w:rPr>
          <w:szCs w:val="24"/>
        </w:rPr>
        <w:t>,</w:t>
      </w:r>
      <w:proofErr w:type="gramEnd"/>
      <w:r w:rsidRPr="009F5F6A">
        <w:rPr>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9F5F6A">
        <w:rPr>
          <w:bCs w:val="0"/>
          <w:szCs w:val="24"/>
        </w:rPr>
        <w:t>;</w:t>
      </w:r>
    </w:p>
    <w:p w:rsidR="009A6246" w:rsidRPr="009F5F6A" w:rsidRDefault="009A6246" w:rsidP="00363FC9">
      <w:pPr>
        <w:pStyle w:val="Times12"/>
        <w:numPr>
          <w:ilvl w:val="0"/>
          <w:numId w:val="21"/>
        </w:numPr>
        <w:tabs>
          <w:tab w:val="left" w:pos="0"/>
          <w:tab w:val="left" w:pos="1276"/>
        </w:tabs>
        <w:spacing w:after="120"/>
        <w:ind w:left="1276"/>
        <w:rPr>
          <w:szCs w:val="24"/>
        </w:rPr>
      </w:pPr>
      <w:r w:rsidRPr="009F5F6A">
        <w:rPr>
          <w:bCs w:val="0"/>
          <w:szCs w:val="24"/>
        </w:rPr>
        <w:t>Документы, подтверждающие соответствие требованиям, предъявляемым к Участнику (подраздел</w:t>
      </w:r>
      <w:r w:rsidR="001A5957" w:rsidRPr="009F5F6A">
        <w:rPr>
          <w:bCs w:val="0"/>
          <w:szCs w:val="24"/>
        </w:rPr>
        <w:t xml:space="preserve"> </w:t>
      </w:r>
      <w:r w:rsidR="000A775A" w:rsidRPr="009F5F6A">
        <w:fldChar w:fldCharType="begin"/>
      </w:r>
      <w:r w:rsidR="000A775A" w:rsidRPr="009F5F6A">
        <w:instrText xml:space="preserve"> REF _Ref461810037 \r \h  \* MERGEFORMAT </w:instrText>
      </w:r>
      <w:r w:rsidR="000A775A" w:rsidRPr="009F5F6A">
        <w:fldChar w:fldCharType="separate"/>
      </w:r>
      <w:r w:rsidR="0010016D" w:rsidRPr="009F5F6A">
        <w:rPr>
          <w:bCs w:val="0"/>
          <w:szCs w:val="24"/>
        </w:rPr>
        <w:t>3.3.2.1</w:t>
      </w:r>
      <w:r w:rsidR="000A775A" w:rsidRPr="009F5F6A">
        <w:fldChar w:fldCharType="end"/>
      </w:r>
      <w:r w:rsidRPr="009F5F6A">
        <w:rPr>
          <w:bCs w:val="0"/>
          <w:szCs w:val="24"/>
        </w:rPr>
        <w:t xml:space="preserve">, за исключением документов, указанных в </w:t>
      </w:r>
      <w:proofErr w:type="spellStart"/>
      <w:r w:rsidRPr="009F5F6A">
        <w:rPr>
          <w:szCs w:val="24"/>
        </w:rPr>
        <w:t>пп</w:t>
      </w:r>
      <w:proofErr w:type="spellEnd"/>
      <w:r w:rsidRPr="009F5F6A">
        <w:rPr>
          <w:szCs w:val="24"/>
        </w:rPr>
        <w:t>.</w:t>
      </w:r>
      <w:r w:rsidR="001A5957" w:rsidRPr="009F5F6A">
        <w:rPr>
          <w:szCs w:val="24"/>
        </w:rPr>
        <w:t xml:space="preserve"> </w:t>
      </w:r>
      <w:r w:rsidR="000A775A" w:rsidRPr="009F5F6A">
        <w:fldChar w:fldCharType="begin"/>
      </w:r>
      <w:r w:rsidR="000A775A" w:rsidRPr="009F5F6A">
        <w:instrText xml:space="preserve"> REF _Ref461810189 \r \h  \* MERGEFORMAT </w:instrText>
      </w:r>
      <w:r w:rsidR="000A775A" w:rsidRPr="009F5F6A">
        <w:fldChar w:fldCharType="separate"/>
      </w:r>
      <w:r w:rsidR="0010016D" w:rsidRPr="009F5F6A">
        <w:rPr>
          <w:szCs w:val="24"/>
        </w:rPr>
        <w:t>б)</w:t>
      </w:r>
      <w:r w:rsidR="000A775A" w:rsidRPr="009F5F6A">
        <w:fldChar w:fldCharType="end"/>
      </w:r>
      <w:r w:rsidRPr="009F5F6A">
        <w:rPr>
          <w:szCs w:val="24"/>
        </w:rPr>
        <w:t xml:space="preserve">, </w:t>
      </w:r>
      <w:r w:rsidR="000A775A" w:rsidRPr="009F5F6A">
        <w:fldChar w:fldCharType="begin"/>
      </w:r>
      <w:r w:rsidR="000A775A" w:rsidRPr="009F5F6A">
        <w:instrText xml:space="preserve"> REF _Ref440372326 \r \h  \* MERGEFORMAT </w:instrText>
      </w:r>
      <w:r w:rsidR="000A775A" w:rsidRPr="009F5F6A">
        <w:fldChar w:fldCharType="separate"/>
      </w:r>
      <w:r w:rsidR="0010016D" w:rsidRPr="009F5F6A">
        <w:t>д)</w:t>
      </w:r>
      <w:r w:rsidR="000A775A" w:rsidRPr="009F5F6A">
        <w:fldChar w:fldCharType="end"/>
      </w:r>
      <w:r w:rsidRPr="009F5F6A">
        <w:rPr>
          <w:szCs w:val="24"/>
        </w:rPr>
        <w:t xml:space="preserve">, </w:t>
      </w:r>
      <w:r w:rsidR="005A1486" w:rsidRPr="009F5F6A">
        <w:fldChar w:fldCharType="begin"/>
      </w:r>
      <w:r w:rsidR="004E62DD" w:rsidRPr="009F5F6A">
        <w:instrText xml:space="preserve"> REF _Ref440371812 \r \h  \* MERGEFORMAT </w:instrText>
      </w:r>
      <w:r w:rsidR="005A1486" w:rsidRPr="009F5F6A">
        <w:fldChar w:fldCharType="separate"/>
      </w:r>
      <w:r w:rsidR="0010016D" w:rsidRPr="009F5F6A">
        <w:rPr>
          <w:szCs w:val="24"/>
        </w:rPr>
        <w:t>м)</w:t>
      </w:r>
      <w:r w:rsidR="005A1486" w:rsidRPr="009F5F6A">
        <w:fldChar w:fldCharType="end"/>
      </w:r>
      <w:r w:rsidRPr="009F5F6A">
        <w:rPr>
          <w:szCs w:val="24"/>
        </w:rPr>
        <w:t xml:space="preserve">, </w:t>
      </w:r>
      <w:r w:rsidR="005A1486" w:rsidRPr="009F5F6A">
        <w:fldChar w:fldCharType="begin"/>
      </w:r>
      <w:r w:rsidR="00981958" w:rsidRPr="009F5F6A">
        <w:rPr>
          <w:szCs w:val="24"/>
        </w:rPr>
        <w:instrText xml:space="preserve"> REF _Ref496256352 \r \h </w:instrText>
      </w:r>
      <w:r w:rsidR="006C5B45" w:rsidRPr="009F5F6A">
        <w:instrText xml:space="preserve"> \* MERGEFORMAT </w:instrText>
      </w:r>
      <w:r w:rsidR="005A1486" w:rsidRPr="009F5F6A">
        <w:fldChar w:fldCharType="separate"/>
      </w:r>
      <w:r w:rsidR="0010016D" w:rsidRPr="009F5F6A">
        <w:rPr>
          <w:szCs w:val="24"/>
        </w:rPr>
        <w:t>н)</w:t>
      </w:r>
      <w:r w:rsidR="005A1486" w:rsidRPr="009F5F6A">
        <w:fldChar w:fldCharType="end"/>
      </w:r>
      <w:r w:rsidRPr="009F5F6A">
        <w:rPr>
          <w:szCs w:val="24"/>
        </w:rPr>
        <w:t xml:space="preserve">, </w:t>
      </w:r>
      <w:r w:rsidR="005A1486" w:rsidRPr="009F5F6A">
        <w:fldChar w:fldCharType="begin"/>
      </w:r>
      <w:r w:rsidR="004E62DD" w:rsidRPr="009F5F6A">
        <w:instrText xml:space="preserve"> REF _Ref441574561 \r \h  \* MERGEFORMAT </w:instrText>
      </w:r>
      <w:r w:rsidR="005A1486" w:rsidRPr="009F5F6A">
        <w:fldChar w:fldCharType="separate"/>
      </w:r>
      <w:r w:rsidR="0010016D" w:rsidRPr="009F5F6A">
        <w:rPr>
          <w:szCs w:val="24"/>
        </w:rPr>
        <w:t>ф)</w:t>
      </w:r>
      <w:r w:rsidR="005A1486" w:rsidRPr="009F5F6A">
        <w:fldChar w:fldCharType="end"/>
      </w:r>
      <w:r w:rsidRPr="009F5F6A">
        <w:rPr>
          <w:szCs w:val="24"/>
        </w:rPr>
        <w:t xml:space="preserve"> п. </w:t>
      </w:r>
      <w:r w:rsidR="000A775A" w:rsidRPr="009F5F6A">
        <w:fldChar w:fldCharType="begin"/>
      </w:r>
      <w:r w:rsidR="000A775A" w:rsidRPr="009F5F6A">
        <w:instrText xml:space="preserve"> REF _Ref461810037 \r \h  \* MERGEFORMAT </w:instrText>
      </w:r>
      <w:r w:rsidR="000A775A" w:rsidRPr="009F5F6A">
        <w:fldChar w:fldCharType="separate"/>
      </w:r>
      <w:r w:rsidR="0010016D" w:rsidRPr="009F5F6A">
        <w:rPr>
          <w:szCs w:val="24"/>
        </w:rPr>
        <w:t>3.3.2.1</w:t>
      </w:r>
      <w:r w:rsidR="000A775A" w:rsidRPr="009F5F6A">
        <w:fldChar w:fldCharType="end"/>
      </w:r>
      <w:r w:rsidRPr="009F5F6A">
        <w:rPr>
          <w:bCs w:val="0"/>
          <w:szCs w:val="24"/>
        </w:rPr>
        <w:t>);</w:t>
      </w:r>
    </w:p>
    <w:p w:rsidR="000557B4" w:rsidRPr="009F5F6A" w:rsidRDefault="000557B4" w:rsidP="00363FC9">
      <w:pPr>
        <w:pStyle w:val="Times12"/>
        <w:numPr>
          <w:ilvl w:val="0"/>
          <w:numId w:val="21"/>
        </w:numPr>
        <w:tabs>
          <w:tab w:val="left" w:pos="540"/>
        </w:tabs>
        <w:spacing w:after="120"/>
        <w:ind w:left="0" w:firstLine="851"/>
        <w:rPr>
          <w:szCs w:val="24"/>
        </w:rPr>
      </w:pPr>
      <w:r w:rsidRPr="009F5F6A">
        <w:rPr>
          <w:bCs w:val="0"/>
          <w:szCs w:val="24"/>
        </w:rPr>
        <w:t>Если Заявка подается Участником с привлечением субподрядчиков</w:t>
      </w:r>
      <w:r w:rsidR="005F207D" w:rsidRPr="009F5F6A">
        <w:rPr>
          <w:bCs w:val="0"/>
          <w:szCs w:val="24"/>
        </w:rPr>
        <w:t>,</w:t>
      </w:r>
      <w:r w:rsidRPr="009F5F6A">
        <w:rPr>
          <w:bCs w:val="0"/>
          <w:szCs w:val="24"/>
        </w:rPr>
        <w:t xml:space="preserve"> </w:t>
      </w:r>
      <w:r w:rsidR="005F207D" w:rsidRPr="009F5F6A">
        <w:rPr>
          <w:bCs w:val="0"/>
          <w:szCs w:val="24"/>
        </w:rPr>
        <w:t xml:space="preserve">то дополнительно в состав Заявки включаются документы, указанные в подразделе </w:t>
      </w:r>
      <w:r w:rsidR="000A775A" w:rsidRPr="009F5F6A">
        <w:fldChar w:fldCharType="begin"/>
      </w:r>
      <w:r w:rsidR="000A775A" w:rsidRPr="009F5F6A">
        <w:instrText xml:space="preserve"> REF _Ref306143446 \r \h  \* MERGEFORMAT </w:instrText>
      </w:r>
      <w:r w:rsidR="000A775A" w:rsidRPr="009F5F6A">
        <w:fldChar w:fldCharType="separate"/>
      </w:r>
      <w:r w:rsidR="0010016D" w:rsidRPr="009F5F6A">
        <w:rPr>
          <w:bCs w:val="0"/>
          <w:szCs w:val="24"/>
        </w:rPr>
        <w:t>3.3.3.3</w:t>
      </w:r>
      <w:r w:rsidR="000A775A" w:rsidRPr="009F5F6A">
        <w:fldChar w:fldCharType="end"/>
      </w:r>
      <w:r w:rsidR="005F207D" w:rsidRPr="009F5F6A">
        <w:t xml:space="preserve">. </w:t>
      </w:r>
      <w:r w:rsidR="005F207D" w:rsidRPr="009F5F6A">
        <w:rPr>
          <w:bCs w:val="0"/>
          <w:szCs w:val="24"/>
        </w:rPr>
        <w:lastRenderedPageBreak/>
        <w:t>Документы для каждого субподрядчика готовятся с оформлением отдельного архива «Документы субподрядчика _________________»;</w:t>
      </w:r>
    </w:p>
    <w:p w:rsidR="000557B4" w:rsidRPr="009F5F6A" w:rsidRDefault="005F207D" w:rsidP="00363FC9">
      <w:pPr>
        <w:pStyle w:val="Times12"/>
        <w:numPr>
          <w:ilvl w:val="0"/>
          <w:numId w:val="21"/>
        </w:numPr>
        <w:tabs>
          <w:tab w:val="left" w:pos="0"/>
        </w:tabs>
        <w:spacing w:after="120"/>
        <w:ind w:left="0" w:firstLine="851"/>
        <w:rPr>
          <w:szCs w:val="24"/>
        </w:rPr>
      </w:pPr>
      <w:r w:rsidRPr="009F5F6A">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A775A" w:rsidRPr="009F5F6A">
        <w:fldChar w:fldCharType="begin"/>
      </w:r>
      <w:r w:rsidR="000A775A" w:rsidRPr="009F5F6A">
        <w:instrText xml:space="preserve"> REF _Ref461810949 \r \h  \* MERGEFORMAT </w:instrText>
      </w:r>
      <w:r w:rsidR="000A775A" w:rsidRPr="009F5F6A">
        <w:fldChar w:fldCharType="separate"/>
      </w:r>
      <w:r w:rsidR="0010016D" w:rsidRPr="009F5F6A">
        <w:rPr>
          <w:bCs w:val="0"/>
          <w:szCs w:val="24"/>
        </w:rPr>
        <w:t>3.3.4.7</w:t>
      </w:r>
      <w:r w:rsidR="000A775A" w:rsidRPr="009F5F6A">
        <w:fldChar w:fldCharType="end"/>
      </w:r>
      <w:r w:rsidRPr="009F5F6A">
        <w:t>.</w:t>
      </w:r>
      <w:r w:rsidRPr="009F5F6A">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9F5F6A">
        <w:rPr>
          <w:bCs w:val="0"/>
          <w:szCs w:val="24"/>
        </w:rPr>
        <w:t>;</w:t>
      </w:r>
    </w:p>
    <w:p w:rsidR="00C00B65" w:rsidRPr="009F5F6A" w:rsidRDefault="00C00B65" w:rsidP="00363FC9">
      <w:pPr>
        <w:pStyle w:val="Times12"/>
        <w:numPr>
          <w:ilvl w:val="0"/>
          <w:numId w:val="21"/>
        </w:numPr>
        <w:tabs>
          <w:tab w:val="left" w:pos="540"/>
        </w:tabs>
        <w:spacing w:after="120"/>
        <w:ind w:left="0" w:firstLine="851"/>
        <w:rPr>
          <w:szCs w:val="24"/>
        </w:rPr>
      </w:pPr>
      <w:bookmarkStart w:id="1014" w:name="_Ref306004660"/>
      <w:proofErr w:type="gramStart"/>
      <w:r w:rsidRPr="009F5F6A">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9F5F6A">
        <w:fldChar w:fldCharType="begin"/>
      </w:r>
      <w:r w:rsidR="000A775A" w:rsidRPr="009F5F6A">
        <w:instrText xml:space="preserve"> REF _Ref442263553 \r \h  \* MERGEFORMAT </w:instrText>
      </w:r>
      <w:r w:rsidR="000A775A" w:rsidRPr="009F5F6A">
        <w:fldChar w:fldCharType="separate"/>
      </w:r>
      <w:r w:rsidR="0010016D" w:rsidRPr="009F5F6A">
        <w:rPr>
          <w:szCs w:val="24"/>
        </w:rPr>
        <w:t>3.4.8.2</w:t>
      </w:r>
      <w:r w:rsidR="000A775A" w:rsidRPr="009F5F6A">
        <w:fldChar w:fldCharType="end"/>
      </w:r>
      <w:r w:rsidRPr="009F5F6A">
        <w:rPr>
          <w:szCs w:val="24"/>
        </w:rPr>
        <w:t>).</w:t>
      </w:r>
      <w:proofErr w:type="gramEnd"/>
    </w:p>
    <w:p w:rsidR="00DE75C2" w:rsidRPr="009F5F6A" w:rsidRDefault="00DB69FD" w:rsidP="00363FC9">
      <w:pPr>
        <w:pStyle w:val="Times12"/>
        <w:numPr>
          <w:ilvl w:val="3"/>
          <w:numId w:val="9"/>
        </w:numPr>
        <w:spacing w:after="120"/>
        <w:ind w:left="0" w:firstLine="540"/>
        <w:rPr>
          <w:szCs w:val="24"/>
        </w:rPr>
      </w:pPr>
      <w:r w:rsidRPr="009F5F6A">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1014"/>
    </w:p>
    <w:p w:rsidR="00DB69FD" w:rsidRPr="009F5F6A" w:rsidRDefault="00DB69FD" w:rsidP="00363FC9">
      <w:pPr>
        <w:pStyle w:val="Times12"/>
        <w:numPr>
          <w:ilvl w:val="3"/>
          <w:numId w:val="9"/>
        </w:numPr>
        <w:spacing w:after="120"/>
        <w:ind w:left="0" w:firstLine="540"/>
        <w:rPr>
          <w:szCs w:val="24"/>
        </w:rPr>
      </w:pPr>
      <w:proofErr w:type="gramStart"/>
      <w:r w:rsidRPr="009F5F6A">
        <w:rPr>
          <w:bCs w:val="0"/>
          <w:szCs w:val="24"/>
        </w:rPr>
        <w:t xml:space="preserve">Все формы, указанные в разделе </w:t>
      </w:r>
      <w:r w:rsidR="000A775A" w:rsidRPr="009F5F6A">
        <w:fldChar w:fldCharType="begin"/>
      </w:r>
      <w:r w:rsidR="000A775A" w:rsidRPr="009F5F6A">
        <w:instrText xml:space="preserve"> REF _Ref440270602 \r \h  \* MERGEFORMAT </w:instrText>
      </w:r>
      <w:r w:rsidR="000A775A" w:rsidRPr="009F5F6A">
        <w:fldChar w:fldCharType="separate"/>
      </w:r>
      <w:r w:rsidR="0010016D" w:rsidRPr="009F5F6A">
        <w:t>5</w:t>
      </w:r>
      <w:r w:rsidR="000A775A" w:rsidRPr="009F5F6A">
        <w:fldChar w:fldCharType="end"/>
      </w:r>
      <w:r w:rsidRPr="009F5F6A">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roofErr w:type="gramEnd"/>
    </w:p>
    <w:p w:rsidR="006A22DC" w:rsidRPr="009F5F6A" w:rsidRDefault="00DB69FD" w:rsidP="00363FC9">
      <w:pPr>
        <w:pStyle w:val="Times12"/>
        <w:numPr>
          <w:ilvl w:val="3"/>
          <w:numId w:val="9"/>
        </w:numPr>
        <w:spacing w:after="120"/>
        <w:ind w:left="0" w:firstLine="540"/>
        <w:rPr>
          <w:szCs w:val="24"/>
        </w:rPr>
      </w:pPr>
      <w:proofErr w:type="gramStart"/>
      <w:r w:rsidRPr="009F5F6A">
        <w:rPr>
          <w:szCs w:val="24"/>
        </w:rPr>
        <w:t>Заявка</w:t>
      </w:r>
      <w:r w:rsidR="006A22DC" w:rsidRPr="009F5F6A">
        <w:rPr>
          <w:szCs w:val="24"/>
        </w:rPr>
        <w:t xml:space="preserve"> должна быть подготовлена в электронной форме с использованием функционала ЭТП (</w:t>
      </w:r>
      <w:r w:rsidR="002B4CB8" w:rsidRPr="009F5F6A">
        <w:rPr>
          <w:szCs w:val="24"/>
        </w:rPr>
        <w:t xml:space="preserve">п. </w:t>
      </w:r>
      <w:r w:rsidR="000A775A" w:rsidRPr="009F5F6A">
        <w:fldChar w:fldCharType="begin"/>
      </w:r>
      <w:r w:rsidR="000A775A" w:rsidRPr="009F5F6A">
        <w:instrText xml:space="preserve"> REF _Ref303693687 \r \h  \* MERGEFORMAT </w:instrText>
      </w:r>
      <w:r w:rsidR="000A775A" w:rsidRPr="009F5F6A">
        <w:fldChar w:fldCharType="separate"/>
      </w:r>
      <w:r w:rsidR="0010016D" w:rsidRPr="009F5F6A">
        <w:rPr>
          <w:szCs w:val="24"/>
        </w:rPr>
        <w:t>3.4.2</w:t>
      </w:r>
      <w:r w:rsidR="000A775A" w:rsidRPr="009F5F6A">
        <w:fldChar w:fldCharType="end"/>
      </w:r>
      <w:r w:rsidR="006A22DC" w:rsidRPr="009F5F6A">
        <w:rPr>
          <w:szCs w:val="24"/>
        </w:rPr>
        <w:t>)</w:t>
      </w:r>
      <w:r w:rsidR="006265DC" w:rsidRPr="009F5F6A">
        <w:rPr>
          <w:szCs w:val="24"/>
        </w:rPr>
        <w:t xml:space="preserve">, </w:t>
      </w:r>
      <w:r w:rsidR="00C00B65" w:rsidRPr="009F5F6A">
        <w:rPr>
          <w:bCs w:val="0"/>
          <w:szCs w:val="24"/>
        </w:rPr>
        <w:t xml:space="preserve">за исключением </w:t>
      </w:r>
      <w:r w:rsidR="009A3198" w:rsidRPr="009F5F6A">
        <w:rPr>
          <w:bCs w:val="0"/>
          <w:szCs w:val="24"/>
        </w:rPr>
        <w:t>Банковской гарантии</w:t>
      </w:r>
      <w:r w:rsidR="00C00B65" w:rsidRPr="009F5F6A">
        <w:rPr>
          <w:bCs w:val="0"/>
          <w:szCs w:val="24"/>
        </w:rPr>
        <w:t xml:space="preserve"> (подраздел</w:t>
      </w:r>
      <w:r w:rsidR="00CD7AAC" w:rsidRPr="009F5F6A">
        <w:rPr>
          <w:bCs w:val="0"/>
          <w:szCs w:val="24"/>
        </w:rPr>
        <w:t xml:space="preserve"> </w:t>
      </w:r>
      <w:r w:rsidR="00CD7AAC" w:rsidRPr="009F5F6A">
        <w:rPr>
          <w:bCs w:val="0"/>
          <w:szCs w:val="24"/>
        </w:rPr>
        <w:fldChar w:fldCharType="begin"/>
      </w:r>
      <w:r w:rsidR="00CD7AAC" w:rsidRPr="009F5F6A">
        <w:rPr>
          <w:bCs w:val="0"/>
          <w:szCs w:val="24"/>
        </w:rPr>
        <w:instrText xml:space="preserve"> REF _Ref461801664 \r \h </w:instrText>
      </w:r>
      <w:r w:rsidR="006C5B45" w:rsidRPr="009F5F6A">
        <w:rPr>
          <w:bCs w:val="0"/>
          <w:szCs w:val="24"/>
        </w:rPr>
        <w:instrText xml:space="preserve"> \* MERGEFORMAT </w:instrText>
      </w:r>
      <w:r w:rsidR="00CD7AAC" w:rsidRPr="009F5F6A">
        <w:rPr>
          <w:bCs w:val="0"/>
          <w:szCs w:val="24"/>
        </w:rPr>
      </w:r>
      <w:r w:rsidR="00CD7AAC" w:rsidRPr="009F5F6A">
        <w:rPr>
          <w:bCs w:val="0"/>
          <w:szCs w:val="24"/>
        </w:rPr>
        <w:fldChar w:fldCharType="separate"/>
      </w:r>
      <w:r w:rsidR="0010016D" w:rsidRPr="009F5F6A">
        <w:rPr>
          <w:bCs w:val="0"/>
          <w:szCs w:val="24"/>
        </w:rPr>
        <w:t>5.14</w:t>
      </w:r>
      <w:r w:rsidR="00CD7AAC" w:rsidRPr="009F5F6A">
        <w:rPr>
          <w:bCs w:val="0"/>
          <w:szCs w:val="24"/>
        </w:rPr>
        <w:fldChar w:fldCharType="end"/>
      </w:r>
      <w:r w:rsidR="00C00B65" w:rsidRPr="009F5F6A">
        <w:rPr>
          <w:bCs w:val="0"/>
          <w:szCs w:val="24"/>
        </w:rPr>
        <w:t xml:space="preserve">) и </w:t>
      </w:r>
      <w:r w:rsidR="00C00B65" w:rsidRPr="009F5F6A">
        <w:rPr>
          <w:szCs w:val="24"/>
        </w:rPr>
        <w:t xml:space="preserve">Расписки сдачи-приемки </w:t>
      </w:r>
      <w:r w:rsidR="009A3198" w:rsidRPr="009F5F6A">
        <w:rPr>
          <w:bCs w:val="0"/>
          <w:szCs w:val="24"/>
        </w:rPr>
        <w:t>Банковской гарантии</w:t>
      </w:r>
      <w:r w:rsidR="00C00B65" w:rsidRPr="009F5F6A">
        <w:rPr>
          <w:szCs w:val="24"/>
        </w:rPr>
        <w:t xml:space="preserve"> (подраздел </w:t>
      </w:r>
      <w:r w:rsidR="000A775A" w:rsidRPr="009F5F6A">
        <w:fldChar w:fldCharType="begin"/>
      </w:r>
      <w:r w:rsidR="000A775A" w:rsidRPr="009F5F6A">
        <w:instrText xml:space="preserve"> REF _Ref462067305 \r \h  \* MERGEFORMAT </w:instrText>
      </w:r>
      <w:r w:rsidR="000A775A" w:rsidRPr="009F5F6A">
        <w:fldChar w:fldCharType="separate"/>
      </w:r>
      <w:r w:rsidR="0010016D" w:rsidRPr="009F5F6A">
        <w:rPr>
          <w:szCs w:val="24"/>
        </w:rPr>
        <w:t>5.15</w:t>
      </w:r>
      <w:r w:rsidR="000A775A" w:rsidRPr="009F5F6A">
        <w:fldChar w:fldCharType="end"/>
      </w:r>
      <w:r w:rsidR="00C00B65" w:rsidRPr="009F5F6A">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sidRPr="009F5F6A">
        <w:rPr>
          <w:bCs w:val="0"/>
          <w:szCs w:val="24"/>
        </w:rPr>
        <w:t>Банковской гарантии</w:t>
      </w:r>
      <w:r w:rsidR="007D6553" w:rsidRPr="009F5F6A">
        <w:rPr>
          <w:bCs w:val="0"/>
          <w:szCs w:val="24"/>
        </w:rPr>
        <w:t>, Соглашение о неустойке (подраздел</w:t>
      </w:r>
      <w:r w:rsidR="007D6553" w:rsidRPr="009F5F6A">
        <w:t xml:space="preserve"> </w:t>
      </w:r>
      <w:r w:rsidR="007D6553" w:rsidRPr="009F5F6A">
        <w:fldChar w:fldCharType="begin"/>
      </w:r>
      <w:r w:rsidR="007D6553" w:rsidRPr="009F5F6A">
        <w:instrText xml:space="preserve"> REF _Ref440272256 \r \h </w:instrText>
      </w:r>
      <w:r w:rsidR="009F5F6A">
        <w:instrText xml:space="preserve"> \* MERGEFORMAT </w:instrText>
      </w:r>
      <w:r w:rsidR="007D6553" w:rsidRPr="009F5F6A">
        <w:fldChar w:fldCharType="separate"/>
      </w:r>
      <w:r w:rsidR="0010016D" w:rsidRPr="009F5F6A">
        <w:t>5.19</w:t>
      </w:r>
      <w:r w:rsidR="007D6553" w:rsidRPr="009F5F6A">
        <w:fldChar w:fldCharType="end"/>
      </w:r>
      <w:r w:rsidR="007D6553" w:rsidRPr="009F5F6A">
        <w:rPr>
          <w:bCs w:val="0"/>
          <w:szCs w:val="24"/>
        </w:rPr>
        <w:t xml:space="preserve">) и </w:t>
      </w:r>
      <w:r w:rsidR="007D6553" w:rsidRPr="009F5F6A">
        <w:rPr>
          <w:szCs w:val="24"/>
        </w:rPr>
        <w:t xml:space="preserve">Расписки сдачи-приемки соглашения о неустойке (подраздел </w:t>
      </w:r>
      <w:r w:rsidR="007D6553" w:rsidRPr="009F5F6A">
        <w:rPr>
          <w:szCs w:val="24"/>
        </w:rPr>
        <w:fldChar w:fldCharType="begin"/>
      </w:r>
      <w:r w:rsidR="007D6553" w:rsidRPr="009F5F6A">
        <w:rPr>
          <w:szCs w:val="24"/>
        </w:rPr>
        <w:instrText xml:space="preserve"> REF _Ref515538888 \r \h </w:instrText>
      </w:r>
      <w:r w:rsidR="009F5F6A">
        <w:rPr>
          <w:szCs w:val="24"/>
        </w:rPr>
        <w:instrText xml:space="preserve"> \* MERGEFORMAT </w:instrText>
      </w:r>
      <w:r w:rsidR="007D6553" w:rsidRPr="009F5F6A">
        <w:rPr>
          <w:szCs w:val="24"/>
        </w:rPr>
      </w:r>
      <w:r w:rsidR="007D6553" w:rsidRPr="009F5F6A">
        <w:rPr>
          <w:szCs w:val="24"/>
        </w:rPr>
        <w:fldChar w:fldCharType="separate"/>
      </w:r>
      <w:r w:rsidR="0010016D" w:rsidRPr="009F5F6A">
        <w:rPr>
          <w:szCs w:val="24"/>
        </w:rPr>
        <w:t>5.20</w:t>
      </w:r>
      <w:proofErr w:type="gramEnd"/>
      <w:r w:rsidR="007D6553" w:rsidRPr="009F5F6A">
        <w:rPr>
          <w:szCs w:val="24"/>
        </w:rPr>
        <w:fldChar w:fldCharType="end"/>
      </w:r>
      <w:r w:rsidR="007D6553" w:rsidRPr="009F5F6A">
        <w:rPr>
          <w:szCs w:val="24"/>
        </w:rPr>
        <w:t>), в случае</w:t>
      </w:r>
      <w:proofErr w:type="gramStart"/>
      <w:r w:rsidR="007D6553" w:rsidRPr="009F5F6A">
        <w:rPr>
          <w:szCs w:val="24"/>
        </w:rPr>
        <w:t>,</w:t>
      </w:r>
      <w:proofErr w:type="gramEnd"/>
      <w:r w:rsidR="007D6553" w:rsidRPr="009F5F6A">
        <w:rPr>
          <w:szCs w:val="24"/>
        </w:rPr>
        <w:t xml:space="preserve">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7D6553" w:rsidRPr="009F5F6A">
        <w:rPr>
          <w:bCs w:val="0"/>
          <w:szCs w:val="24"/>
        </w:rPr>
        <w:t xml:space="preserve"> </w:t>
      </w:r>
    </w:p>
    <w:p w:rsidR="00DB69FD" w:rsidRPr="009F5F6A" w:rsidRDefault="00DB69FD" w:rsidP="00363FC9">
      <w:pPr>
        <w:pStyle w:val="Times12"/>
        <w:numPr>
          <w:ilvl w:val="3"/>
          <w:numId w:val="9"/>
        </w:numPr>
        <w:spacing w:after="120"/>
        <w:ind w:left="0" w:firstLine="540"/>
        <w:rPr>
          <w:szCs w:val="24"/>
        </w:rPr>
      </w:pPr>
      <w:bookmarkStart w:id="1015" w:name="_Ref55279015"/>
      <w:r w:rsidRPr="009F5F6A">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F5F6A">
        <w:rPr>
          <w:bCs w:val="0"/>
          <w:szCs w:val="24"/>
        </w:rPr>
        <w:t>образом</w:t>
      </w:r>
      <w:proofErr w:type="gramEnd"/>
      <w:r w:rsidRPr="009F5F6A">
        <w:rPr>
          <w:bCs w:val="0"/>
          <w:szCs w:val="24"/>
        </w:rPr>
        <w:t xml:space="preserve"> уполномоченным им лицом на основании доверенности (далее — уполномоченного лица). В последнем случае </w:t>
      </w:r>
      <w:r w:rsidR="002A0EB8" w:rsidRPr="009F5F6A">
        <w:rPr>
          <w:bCs w:val="0"/>
          <w:szCs w:val="24"/>
        </w:rPr>
        <w:t>копия</w:t>
      </w:r>
      <w:r w:rsidRPr="009F5F6A">
        <w:rPr>
          <w:bCs w:val="0"/>
          <w:szCs w:val="24"/>
        </w:rPr>
        <w:t xml:space="preserve"> </w:t>
      </w:r>
      <w:r w:rsidR="00BE1187" w:rsidRPr="009F5F6A">
        <w:rPr>
          <w:bCs w:val="0"/>
          <w:szCs w:val="24"/>
        </w:rPr>
        <w:t xml:space="preserve">доверенности </w:t>
      </w:r>
      <w:r w:rsidRPr="009F5F6A">
        <w:rPr>
          <w:bCs w:val="0"/>
          <w:szCs w:val="24"/>
        </w:rPr>
        <w:t>прикладывается к Заявке.</w:t>
      </w:r>
      <w:bookmarkEnd w:id="1015"/>
    </w:p>
    <w:p w:rsidR="00DB69FD" w:rsidRPr="009F5F6A" w:rsidRDefault="00DB69FD" w:rsidP="00363FC9">
      <w:pPr>
        <w:pStyle w:val="Times12"/>
        <w:numPr>
          <w:ilvl w:val="3"/>
          <w:numId w:val="9"/>
        </w:numPr>
        <w:spacing w:after="120"/>
        <w:ind w:left="0" w:firstLine="540"/>
        <w:rPr>
          <w:szCs w:val="24"/>
        </w:rPr>
      </w:pPr>
      <w:bookmarkStart w:id="1016" w:name="_Ref195087786"/>
      <w:r w:rsidRPr="009F5F6A">
        <w:rPr>
          <w:bCs w:val="0"/>
          <w:szCs w:val="24"/>
        </w:rPr>
        <w:t>Каждый документ, входящий в Заявку, должен быть скреплен печатью Участника.</w:t>
      </w:r>
      <w:bookmarkEnd w:id="1016"/>
    </w:p>
    <w:p w:rsidR="00DB69FD" w:rsidRPr="009F5F6A" w:rsidRDefault="00BE1187" w:rsidP="00363FC9">
      <w:pPr>
        <w:pStyle w:val="Times12"/>
        <w:numPr>
          <w:ilvl w:val="3"/>
          <w:numId w:val="9"/>
        </w:numPr>
        <w:spacing w:after="120"/>
        <w:ind w:left="0" w:firstLine="540"/>
        <w:rPr>
          <w:szCs w:val="24"/>
        </w:rPr>
      </w:pPr>
      <w:r w:rsidRPr="009F5F6A">
        <w:rPr>
          <w:szCs w:val="24"/>
        </w:rPr>
        <w:t>В случае предоставления ложной информации организатор отклонит Заявку Участника</w:t>
      </w:r>
      <w:r w:rsidR="00DB69FD" w:rsidRPr="009F5F6A">
        <w:rPr>
          <w:szCs w:val="24"/>
        </w:rPr>
        <w:t>.</w:t>
      </w:r>
    </w:p>
    <w:p w:rsidR="00DB69FD" w:rsidRPr="009F5F6A" w:rsidRDefault="00DB69FD" w:rsidP="00363FC9">
      <w:pPr>
        <w:pStyle w:val="Times12"/>
        <w:numPr>
          <w:ilvl w:val="3"/>
          <w:numId w:val="9"/>
        </w:numPr>
        <w:spacing w:after="120"/>
        <w:ind w:left="0" w:firstLine="540"/>
        <w:rPr>
          <w:szCs w:val="24"/>
        </w:rPr>
      </w:pPr>
      <w:r w:rsidRPr="009F5F6A">
        <w:rPr>
          <w:szCs w:val="24"/>
        </w:rPr>
        <w:t xml:space="preserve">Участник в </w:t>
      </w:r>
      <w:r w:rsidRPr="009F5F6A">
        <w:rPr>
          <w:bCs w:val="0"/>
          <w:szCs w:val="24"/>
        </w:rPr>
        <w:t xml:space="preserve">Графике оплаты </w:t>
      </w:r>
      <w:r w:rsidR="001177DF" w:rsidRPr="009F5F6A">
        <w:rPr>
          <w:bCs w:val="0"/>
          <w:szCs w:val="24"/>
        </w:rPr>
        <w:t>выполнения работ</w:t>
      </w:r>
      <w:r w:rsidRPr="009F5F6A">
        <w:rPr>
          <w:bCs w:val="0"/>
          <w:szCs w:val="24"/>
        </w:rPr>
        <w:t xml:space="preserve"> (</w:t>
      </w:r>
      <w:r w:rsidRPr="009F5F6A">
        <w:rPr>
          <w:bCs w:val="0"/>
          <w:spacing w:val="-2"/>
          <w:szCs w:val="24"/>
        </w:rPr>
        <w:t>под</w:t>
      </w:r>
      <w:r w:rsidRPr="009F5F6A">
        <w:rPr>
          <w:bCs w:val="0"/>
          <w:szCs w:val="24"/>
        </w:rPr>
        <w:t xml:space="preserve">раздел </w:t>
      </w:r>
      <w:r w:rsidR="000A775A" w:rsidRPr="009F5F6A">
        <w:fldChar w:fldCharType="begin"/>
      </w:r>
      <w:r w:rsidR="000A775A" w:rsidRPr="009F5F6A">
        <w:instrText xml:space="preserve"> REF _Ref440361959 \r \h  \* MERGEFORMAT </w:instrText>
      </w:r>
      <w:r w:rsidR="000A775A" w:rsidRPr="009F5F6A">
        <w:fldChar w:fldCharType="separate"/>
      </w:r>
      <w:r w:rsidR="0010016D" w:rsidRPr="009F5F6A">
        <w:rPr>
          <w:bCs w:val="0"/>
          <w:szCs w:val="24"/>
        </w:rPr>
        <w:t>5.5</w:t>
      </w:r>
      <w:r w:rsidR="000A775A" w:rsidRPr="009F5F6A">
        <w:fldChar w:fldCharType="end"/>
      </w:r>
      <w:r w:rsidRPr="009F5F6A">
        <w:rPr>
          <w:bCs w:val="0"/>
          <w:szCs w:val="24"/>
        </w:rPr>
        <w:t>)</w:t>
      </w:r>
      <w:r w:rsidRPr="009F5F6A">
        <w:rPr>
          <w:szCs w:val="24"/>
        </w:rPr>
        <w:t xml:space="preserve"> должен указать условия оплаты за </w:t>
      </w:r>
      <w:r w:rsidR="001177DF" w:rsidRPr="009F5F6A">
        <w:rPr>
          <w:szCs w:val="24"/>
        </w:rPr>
        <w:t>выполняемые работы</w:t>
      </w:r>
      <w:r w:rsidRPr="009F5F6A">
        <w:rPr>
          <w:szCs w:val="24"/>
        </w:rPr>
        <w:t xml:space="preserve">, а в Графике </w:t>
      </w:r>
      <w:r w:rsidR="001177DF" w:rsidRPr="009F5F6A">
        <w:rPr>
          <w:bCs w:val="0"/>
          <w:szCs w:val="24"/>
        </w:rPr>
        <w:t>выполнения работ</w:t>
      </w:r>
      <w:r w:rsidRPr="009F5F6A">
        <w:rPr>
          <w:szCs w:val="24"/>
        </w:rPr>
        <w:t xml:space="preserve"> </w:t>
      </w:r>
      <w:r w:rsidRPr="009F5F6A">
        <w:rPr>
          <w:bCs w:val="0"/>
          <w:szCs w:val="24"/>
        </w:rPr>
        <w:t xml:space="preserve">(раздел </w:t>
      </w:r>
      <w:r w:rsidR="000A775A" w:rsidRPr="009F5F6A">
        <w:fldChar w:fldCharType="begin"/>
      </w:r>
      <w:r w:rsidR="000A775A" w:rsidRPr="009F5F6A">
        <w:instrText xml:space="preserve"> REF _Ref440271036 \r \h  \* MERGEFORMAT </w:instrText>
      </w:r>
      <w:r w:rsidR="000A775A" w:rsidRPr="009F5F6A">
        <w:fldChar w:fldCharType="separate"/>
      </w:r>
      <w:r w:rsidR="0010016D" w:rsidRPr="009F5F6A">
        <w:rPr>
          <w:bCs w:val="0"/>
          <w:szCs w:val="24"/>
        </w:rPr>
        <w:t>5.4</w:t>
      </w:r>
      <w:r w:rsidR="000A775A" w:rsidRPr="009F5F6A">
        <w:fldChar w:fldCharType="end"/>
      </w:r>
      <w:r w:rsidRPr="009F5F6A">
        <w:rPr>
          <w:bCs w:val="0"/>
          <w:szCs w:val="24"/>
        </w:rPr>
        <w:t>)</w:t>
      </w:r>
      <w:r w:rsidRPr="009F5F6A">
        <w:rPr>
          <w:szCs w:val="24"/>
        </w:rPr>
        <w:t xml:space="preserve"> – условия по срокам </w:t>
      </w:r>
      <w:r w:rsidR="001177DF" w:rsidRPr="009F5F6A">
        <w:rPr>
          <w:bCs w:val="0"/>
          <w:szCs w:val="24"/>
        </w:rPr>
        <w:t>выполнения работ</w:t>
      </w:r>
      <w:r w:rsidRPr="009F5F6A">
        <w:rPr>
          <w:szCs w:val="24"/>
        </w:rPr>
        <w:t xml:space="preserve">, не противоречащие условиям, указанным в Письме о подаче оферты </w:t>
      </w:r>
      <w:r w:rsidRPr="009F5F6A">
        <w:rPr>
          <w:bCs w:val="0"/>
          <w:spacing w:val="-2"/>
          <w:szCs w:val="24"/>
        </w:rPr>
        <w:t>(под</w:t>
      </w:r>
      <w:r w:rsidRPr="009F5F6A">
        <w:rPr>
          <w:bCs w:val="0"/>
          <w:szCs w:val="24"/>
        </w:rPr>
        <w:t xml:space="preserve">раздел </w:t>
      </w:r>
      <w:r w:rsidR="000A775A" w:rsidRPr="009F5F6A">
        <w:fldChar w:fldCharType="begin"/>
      </w:r>
      <w:r w:rsidR="000A775A" w:rsidRPr="009F5F6A">
        <w:instrText xml:space="preserve"> REF _Ref55336310 \r \h  \* MERGEFORMAT </w:instrText>
      </w:r>
      <w:r w:rsidR="000A775A" w:rsidRPr="009F5F6A">
        <w:fldChar w:fldCharType="separate"/>
      </w:r>
      <w:r w:rsidR="0010016D" w:rsidRPr="009F5F6A">
        <w:rPr>
          <w:bCs w:val="0"/>
          <w:szCs w:val="24"/>
        </w:rPr>
        <w:t>5.1</w:t>
      </w:r>
      <w:r w:rsidR="000A775A" w:rsidRPr="009F5F6A">
        <w:fldChar w:fldCharType="end"/>
      </w:r>
      <w:r w:rsidRPr="009F5F6A">
        <w:rPr>
          <w:bCs w:val="0"/>
          <w:szCs w:val="24"/>
        </w:rPr>
        <w:t>)</w:t>
      </w:r>
      <w:r w:rsidRPr="009F5F6A">
        <w:rPr>
          <w:szCs w:val="24"/>
        </w:rPr>
        <w:t xml:space="preserve">. В случае расхождения данных условий, Акцептом для Заказчика, будут считаться данные указанные в Письме о подаче оферты </w:t>
      </w:r>
      <w:r w:rsidRPr="009F5F6A">
        <w:rPr>
          <w:bCs w:val="0"/>
          <w:spacing w:val="-2"/>
          <w:szCs w:val="24"/>
        </w:rPr>
        <w:t>(</w:t>
      </w:r>
      <w:r w:rsidRPr="009F5F6A">
        <w:rPr>
          <w:bCs w:val="0"/>
          <w:szCs w:val="24"/>
        </w:rPr>
        <w:t xml:space="preserve">раздел </w:t>
      </w:r>
      <w:r w:rsidR="005A1486" w:rsidRPr="009F5F6A">
        <w:rPr>
          <w:bCs w:val="0"/>
          <w:szCs w:val="24"/>
        </w:rPr>
        <w:fldChar w:fldCharType="begin"/>
      </w:r>
      <w:r w:rsidRPr="009F5F6A">
        <w:rPr>
          <w:bCs w:val="0"/>
          <w:szCs w:val="24"/>
        </w:rPr>
        <w:instrText xml:space="preserve"> REF _Ref55336310 \r \h </w:instrText>
      </w:r>
      <w:r w:rsidR="006C5B45" w:rsidRPr="009F5F6A">
        <w:rPr>
          <w:bCs w:val="0"/>
          <w:szCs w:val="24"/>
        </w:rPr>
        <w:instrText xml:space="preserve"> \* MERGEFORMAT </w:instrText>
      </w:r>
      <w:r w:rsidR="005A1486" w:rsidRPr="009F5F6A">
        <w:rPr>
          <w:bCs w:val="0"/>
          <w:szCs w:val="24"/>
        </w:rPr>
      </w:r>
      <w:r w:rsidR="005A1486" w:rsidRPr="009F5F6A">
        <w:rPr>
          <w:bCs w:val="0"/>
          <w:szCs w:val="24"/>
        </w:rPr>
        <w:fldChar w:fldCharType="separate"/>
      </w:r>
      <w:r w:rsidR="0010016D" w:rsidRPr="009F5F6A">
        <w:rPr>
          <w:bCs w:val="0"/>
          <w:szCs w:val="24"/>
        </w:rPr>
        <w:t>5.1</w:t>
      </w:r>
      <w:r w:rsidR="005A1486" w:rsidRPr="009F5F6A">
        <w:rPr>
          <w:bCs w:val="0"/>
          <w:szCs w:val="24"/>
        </w:rPr>
        <w:fldChar w:fldCharType="end"/>
      </w:r>
      <w:r w:rsidRPr="009F5F6A">
        <w:rPr>
          <w:bCs w:val="0"/>
          <w:szCs w:val="24"/>
        </w:rPr>
        <w:t>)</w:t>
      </w:r>
      <w:r w:rsidRPr="009F5F6A">
        <w:rPr>
          <w:szCs w:val="24"/>
        </w:rPr>
        <w:t>.</w:t>
      </w:r>
    </w:p>
    <w:p w:rsidR="00BE1187" w:rsidRPr="009F5F6A" w:rsidRDefault="00BE1187" w:rsidP="00363FC9">
      <w:pPr>
        <w:pStyle w:val="a2"/>
        <w:numPr>
          <w:ilvl w:val="3"/>
          <w:numId w:val="9"/>
        </w:numPr>
        <w:spacing w:before="14" w:after="14" w:line="240" w:lineRule="auto"/>
        <w:rPr>
          <w:sz w:val="24"/>
          <w:szCs w:val="24"/>
        </w:rPr>
      </w:pPr>
      <w:r w:rsidRPr="009F5F6A">
        <w:rPr>
          <w:sz w:val="24"/>
          <w:szCs w:val="24"/>
        </w:rPr>
        <w:t xml:space="preserve">Если в Техническом предложении (подраздел </w:t>
      </w:r>
      <w:r w:rsidR="000A775A" w:rsidRPr="009F5F6A">
        <w:fldChar w:fldCharType="begin"/>
      </w:r>
      <w:r w:rsidR="000A775A" w:rsidRPr="009F5F6A">
        <w:instrText xml:space="preserve"> REF _Ref440537086 \r \h  \* MERGEFORMAT </w:instrText>
      </w:r>
      <w:r w:rsidR="000A775A" w:rsidRPr="009F5F6A">
        <w:fldChar w:fldCharType="separate"/>
      </w:r>
      <w:r w:rsidR="0010016D" w:rsidRPr="009F5F6A">
        <w:rPr>
          <w:sz w:val="24"/>
          <w:szCs w:val="24"/>
        </w:rPr>
        <w:t>5.3</w:t>
      </w:r>
      <w:r w:rsidR="000A775A" w:rsidRPr="009F5F6A">
        <w:fldChar w:fldCharType="end"/>
      </w:r>
      <w:r w:rsidRPr="009F5F6A">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9F5F6A" w:rsidRDefault="006A22DC" w:rsidP="00363FC9">
      <w:pPr>
        <w:pStyle w:val="3"/>
        <w:numPr>
          <w:ilvl w:val="2"/>
          <w:numId w:val="9"/>
        </w:numPr>
        <w:tabs>
          <w:tab w:val="num" w:pos="1620"/>
        </w:tabs>
        <w:ind w:left="1622" w:hanging="1083"/>
        <w:rPr>
          <w:sz w:val="24"/>
          <w:szCs w:val="24"/>
        </w:rPr>
      </w:pPr>
      <w:bookmarkStart w:id="1017" w:name="_Ref303693387"/>
      <w:bookmarkStart w:id="1018" w:name="_Ref303693408"/>
      <w:bookmarkStart w:id="1019" w:name="_Ref303693498"/>
      <w:bookmarkStart w:id="1020" w:name="_Ref303693569"/>
      <w:bookmarkStart w:id="1021" w:name="_Ref303693664"/>
      <w:bookmarkStart w:id="1022" w:name="_Ref303693687"/>
      <w:bookmarkStart w:id="1023" w:name="_Toc441503248"/>
      <w:bookmarkStart w:id="1024" w:name="_Toc441572039"/>
      <w:bookmarkStart w:id="1025" w:name="_Toc441575131"/>
      <w:bookmarkStart w:id="1026" w:name="_Toc442434792"/>
      <w:bookmarkStart w:id="1027" w:name="_Toc442435631"/>
      <w:bookmarkStart w:id="1028" w:name="_Toc462044751"/>
      <w:bookmarkStart w:id="1029" w:name="_Toc462068454"/>
      <w:bookmarkStart w:id="1030" w:name="_Toc463514144"/>
      <w:bookmarkStart w:id="1031" w:name="_Toc469480360"/>
      <w:bookmarkStart w:id="1032" w:name="_Toc471823150"/>
      <w:bookmarkStart w:id="1033" w:name="_Toc498512011"/>
      <w:bookmarkStart w:id="1034" w:name="_Toc511312831"/>
      <w:bookmarkStart w:id="1035" w:name="_Toc511315236"/>
      <w:bookmarkStart w:id="1036" w:name="_Toc515529938"/>
      <w:r w:rsidRPr="009F5F6A">
        <w:rPr>
          <w:sz w:val="24"/>
          <w:szCs w:val="24"/>
        </w:rPr>
        <w:t xml:space="preserve">Порядок подготовки </w:t>
      </w:r>
      <w:r w:rsidR="00F01046" w:rsidRPr="009F5F6A">
        <w:rPr>
          <w:sz w:val="24"/>
          <w:szCs w:val="24"/>
        </w:rPr>
        <w:t>Заявки</w:t>
      </w:r>
      <w:r w:rsidRPr="009F5F6A">
        <w:rPr>
          <w:sz w:val="24"/>
          <w:szCs w:val="24"/>
        </w:rPr>
        <w:t xml:space="preserve"> через ЭТП</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rsidR="006A22DC" w:rsidRPr="009F5F6A" w:rsidRDefault="006A22DC" w:rsidP="00363FC9">
      <w:pPr>
        <w:pStyle w:val="Times12"/>
        <w:numPr>
          <w:ilvl w:val="3"/>
          <w:numId w:val="9"/>
        </w:numPr>
        <w:tabs>
          <w:tab w:val="left" w:pos="1620"/>
        </w:tabs>
        <w:spacing w:after="120"/>
        <w:ind w:left="0" w:firstLine="0"/>
        <w:rPr>
          <w:szCs w:val="24"/>
        </w:rPr>
      </w:pPr>
      <w:r w:rsidRPr="009F5F6A">
        <w:rPr>
          <w:szCs w:val="24"/>
        </w:rPr>
        <w:t xml:space="preserve">Участники при оформлении </w:t>
      </w:r>
      <w:r w:rsidR="00DB69FD" w:rsidRPr="009F5F6A">
        <w:rPr>
          <w:szCs w:val="24"/>
        </w:rPr>
        <w:t>Заявки через</w:t>
      </w:r>
      <w:r w:rsidRPr="009F5F6A">
        <w:rPr>
          <w:szCs w:val="24"/>
        </w:rPr>
        <w:t xml:space="preserve"> ЭТП</w:t>
      </w:r>
      <w:r w:rsidRPr="009F5F6A">
        <w:rPr>
          <w:color w:val="000000"/>
          <w:szCs w:val="24"/>
        </w:rPr>
        <w:t xml:space="preserve"> </w:t>
      </w:r>
      <w:r w:rsidRPr="009F5F6A">
        <w:rPr>
          <w:szCs w:val="24"/>
        </w:rPr>
        <w:t>должны использовать формы и инструкции по их заполнению, предусмотренные настоящей Конкурсной документацией.</w:t>
      </w:r>
    </w:p>
    <w:p w:rsidR="006A22DC" w:rsidRPr="009F5F6A" w:rsidRDefault="006A22DC" w:rsidP="00363FC9">
      <w:pPr>
        <w:pStyle w:val="Times12"/>
        <w:numPr>
          <w:ilvl w:val="3"/>
          <w:numId w:val="9"/>
        </w:numPr>
        <w:tabs>
          <w:tab w:val="left" w:pos="1620"/>
        </w:tabs>
        <w:spacing w:after="120"/>
        <w:ind w:left="0" w:firstLine="0"/>
        <w:rPr>
          <w:szCs w:val="24"/>
        </w:rPr>
      </w:pPr>
      <w:r w:rsidRPr="009F5F6A">
        <w:rPr>
          <w:szCs w:val="24"/>
        </w:rPr>
        <w:lastRenderedPageBreak/>
        <w:t xml:space="preserve">Все файлы </w:t>
      </w:r>
      <w:r w:rsidR="00F80076" w:rsidRPr="009F5F6A">
        <w:rPr>
          <w:szCs w:val="24"/>
        </w:rPr>
        <w:t>Заявки</w:t>
      </w:r>
      <w:r w:rsidRPr="009F5F6A">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9F5F6A">
        <w:rPr>
          <w:szCs w:val="24"/>
        </w:rPr>
        <w:t>Заявки</w:t>
      </w:r>
      <w:r w:rsidRPr="009F5F6A">
        <w:rPr>
          <w:szCs w:val="24"/>
        </w:rPr>
        <w:t>, с указанием наименования документа, представленного данным файлом.</w:t>
      </w:r>
    </w:p>
    <w:p w:rsidR="006A22DC" w:rsidRPr="009F5F6A" w:rsidRDefault="00F80076" w:rsidP="00363FC9">
      <w:pPr>
        <w:pStyle w:val="Times12"/>
        <w:numPr>
          <w:ilvl w:val="3"/>
          <w:numId w:val="9"/>
        </w:numPr>
        <w:tabs>
          <w:tab w:val="left" w:pos="1620"/>
        </w:tabs>
        <w:spacing w:after="120"/>
        <w:ind w:left="0" w:firstLine="540"/>
        <w:rPr>
          <w:szCs w:val="24"/>
        </w:rPr>
      </w:pPr>
      <w:r w:rsidRPr="009F5F6A">
        <w:rPr>
          <w:szCs w:val="24"/>
        </w:rPr>
        <w:t>Правила</w:t>
      </w:r>
      <w:r w:rsidR="006A22DC" w:rsidRPr="009F5F6A">
        <w:rPr>
          <w:szCs w:val="24"/>
        </w:rPr>
        <w:t xml:space="preserve"> оформления </w:t>
      </w:r>
      <w:r w:rsidRPr="009F5F6A">
        <w:rPr>
          <w:szCs w:val="24"/>
        </w:rPr>
        <w:t>Заявок</w:t>
      </w:r>
      <w:r w:rsidR="006A22DC" w:rsidRPr="009F5F6A">
        <w:rPr>
          <w:szCs w:val="24"/>
        </w:rPr>
        <w:t xml:space="preserve"> через ЭТП</w:t>
      </w:r>
      <w:r w:rsidR="006A22DC" w:rsidRPr="009F5F6A">
        <w:rPr>
          <w:color w:val="000000"/>
          <w:szCs w:val="24"/>
        </w:rPr>
        <w:t xml:space="preserve"> </w:t>
      </w:r>
      <w:r w:rsidR="006A22DC" w:rsidRPr="009F5F6A">
        <w:rPr>
          <w:szCs w:val="24"/>
        </w:rPr>
        <w:t xml:space="preserve">определяются правилами </w:t>
      </w:r>
      <w:proofErr w:type="gramStart"/>
      <w:r w:rsidR="006A22DC" w:rsidRPr="009F5F6A">
        <w:rPr>
          <w:szCs w:val="24"/>
        </w:rPr>
        <w:t>данной</w:t>
      </w:r>
      <w:proofErr w:type="gramEnd"/>
      <w:r w:rsidR="006A22DC" w:rsidRPr="009F5F6A">
        <w:rPr>
          <w:szCs w:val="24"/>
        </w:rPr>
        <w:t xml:space="preserve"> </w:t>
      </w:r>
      <w:r w:rsidRPr="009F5F6A">
        <w:rPr>
          <w:szCs w:val="24"/>
        </w:rPr>
        <w:t>ЭТП</w:t>
      </w:r>
      <w:r w:rsidR="006A22DC" w:rsidRPr="009F5F6A">
        <w:rPr>
          <w:szCs w:val="24"/>
        </w:rPr>
        <w:t>.</w:t>
      </w:r>
    </w:p>
    <w:p w:rsidR="006A22DC" w:rsidRPr="009F5F6A" w:rsidRDefault="006A22DC" w:rsidP="001C6CCB">
      <w:pPr>
        <w:pStyle w:val="Times12"/>
        <w:spacing w:after="120"/>
        <w:ind w:left="540" w:firstLine="0"/>
        <w:rPr>
          <w:szCs w:val="24"/>
        </w:rPr>
      </w:pPr>
    </w:p>
    <w:p w:rsidR="004143CA" w:rsidRPr="009F5F6A" w:rsidRDefault="007E4E60" w:rsidP="00363FC9">
      <w:pPr>
        <w:pStyle w:val="3"/>
        <w:numPr>
          <w:ilvl w:val="2"/>
          <w:numId w:val="9"/>
        </w:numPr>
        <w:tabs>
          <w:tab w:val="num" w:pos="1620"/>
        </w:tabs>
        <w:spacing w:before="0"/>
        <w:ind w:left="1620" w:hanging="1081"/>
        <w:rPr>
          <w:sz w:val="24"/>
          <w:szCs w:val="24"/>
        </w:rPr>
      </w:pPr>
      <w:bookmarkStart w:id="1037" w:name="_Ref115076807"/>
      <w:bookmarkStart w:id="1038" w:name="_Toc115623412"/>
      <w:bookmarkStart w:id="1039" w:name="_Toc298234677"/>
      <w:bookmarkStart w:id="1040" w:name="_Toc255985677"/>
      <w:bookmarkStart w:id="1041" w:name="_Toc441503249"/>
      <w:bookmarkStart w:id="1042" w:name="_Toc441572040"/>
      <w:bookmarkStart w:id="1043" w:name="_Toc441575132"/>
      <w:bookmarkStart w:id="1044" w:name="_Toc442434793"/>
      <w:bookmarkStart w:id="1045" w:name="_Toc442435632"/>
      <w:bookmarkStart w:id="1046" w:name="_Toc462044752"/>
      <w:bookmarkStart w:id="1047" w:name="_Toc462068455"/>
      <w:bookmarkStart w:id="1048" w:name="_Toc463514145"/>
      <w:bookmarkStart w:id="1049" w:name="_Toc469480361"/>
      <w:bookmarkStart w:id="1050" w:name="_Toc471823151"/>
      <w:bookmarkStart w:id="1051" w:name="_Toc498512012"/>
      <w:bookmarkStart w:id="1052" w:name="_Toc511312832"/>
      <w:bookmarkStart w:id="1053" w:name="_Toc511315237"/>
      <w:bookmarkStart w:id="1054" w:name="_Toc515529939"/>
      <w:r w:rsidRPr="009F5F6A">
        <w:rPr>
          <w:sz w:val="24"/>
          <w:szCs w:val="24"/>
        </w:rPr>
        <w:t xml:space="preserve">Порядок подготовки </w:t>
      </w:r>
      <w:r w:rsidR="00F01046" w:rsidRPr="009F5F6A">
        <w:rPr>
          <w:sz w:val="24"/>
          <w:szCs w:val="24"/>
        </w:rPr>
        <w:t>Заявки</w:t>
      </w:r>
      <w:r w:rsidRPr="009F5F6A">
        <w:rPr>
          <w:sz w:val="24"/>
          <w:szCs w:val="24"/>
        </w:rPr>
        <w:t xml:space="preserve"> в письменной</w:t>
      </w:r>
      <w:r w:rsidR="00CB5046" w:rsidRPr="009F5F6A">
        <w:rPr>
          <w:sz w:val="24"/>
          <w:szCs w:val="24"/>
        </w:rPr>
        <w:t xml:space="preserve"> (бумажной)</w:t>
      </w:r>
      <w:r w:rsidRPr="009F5F6A">
        <w:rPr>
          <w:sz w:val="24"/>
          <w:szCs w:val="24"/>
        </w:rPr>
        <w:t xml:space="preserve"> форме</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rsidR="000D1809" w:rsidRPr="009F5F6A" w:rsidRDefault="00F80076" w:rsidP="00363FC9">
      <w:pPr>
        <w:pStyle w:val="Times12"/>
        <w:numPr>
          <w:ilvl w:val="3"/>
          <w:numId w:val="9"/>
        </w:numPr>
        <w:tabs>
          <w:tab w:val="left" w:pos="1620"/>
        </w:tabs>
        <w:spacing w:after="120"/>
        <w:ind w:left="0" w:firstLine="540"/>
        <w:rPr>
          <w:szCs w:val="24"/>
        </w:rPr>
      </w:pPr>
      <w:bookmarkStart w:id="1055" w:name="_Ref191386548"/>
      <w:proofErr w:type="gramStart"/>
      <w:r w:rsidRPr="009F5F6A">
        <w:rPr>
          <w:bCs w:val="0"/>
          <w:szCs w:val="24"/>
        </w:rPr>
        <w:t>Предоставление Участником Заявки в письменной</w:t>
      </w:r>
      <w:r w:rsidR="00CB5046" w:rsidRPr="009F5F6A">
        <w:rPr>
          <w:bCs w:val="0"/>
          <w:szCs w:val="24"/>
        </w:rPr>
        <w:t xml:space="preserve"> </w:t>
      </w:r>
      <w:r w:rsidR="00CB5046" w:rsidRPr="009F5F6A">
        <w:rPr>
          <w:szCs w:val="24"/>
        </w:rPr>
        <w:t>(бумажной)</w:t>
      </w:r>
      <w:r w:rsidRPr="009F5F6A">
        <w:rPr>
          <w:bCs w:val="0"/>
          <w:szCs w:val="24"/>
        </w:rPr>
        <w:t xml:space="preserve"> форме не предусмотрено</w:t>
      </w:r>
      <w:r w:rsidR="006265DC" w:rsidRPr="009F5F6A">
        <w:rPr>
          <w:bCs w:val="0"/>
          <w:szCs w:val="24"/>
        </w:rPr>
        <w:t xml:space="preserve">, </w:t>
      </w:r>
      <w:r w:rsidR="00C00B65" w:rsidRPr="009F5F6A">
        <w:rPr>
          <w:bCs w:val="0"/>
          <w:szCs w:val="24"/>
        </w:rPr>
        <w:t xml:space="preserve">за исключением </w:t>
      </w:r>
      <w:r w:rsidR="009A3198" w:rsidRPr="009F5F6A">
        <w:rPr>
          <w:bCs w:val="0"/>
          <w:szCs w:val="24"/>
        </w:rPr>
        <w:t>Банковской гарантии</w:t>
      </w:r>
      <w:r w:rsidR="00C00B65" w:rsidRPr="009F5F6A">
        <w:rPr>
          <w:bCs w:val="0"/>
          <w:szCs w:val="24"/>
        </w:rPr>
        <w:t xml:space="preserve"> (подраздел</w:t>
      </w:r>
      <w:r w:rsidR="00CD7AAC" w:rsidRPr="009F5F6A">
        <w:rPr>
          <w:bCs w:val="0"/>
          <w:szCs w:val="24"/>
        </w:rPr>
        <w:t xml:space="preserve"> </w:t>
      </w:r>
      <w:r w:rsidR="00CD7AAC" w:rsidRPr="009F5F6A">
        <w:rPr>
          <w:bCs w:val="0"/>
          <w:szCs w:val="24"/>
        </w:rPr>
        <w:fldChar w:fldCharType="begin"/>
      </w:r>
      <w:r w:rsidR="00CD7AAC" w:rsidRPr="009F5F6A">
        <w:rPr>
          <w:bCs w:val="0"/>
          <w:szCs w:val="24"/>
        </w:rPr>
        <w:instrText xml:space="preserve"> REF _Ref461801664 \r \h </w:instrText>
      </w:r>
      <w:r w:rsidR="006C5B45" w:rsidRPr="009F5F6A">
        <w:rPr>
          <w:bCs w:val="0"/>
          <w:szCs w:val="24"/>
        </w:rPr>
        <w:instrText xml:space="preserve"> \* MERGEFORMAT </w:instrText>
      </w:r>
      <w:r w:rsidR="00CD7AAC" w:rsidRPr="009F5F6A">
        <w:rPr>
          <w:bCs w:val="0"/>
          <w:szCs w:val="24"/>
        </w:rPr>
      </w:r>
      <w:r w:rsidR="00CD7AAC" w:rsidRPr="009F5F6A">
        <w:rPr>
          <w:bCs w:val="0"/>
          <w:szCs w:val="24"/>
        </w:rPr>
        <w:fldChar w:fldCharType="separate"/>
      </w:r>
      <w:r w:rsidR="0010016D" w:rsidRPr="009F5F6A">
        <w:rPr>
          <w:bCs w:val="0"/>
          <w:szCs w:val="24"/>
        </w:rPr>
        <w:t>5.14</w:t>
      </w:r>
      <w:r w:rsidR="00CD7AAC" w:rsidRPr="009F5F6A">
        <w:rPr>
          <w:bCs w:val="0"/>
          <w:szCs w:val="24"/>
        </w:rPr>
        <w:fldChar w:fldCharType="end"/>
      </w:r>
      <w:r w:rsidR="00C00B65" w:rsidRPr="009F5F6A">
        <w:rPr>
          <w:bCs w:val="0"/>
          <w:szCs w:val="24"/>
        </w:rPr>
        <w:t xml:space="preserve">) и </w:t>
      </w:r>
      <w:r w:rsidR="00C00B65" w:rsidRPr="009F5F6A">
        <w:rPr>
          <w:szCs w:val="24"/>
        </w:rPr>
        <w:t xml:space="preserve">Расписки сдачи-приемки </w:t>
      </w:r>
      <w:r w:rsidR="009A3198" w:rsidRPr="009F5F6A">
        <w:rPr>
          <w:bCs w:val="0"/>
          <w:szCs w:val="24"/>
        </w:rPr>
        <w:t>Банковской гарантии</w:t>
      </w:r>
      <w:r w:rsidR="00C00B65" w:rsidRPr="009F5F6A">
        <w:rPr>
          <w:szCs w:val="24"/>
        </w:rPr>
        <w:t xml:space="preserve"> (подраздел </w:t>
      </w:r>
      <w:r w:rsidR="000A775A" w:rsidRPr="009F5F6A">
        <w:fldChar w:fldCharType="begin"/>
      </w:r>
      <w:r w:rsidR="000A775A" w:rsidRPr="009F5F6A">
        <w:instrText xml:space="preserve"> REF _Ref462067305 \r \h  \* MERGEFORMAT </w:instrText>
      </w:r>
      <w:r w:rsidR="000A775A" w:rsidRPr="009F5F6A">
        <w:fldChar w:fldCharType="separate"/>
      </w:r>
      <w:r w:rsidR="0010016D" w:rsidRPr="009F5F6A">
        <w:rPr>
          <w:szCs w:val="24"/>
        </w:rPr>
        <w:t>5.15</w:t>
      </w:r>
      <w:r w:rsidR="000A775A" w:rsidRPr="009F5F6A">
        <w:fldChar w:fldCharType="end"/>
      </w:r>
      <w:r w:rsidR="00C00B65" w:rsidRPr="009F5F6A">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sidRPr="009F5F6A">
        <w:rPr>
          <w:bCs w:val="0"/>
          <w:szCs w:val="24"/>
        </w:rPr>
        <w:t>Банковской гарантии</w:t>
      </w:r>
      <w:bookmarkEnd w:id="1055"/>
      <w:r w:rsidR="007D6553" w:rsidRPr="009F5F6A">
        <w:rPr>
          <w:bCs w:val="0"/>
          <w:szCs w:val="24"/>
        </w:rPr>
        <w:t>, Соглашение о неустойке (подраздел</w:t>
      </w:r>
      <w:r w:rsidR="007D6553" w:rsidRPr="009F5F6A">
        <w:t xml:space="preserve"> </w:t>
      </w:r>
      <w:r w:rsidR="007D6553" w:rsidRPr="009F5F6A">
        <w:fldChar w:fldCharType="begin"/>
      </w:r>
      <w:r w:rsidR="007D6553" w:rsidRPr="009F5F6A">
        <w:instrText xml:space="preserve"> REF _Ref440272256 \r \h </w:instrText>
      </w:r>
      <w:r w:rsidR="009F5F6A">
        <w:instrText xml:space="preserve"> \* MERGEFORMAT </w:instrText>
      </w:r>
      <w:r w:rsidR="007D6553" w:rsidRPr="009F5F6A">
        <w:fldChar w:fldCharType="separate"/>
      </w:r>
      <w:r w:rsidR="0010016D" w:rsidRPr="009F5F6A">
        <w:t>5.19</w:t>
      </w:r>
      <w:r w:rsidR="007D6553" w:rsidRPr="009F5F6A">
        <w:fldChar w:fldCharType="end"/>
      </w:r>
      <w:r w:rsidR="007D6553" w:rsidRPr="009F5F6A">
        <w:rPr>
          <w:bCs w:val="0"/>
          <w:szCs w:val="24"/>
        </w:rPr>
        <w:t xml:space="preserve">) и </w:t>
      </w:r>
      <w:r w:rsidR="007D6553" w:rsidRPr="009F5F6A">
        <w:rPr>
          <w:szCs w:val="24"/>
        </w:rPr>
        <w:t xml:space="preserve">Расписки сдачи-приемки соглашения о неустойке (подраздел </w:t>
      </w:r>
      <w:r w:rsidR="007D6553" w:rsidRPr="009F5F6A">
        <w:rPr>
          <w:szCs w:val="24"/>
        </w:rPr>
        <w:fldChar w:fldCharType="begin"/>
      </w:r>
      <w:r w:rsidR="007D6553" w:rsidRPr="009F5F6A">
        <w:rPr>
          <w:szCs w:val="24"/>
        </w:rPr>
        <w:instrText xml:space="preserve"> REF _Ref515538888 \r \h </w:instrText>
      </w:r>
      <w:r w:rsidR="009F5F6A">
        <w:rPr>
          <w:szCs w:val="24"/>
        </w:rPr>
        <w:instrText xml:space="preserve"> \* MERGEFORMAT </w:instrText>
      </w:r>
      <w:r w:rsidR="007D6553" w:rsidRPr="009F5F6A">
        <w:rPr>
          <w:szCs w:val="24"/>
        </w:rPr>
      </w:r>
      <w:r w:rsidR="007D6553" w:rsidRPr="009F5F6A">
        <w:rPr>
          <w:szCs w:val="24"/>
        </w:rPr>
        <w:fldChar w:fldCharType="separate"/>
      </w:r>
      <w:r w:rsidR="0010016D" w:rsidRPr="009F5F6A">
        <w:rPr>
          <w:szCs w:val="24"/>
        </w:rPr>
        <w:t>5.20</w:t>
      </w:r>
      <w:r w:rsidR="007D6553" w:rsidRPr="009F5F6A">
        <w:rPr>
          <w:szCs w:val="24"/>
        </w:rPr>
        <w:fldChar w:fldCharType="end"/>
      </w:r>
      <w:r w:rsidR="007D6553" w:rsidRPr="009F5F6A">
        <w:rPr>
          <w:szCs w:val="24"/>
        </w:rPr>
        <w:t>), в случае, если в</w:t>
      </w:r>
      <w:proofErr w:type="gramEnd"/>
      <w:r w:rsidR="007D6553" w:rsidRPr="009F5F6A">
        <w:rPr>
          <w:szCs w:val="24"/>
        </w:rPr>
        <w:t xml:space="preserve"> </w:t>
      </w:r>
      <w:proofErr w:type="gramStart"/>
      <w:r w:rsidR="007D6553" w:rsidRPr="009F5F6A">
        <w:rPr>
          <w:szCs w:val="24"/>
        </w:rPr>
        <w:t>качестве</w:t>
      </w:r>
      <w:proofErr w:type="gramEnd"/>
      <w:r w:rsidR="007D6553" w:rsidRPr="009F5F6A">
        <w:rPr>
          <w:szCs w:val="24"/>
        </w:rPr>
        <w:t xml:space="preserve"> обеспечения исполнения обязательств, связанных с участием в Конкурсе и подачей Заявки, Участник предоставляет оригинал соглашения о неустойке</w:t>
      </w:r>
    </w:p>
    <w:p w:rsidR="00E50C37" w:rsidRPr="009F5F6A" w:rsidRDefault="00E50C37" w:rsidP="00E50C37">
      <w:pPr>
        <w:pStyle w:val="Times12"/>
        <w:tabs>
          <w:tab w:val="left" w:pos="1620"/>
        </w:tabs>
        <w:spacing w:after="120"/>
        <w:ind w:left="540" w:firstLine="0"/>
        <w:rPr>
          <w:szCs w:val="24"/>
        </w:rPr>
      </w:pPr>
    </w:p>
    <w:p w:rsidR="000D1809" w:rsidRPr="009F5F6A" w:rsidRDefault="000D1809" w:rsidP="00363FC9">
      <w:pPr>
        <w:pStyle w:val="3"/>
        <w:numPr>
          <w:ilvl w:val="2"/>
          <w:numId w:val="9"/>
        </w:numPr>
        <w:tabs>
          <w:tab w:val="num" w:pos="1620"/>
        </w:tabs>
        <w:spacing w:before="0"/>
        <w:ind w:left="1620" w:hanging="1081"/>
        <w:rPr>
          <w:sz w:val="24"/>
          <w:szCs w:val="24"/>
        </w:rPr>
      </w:pPr>
      <w:bookmarkStart w:id="1056" w:name="_Toc298234678"/>
      <w:bookmarkStart w:id="1057" w:name="_Toc255985678"/>
      <w:bookmarkStart w:id="1058" w:name="_Ref303277443"/>
      <w:bookmarkStart w:id="1059" w:name="_Ref303323608"/>
      <w:bookmarkStart w:id="1060" w:name="_Ref305686033"/>
      <w:bookmarkStart w:id="1061" w:name="_Ref306195624"/>
      <w:bookmarkStart w:id="1062" w:name="_Ref306196482"/>
      <w:bookmarkStart w:id="1063" w:name="_Toc441503250"/>
      <w:bookmarkStart w:id="1064" w:name="_Ref441504383"/>
      <w:bookmarkStart w:id="1065" w:name="_Ref441571664"/>
      <w:bookmarkStart w:id="1066" w:name="_Toc441572041"/>
      <w:bookmarkStart w:id="1067" w:name="_Toc441575133"/>
      <w:bookmarkStart w:id="1068" w:name="_Toc442434794"/>
      <w:bookmarkStart w:id="1069" w:name="_Toc442435633"/>
      <w:bookmarkStart w:id="1070" w:name="_Toc462044753"/>
      <w:bookmarkStart w:id="1071" w:name="_Toc462068456"/>
      <w:bookmarkStart w:id="1072" w:name="_Toc463514146"/>
      <w:bookmarkStart w:id="1073" w:name="_Toc469480362"/>
      <w:bookmarkStart w:id="1074" w:name="_Toc471823152"/>
      <w:bookmarkStart w:id="1075" w:name="_Toc498512013"/>
      <w:bookmarkStart w:id="1076" w:name="_Ref511311630"/>
      <w:bookmarkStart w:id="1077" w:name="_Toc511312833"/>
      <w:bookmarkStart w:id="1078" w:name="_Toc511315238"/>
      <w:bookmarkStart w:id="1079" w:name="_Toc515529940"/>
      <w:r w:rsidRPr="009F5F6A">
        <w:rPr>
          <w:sz w:val="24"/>
          <w:szCs w:val="24"/>
        </w:rPr>
        <w:t xml:space="preserve">Требования к сроку действия </w:t>
      </w:r>
      <w:bookmarkEnd w:id="1056"/>
      <w:bookmarkEnd w:id="1057"/>
      <w:bookmarkEnd w:id="1058"/>
      <w:bookmarkEnd w:id="1059"/>
      <w:bookmarkEnd w:id="1060"/>
      <w:bookmarkEnd w:id="1061"/>
      <w:bookmarkEnd w:id="1062"/>
      <w:r w:rsidR="00F01046" w:rsidRPr="009F5F6A">
        <w:rPr>
          <w:sz w:val="24"/>
          <w:szCs w:val="24"/>
        </w:rPr>
        <w:t>Заявки</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rsidR="00D220F4" w:rsidRPr="009F5F6A" w:rsidRDefault="00F80076" w:rsidP="00363FC9">
      <w:pPr>
        <w:pStyle w:val="Times12"/>
        <w:numPr>
          <w:ilvl w:val="3"/>
          <w:numId w:val="9"/>
        </w:numPr>
        <w:tabs>
          <w:tab w:val="left" w:pos="1620"/>
        </w:tabs>
        <w:spacing w:after="120"/>
        <w:ind w:left="0" w:firstLine="540"/>
        <w:rPr>
          <w:szCs w:val="24"/>
        </w:rPr>
      </w:pPr>
      <w:bookmarkStart w:id="1080" w:name="_Ref56220570"/>
      <w:bookmarkStart w:id="1081" w:name="_Ref306199791"/>
      <w:r w:rsidRPr="009F5F6A">
        <w:rPr>
          <w:szCs w:val="24"/>
        </w:rPr>
        <w:t>Заявка</w:t>
      </w:r>
      <w:r w:rsidR="000D1809" w:rsidRPr="009F5F6A">
        <w:rPr>
          <w:szCs w:val="24"/>
        </w:rPr>
        <w:t xml:space="preserve"> действительна в течение срока, указанного Участником конкурса в письме о подаче оферты. </w:t>
      </w:r>
      <w:bookmarkEnd w:id="1080"/>
      <w:r w:rsidR="000D1809" w:rsidRPr="009F5F6A">
        <w:rPr>
          <w:szCs w:val="24"/>
        </w:rPr>
        <w:t xml:space="preserve">В любом случае этот срок не должен быть менее </w:t>
      </w:r>
      <w:r w:rsidRPr="009F5F6A">
        <w:rPr>
          <w:szCs w:val="24"/>
        </w:rPr>
        <w:t>90</w:t>
      </w:r>
      <w:r w:rsidR="00D220F4" w:rsidRPr="009F5F6A">
        <w:rPr>
          <w:rStyle w:val="aff1"/>
          <w:i w:val="0"/>
          <w:szCs w:val="24"/>
          <w:shd w:val="clear" w:color="auto" w:fill="auto"/>
        </w:rPr>
        <w:t xml:space="preserve"> </w:t>
      </w:r>
      <w:r w:rsidR="00D220F4" w:rsidRPr="009F5F6A">
        <w:rPr>
          <w:szCs w:val="24"/>
        </w:rPr>
        <w:t xml:space="preserve">календарных дней со дня, следующего за днем проведения процедуры вскрытия поступивших на </w:t>
      </w:r>
      <w:r w:rsidR="00F01046" w:rsidRPr="009F5F6A">
        <w:rPr>
          <w:szCs w:val="24"/>
        </w:rPr>
        <w:t>Конкурс</w:t>
      </w:r>
      <w:r w:rsidR="00D220F4" w:rsidRPr="009F5F6A">
        <w:rPr>
          <w:szCs w:val="24"/>
        </w:rPr>
        <w:t xml:space="preserve"> конвертов с </w:t>
      </w:r>
      <w:r w:rsidRPr="009F5F6A">
        <w:rPr>
          <w:szCs w:val="24"/>
        </w:rPr>
        <w:t>Заявками</w:t>
      </w:r>
      <w:r w:rsidR="00F01046" w:rsidRPr="009F5F6A">
        <w:rPr>
          <w:szCs w:val="24"/>
        </w:rPr>
        <w:t xml:space="preserve"> (п. </w:t>
      </w:r>
      <w:r w:rsidR="000A775A" w:rsidRPr="009F5F6A">
        <w:fldChar w:fldCharType="begin"/>
      </w:r>
      <w:r w:rsidR="000A775A" w:rsidRPr="009F5F6A">
        <w:instrText xml:space="preserve"> REF _Ref441567650 \r \h  \* MERGEFORMAT </w:instrText>
      </w:r>
      <w:r w:rsidR="000A775A" w:rsidRPr="009F5F6A">
        <w:fldChar w:fldCharType="separate"/>
      </w:r>
      <w:r w:rsidR="0010016D" w:rsidRPr="009F5F6A">
        <w:rPr>
          <w:szCs w:val="24"/>
        </w:rPr>
        <w:t>3.8.3</w:t>
      </w:r>
      <w:r w:rsidR="000A775A" w:rsidRPr="009F5F6A">
        <w:fldChar w:fldCharType="end"/>
      </w:r>
      <w:r w:rsidR="00F01046" w:rsidRPr="009F5F6A">
        <w:rPr>
          <w:szCs w:val="24"/>
        </w:rPr>
        <w:t>)</w:t>
      </w:r>
      <w:r w:rsidR="00D220F4" w:rsidRPr="009F5F6A">
        <w:rPr>
          <w:szCs w:val="24"/>
        </w:rPr>
        <w:t>.</w:t>
      </w:r>
      <w:bookmarkEnd w:id="1081"/>
    </w:p>
    <w:p w:rsidR="000D1809" w:rsidRPr="009F5F6A" w:rsidRDefault="000D1809" w:rsidP="00363FC9">
      <w:pPr>
        <w:pStyle w:val="Times12"/>
        <w:numPr>
          <w:ilvl w:val="3"/>
          <w:numId w:val="9"/>
        </w:numPr>
        <w:tabs>
          <w:tab w:val="left" w:pos="1620"/>
        </w:tabs>
        <w:spacing w:after="120"/>
        <w:ind w:left="0" w:firstLine="540"/>
        <w:rPr>
          <w:szCs w:val="24"/>
        </w:rPr>
      </w:pPr>
      <w:r w:rsidRPr="009F5F6A">
        <w:rPr>
          <w:szCs w:val="24"/>
        </w:rPr>
        <w:t xml:space="preserve">Указание меньшего срока действия служит основанием для отклонения </w:t>
      </w:r>
      <w:r w:rsidR="00F01046" w:rsidRPr="009F5F6A">
        <w:rPr>
          <w:szCs w:val="24"/>
        </w:rPr>
        <w:t>Заявки</w:t>
      </w:r>
      <w:r w:rsidRPr="009F5F6A">
        <w:rPr>
          <w:szCs w:val="24"/>
        </w:rPr>
        <w:t>.</w:t>
      </w:r>
    </w:p>
    <w:p w:rsidR="00E50C37" w:rsidRPr="009F5F6A" w:rsidRDefault="00E50C37" w:rsidP="00E50C37">
      <w:pPr>
        <w:pStyle w:val="Times12"/>
        <w:tabs>
          <w:tab w:val="left" w:pos="1620"/>
        </w:tabs>
        <w:spacing w:after="120"/>
        <w:ind w:left="540" w:firstLine="0"/>
        <w:rPr>
          <w:szCs w:val="24"/>
        </w:rPr>
      </w:pPr>
    </w:p>
    <w:p w:rsidR="000D1809" w:rsidRPr="009F5F6A" w:rsidRDefault="000D1809" w:rsidP="00363FC9">
      <w:pPr>
        <w:pStyle w:val="3"/>
        <w:numPr>
          <w:ilvl w:val="2"/>
          <w:numId w:val="9"/>
        </w:numPr>
        <w:tabs>
          <w:tab w:val="num" w:pos="1620"/>
        </w:tabs>
        <w:spacing w:before="0"/>
        <w:ind w:left="1620" w:hanging="1081"/>
        <w:rPr>
          <w:sz w:val="24"/>
          <w:szCs w:val="24"/>
        </w:rPr>
      </w:pPr>
      <w:bookmarkStart w:id="1082" w:name="_Toc57314647"/>
      <w:bookmarkStart w:id="1083" w:name="_Toc98251719"/>
      <w:bookmarkStart w:id="1084" w:name="_Toc298234679"/>
      <w:bookmarkStart w:id="1085" w:name="_Toc255985679"/>
      <w:bookmarkStart w:id="1086" w:name="_Toc441503251"/>
      <w:bookmarkStart w:id="1087" w:name="_Toc441572042"/>
      <w:bookmarkStart w:id="1088" w:name="_Toc441575134"/>
      <w:bookmarkStart w:id="1089" w:name="_Toc442434795"/>
      <w:bookmarkStart w:id="1090" w:name="_Toc442435634"/>
      <w:bookmarkStart w:id="1091" w:name="_Toc462044754"/>
      <w:bookmarkStart w:id="1092" w:name="_Toc462068457"/>
      <w:bookmarkStart w:id="1093" w:name="_Toc463514147"/>
      <w:bookmarkStart w:id="1094" w:name="_Toc469480363"/>
      <w:bookmarkStart w:id="1095" w:name="_Toc471823153"/>
      <w:bookmarkStart w:id="1096" w:name="_Toc498512014"/>
      <w:bookmarkStart w:id="1097" w:name="_Toc511312834"/>
      <w:bookmarkStart w:id="1098" w:name="_Toc511315239"/>
      <w:bookmarkStart w:id="1099" w:name="_Toc515529941"/>
      <w:r w:rsidRPr="009F5F6A">
        <w:rPr>
          <w:sz w:val="24"/>
          <w:szCs w:val="24"/>
        </w:rPr>
        <w:t xml:space="preserve">Требования к языку </w:t>
      </w:r>
      <w:bookmarkEnd w:id="1082"/>
      <w:bookmarkEnd w:id="1083"/>
      <w:bookmarkEnd w:id="1084"/>
      <w:bookmarkEnd w:id="1085"/>
      <w:r w:rsidR="00F01046" w:rsidRPr="009F5F6A">
        <w:rPr>
          <w:sz w:val="24"/>
          <w:szCs w:val="24"/>
        </w:rPr>
        <w:t>Заявки</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rsidR="000D1809" w:rsidRPr="009F5F6A" w:rsidRDefault="000D1809" w:rsidP="00363FC9">
      <w:pPr>
        <w:pStyle w:val="Times12"/>
        <w:numPr>
          <w:ilvl w:val="3"/>
          <w:numId w:val="9"/>
        </w:numPr>
        <w:tabs>
          <w:tab w:val="num" w:pos="1620"/>
        </w:tabs>
        <w:spacing w:after="120"/>
        <w:ind w:left="0" w:firstLine="540"/>
        <w:rPr>
          <w:szCs w:val="24"/>
        </w:rPr>
      </w:pPr>
      <w:bookmarkStart w:id="1100" w:name="_Toc57314648"/>
      <w:r w:rsidRPr="009F5F6A">
        <w:rPr>
          <w:szCs w:val="24"/>
        </w:rPr>
        <w:t xml:space="preserve">Все документы, входящие в </w:t>
      </w:r>
      <w:r w:rsidR="0096562C" w:rsidRPr="009F5F6A">
        <w:rPr>
          <w:szCs w:val="24"/>
        </w:rPr>
        <w:t>Заявку</w:t>
      </w:r>
      <w:r w:rsidRPr="009F5F6A">
        <w:rPr>
          <w:szCs w:val="24"/>
        </w:rPr>
        <w:t>, должны быть подготовлены на русском языке за исключением нижеследующего.</w:t>
      </w:r>
    </w:p>
    <w:p w:rsidR="009422B8" w:rsidRPr="009F5F6A" w:rsidRDefault="009422B8" w:rsidP="00363FC9">
      <w:pPr>
        <w:pStyle w:val="Times12"/>
        <w:numPr>
          <w:ilvl w:val="3"/>
          <w:numId w:val="9"/>
        </w:numPr>
        <w:tabs>
          <w:tab w:val="num" w:pos="1620"/>
        </w:tabs>
        <w:spacing w:after="120"/>
        <w:ind w:left="0" w:firstLine="540"/>
        <w:rPr>
          <w:szCs w:val="24"/>
        </w:rPr>
      </w:pPr>
      <w:r w:rsidRPr="009F5F6A">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F5F6A">
        <w:rPr>
          <w:szCs w:val="24"/>
        </w:rPr>
        <w:t>апостилированный</w:t>
      </w:r>
      <w:proofErr w:type="spellEnd"/>
      <w:r w:rsidRPr="009F5F6A">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9F5F6A" w:rsidRDefault="00C24F83" w:rsidP="00363FC9">
      <w:pPr>
        <w:pStyle w:val="Times12"/>
        <w:numPr>
          <w:ilvl w:val="3"/>
          <w:numId w:val="9"/>
        </w:numPr>
        <w:tabs>
          <w:tab w:val="num" w:pos="1620"/>
        </w:tabs>
        <w:spacing w:after="120"/>
        <w:ind w:left="0" w:firstLine="540"/>
        <w:rPr>
          <w:szCs w:val="24"/>
        </w:rPr>
      </w:pPr>
      <w:r w:rsidRPr="009F5F6A">
        <w:rPr>
          <w:szCs w:val="24"/>
        </w:rPr>
        <w:t xml:space="preserve">Конкурсная </w:t>
      </w:r>
      <w:r w:rsidR="009422B8" w:rsidRPr="009F5F6A">
        <w:rPr>
          <w:szCs w:val="24"/>
        </w:rPr>
        <w:t>комиссия вправе не рассматривать документы, не переведенные на русский язык.</w:t>
      </w:r>
    </w:p>
    <w:p w:rsidR="00E50C37" w:rsidRPr="009F5F6A" w:rsidRDefault="00E50C37" w:rsidP="00E50C37">
      <w:pPr>
        <w:pStyle w:val="Times12"/>
        <w:tabs>
          <w:tab w:val="num" w:pos="1620"/>
        </w:tabs>
        <w:spacing w:after="120"/>
        <w:ind w:left="540" w:firstLine="0"/>
        <w:rPr>
          <w:szCs w:val="24"/>
        </w:rPr>
      </w:pPr>
    </w:p>
    <w:p w:rsidR="000D1809" w:rsidRPr="009F5F6A" w:rsidRDefault="000D1809" w:rsidP="00363FC9">
      <w:pPr>
        <w:pStyle w:val="3"/>
        <w:numPr>
          <w:ilvl w:val="2"/>
          <w:numId w:val="9"/>
        </w:numPr>
        <w:tabs>
          <w:tab w:val="num" w:pos="1620"/>
        </w:tabs>
        <w:spacing w:before="0"/>
        <w:ind w:left="1620" w:hanging="1081"/>
        <w:rPr>
          <w:sz w:val="24"/>
          <w:szCs w:val="24"/>
        </w:rPr>
      </w:pPr>
      <w:bookmarkStart w:id="1101" w:name="_Toc98251720"/>
      <w:bookmarkStart w:id="1102" w:name="_Toc298234680"/>
      <w:bookmarkStart w:id="1103" w:name="_Toc255985680"/>
      <w:bookmarkStart w:id="1104" w:name="_Toc441503252"/>
      <w:bookmarkStart w:id="1105" w:name="_Toc441572043"/>
      <w:bookmarkStart w:id="1106" w:name="_Toc441575135"/>
      <w:bookmarkStart w:id="1107" w:name="_Toc442434796"/>
      <w:bookmarkStart w:id="1108" w:name="_Toc442435635"/>
      <w:bookmarkStart w:id="1109" w:name="_Toc462044755"/>
      <w:bookmarkStart w:id="1110" w:name="_Toc462068458"/>
      <w:bookmarkStart w:id="1111" w:name="_Toc463514148"/>
      <w:bookmarkStart w:id="1112" w:name="_Toc469480364"/>
      <w:bookmarkStart w:id="1113" w:name="_Toc471823154"/>
      <w:bookmarkStart w:id="1114" w:name="_Toc498512015"/>
      <w:bookmarkStart w:id="1115" w:name="_Toc511312835"/>
      <w:bookmarkStart w:id="1116" w:name="_Toc511315240"/>
      <w:bookmarkStart w:id="1117" w:name="_Toc515529942"/>
      <w:r w:rsidRPr="009F5F6A">
        <w:rPr>
          <w:sz w:val="24"/>
          <w:szCs w:val="24"/>
        </w:rPr>
        <w:t xml:space="preserve">Требования к валюте </w:t>
      </w:r>
      <w:bookmarkEnd w:id="1100"/>
      <w:bookmarkEnd w:id="1101"/>
      <w:bookmarkEnd w:id="1102"/>
      <w:bookmarkEnd w:id="1103"/>
      <w:r w:rsidR="00F01046" w:rsidRPr="009F5F6A">
        <w:rPr>
          <w:sz w:val="24"/>
          <w:szCs w:val="24"/>
        </w:rPr>
        <w:t>Заявки</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rsidR="000D1809" w:rsidRPr="009F5F6A" w:rsidRDefault="000D1809" w:rsidP="00363FC9">
      <w:pPr>
        <w:pStyle w:val="Times12"/>
        <w:numPr>
          <w:ilvl w:val="3"/>
          <w:numId w:val="9"/>
        </w:numPr>
        <w:tabs>
          <w:tab w:val="num" w:pos="1620"/>
        </w:tabs>
        <w:spacing w:after="120"/>
        <w:ind w:left="0" w:firstLine="540"/>
        <w:rPr>
          <w:szCs w:val="24"/>
        </w:rPr>
      </w:pPr>
      <w:bookmarkStart w:id="1118" w:name="_Ref56220708"/>
      <w:r w:rsidRPr="009F5F6A">
        <w:rPr>
          <w:szCs w:val="24"/>
        </w:rPr>
        <w:t>Все суммы денежных сре</w:t>
      </w:r>
      <w:proofErr w:type="gramStart"/>
      <w:r w:rsidRPr="009F5F6A">
        <w:rPr>
          <w:szCs w:val="24"/>
        </w:rPr>
        <w:t>дств в д</w:t>
      </w:r>
      <w:proofErr w:type="gramEnd"/>
      <w:r w:rsidRPr="009F5F6A">
        <w:rPr>
          <w:szCs w:val="24"/>
        </w:rPr>
        <w:t xml:space="preserve">окументах, входящих в Конкурсную заявку, должны быть выражены в </w:t>
      </w:r>
      <w:r w:rsidRPr="009F5F6A">
        <w:rPr>
          <w:rStyle w:val="aff1"/>
          <w:b w:val="0"/>
          <w:i w:val="0"/>
          <w:szCs w:val="24"/>
          <w:shd w:val="clear" w:color="auto" w:fill="auto"/>
        </w:rPr>
        <w:t>рублях</w:t>
      </w:r>
      <w:r w:rsidR="0096562C" w:rsidRPr="009F5F6A">
        <w:rPr>
          <w:rStyle w:val="aff1"/>
          <w:b w:val="0"/>
          <w:i w:val="0"/>
          <w:szCs w:val="24"/>
          <w:shd w:val="clear" w:color="auto" w:fill="auto"/>
        </w:rPr>
        <w:t xml:space="preserve"> РФ,</w:t>
      </w:r>
      <w:r w:rsidR="004A2AEE" w:rsidRPr="009F5F6A">
        <w:rPr>
          <w:rStyle w:val="aff1"/>
          <w:b w:val="0"/>
          <w:i w:val="0"/>
          <w:szCs w:val="24"/>
          <w:shd w:val="clear" w:color="auto" w:fill="auto"/>
        </w:rPr>
        <w:t xml:space="preserve"> </w:t>
      </w:r>
      <w:r w:rsidRPr="009F5F6A">
        <w:rPr>
          <w:rStyle w:val="aff1"/>
          <w:b w:val="0"/>
          <w:i w:val="0"/>
          <w:szCs w:val="24"/>
          <w:shd w:val="clear" w:color="auto" w:fill="auto"/>
        </w:rPr>
        <w:t>за</w:t>
      </w:r>
      <w:r w:rsidRPr="009F5F6A">
        <w:rPr>
          <w:szCs w:val="24"/>
        </w:rPr>
        <w:t xml:space="preserve"> исключением нижеследующего.</w:t>
      </w:r>
      <w:bookmarkEnd w:id="1118"/>
    </w:p>
    <w:p w:rsidR="000D1809" w:rsidRPr="009F5F6A" w:rsidRDefault="000D1809" w:rsidP="00363FC9">
      <w:pPr>
        <w:pStyle w:val="Times12"/>
        <w:numPr>
          <w:ilvl w:val="3"/>
          <w:numId w:val="9"/>
        </w:numPr>
        <w:tabs>
          <w:tab w:val="num" w:pos="1620"/>
        </w:tabs>
        <w:spacing w:after="120"/>
        <w:ind w:left="0" w:firstLine="540"/>
        <w:rPr>
          <w:szCs w:val="24"/>
        </w:rPr>
      </w:pPr>
      <w:proofErr w:type="gramStart"/>
      <w:r w:rsidRPr="009F5F6A">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DC3CBF" w:rsidRPr="009F5F6A" w:rsidRDefault="00DC3CBF" w:rsidP="00363FC9">
      <w:pPr>
        <w:pStyle w:val="Times12"/>
        <w:numPr>
          <w:ilvl w:val="3"/>
          <w:numId w:val="9"/>
        </w:numPr>
        <w:tabs>
          <w:tab w:val="num" w:pos="1620"/>
        </w:tabs>
        <w:spacing w:after="120"/>
        <w:ind w:left="0" w:firstLine="540"/>
        <w:rPr>
          <w:szCs w:val="24"/>
        </w:rPr>
      </w:pPr>
      <w:r w:rsidRPr="009F5F6A">
        <w:rPr>
          <w:szCs w:val="24"/>
        </w:rPr>
        <w:t xml:space="preserve">Цена </w:t>
      </w:r>
      <w:r w:rsidR="008420B1" w:rsidRPr="009F5F6A">
        <w:rPr>
          <w:szCs w:val="24"/>
        </w:rPr>
        <w:t xml:space="preserve">Заявки </w:t>
      </w:r>
      <w:r w:rsidRPr="009F5F6A">
        <w:rPr>
          <w:szCs w:val="24"/>
        </w:rPr>
        <w:t xml:space="preserve">фиксируется в </w:t>
      </w:r>
      <w:r w:rsidR="00C73D53" w:rsidRPr="009F5F6A">
        <w:rPr>
          <w:szCs w:val="24"/>
        </w:rPr>
        <w:t>рублях РФ</w:t>
      </w:r>
      <w:r w:rsidRPr="009F5F6A">
        <w:rPr>
          <w:szCs w:val="24"/>
        </w:rPr>
        <w:t xml:space="preserve"> и не подлежит изменению при изменении официального курса валюты.</w:t>
      </w:r>
    </w:p>
    <w:p w:rsidR="00E50C37" w:rsidRPr="009F5F6A" w:rsidRDefault="00E50C37" w:rsidP="00E50C37">
      <w:pPr>
        <w:pStyle w:val="Times12"/>
        <w:tabs>
          <w:tab w:val="num" w:pos="1620"/>
        </w:tabs>
        <w:spacing w:after="120"/>
        <w:ind w:left="540" w:firstLine="0"/>
        <w:rPr>
          <w:szCs w:val="24"/>
        </w:rPr>
      </w:pPr>
    </w:p>
    <w:p w:rsidR="00FC677C" w:rsidRPr="009F5F6A" w:rsidRDefault="00637BF6" w:rsidP="00363FC9">
      <w:pPr>
        <w:pStyle w:val="3"/>
        <w:numPr>
          <w:ilvl w:val="2"/>
          <w:numId w:val="9"/>
        </w:numPr>
        <w:tabs>
          <w:tab w:val="num" w:pos="1620"/>
        </w:tabs>
        <w:spacing w:before="0"/>
        <w:ind w:left="1620" w:hanging="1081"/>
        <w:rPr>
          <w:sz w:val="24"/>
          <w:szCs w:val="24"/>
        </w:rPr>
      </w:pPr>
      <w:bookmarkStart w:id="1119" w:name="_Toc164834442"/>
      <w:bookmarkStart w:id="1120" w:name="_Toc298234681"/>
      <w:bookmarkStart w:id="1121" w:name="_Toc255985681"/>
      <w:bookmarkStart w:id="1122" w:name="_Toc441503253"/>
      <w:bookmarkStart w:id="1123" w:name="_Toc441572044"/>
      <w:bookmarkStart w:id="1124" w:name="_Toc441575136"/>
      <w:bookmarkStart w:id="1125" w:name="_Toc442434797"/>
      <w:bookmarkStart w:id="1126" w:name="_Toc442435636"/>
      <w:bookmarkStart w:id="1127" w:name="_Toc462044756"/>
      <w:bookmarkStart w:id="1128" w:name="_Toc462068459"/>
      <w:bookmarkStart w:id="1129" w:name="_Toc463514149"/>
      <w:bookmarkStart w:id="1130" w:name="_Ref468697412"/>
      <w:bookmarkStart w:id="1131" w:name="_Toc469480365"/>
      <w:bookmarkStart w:id="1132" w:name="_Toc471823155"/>
      <w:bookmarkStart w:id="1133" w:name="_Toc498512016"/>
      <w:bookmarkStart w:id="1134" w:name="_Toc511312836"/>
      <w:bookmarkStart w:id="1135" w:name="_Toc511315241"/>
      <w:bookmarkStart w:id="1136" w:name="_Toc515529943"/>
      <w:bookmarkStart w:id="1137" w:name="_Toc102290213"/>
      <w:bookmarkStart w:id="1138" w:name="_Toc57314653"/>
      <w:bookmarkStart w:id="1139" w:name="_Toc98251722"/>
      <w:r w:rsidRPr="009F5F6A">
        <w:rPr>
          <w:sz w:val="24"/>
          <w:szCs w:val="24"/>
        </w:rPr>
        <w:t>Начальная (</w:t>
      </w:r>
      <w:r w:rsidR="00F03B20" w:rsidRPr="009F5F6A">
        <w:rPr>
          <w:sz w:val="24"/>
          <w:szCs w:val="24"/>
        </w:rPr>
        <w:t>максимальная</w:t>
      </w:r>
      <w:r w:rsidR="00FC677C" w:rsidRPr="009F5F6A">
        <w:rPr>
          <w:sz w:val="24"/>
          <w:szCs w:val="24"/>
        </w:rPr>
        <w:t xml:space="preserve">) цена </w:t>
      </w:r>
      <w:bookmarkEnd w:id="1119"/>
      <w:bookmarkEnd w:id="1120"/>
      <w:bookmarkEnd w:id="1121"/>
      <w:r w:rsidR="008420B1" w:rsidRPr="009F5F6A">
        <w:rPr>
          <w:sz w:val="24"/>
          <w:szCs w:val="24"/>
        </w:rPr>
        <w:t xml:space="preserve">Договора </w:t>
      </w:r>
      <w:r w:rsidR="00F03B20" w:rsidRPr="009F5F6A">
        <w:rPr>
          <w:sz w:val="24"/>
          <w:szCs w:val="24"/>
        </w:rPr>
        <w:t>(цена лота)</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rsidR="00A7730A" w:rsidRPr="009F5F6A" w:rsidRDefault="00637BF6" w:rsidP="00363FC9">
      <w:pPr>
        <w:pStyle w:val="Times12"/>
        <w:numPr>
          <w:ilvl w:val="3"/>
          <w:numId w:val="9"/>
        </w:numPr>
        <w:tabs>
          <w:tab w:val="num" w:pos="1620"/>
        </w:tabs>
        <w:spacing w:after="120"/>
        <w:ind w:left="0" w:firstLine="540"/>
        <w:rPr>
          <w:szCs w:val="24"/>
        </w:rPr>
      </w:pPr>
      <w:bookmarkStart w:id="1140" w:name="_Ref463964727"/>
      <w:r w:rsidRPr="009F5F6A">
        <w:rPr>
          <w:szCs w:val="24"/>
        </w:rPr>
        <w:t>Начальная (</w:t>
      </w:r>
      <w:r w:rsidR="00F03B20" w:rsidRPr="009F5F6A">
        <w:rPr>
          <w:szCs w:val="24"/>
        </w:rPr>
        <w:t>максимальная</w:t>
      </w:r>
      <w:r w:rsidR="00AE75DD" w:rsidRPr="009F5F6A">
        <w:rPr>
          <w:szCs w:val="24"/>
        </w:rPr>
        <w:t xml:space="preserve">) цена </w:t>
      </w:r>
      <w:r w:rsidR="008420B1" w:rsidRPr="009F5F6A">
        <w:rPr>
          <w:szCs w:val="24"/>
        </w:rPr>
        <w:t>Договора</w:t>
      </w:r>
      <w:r w:rsidR="0096562C" w:rsidRPr="009F5F6A">
        <w:rPr>
          <w:szCs w:val="24"/>
        </w:rPr>
        <w:t>:</w:t>
      </w:r>
      <w:bookmarkEnd w:id="1140"/>
    </w:p>
    <w:p w:rsidR="0096562C" w:rsidRPr="009F5F6A" w:rsidRDefault="0096562C" w:rsidP="0096562C">
      <w:pPr>
        <w:pStyle w:val="Times12"/>
        <w:tabs>
          <w:tab w:val="num" w:pos="1620"/>
        </w:tabs>
        <w:spacing w:after="120"/>
        <w:ind w:left="540" w:firstLine="0"/>
        <w:rPr>
          <w:rFonts w:eastAsia="Calibri"/>
          <w:szCs w:val="24"/>
          <w:lang w:eastAsia="en-US"/>
        </w:rPr>
      </w:pPr>
      <w:r w:rsidRPr="009F5F6A">
        <w:rPr>
          <w:b/>
          <w:bCs w:val="0"/>
          <w:szCs w:val="24"/>
          <w:u w:val="single"/>
        </w:rPr>
        <w:t>По Лоту №1:</w:t>
      </w:r>
      <w:r w:rsidRPr="009F5F6A">
        <w:rPr>
          <w:bCs w:val="0"/>
          <w:szCs w:val="24"/>
        </w:rPr>
        <w:t xml:space="preserve"> </w:t>
      </w:r>
      <w:r w:rsidR="00CD7763" w:rsidRPr="009F5F6A">
        <w:rPr>
          <w:b/>
          <w:bCs w:val="0"/>
        </w:rPr>
        <w:t>150 403 554,00</w:t>
      </w:r>
      <w:r w:rsidR="00CD7763" w:rsidRPr="009F5F6A">
        <w:t xml:space="preserve"> (сто пятьдесят миллионов четыреста три тысячи пятьсот пятьдесят четыре) рубля 00 копеек РФ, без учета НДС; НДС составляет </w:t>
      </w:r>
      <w:r w:rsidR="00CD7763" w:rsidRPr="009F5F6A">
        <w:rPr>
          <w:b/>
          <w:bCs w:val="0"/>
        </w:rPr>
        <w:t>27 072 639,72</w:t>
      </w:r>
      <w:r w:rsidR="00CD7763" w:rsidRPr="009F5F6A">
        <w:t xml:space="preserve"> (двадцать семь миллионов семьдесят две тысячи шестьсот тридцать девять) рублей 72 копейки РФ; </w:t>
      </w:r>
      <w:r w:rsidR="00CD7763" w:rsidRPr="009F5F6A">
        <w:rPr>
          <w:b/>
          <w:bCs w:val="0"/>
        </w:rPr>
        <w:t>177 476 193,72</w:t>
      </w:r>
      <w:r w:rsidR="00CD7763" w:rsidRPr="009F5F6A">
        <w:t xml:space="preserve"> (сто семьдесят семь миллионов четыреста семьдесят шесть тысяч сто девяносто три) рубля 72 копейки РФ, с учетом НДС</w:t>
      </w:r>
      <w:r w:rsidR="004A76B6" w:rsidRPr="009F5F6A">
        <w:t>.</w:t>
      </w:r>
    </w:p>
    <w:p w:rsidR="00FC677C" w:rsidRPr="009F5F6A" w:rsidRDefault="000E58F3" w:rsidP="00363FC9">
      <w:pPr>
        <w:pStyle w:val="Times12"/>
        <w:numPr>
          <w:ilvl w:val="3"/>
          <w:numId w:val="9"/>
        </w:numPr>
        <w:tabs>
          <w:tab w:val="num" w:pos="1620"/>
        </w:tabs>
        <w:spacing w:before="120" w:after="120"/>
        <w:ind w:left="0" w:firstLine="539"/>
        <w:rPr>
          <w:szCs w:val="24"/>
        </w:rPr>
      </w:pPr>
      <w:r w:rsidRPr="009F5F6A">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9F5F6A">
        <w:rPr>
          <w:szCs w:val="24"/>
        </w:rPr>
        <w:t>Договора (Лота)</w:t>
      </w:r>
      <w:r w:rsidR="0096562C" w:rsidRPr="009F5F6A">
        <w:rPr>
          <w:bCs w:val="0"/>
          <w:szCs w:val="24"/>
        </w:rPr>
        <w:t>.</w:t>
      </w:r>
    </w:p>
    <w:p w:rsidR="0096562C" w:rsidRPr="009F5F6A" w:rsidRDefault="00CF4C5A" w:rsidP="00363FC9">
      <w:pPr>
        <w:pStyle w:val="Times12"/>
        <w:numPr>
          <w:ilvl w:val="3"/>
          <w:numId w:val="9"/>
        </w:numPr>
        <w:tabs>
          <w:tab w:val="num" w:pos="1620"/>
        </w:tabs>
        <w:spacing w:after="120"/>
        <w:ind w:left="0" w:firstLine="540"/>
        <w:rPr>
          <w:szCs w:val="24"/>
        </w:rPr>
      </w:pPr>
      <w:r w:rsidRPr="009F5F6A">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sidRPr="009F5F6A">
        <w:rPr>
          <w:szCs w:val="24"/>
        </w:rPr>
        <w:t>Договора (Лота)</w:t>
      </w:r>
      <w:r w:rsidRPr="009F5F6A">
        <w:rPr>
          <w:szCs w:val="24"/>
        </w:rPr>
        <w:t xml:space="preserve"> по данному филиалу</w:t>
      </w:r>
      <w:r w:rsidR="0096562C" w:rsidRPr="009F5F6A">
        <w:rPr>
          <w:szCs w:val="24"/>
        </w:rPr>
        <w:t>.</w:t>
      </w:r>
    </w:p>
    <w:p w:rsidR="0096562C" w:rsidRPr="009F5F6A" w:rsidRDefault="0096562C" w:rsidP="00363FC9">
      <w:pPr>
        <w:pStyle w:val="Times12"/>
        <w:numPr>
          <w:ilvl w:val="3"/>
          <w:numId w:val="9"/>
        </w:numPr>
        <w:tabs>
          <w:tab w:val="num" w:pos="1620"/>
        </w:tabs>
        <w:spacing w:after="120"/>
        <w:ind w:left="0" w:firstLine="540"/>
        <w:rPr>
          <w:szCs w:val="24"/>
        </w:rPr>
      </w:pPr>
      <w:r w:rsidRPr="009F5F6A">
        <w:rPr>
          <w:bCs w:val="0"/>
          <w:szCs w:val="24"/>
        </w:rPr>
        <w:t xml:space="preserve">Цена в письме о подаче оферты </w:t>
      </w:r>
      <w:r w:rsidRPr="009F5F6A">
        <w:rPr>
          <w:bCs w:val="0"/>
          <w:spacing w:val="-2"/>
          <w:szCs w:val="24"/>
        </w:rPr>
        <w:t>(под</w:t>
      </w:r>
      <w:r w:rsidRPr="009F5F6A">
        <w:rPr>
          <w:bCs w:val="0"/>
          <w:szCs w:val="24"/>
        </w:rPr>
        <w:t xml:space="preserve">раздел </w:t>
      </w:r>
      <w:r w:rsidR="000A775A" w:rsidRPr="009F5F6A">
        <w:fldChar w:fldCharType="begin"/>
      </w:r>
      <w:r w:rsidR="000A775A" w:rsidRPr="009F5F6A">
        <w:instrText xml:space="preserve"> REF _Ref55336310 \r \h  \* MERGEFORMAT </w:instrText>
      </w:r>
      <w:r w:rsidR="000A775A" w:rsidRPr="009F5F6A">
        <w:fldChar w:fldCharType="separate"/>
      </w:r>
      <w:r w:rsidR="0010016D" w:rsidRPr="009F5F6A">
        <w:rPr>
          <w:bCs w:val="0"/>
          <w:szCs w:val="24"/>
        </w:rPr>
        <w:t>5.1</w:t>
      </w:r>
      <w:r w:rsidR="000A775A" w:rsidRPr="009F5F6A">
        <w:fldChar w:fldCharType="end"/>
      </w:r>
      <w:r w:rsidRPr="009F5F6A">
        <w:rPr>
          <w:bCs w:val="0"/>
          <w:szCs w:val="24"/>
        </w:rPr>
        <w:t>), поданно</w:t>
      </w:r>
      <w:r w:rsidR="00220E82" w:rsidRPr="009F5F6A">
        <w:rPr>
          <w:bCs w:val="0"/>
          <w:szCs w:val="24"/>
        </w:rPr>
        <w:t>м</w:t>
      </w:r>
      <w:r w:rsidRPr="009F5F6A">
        <w:rPr>
          <w:bCs w:val="0"/>
          <w:szCs w:val="24"/>
        </w:rPr>
        <w:t xml:space="preserve"> Участником, должна соответствовать цене, указанной в Сводной таблице стоимости </w:t>
      </w:r>
      <w:r w:rsidR="00760969" w:rsidRPr="009F5F6A">
        <w:rPr>
          <w:bCs w:val="0"/>
          <w:szCs w:val="24"/>
        </w:rPr>
        <w:t>работ</w:t>
      </w:r>
      <w:r w:rsidRPr="009F5F6A">
        <w:rPr>
          <w:bCs w:val="0"/>
          <w:szCs w:val="24"/>
        </w:rPr>
        <w:t xml:space="preserve"> (</w:t>
      </w:r>
      <w:r w:rsidRPr="009F5F6A">
        <w:rPr>
          <w:bCs w:val="0"/>
          <w:spacing w:val="-2"/>
          <w:szCs w:val="24"/>
        </w:rPr>
        <w:t>под</w:t>
      </w:r>
      <w:r w:rsidRPr="009F5F6A">
        <w:rPr>
          <w:bCs w:val="0"/>
          <w:szCs w:val="24"/>
        </w:rPr>
        <w:t xml:space="preserve">раздел </w:t>
      </w:r>
      <w:r w:rsidR="000A775A" w:rsidRPr="009F5F6A">
        <w:fldChar w:fldCharType="begin"/>
      </w:r>
      <w:r w:rsidR="000A775A" w:rsidRPr="009F5F6A">
        <w:instrText xml:space="preserve"> REF _Ref440271072 \r \h  \* MERGEFORMAT </w:instrText>
      </w:r>
      <w:r w:rsidR="000A775A" w:rsidRPr="009F5F6A">
        <w:fldChar w:fldCharType="separate"/>
      </w:r>
      <w:r w:rsidR="0010016D" w:rsidRPr="009F5F6A">
        <w:rPr>
          <w:bCs w:val="0"/>
          <w:szCs w:val="24"/>
        </w:rPr>
        <w:t>5.2</w:t>
      </w:r>
      <w:r w:rsidR="000A775A" w:rsidRPr="009F5F6A">
        <w:fldChar w:fldCharType="end"/>
      </w:r>
      <w:r w:rsidRPr="009F5F6A">
        <w:rPr>
          <w:bCs w:val="0"/>
          <w:szCs w:val="24"/>
        </w:rPr>
        <w:t>)</w:t>
      </w:r>
      <w:r w:rsidR="00312E84" w:rsidRPr="009F5F6A">
        <w:rPr>
          <w:bCs w:val="0"/>
          <w:szCs w:val="24"/>
        </w:rPr>
        <w:t xml:space="preserve">, </w:t>
      </w:r>
      <w:r w:rsidR="00312E84" w:rsidRPr="009F5F6A">
        <w:rPr>
          <w:szCs w:val="24"/>
        </w:rPr>
        <w:t>Графике оплаты выполнения работ (подраздел</w:t>
      </w:r>
      <w:r w:rsidR="00312E84" w:rsidRPr="009F5F6A">
        <w:t xml:space="preserve"> </w:t>
      </w:r>
      <w:r w:rsidR="000A775A" w:rsidRPr="009F5F6A">
        <w:fldChar w:fldCharType="begin"/>
      </w:r>
      <w:r w:rsidR="000A775A" w:rsidRPr="009F5F6A">
        <w:instrText xml:space="preserve"> REF _Ref440361439 \r \h  \* MERGEFORMAT </w:instrText>
      </w:r>
      <w:r w:rsidR="000A775A" w:rsidRPr="009F5F6A">
        <w:fldChar w:fldCharType="separate"/>
      </w:r>
      <w:r w:rsidR="0010016D" w:rsidRPr="009F5F6A">
        <w:t>5.5</w:t>
      </w:r>
      <w:r w:rsidR="000A775A" w:rsidRPr="009F5F6A">
        <w:fldChar w:fldCharType="end"/>
      </w:r>
      <w:r w:rsidR="00312E84" w:rsidRPr="009F5F6A">
        <w:t>)</w:t>
      </w:r>
      <w:r w:rsidRPr="009F5F6A">
        <w:rPr>
          <w:bCs w:val="0"/>
          <w:szCs w:val="24"/>
        </w:rPr>
        <w:t xml:space="preserve"> </w:t>
      </w:r>
      <w:r w:rsidR="00CF4C5A" w:rsidRPr="009F5F6A">
        <w:rPr>
          <w:bCs w:val="0"/>
          <w:szCs w:val="24"/>
        </w:rPr>
        <w:t xml:space="preserve">и </w:t>
      </w:r>
      <w:r w:rsidR="00CF4C5A" w:rsidRPr="009F5F6A">
        <w:rPr>
          <w:szCs w:val="24"/>
        </w:rPr>
        <w:t>на «котировочной доске» ЭТП</w:t>
      </w:r>
      <w:r w:rsidR="00CF4C5A" w:rsidRPr="009F5F6A">
        <w:rPr>
          <w:bCs w:val="0"/>
          <w:szCs w:val="24"/>
        </w:rPr>
        <w:t>.</w:t>
      </w:r>
      <w:r w:rsidRPr="009F5F6A">
        <w:rPr>
          <w:bCs w:val="0"/>
          <w:szCs w:val="24"/>
        </w:rPr>
        <w:t xml:space="preserve"> В противном случае Заявка Участника будет отклонена без рассмотрения по существу.</w:t>
      </w:r>
    </w:p>
    <w:p w:rsidR="0096562C" w:rsidRPr="009F5F6A" w:rsidRDefault="0096562C" w:rsidP="00363FC9">
      <w:pPr>
        <w:pStyle w:val="Times12"/>
        <w:numPr>
          <w:ilvl w:val="3"/>
          <w:numId w:val="9"/>
        </w:numPr>
        <w:tabs>
          <w:tab w:val="num" w:pos="1620"/>
        </w:tabs>
        <w:spacing w:after="120"/>
        <w:ind w:left="0" w:firstLine="540"/>
        <w:rPr>
          <w:szCs w:val="24"/>
        </w:rPr>
      </w:pPr>
      <w:r w:rsidRPr="009F5F6A">
        <w:rPr>
          <w:bCs w:val="0"/>
          <w:szCs w:val="24"/>
        </w:rPr>
        <w:t xml:space="preserve">В рамках оценочной стадии, предусмотренной  пунктом </w:t>
      </w:r>
      <w:r w:rsidR="005A1486" w:rsidRPr="009F5F6A">
        <w:rPr>
          <w:bCs w:val="0"/>
          <w:szCs w:val="24"/>
        </w:rPr>
        <w:fldChar w:fldCharType="begin"/>
      </w:r>
      <w:r w:rsidR="00900BB1" w:rsidRPr="009F5F6A">
        <w:rPr>
          <w:bCs w:val="0"/>
          <w:szCs w:val="24"/>
        </w:rPr>
        <w:instrText xml:space="preserve"> REF  _Ref441503121 \h \n </w:instrText>
      </w:r>
      <w:r w:rsidR="006C5B45" w:rsidRPr="009F5F6A">
        <w:rPr>
          <w:bCs w:val="0"/>
          <w:szCs w:val="24"/>
        </w:rPr>
        <w:instrText xml:space="preserve"> \* MERGEFORMAT </w:instrText>
      </w:r>
      <w:r w:rsidR="005A1486" w:rsidRPr="009F5F6A">
        <w:rPr>
          <w:bCs w:val="0"/>
          <w:szCs w:val="24"/>
        </w:rPr>
      </w:r>
      <w:r w:rsidR="005A1486" w:rsidRPr="009F5F6A">
        <w:rPr>
          <w:bCs w:val="0"/>
          <w:szCs w:val="24"/>
        </w:rPr>
        <w:fldChar w:fldCharType="separate"/>
      </w:r>
      <w:r w:rsidR="0010016D" w:rsidRPr="009F5F6A">
        <w:rPr>
          <w:bCs w:val="0"/>
          <w:szCs w:val="24"/>
        </w:rPr>
        <w:t>3.9.3</w:t>
      </w:r>
      <w:r w:rsidR="005A1486" w:rsidRPr="009F5F6A">
        <w:rPr>
          <w:bCs w:val="0"/>
          <w:szCs w:val="24"/>
        </w:rPr>
        <w:fldChar w:fldCharType="end"/>
      </w:r>
      <w:r w:rsidRPr="009F5F6A">
        <w:rPr>
          <w:bCs w:val="0"/>
          <w:szCs w:val="24"/>
        </w:rPr>
        <w:t xml:space="preserve"> настоящей Документации, Конкурсная комиссия оценивает и сопоставляет стоимость Заявки без учета НДС.</w:t>
      </w:r>
    </w:p>
    <w:p w:rsidR="00E570BF" w:rsidRPr="009F5F6A" w:rsidRDefault="00E570BF" w:rsidP="00E570BF">
      <w:pPr>
        <w:pStyle w:val="Times12"/>
        <w:numPr>
          <w:ilvl w:val="3"/>
          <w:numId w:val="9"/>
        </w:numPr>
        <w:tabs>
          <w:tab w:val="num" w:pos="1620"/>
        </w:tabs>
        <w:spacing w:after="120"/>
        <w:ind w:left="0" w:firstLine="540"/>
        <w:rPr>
          <w:bCs w:val="0"/>
          <w:szCs w:val="24"/>
        </w:rPr>
      </w:pPr>
      <w:bookmarkStart w:id="1141" w:name="_Toc296692818"/>
      <w:bookmarkStart w:id="1142" w:name="_Toc296693450"/>
      <w:bookmarkStart w:id="1143" w:name="_Toc298234608"/>
      <w:bookmarkStart w:id="1144" w:name="_Toc298234682"/>
      <w:bookmarkEnd w:id="1141"/>
      <w:bookmarkEnd w:id="1142"/>
      <w:bookmarkEnd w:id="1143"/>
      <w:bookmarkEnd w:id="1144"/>
      <w:r w:rsidRPr="009F5F6A">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9F5F6A">
        <w:fldChar w:fldCharType="begin"/>
      </w:r>
      <w:r w:rsidR="000A775A" w:rsidRPr="009F5F6A">
        <w:instrText xml:space="preserve"> REF _Ref465670219 \r \h  \* MERGEFORMAT </w:instrText>
      </w:r>
      <w:r w:rsidR="000A775A" w:rsidRPr="009F5F6A">
        <w:fldChar w:fldCharType="separate"/>
      </w:r>
      <w:r w:rsidR="0010016D" w:rsidRPr="009F5F6A">
        <w:rPr>
          <w:bCs w:val="0"/>
          <w:szCs w:val="24"/>
        </w:rPr>
        <w:t>3.15</w:t>
      </w:r>
      <w:r w:rsidR="000A775A" w:rsidRPr="009F5F6A">
        <w:fldChar w:fldCharType="end"/>
      </w:r>
      <w:r w:rsidRPr="009F5F6A">
        <w:rPr>
          <w:bCs w:val="0"/>
          <w:szCs w:val="24"/>
        </w:rPr>
        <w:t xml:space="preserve"> данной документации. </w:t>
      </w:r>
    </w:p>
    <w:p w:rsidR="00711655" w:rsidRPr="009F5F6A" w:rsidRDefault="00711655" w:rsidP="001C6CCB">
      <w:pPr>
        <w:pStyle w:val="Times12"/>
        <w:widowControl w:val="0"/>
        <w:spacing w:after="120"/>
        <w:ind w:firstLine="851"/>
        <w:rPr>
          <w:szCs w:val="24"/>
        </w:rPr>
      </w:pPr>
    </w:p>
    <w:p w:rsidR="000D1809" w:rsidRPr="009F5F6A" w:rsidRDefault="000D1809" w:rsidP="00363FC9">
      <w:pPr>
        <w:pStyle w:val="3"/>
        <w:numPr>
          <w:ilvl w:val="2"/>
          <w:numId w:val="9"/>
        </w:numPr>
        <w:tabs>
          <w:tab w:val="num" w:pos="1620"/>
        </w:tabs>
        <w:spacing w:before="0"/>
        <w:ind w:left="1620" w:hanging="1081"/>
        <w:rPr>
          <w:sz w:val="24"/>
          <w:szCs w:val="24"/>
        </w:rPr>
      </w:pPr>
      <w:bookmarkStart w:id="1145" w:name="_Toc298234688"/>
      <w:bookmarkStart w:id="1146" w:name="_Toc255985682"/>
      <w:bookmarkStart w:id="1147" w:name="_Ref303277132"/>
      <w:bookmarkStart w:id="1148" w:name="_Ref303324190"/>
      <w:bookmarkStart w:id="1149" w:name="_Ref306194605"/>
      <w:bookmarkStart w:id="1150" w:name="_Ref306198074"/>
      <w:bookmarkStart w:id="1151" w:name="_Toc441503255"/>
      <w:bookmarkStart w:id="1152" w:name="_Ref441506983"/>
      <w:bookmarkStart w:id="1153" w:name="_Toc441572045"/>
      <w:bookmarkStart w:id="1154" w:name="_Toc441575137"/>
      <w:bookmarkStart w:id="1155" w:name="_Ref441581076"/>
      <w:bookmarkStart w:id="1156" w:name="_Ref442278803"/>
      <w:bookmarkStart w:id="1157" w:name="_Toc442434798"/>
      <w:bookmarkStart w:id="1158" w:name="_Toc442435637"/>
      <w:bookmarkStart w:id="1159" w:name="_Toc462044757"/>
      <w:bookmarkStart w:id="1160" w:name="_Toc462068460"/>
      <w:bookmarkStart w:id="1161" w:name="_Toc463514150"/>
      <w:bookmarkStart w:id="1162" w:name="_Toc469480366"/>
      <w:bookmarkStart w:id="1163" w:name="_Toc471823156"/>
      <w:bookmarkStart w:id="1164" w:name="_Toc498512017"/>
      <w:bookmarkStart w:id="1165" w:name="_Toc511312837"/>
      <w:bookmarkStart w:id="1166" w:name="_Toc511315242"/>
      <w:bookmarkStart w:id="1167" w:name="_Toc515529944"/>
      <w:r w:rsidRPr="009F5F6A">
        <w:rPr>
          <w:sz w:val="24"/>
          <w:szCs w:val="24"/>
        </w:rPr>
        <w:t>Обеспечение исполнения обязательств Участника</w:t>
      </w:r>
      <w:bookmarkEnd w:id="1137"/>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rsidR="00904493" w:rsidRPr="009F5F6A" w:rsidRDefault="00DF6114" w:rsidP="00363FC9">
      <w:pPr>
        <w:pStyle w:val="afd"/>
        <w:numPr>
          <w:ilvl w:val="3"/>
          <w:numId w:val="9"/>
        </w:numPr>
        <w:tabs>
          <w:tab w:val="left" w:pos="1620"/>
        </w:tabs>
        <w:spacing w:after="120" w:line="240" w:lineRule="auto"/>
        <w:ind w:left="0" w:firstLine="540"/>
        <w:rPr>
          <w:sz w:val="24"/>
          <w:szCs w:val="24"/>
        </w:rPr>
      </w:pPr>
      <w:r w:rsidRPr="009F5F6A">
        <w:rPr>
          <w:bCs/>
          <w:sz w:val="24"/>
          <w:szCs w:val="24"/>
        </w:rPr>
        <w:t>Участник в составе своей Заявки представляет обеспечение исполнения обязательств, связанных с участием в Конкурсе и подачей Заявки, на сумму не менее 3% от стоимости Заявки, с учетом НДС.</w:t>
      </w:r>
      <w:r w:rsidR="00A74BDB" w:rsidRPr="009F5F6A">
        <w:rPr>
          <w:sz w:val="24"/>
          <w:szCs w:val="24"/>
        </w:rPr>
        <w:t xml:space="preserve"> </w:t>
      </w:r>
    </w:p>
    <w:p w:rsidR="004F40F3" w:rsidRPr="009F5F6A" w:rsidRDefault="004F40F3" w:rsidP="004F40F3">
      <w:pPr>
        <w:pStyle w:val="Times12"/>
        <w:numPr>
          <w:ilvl w:val="3"/>
          <w:numId w:val="9"/>
        </w:numPr>
        <w:tabs>
          <w:tab w:val="clear" w:pos="1844"/>
          <w:tab w:val="num" w:pos="1134"/>
          <w:tab w:val="num" w:pos="1620"/>
        </w:tabs>
        <w:spacing w:before="120"/>
        <w:ind w:left="0" w:firstLine="539"/>
        <w:rPr>
          <w:bCs w:val="0"/>
          <w:szCs w:val="24"/>
        </w:rPr>
      </w:pPr>
      <w:bookmarkStart w:id="1168" w:name="_Ref442263553"/>
      <w:bookmarkStart w:id="1169" w:name="_Ref441573707"/>
      <w:bookmarkStart w:id="1170" w:name="_Ref442262682"/>
      <w:r w:rsidRPr="009F5F6A">
        <w:rPr>
          <w:szCs w:val="24"/>
          <w:lang w:val="x-none" w:eastAsia="x-none"/>
        </w:rPr>
        <w:t xml:space="preserve">Обеспечение исполнения обязательств Участника </w:t>
      </w:r>
      <w:r w:rsidRPr="009F5F6A">
        <w:rPr>
          <w:szCs w:val="24"/>
        </w:rPr>
        <w:t xml:space="preserve">может предоставляться Участником в </w:t>
      </w:r>
      <w:r w:rsidRPr="009F5F6A">
        <w:rPr>
          <w:szCs w:val="24"/>
          <w:lang w:val="x-none" w:eastAsia="x-none"/>
        </w:rPr>
        <w:t>форм</w:t>
      </w:r>
      <w:r w:rsidRPr="009F5F6A">
        <w:rPr>
          <w:szCs w:val="24"/>
          <w:lang w:eastAsia="x-none"/>
        </w:rPr>
        <w:t>е</w:t>
      </w:r>
      <w:r w:rsidRPr="009F5F6A">
        <w:rPr>
          <w:szCs w:val="24"/>
          <w:lang w:val="x-none" w:eastAsia="x-none"/>
        </w:rPr>
        <w:t xml:space="preserve"> банковской гарантии</w:t>
      </w:r>
      <w:r w:rsidRPr="009F5F6A">
        <w:rPr>
          <w:szCs w:val="24"/>
          <w:lang w:eastAsia="x-none"/>
        </w:rPr>
        <w:t xml:space="preserve"> (п. </w:t>
      </w:r>
      <w:r w:rsidRPr="009F5F6A">
        <w:rPr>
          <w:szCs w:val="24"/>
          <w:lang w:eastAsia="x-none"/>
        </w:rPr>
        <w:fldChar w:fldCharType="begin"/>
      </w:r>
      <w:r w:rsidRPr="009F5F6A">
        <w:rPr>
          <w:szCs w:val="24"/>
          <w:lang w:eastAsia="x-none"/>
        </w:rPr>
        <w:instrText xml:space="preserve"> REF _Ref442263541 \r \h  \* MERGEFORMAT </w:instrText>
      </w:r>
      <w:r w:rsidRPr="009F5F6A">
        <w:rPr>
          <w:szCs w:val="24"/>
          <w:lang w:eastAsia="x-none"/>
        </w:rPr>
      </w:r>
      <w:r w:rsidRPr="009F5F6A">
        <w:rPr>
          <w:szCs w:val="24"/>
          <w:lang w:eastAsia="x-none"/>
        </w:rPr>
        <w:fldChar w:fldCharType="separate"/>
      </w:r>
      <w:r w:rsidR="0010016D" w:rsidRPr="009F5F6A">
        <w:rPr>
          <w:szCs w:val="24"/>
          <w:lang w:eastAsia="x-none"/>
        </w:rPr>
        <w:t>3.4.8.3</w:t>
      </w:r>
      <w:r w:rsidRPr="009F5F6A">
        <w:rPr>
          <w:szCs w:val="24"/>
          <w:lang w:eastAsia="x-none"/>
        </w:rPr>
        <w:fldChar w:fldCharType="end"/>
      </w:r>
      <w:r w:rsidRPr="009F5F6A">
        <w:rPr>
          <w:szCs w:val="24"/>
          <w:lang w:eastAsia="x-none"/>
        </w:rPr>
        <w:t>)</w:t>
      </w:r>
      <w:r w:rsidR="005B4FB5">
        <w:rPr>
          <w:szCs w:val="24"/>
          <w:lang w:eastAsia="x-none"/>
        </w:rPr>
        <w:t xml:space="preserve">, </w:t>
      </w:r>
      <w:r w:rsidRPr="009F5F6A">
        <w:rPr>
          <w:szCs w:val="24"/>
          <w:lang w:eastAsia="x-none"/>
        </w:rPr>
        <w:t xml:space="preserve"> </w:t>
      </w:r>
      <w:bookmarkStart w:id="1171" w:name="_GoBack"/>
      <w:r w:rsidR="00D47171" w:rsidRPr="009F5F6A">
        <w:rPr>
          <w:szCs w:val="24"/>
        </w:rPr>
        <w:t>в форме соглашения о неустойке</w:t>
      </w:r>
      <w:r w:rsidRPr="009F5F6A">
        <w:rPr>
          <w:bCs w:val="0"/>
          <w:szCs w:val="24"/>
        </w:rPr>
        <w:t xml:space="preserve"> (п.</w:t>
      </w:r>
      <w:r w:rsidR="00F25AAF" w:rsidRPr="009F5F6A">
        <w:rPr>
          <w:bCs w:val="0"/>
          <w:szCs w:val="24"/>
        </w:rPr>
        <w:t xml:space="preserve"> </w:t>
      </w:r>
      <w:r w:rsidR="005B4FB5">
        <w:rPr>
          <w:bCs w:val="0"/>
          <w:szCs w:val="24"/>
        </w:rPr>
        <w:fldChar w:fldCharType="begin"/>
      </w:r>
      <w:r w:rsidR="005B4FB5">
        <w:rPr>
          <w:bCs w:val="0"/>
          <w:szCs w:val="24"/>
        </w:rPr>
        <w:instrText xml:space="preserve"> REF _Ref515545306 \r \h </w:instrText>
      </w:r>
      <w:r w:rsidR="005B4FB5">
        <w:rPr>
          <w:bCs w:val="0"/>
          <w:szCs w:val="24"/>
        </w:rPr>
      </w:r>
      <w:r w:rsidR="005B4FB5">
        <w:rPr>
          <w:bCs w:val="0"/>
          <w:szCs w:val="24"/>
        </w:rPr>
        <w:fldChar w:fldCharType="separate"/>
      </w:r>
      <w:r w:rsidR="005B4FB5">
        <w:rPr>
          <w:bCs w:val="0"/>
          <w:szCs w:val="24"/>
        </w:rPr>
        <w:t>3.4.8.4</w:t>
      </w:r>
      <w:r w:rsidR="005B4FB5">
        <w:rPr>
          <w:bCs w:val="0"/>
          <w:szCs w:val="24"/>
        </w:rPr>
        <w:fldChar w:fldCharType="end"/>
      </w:r>
      <w:r w:rsidRPr="009F5F6A">
        <w:rPr>
          <w:bCs w:val="0"/>
          <w:szCs w:val="24"/>
        </w:rPr>
        <w:t>)</w:t>
      </w:r>
      <w:r w:rsidR="005B4FB5">
        <w:rPr>
          <w:bCs w:val="0"/>
          <w:szCs w:val="24"/>
        </w:rPr>
        <w:t xml:space="preserve"> </w:t>
      </w:r>
      <w:r w:rsidR="005B4FB5" w:rsidRPr="001C133F">
        <w:rPr>
          <w:szCs w:val="24"/>
        </w:rPr>
        <w:t>или путем внесения денежных средств на расчетный счет Заказчика (п.</w:t>
      </w:r>
      <w:r w:rsidR="005B4FB5">
        <w:rPr>
          <w:szCs w:val="24"/>
        </w:rPr>
        <w:t xml:space="preserve"> </w:t>
      </w:r>
      <w:r w:rsidR="005B4FB5">
        <w:rPr>
          <w:szCs w:val="24"/>
        </w:rPr>
        <w:fldChar w:fldCharType="begin"/>
      </w:r>
      <w:r w:rsidR="005B4FB5">
        <w:rPr>
          <w:szCs w:val="24"/>
        </w:rPr>
        <w:instrText xml:space="preserve"> REF _Ref515545378 \r \h </w:instrText>
      </w:r>
      <w:r w:rsidR="005B4FB5">
        <w:rPr>
          <w:szCs w:val="24"/>
        </w:rPr>
      </w:r>
      <w:r w:rsidR="005B4FB5">
        <w:rPr>
          <w:szCs w:val="24"/>
        </w:rPr>
        <w:fldChar w:fldCharType="separate"/>
      </w:r>
      <w:r w:rsidR="005B4FB5">
        <w:rPr>
          <w:szCs w:val="24"/>
        </w:rPr>
        <w:t>3.4.8.5</w:t>
      </w:r>
      <w:r w:rsidR="005B4FB5">
        <w:rPr>
          <w:szCs w:val="24"/>
        </w:rPr>
        <w:fldChar w:fldCharType="end"/>
      </w:r>
      <w:r w:rsidR="005B4FB5" w:rsidRPr="001C133F">
        <w:rPr>
          <w:szCs w:val="24"/>
        </w:rPr>
        <w:t>)</w:t>
      </w:r>
      <w:r w:rsidRPr="009F5F6A">
        <w:rPr>
          <w:bCs w:val="0"/>
          <w:szCs w:val="24"/>
        </w:rPr>
        <w:t>.</w:t>
      </w:r>
      <w:bookmarkEnd w:id="1171"/>
      <w:r w:rsidRPr="009F5F6A">
        <w:rPr>
          <w:bCs w:val="0"/>
          <w:szCs w:val="24"/>
        </w:rPr>
        <w:t xml:space="preserve"> Выбор способа обеспечения исполнения обязательств, связанных с участием в открытом конкурсе и подачей Заявки, осуществляется Участником.</w:t>
      </w:r>
    </w:p>
    <w:p w:rsidR="004F40F3" w:rsidRPr="009F5F6A" w:rsidRDefault="004F40F3" w:rsidP="004F40F3">
      <w:pPr>
        <w:pStyle w:val="Times12"/>
        <w:numPr>
          <w:ilvl w:val="3"/>
          <w:numId w:val="9"/>
        </w:numPr>
        <w:tabs>
          <w:tab w:val="clear" w:pos="1844"/>
          <w:tab w:val="num" w:pos="1134"/>
          <w:tab w:val="num" w:pos="1620"/>
        </w:tabs>
        <w:spacing w:before="120"/>
        <w:ind w:left="0" w:firstLine="539"/>
        <w:rPr>
          <w:szCs w:val="24"/>
          <w:lang w:val="x-none" w:eastAsia="x-none"/>
        </w:rPr>
      </w:pPr>
      <w:bookmarkStart w:id="1172" w:name="_Ref442263541"/>
      <w:r w:rsidRPr="009F5F6A">
        <w:rPr>
          <w:szCs w:val="24"/>
        </w:rPr>
        <w:t>В случае</w:t>
      </w:r>
      <w:proofErr w:type="gramStart"/>
      <w:r w:rsidRPr="009F5F6A">
        <w:rPr>
          <w:szCs w:val="24"/>
        </w:rPr>
        <w:t>,</w:t>
      </w:r>
      <w:proofErr w:type="gramEnd"/>
      <w:r w:rsidRPr="009F5F6A">
        <w:rPr>
          <w:szCs w:val="24"/>
        </w:rPr>
        <w:t xml:space="preserve">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9F5F6A">
        <w:rPr>
          <w:szCs w:val="24"/>
          <w:lang w:val="x-none" w:eastAsia="x-none"/>
        </w:rPr>
        <w:t xml:space="preserve"> </w:t>
      </w:r>
      <w:r w:rsidRPr="009F5F6A">
        <w:rPr>
          <w:szCs w:val="24"/>
          <w:lang w:eastAsia="x-none"/>
        </w:rPr>
        <w:t>банковская</w:t>
      </w:r>
      <w:r w:rsidRPr="009F5F6A">
        <w:rPr>
          <w:szCs w:val="24"/>
          <w:lang w:val="x-none" w:eastAsia="x-none"/>
        </w:rPr>
        <w:t xml:space="preserve"> гарантия должна быть составлена с учетом требований статей 368-378 Гражданского </w:t>
      </w:r>
      <w:r w:rsidRPr="009F5F6A">
        <w:rPr>
          <w:bCs w:val="0"/>
          <w:szCs w:val="24"/>
        </w:rPr>
        <w:t>кодекса</w:t>
      </w:r>
      <w:r w:rsidRPr="009F5F6A">
        <w:rPr>
          <w:szCs w:val="24"/>
          <w:lang w:val="x-none" w:eastAsia="x-none"/>
        </w:rPr>
        <w:t xml:space="preserve"> РФ и следующих условий:</w:t>
      </w:r>
      <w:bookmarkEnd w:id="1172"/>
    </w:p>
    <w:p w:rsidR="004F40F3" w:rsidRPr="009F5F6A" w:rsidRDefault="004F40F3" w:rsidP="004F40F3">
      <w:pPr>
        <w:pStyle w:val="Times12"/>
        <w:numPr>
          <w:ilvl w:val="5"/>
          <w:numId w:val="9"/>
        </w:numPr>
        <w:tabs>
          <w:tab w:val="clear" w:pos="3960"/>
        </w:tabs>
        <w:spacing w:before="120"/>
        <w:ind w:left="567" w:firstLine="0"/>
        <w:rPr>
          <w:bCs w:val="0"/>
          <w:szCs w:val="24"/>
        </w:rPr>
      </w:pPr>
      <w:r w:rsidRPr="009F5F6A">
        <w:rPr>
          <w:szCs w:val="24"/>
        </w:rPr>
        <w:t>Банковская гарантия должна быть безотзывной.</w:t>
      </w:r>
    </w:p>
    <w:p w:rsidR="004F40F3" w:rsidRPr="009F5F6A" w:rsidRDefault="004F40F3" w:rsidP="004F40F3">
      <w:pPr>
        <w:pStyle w:val="Times12"/>
        <w:numPr>
          <w:ilvl w:val="5"/>
          <w:numId w:val="9"/>
        </w:numPr>
        <w:tabs>
          <w:tab w:val="clear" w:pos="3960"/>
        </w:tabs>
        <w:spacing w:before="120"/>
        <w:ind w:left="567" w:firstLine="0"/>
        <w:rPr>
          <w:szCs w:val="24"/>
        </w:rPr>
      </w:pPr>
      <w:r w:rsidRPr="009F5F6A">
        <w:rPr>
          <w:szCs w:val="24"/>
        </w:rPr>
        <w:t>Сумма банковской гарантии должна быть выражена в российских рублях.</w:t>
      </w:r>
    </w:p>
    <w:p w:rsidR="004F40F3" w:rsidRPr="009F5F6A" w:rsidRDefault="004F40F3" w:rsidP="004F40F3">
      <w:pPr>
        <w:pStyle w:val="Times12"/>
        <w:numPr>
          <w:ilvl w:val="5"/>
          <w:numId w:val="9"/>
        </w:numPr>
        <w:tabs>
          <w:tab w:val="clear" w:pos="3960"/>
        </w:tabs>
        <w:spacing w:before="120"/>
        <w:ind w:left="567" w:firstLine="0"/>
        <w:rPr>
          <w:szCs w:val="24"/>
        </w:rPr>
      </w:pPr>
      <w:r w:rsidRPr="009F5F6A">
        <w:rPr>
          <w:szCs w:val="24"/>
        </w:rPr>
        <w:t xml:space="preserve">Банковская гарантия должна действовать не менее срока действия Заявки + 10 календарных дней </w:t>
      </w:r>
      <w:proofErr w:type="gramStart"/>
      <w:r w:rsidRPr="009F5F6A">
        <w:rPr>
          <w:szCs w:val="24"/>
        </w:rPr>
        <w:t>с даты вскрытия</w:t>
      </w:r>
      <w:proofErr w:type="gramEnd"/>
      <w:r w:rsidRPr="009F5F6A">
        <w:rPr>
          <w:szCs w:val="24"/>
        </w:rPr>
        <w:t xml:space="preserve"> конвертов с Заявками (п. </w:t>
      </w:r>
      <w:r w:rsidRPr="009F5F6A">
        <w:rPr>
          <w:szCs w:val="24"/>
        </w:rPr>
        <w:fldChar w:fldCharType="begin"/>
      </w:r>
      <w:r w:rsidRPr="009F5F6A">
        <w:rPr>
          <w:szCs w:val="24"/>
        </w:rPr>
        <w:instrText xml:space="preserve"> REF  _Ref462040994 \h \n </w:instrText>
      </w:r>
      <w:r w:rsidR="006C5B45" w:rsidRPr="009F5F6A">
        <w:rPr>
          <w:szCs w:val="24"/>
        </w:rPr>
        <w:instrText xml:space="preserve"> \* MERGEFORMAT </w:instrText>
      </w:r>
      <w:r w:rsidRPr="009F5F6A">
        <w:rPr>
          <w:szCs w:val="24"/>
        </w:rPr>
      </w:r>
      <w:r w:rsidRPr="009F5F6A">
        <w:rPr>
          <w:szCs w:val="24"/>
        </w:rPr>
        <w:fldChar w:fldCharType="separate"/>
      </w:r>
      <w:r w:rsidR="0010016D" w:rsidRPr="009F5F6A">
        <w:rPr>
          <w:szCs w:val="24"/>
        </w:rPr>
        <w:t>3.6.1.1</w:t>
      </w:r>
      <w:r w:rsidRPr="009F5F6A">
        <w:rPr>
          <w:szCs w:val="24"/>
        </w:rPr>
        <w:fldChar w:fldCharType="end"/>
      </w:r>
      <w:r w:rsidRPr="009F5F6A">
        <w:rPr>
          <w:szCs w:val="24"/>
        </w:rPr>
        <w:t xml:space="preserve">). </w:t>
      </w:r>
    </w:p>
    <w:p w:rsidR="004F40F3" w:rsidRPr="009F5F6A" w:rsidRDefault="004F40F3" w:rsidP="004F40F3">
      <w:pPr>
        <w:pStyle w:val="Times12"/>
        <w:numPr>
          <w:ilvl w:val="5"/>
          <w:numId w:val="9"/>
        </w:numPr>
        <w:tabs>
          <w:tab w:val="clear" w:pos="3960"/>
        </w:tabs>
        <w:spacing w:before="120"/>
        <w:ind w:left="567" w:firstLine="0"/>
        <w:rPr>
          <w:bCs w:val="0"/>
          <w:szCs w:val="24"/>
        </w:rPr>
      </w:pPr>
      <w:r w:rsidRPr="009F5F6A">
        <w:rPr>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w:t>
      </w:r>
      <w:r w:rsidRPr="009F5F6A">
        <w:rPr>
          <w:szCs w:val="24"/>
        </w:rPr>
        <w:lastRenderedPageBreak/>
        <w:t xml:space="preserve">доверенности, что должно быть подтверждено соответствующими документами (приказ, протокол и т.п.), или надлежащим </w:t>
      </w:r>
      <w:proofErr w:type="gramStart"/>
      <w:r w:rsidRPr="009F5F6A">
        <w:rPr>
          <w:szCs w:val="24"/>
        </w:rPr>
        <w:t>образом</w:t>
      </w:r>
      <w:proofErr w:type="gramEnd"/>
      <w:r w:rsidRPr="009F5F6A">
        <w:rPr>
          <w:szCs w:val="24"/>
        </w:rPr>
        <w:t xml:space="preserve">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4F40F3" w:rsidRPr="009F5F6A" w:rsidRDefault="004F40F3" w:rsidP="004F40F3">
      <w:pPr>
        <w:pStyle w:val="Times12"/>
        <w:numPr>
          <w:ilvl w:val="5"/>
          <w:numId w:val="9"/>
        </w:numPr>
        <w:tabs>
          <w:tab w:val="clear" w:pos="3960"/>
        </w:tabs>
        <w:spacing w:before="120"/>
        <w:ind w:left="567" w:firstLine="0"/>
        <w:rPr>
          <w:szCs w:val="24"/>
          <w:lang w:val="x-none" w:eastAsia="x-none"/>
        </w:rPr>
      </w:pPr>
      <w:r w:rsidRPr="009F5F6A">
        <w:rPr>
          <w:szCs w:val="24"/>
        </w:rPr>
        <w:t>Банковская</w:t>
      </w:r>
      <w:r w:rsidRPr="009F5F6A">
        <w:rPr>
          <w:szCs w:val="24"/>
          <w:lang w:val="x-none" w:eastAsia="x-none"/>
        </w:rPr>
        <w:t xml:space="preserve"> гарантия должна быть выдана банком отвечающим следующим </w:t>
      </w:r>
      <w:r w:rsidRPr="009F5F6A">
        <w:rPr>
          <w:bCs w:val="0"/>
          <w:szCs w:val="24"/>
        </w:rPr>
        <w:t>требованиям</w:t>
      </w:r>
      <w:r w:rsidRPr="009F5F6A">
        <w:rPr>
          <w:szCs w:val="24"/>
          <w:lang w:val="x-none" w:eastAsia="x-none"/>
        </w:rPr>
        <w:t>:</w:t>
      </w:r>
    </w:p>
    <w:p w:rsidR="004F40F3" w:rsidRPr="009F5F6A" w:rsidDel="00C673D2" w:rsidRDefault="004F40F3" w:rsidP="00822777">
      <w:pPr>
        <w:numPr>
          <w:ilvl w:val="4"/>
          <w:numId w:val="99"/>
        </w:numPr>
        <w:tabs>
          <w:tab w:val="num" w:pos="851"/>
        </w:tabs>
        <w:spacing w:after="120"/>
        <w:ind w:left="851" w:hanging="284"/>
        <w:rPr>
          <w:szCs w:val="24"/>
          <w:lang w:val="x-none" w:eastAsia="x-none"/>
        </w:rPr>
      </w:pPr>
      <w:r w:rsidRPr="009F5F6A">
        <w:rPr>
          <w:szCs w:val="24"/>
          <w:lang w:val="x-none" w:eastAsia="x-none"/>
        </w:rPr>
        <w:t>минимальный размер собственных средств должен быть не менее указанного в Таб. 1.</w:t>
      </w:r>
    </w:p>
    <w:p w:rsidR="004F40F3" w:rsidRPr="009F5F6A" w:rsidRDefault="004F40F3" w:rsidP="004F40F3">
      <w:pPr>
        <w:spacing w:after="120"/>
        <w:ind w:firstLine="567"/>
        <w:jc w:val="right"/>
        <w:rPr>
          <w:b/>
          <w:bCs/>
          <w:szCs w:val="24"/>
        </w:rPr>
      </w:pPr>
      <w:r w:rsidRPr="009F5F6A">
        <w:rPr>
          <w:bCs/>
          <w:szCs w:val="24"/>
        </w:rPr>
        <w:t>Таб. 1</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2160"/>
        <w:gridCol w:w="2317"/>
        <w:gridCol w:w="2778"/>
      </w:tblGrid>
      <w:tr w:rsidR="004F40F3" w:rsidRPr="009F5F6A" w:rsidTr="004F40F3">
        <w:tc>
          <w:tcPr>
            <w:tcW w:w="1480" w:type="pct"/>
            <w:vAlign w:val="center"/>
          </w:tcPr>
          <w:p w:rsidR="004F40F3" w:rsidRPr="009F5F6A" w:rsidRDefault="004F40F3" w:rsidP="004F40F3">
            <w:pPr>
              <w:spacing w:after="120"/>
              <w:jc w:val="center"/>
              <w:rPr>
                <w:b/>
                <w:bCs/>
              </w:rPr>
            </w:pPr>
            <w:r w:rsidRPr="009F5F6A">
              <w:rPr>
                <w:b/>
                <w:bCs/>
              </w:rPr>
              <w:t>Начальная (максимальная) цена договора (цена лота)</w:t>
            </w:r>
          </w:p>
        </w:tc>
        <w:tc>
          <w:tcPr>
            <w:tcW w:w="1048" w:type="pct"/>
            <w:vAlign w:val="center"/>
          </w:tcPr>
          <w:p w:rsidR="004F40F3" w:rsidRPr="009F5F6A" w:rsidRDefault="004F40F3" w:rsidP="004F40F3">
            <w:pPr>
              <w:spacing w:after="120"/>
              <w:jc w:val="center"/>
              <w:rPr>
                <w:b/>
                <w:bCs/>
              </w:rPr>
            </w:pPr>
            <w:r w:rsidRPr="009F5F6A">
              <w:rPr>
                <w:b/>
                <w:bCs/>
              </w:rPr>
              <w:t>до 70 млн. рублей</w:t>
            </w:r>
          </w:p>
        </w:tc>
        <w:tc>
          <w:tcPr>
            <w:tcW w:w="1124" w:type="pct"/>
            <w:vAlign w:val="center"/>
          </w:tcPr>
          <w:p w:rsidR="004F40F3" w:rsidRPr="009F5F6A" w:rsidRDefault="004F40F3" w:rsidP="004F40F3">
            <w:pPr>
              <w:spacing w:after="120"/>
              <w:jc w:val="center"/>
              <w:rPr>
                <w:b/>
                <w:bCs/>
              </w:rPr>
            </w:pPr>
            <w:r w:rsidRPr="009F5F6A">
              <w:rPr>
                <w:b/>
                <w:bCs/>
              </w:rPr>
              <w:t>От 70 до 300 млн. рублей</w:t>
            </w:r>
          </w:p>
        </w:tc>
        <w:tc>
          <w:tcPr>
            <w:tcW w:w="1348" w:type="pct"/>
            <w:vAlign w:val="center"/>
          </w:tcPr>
          <w:p w:rsidR="004F40F3" w:rsidRPr="009F5F6A" w:rsidRDefault="004F40F3" w:rsidP="004F40F3">
            <w:pPr>
              <w:spacing w:after="120"/>
              <w:jc w:val="center"/>
              <w:rPr>
                <w:b/>
                <w:bCs/>
              </w:rPr>
            </w:pPr>
            <w:r w:rsidRPr="009F5F6A">
              <w:rPr>
                <w:b/>
                <w:bCs/>
              </w:rPr>
              <w:t>Свыше 300 млн. рублей</w:t>
            </w:r>
          </w:p>
        </w:tc>
      </w:tr>
      <w:tr w:rsidR="004F40F3" w:rsidRPr="009F5F6A" w:rsidTr="004F40F3">
        <w:tc>
          <w:tcPr>
            <w:tcW w:w="1480" w:type="pct"/>
          </w:tcPr>
          <w:p w:rsidR="004F40F3" w:rsidRPr="009F5F6A" w:rsidRDefault="004F40F3" w:rsidP="004F40F3">
            <w:pPr>
              <w:spacing w:after="120"/>
              <w:jc w:val="center"/>
              <w:rPr>
                <w:b/>
                <w:bCs/>
              </w:rPr>
            </w:pPr>
            <w:r w:rsidRPr="009F5F6A">
              <w:rPr>
                <w:b/>
                <w:bCs/>
              </w:rPr>
              <w:t>Размер собственных сре</w:t>
            </w:r>
            <w:proofErr w:type="gramStart"/>
            <w:r w:rsidRPr="009F5F6A">
              <w:rPr>
                <w:b/>
                <w:bCs/>
              </w:rPr>
              <w:t>дств кр</w:t>
            </w:r>
            <w:proofErr w:type="gramEnd"/>
            <w:r w:rsidRPr="009F5F6A">
              <w:rPr>
                <w:b/>
                <w:bCs/>
              </w:rPr>
              <w:t>едитной организации</w:t>
            </w:r>
          </w:p>
        </w:tc>
        <w:tc>
          <w:tcPr>
            <w:tcW w:w="1048" w:type="pct"/>
            <w:vAlign w:val="center"/>
          </w:tcPr>
          <w:p w:rsidR="004F40F3" w:rsidRPr="009F5F6A" w:rsidRDefault="004F40F3" w:rsidP="004F40F3">
            <w:pPr>
              <w:spacing w:after="120"/>
              <w:jc w:val="center"/>
              <w:rPr>
                <w:b/>
                <w:bCs/>
              </w:rPr>
            </w:pPr>
            <w:r w:rsidRPr="009F5F6A">
              <w:rPr>
                <w:b/>
                <w:bCs/>
              </w:rPr>
              <w:t>&gt; 3 млрд. рублей</w:t>
            </w:r>
          </w:p>
        </w:tc>
        <w:tc>
          <w:tcPr>
            <w:tcW w:w="1124" w:type="pct"/>
            <w:vAlign w:val="center"/>
          </w:tcPr>
          <w:p w:rsidR="004F40F3" w:rsidRPr="009F5F6A" w:rsidRDefault="004F40F3" w:rsidP="004F40F3">
            <w:pPr>
              <w:spacing w:after="120"/>
              <w:jc w:val="center"/>
              <w:rPr>
                <w:b/>
                <w:bCs/>
              </w:rPr>
            </w:pPr>
            <w:r w:rsidRPr="009F5F6A">
              <w:rPr>
                <w:b/>
                <w:bCs/>
              </w:rPr>
              <w:t>&gt; 4 млрд. рублей</w:t>
            </w:r>
          </w:p>
        </w:tc>
        <w:tc>
          <w:tcPr>
            <w:tcW w:w="1348" w:type="pct"/>
            <w:vAlign w:val="center"/>
          </w:tcPr>
          <w:p w:rsidR="004F40F3" w:rsidRPr="009F5F6A" w:rsidRDefault="004F40F3" w:rsidP="004F40F3">
            <w:pPr>
              <w:spacing w:after="120"/>
              <w:jc w:val="center"/>
              <w:rPr>
                <w:b/>
                <w:bCs/>
              </w:rPr>
            </w:pPr>
            <w:r w:rsidRPr="009F5F6A">
              <w:rPr>
                <w:b/>
                <w:bCs/>
              </w:rPr>
              <w:t>&gt; 6 млрд. рублей</w:t>
            </w:r>
          </w:p>
        </w:tc>
      </w:tr>
      <w:tr w:rsidR="004F40F3" w:rsidRPr="009F5F6A" w:rsidTr="004F40F3">
        <w:tc>
          <w:tcPr>
            <w:tcW w:w="1480" w:type="pct"/>
          </w:tcPr>
          <w:p w:rsidR="004F40F3" w:rsidRPr="009F5F6A" w:rsidRDefault="004F40F3" w:rsidP="004F40F3">
            <w:pPr>
              <w:spacing w:after="120"/>
              <w:jc w:val="center"/>
              <w:rPr>
                <w:b/>
                <w:bCs/>
              </w:rPr>
            </w:pPr>
            <w:r w:rsidRPr="009F5F6A">
              <w:rPr>
                <w:b/>
                <w:bCs/>
              </w:rPr>
              <w:t>Размер активов кредитной организации</w:t>
            </w:r>
          </w:p>
        </w:tc>
        <w:tc>
          <w:tcPr>
            <w:tcW w:w="1048" w:type="pct"/>
            <w:vAlign w:val="center"/>
          </w:tcPr>
          <w:p w:rsidR="004F40F3" w:rsidRPr="009F5F6A" w:rsidRDefault="004F40F3" w:rsidP="004F40F3">
            <w:pPr>
              <w:spacing w:after="120"/>
              <w:jc w:val="center"/>
              <w:rPr>
                <w:b/>
                <w:bCs/>
              </w:rPr>
            </w:pPr>
            <w:r w:rsidRPr="009F5F6A">
              <w:rPr>
                <w:b/>
                <w:bCs/>
              </w:rPr>
              <w:t xml:space="preserve">&gt; </w:t>
            </w:r>
            <w:r w:rsidRPr="009F5F6A">
              <w:rPr>
                <w:b/>
                <w:bCs/>
                <w:lang w:val="en-US"/>
              </w:rPr>
              <w:t>3</w:t>
            </w:r>
            <w:r w:rsidRPr="009F5F6A">
              <w:rPr>
                <w:b/>
                <w:bCs/>
              </w:rPr>
              <w:t>0</w:t>
            </w:r>
            <w:r w:rsidRPr="009F5F6A">
              <w:rPr>
                <w:b/>
                <w:bCs/>
                <w:lang w:val="en-US"/>
              </w:rPr>
              <w:t xml:space="preserve"> </w:t>
            </w:r>
            <w:proofErr w:type="spellStart"/>
            <w:r w:rsidRPr="009F5F6A">
              <w:rPr>
                <w:b/>
                <w:bCs/>
                <w:lang w:val="en-US"/>
              </w:rPr>
              <w:t>млрд</w:t>
            </w:r>
            <w:proofErr w:type="spellEnd"/>
            <w:r w:rsidRPr="009F5F6A">
              <w:rPr>
                <w:b/>
                <w:bCs/>
                <w:lang w:val="en-US"/>
              </w:rPr>
              <w:t>.</w:t>
            </w:r>
            <w:r w:rsidRPr="009F5F6A">
              <w:rPr>
                <w:b/>
                <w:bCs/>
              </w:rPr>
              <w:t xml:space="preserve"> рублей</w:t>
            </w:r>
          </w:p>
        </w:tc>
        <w:tc>
          <w:tcPr>
            <w:tcW w:w="1124" w:type="pct"/>
            <w:vAlign w:val="center"/>
          </w:tcPr>
          <w:p w:rsidR="004F40F3" w:rsidRPr="009F5F6A" w:rsidRDefault="004F40F3" w:rsidP="004F40F3">
            <w:pPr>
              <w:spacing w:after="120"/>
              <w:jc w:val="center"/>
              <w:rPr>
                <w:b/>
                <w:bCs/>
              </w:rPr>
            </w:pPr>
            <w:r w:rsidRPr="009F5F6A">
              <w:rPr>
                <w:b/>
                <w:bCs/>
              </w:rPr>
              <w:t>&gt; 40 млрд. рублей</w:t>
            </w:r>
          </w:p>
        </w:tc>
        <w:tc>
          <w:tcPr>
            <w:tcW w:w="1348" w:type="pct"/>
            <w:vAlign w:val="center"/>
          </w:tcPr>
          <w:p w:rsidR="004F40F3" w:rsidRPr="009F5F6A" w:rsidRDefault="004F40F3" w:rsidP="004F40F3">
            <w:pPr>
              <w:spacing w:after="120"/>
              <w:jc w:val="center"/>
              <w:rPr>
                <w:b/>
                <w:bCs/>
              </w:rPr>
            </w:pPr>
            <w:r w:rsidRPr="009F5F6A">
              <w:rPr>
                <w:b/>
                <w:bCs/>
              </w:rPr>
              <w:t>&gt; 60 млрд. рублей</w:t>
            </w:r>
          </w:p>
        </w:tc>
      </w:tr>
    </w:tbl>
    <w:p w:rsidR="004F40F3" w:rsidRPr="009F5F6A" w:rsidRDefault="004F40F3" w:rsidP="00822777">
      <w:pPr>
        <w:numPr>
          <w:ilvl w:val="4"/>
          <w:numId w:val="99"/>
        </w:numPr>
        <w:tabs>
          <w:tab w:val="num" w:pos="851"/>
        </w:tabs>
        <w:spacing w:after="120"/>
        <w:ind w:left="851" w:hanging="284"/>
        <w:rPr>
          <w:szCs w:val="24"/>
          <w:lang w:val="x-none" w:eastAsia="x-none"/>
        </w:rPr>
      </w:pPr>
      <w:r w:rsidRPr="009F5F6A">
        <w:rPr>
          <w:szCs w:val="24"/>
          <w:lang w:val="x-none" w:eastAsia="x-none"/>
        </w:rPr>
        <w:t>обязательно наличие действующей лицензии ЦБ РФ на проведение банковских операций</w:t>
      </w:r>
      <w:r w:rsidRPr="009F5F6A">
        <w:rPr>
          <w:szCs w:val="24"/>
          <w:lang w:eastAsia="x-none"/>
        </w:rPr>
        <w:t>,</w:t>
      </w:r>
      <w:r w:rsidRPr="009F5F6A">
        <w:rPr>
          <w:szCs w:val="24"/>
        </w:rPr>
        <w:t xml:space="preserve"> </w:t>
      </w:r>
      <w:r w:rsidRPr="009F5F6A">
        <w:rPr>
          <w:szCs w:val="24"/>
          <w:lang w:val="x-none" w:eastAsia="x-none"/>
        </w:rPr>
        <w:t>срок действия которой превышает срок действия гарантии не менее, чем на 6 (шесть) календарных месяцев.</w:t>
      </w:r>
    </w:p>
    <w:p w:rsidR="004F40F3" w:rsidRPr="009F5F6A" w:rsidRDefault="004F40F3" w:rsidP="00822777">
      <w:pPr>
        <w:numPr>
          <w:ilvl w:val="4"/>
          <w:numId w:val="99"/>
        </w:numPr>
        <w:tabs>
          <w:tab w:val="num" w:pos="851"/>
        </w:tabs>
        <w:spacing w:after="120"/>
        <w:ind w:left="851" w:hanging="284"/>
        <w:rPr>
          <w:szCs w:val="24"/>
          <w:lang w:val="x-none" w:eastAsia="x-none"/>
        </w:rPr>
      </w:pPr>
      <w:r w:rsidRPr="009F5F6A">
        <w:rPr>
          <w:szCs w:val="24"/>
          <w:lang w:val="x-none" w:eastAsia="x-none"/>
        </w:rPr>
        <w:t>должны выполняться обязательные нормативы ЦБ РФ, установленные Инструкцией Банка России от 16 января 2004 г. N 110-И "Об обязательных нормативах банков".</w:t>
      </w:r>
    </w:p>
    <w:p w:rsidR="004F40F3" w:rsidRPr="009F5F6A" w:rsidRDefault="004F40F3" w:rsidP="00822777">
      <w:pPr>
        <w:numPr>
          <w:ilvl w:val="4"/>
          <w:numId w:val="99"/>
        </w:numPr>
        <w:tabs>
          <w:tab w:val="num" w:pos="851"/>
        </w:tabs>
        <w:spacing w:after="120"/>
        <w:ind w:left="851" w:hanging="284"/>
        <w:rPr>
          <w:szCs w:val="24"/>
          <w:lang w:val="x-none" w:eastAsia="x-none"/>
        </w:rPr>
      </w:pPr>
      <w:r w:rsidRPr="009F5F6A">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4F40F3" w:rsidRPr="009F5F6A" w:rsidRDefault="004F40F3" w:rsidP="00822777">
      <w:pPr>
        <w:numPr>
          <w:ilvl w:val="4"/>
          <w:numId w:val="99"/>
        </w:numPr>
        <w:tabs>
          <w:tab w:val="num" w:pos="851"/>
        </w:tabs>
        <w:spacing w:after="120"/>
        <w:ind w:left="851" w:hanging="284"/>
        <w:rPr>
          <w:szCs w:val="24"/>
          <w:lang w:val="x-none" w:eastAsia="x-none"/>
        </w:rPr>
      </w:pPr>
      <w:r w:rsidRPr="009F5F6A">
        <w:rPr>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4F40F3" w:rsidRPr="009F5F6A" w:rsidRDefault="004F40F3" w:rsidP="00822777">
      <w:pPr>
        <w:numPr>
          <w:ilvl w:val="4"/>
          <w:numId w:val="99"/>
        </w:numPr>
        <w:tabs>
          <w:tab w:val="num" w:pos="851"/>
        </w:tabs>
        <w:spacing w:after="120"/>
        <w:ind w:left="851" w:hanging="284"/>
        <w:rPr>
          <w:szCs w:val="24"/>
          <w:lang w:val="x-none" w:eastAsia="x-none"/>
        </w:rPr>
      </w:pPr>
      <w:r w:rsidRPr="009F5F6A">
        <w:rPr>
          <w:szCs w:val="24"/>
        </w:rPr>
        <w:t xml:space="preserve">должен входить в рейтинг первых 50-ти (пятидесяти) банков, опубликованных на сайте www.banki.ru </w:t>
      </w:r>
      <w:r w:rsidRPr="009F5F6A">
        <w:rPr>
          <w:szCs w:val="24"/>
          <w:u w:val="single"/>
        </w:rPr>
        <w:t>(http://www.banki.ru/banks/rating/)</w:t>
      </w:r>
      <w:r w:rsidRPr="009F5F6A">
        <w:rPr>
          <w:szCs w:val="24"/>
        </w:rPr>
        <w:t>.</w:t>
      </w:r>
    </w:p>
    <w:p w:rsidR="004F40F3" w:rsidRPr="009F5F6A" w:rsidRDefault="004F40F3" w:rsidP="004F40F3">
      <w:pPr>
        <w:pStyle w:val="Times12"/>
        <w:numPr>
          <w:ilvl w:val="5"/>
          <w:numId w:val="9"/>
        </w:numPr>
        <w:tabs>
          <w:tab w:val="clear" w:pos="3960"/>
        </w:tabs>
        <w:spacing w:before="120"/>
        <w:ind w:left="567" w:firstLine="0"/>
        <w:rPr>
          <w:szCs w:val="24"/>
        </w:rPr>
      </w:pPr>
      <w:r w:rsidRPr="009F5F6A">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4F40F3" w:rsidRPr="009F5F6A" w:rsidRDefault="004F40F3" w:rsidP="004F40F3">
      <w:pPr>
        <w:pStyle w:val="Times12"/>
        <w:numPr>
          <w:ilvl w:val="5"/>
          <w:numId w:val="9"/>
        </w:numPr>
        <w:tabs>
          <w:tab w:val="clear" w:pos="3960"/>
        </w:tabs>
        <w:spacing w:before="120"/>
        <w:ind w:left="567" w:firstLine="0"/>
        <w:rPr>
          <w:szCs w:val="24"/>
          <w:lang w:val="x-none" w:eastAsia="x-none"/>
        </w:rPr>
      </w:pPr>
      <w:bookmarkStart w:id="1173" w:name="_Ref303278012"/>
      <w:r w:rsidRPr="009F5F6A">
        <w:rPr>
          <w:szCs w:val="24"/>
        </w:rPr>
        <w:t>В банковской</w:t>
      </w:r>
      <w:r w:rsidRPr="009F5F6A">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173"/>
    </w:p>
    <w:p w:rsidR="004F40F3" w:rsidRPr="009F5F6A" w:rsidRDefault="004F40F3" w:rsidP="00822777">
      <w:pPr>
        <w:numPr>
          <w:ilvl w:val="3"/>
          <w:numId w:val="98"/>
        </w:numPr>
        <w:tabs>
          <w:tab w:val="left" w:pos="1560"/>
        </w:tabs>
        <w:spacing w:after="120"/>
        <w:ind w:left="1560" w:hanging="480"/>
        <w:rPr>
          <w:szCs w:val="24"/>
          <w:lang w:val="x-none" w:eastAsia="x-none"/>
        </w:rPr>
      </w:pPr>
      <w:r w:rsidRPr="009F5F6A">
        <w:rPr>
          <w:szCs w:val="24"/>
          <w:lang w:val="x-none" w:eastAsia="x-none"/>
        </w:rPr>
        <w:t xml:space="preserve">изменения </w:t>
      </w:r>
      <w:r w:rsidRPr="009F5F6A">
        <w:rPr>
          <w:szCs w:val="24"/>
          <w:lang w:eastAsia="x-none"/>
        </w:rPr>
        <w:t>Заявки</w:t>
      </w:r>
      <w:r w:rsidRPr="009F5F6A">
        <w:rPr>
          <w:szCs w:val="24"/>
          <w:lang w:val="x-none" w:eastAsia="x-none"/>
        </w:rPr>
        <w:t>, в том числе предложения, поданного на процедуру переторжки, в течение срока ее действия (п.</w:t>
      </w:r>
      <w:r w:rsidRPr="009F5F6A">
        <w:rPr>
          <w:szCs w:val="24"/>
          <w:lang w:eastAsia="x-none"/>
        </w:rPr>
        <w:t xml:space="preserve"> </w:t>
      </w:r>
      <w:r w:rsidRPr="009F5F6A">
        <w:rPr>
          <w:szCs w:val="24"/>
          <w:lang w:eastAsia="x-none"/>
        </w:rPr>
        <w:fldChar w:fldCharType="begin"/>
      </w:r>
      <w:r w:rsidRPr="009F5F6A">
        <w:rPr>
          <w:szCs w:val="24"/>
          <w:lang w:eastAsia="x-none"/>
        </w:rPr>
        <w:instrText xml:space="preserve"> REF _Ref511311630 \r \h </w:instrText>
      </w:r>
      <w:r w:rsidR="006C5B45" w:rsidRPr="009F5F6A">
        <w:rPr>
          <w:szCs w:val="24"/>
          <w:lang w:eastAsia="x-none"/>
        </w:rPr>
        <w:instrText xml:space="preserve"> \* MERGEFORMAT </w:instrText>
      </w:r>
      <w:r w:rsidRPr="009F5F6A">
        <w:rPr>
          <w:szCs w:val="24"/>
          <w:lang w:eastAsia="x-none"/>
        </w:rPr>
      </w:r>
      <w:r w:rsidRPr="009F5F6A">
        <w:rPr>
          <w:szCs w:val="24"/>
          <w:lang w:eastAsia="x-none"/>
        </w:rPr>
        <w:fldChar w:fldCharType="separate"/>
      </w:r>
      <w:r w:rsidR="0010016D" w:rsidRPr="009F5F6A">
        <w:rPr>
          <w:szCs w:val="24"/>
          <w:lang w:eastAsia="x-none"/>
        </w:rPr>
        <w:t>3.4.4</w:t>
      </w:r>
      <w:r w:rsidRPr="009F5F6A">
        <w:rPr>
          <w:szCs w:val="24"/>
          <w:lang w:eastAsia="x-none"/>
        </w:rPr>
        <w:fldChar w:fldCharType="end"/>
      </w:r>
      <w:r w:rsidRPr="009F5F6A">
        <w:rPr>
          <w:szCs w:val="24"/>
          <w:lang w:val="x-none" w:eastAsia="x-none"/>
        </w:rPr>
        <w:t xml:space="preserve">) после истечения срока окончания </w:t>
      </w:r>
      <w:r w:rsidRPr="009F5F6A">
        <w:rPr>
          <w:szCs w:val="24"/>
          <w:lang w:eastAsia="x-none"/>
        </w:rPr>
        <w:t>подачи</w:t>
      </w:r>
      <w:r w:rsidRPr="009F5F6A">
        <w:rPr>
          <w:szCs w:val="24"/>
          <w:lang w:val="x-none" w:eastAsia="x-none"/>
        </w:rPr>
        <w:t xml:space="preserve"> </w:t>
      </w:r>
      <w:r w:rsidRPr="009F5F6A">
        <w:rPr>
          <w:szCs w:val="24"/>
          <w:lang w:eastAsia="x-none"/>
        </w:rPr>
        <w:t>Заявок</w:t>
      </w:r>
      <w:r w:rsidRPr="009F5F6A">
        <w:rPr>
          <w:szCs w:val="24"/>
          <w:lang w:val="x-none" w:eastAsia="x-none"/>
        </w:rPr>
        <w:t xml:space="preserve"> (п.</w:t>
      </w:r>
      <w:r w:rsidRPr="009F5F6A">
        <w:rPr>
          <w:szCs w:val="24"/>
          <w:lang w:eastAsia="x-none"/>
        </w:rPr>
        <w:t xml:space="preserve"> </w:t>
      </w:r>
      <w:r w:rsidRPr="009F5F6A">
        <w:rPr>
          <w:szCs w:val="24"/>
          <w:lang w:eastAsia="x-none"/>
        </w:rPr>
        <w:fldChar w:fldCharType="begin"/>
      </w:r>
      <w:r w:rsidRPr="009F5F6A">
        <w:rPr>
          <w:szCs w:val="24"/>
          <w:lang w:eastAsia="x-none"/>
        </w:rPr>
        <w:instrText xml:space="preserve"> REF  _Ref462040994 \h \n </w:instrText>
      </w:r>
      <w:r w:rsidR="006C5B45" w:rsidRPr="009F5F6A">
        <w:rPr>
          <w:szCs w:val="24"/>
          <w:lang w:eastAsia="x-none"/>
        </w:rPr>
        <w:instrText xml:space="preserve"> \* MERGEFORMAT </w:instrText>
      </w:r>
      <w:r w:rsidRPr="009F5F6A">
        <w:rPr>
          <w:szCs w:val="24"/>
          <w:lang w:eastAsia="x-none"/>
        </w:rPr>
      </w:r>
      <w:r w:rsidRPr="009F5F6A">
        <w:rPr>
          <w:szCs w:val="24"/>
          <w:lang w:eastAsia="x-none"/>
        </w:rPr>
        <w:fldChar w:fldCharType="separate"/>
      </w:r>
      <w:r w:rsidR="0010016D" w:rsidRPr="009F5F6A">
        <w:rPr>
          <w:szCs w:val="24"/>
          <w:lang w:eastAsia="x-none"/>
        </w:rPr>
        <w:t>3.6.1.1</w:t>
      </w:r>
      <w:r w:rsidRPr="009F5F6A">
        <w:rPr>
          <w:szCs w:val="24"/>
          <w:lang w:eastAsia="x-none"/>
        </w:rPr>
        <w:fldChar w:fldCharType="end"/>
      </w:r>
      <w:r w:rsidRPr="009F5F6A">
        <w:rPr>
          <w:szCs w:val="24"/>
          <w:lang w:val="x-none" w:eastAsia="x-none"/>
        </w:rPr>
        <w:t>);</w:t>
      </w:r>
    </w:p>
    <w:p w:rsidR="004F40F3" w:rsidRPr="009F5F6A" w:rsidRDefault="004F40F3" w:rsidP="00822777">
      <w:pPr>
        <w:numPr>
          <w:ilvl w:val="3"/>
          <w:numId w:val="98"/>
        </w:numPr>
        <w:tabs>
          <w:tab w:val="left" w:pos="1560"/>
        </w:tabs>
        <w:spacing w:after="120"/>
        <w:ind w:left="1560" w:hanging="480"/>
        <w:rPr>
          <w:szCs w:val="24"/>
          <w:lang w:val="x-none" w:eastAsia="x-none"/>
        </w:rPr>
      </w:pPr>
      <w:r w:rsidRPr="009F5F6A">
        <w:rPr>
          <w:szCs w:val="24"/>
          <w:lang w:val="x-none" w:eastAsia="x-none"/>
        </w:rPr>
        <w:t>предоставления недостоверных сведений или искажения</w:t>
      </w:r>
      <w:r w:rsidRPr="009F5F6A">
        <w:rPr>
          <w:szCs w:val="24"/>
          <w:lang w:eastAsia="x-none"/>
        </w:rPr>
        <w:t xml:space="preserve"> информации</w:t>
      </w:r>
      <w:r w:rsidRPr="009F5F6A">
        <w:rPr>
          <w:szCs w:val="24"/>
        </w:rPr>
        <w:t xml:space="preserve">, предоставления фальсифицированных документов, </w:t>
      </w:r>
      <w:r w:rsidRPr="009F5F6A">
        <w:rPr>
          <w:szCs w:val="24"/>
          <w:lang w:val="x-none" w:eastAsia="x-none"/>
        </w:rPr>
        <w:t xml:space="preserve">приведенных в составе </w:t>
      </w:r>
      <w:r w:rsidRPr="009F5F6A">
        <w:rPr>
          <w:szCs w:val="24"/>
          <w:lang w:eastAsia="x-none"/>
        </w:rPr>
        <w:t>З</w:t>
      </w:r>
      <w:proofErr w:type="spellStart"/>
      <w:r w:rsidRPr="009F5F6A">
        <w:rPr>
          <w:szCs w:val="24"/>
          <w:lang w:val="x-none" w:eastAsia="x-none"/>
        </w:rPr>
        <w:t>аявки</w:t>
      </w:r>
      <w:proofErr w:type="spellEnd"/>
      <w:r w:rsidRPr="009F5F6A">
        <w:rPr>
          <w:szCs w:val="24"/>
          <w:lang w:val="x-none" w:eastAsia="x-none"/>
        </w:rPr>
        <w:t>;</w:t>
      </w:r>
    </w:p>
    <w:p w:rsidR="004F40F3" w:rsidRPr="009F5F6A" w:rsidRDefault="004F40F3" w:rsidP="00822777">
      <w:pPr>
        <w:numPr>
          <w:ilvl w:val="3"/>
          <w:numId w:val="98"/>
        </w:numPr>
        <w:tabs>
          <w:tab w:val="left" w:pos="1560"/>
        </w:tabs>
        <w:spacing w:after="120"/>
        <w:ind w:left="1560" w:hanging="480"/>
        <w:rPr>
          <w:szCs w:val="24"/>
          <w:lang w:val="x-none" w:eastAsia="x-none"/>
        </w:rPr>
      </w:pPr>
      <w:r w:rsidRPr="009F5F6A">
        <w:rPr>
          <w:szCs w:val="24"/>
          <w:lang w:val="x-none" w:eastAsia="x-none"/>
        </w:rPr>
        <w:t xml:space="preserve">отказа Победителя </w:t>
      </w:r>
      <w:r w:rsidRPr="009F5F6A">
        <w:rPr>
          <w:szCs w:val="24"/>
          <w:lang w:eastAsia="x-none"/>
        </w:rPr>
        <w:t>подписать</w:t>
      </w:r>
      <w:r w:rsidRPr="009F5F6A">
        <w:rPr>
          <w:szCs w:val="24"/>
          <w:lang w:val="x-none" w:eastAsia="x-none"/>
        </w:rPr>
        <w:t xml:space="preserve"> Протокол о результатах конкурса в установленном настоящей Конкурсной документацией порядке (п. </w:t>
      </w:r>
      <w:r w:rsidRPr="009F5F6A">
        <w:rPr>
          <w:szCs w:val="24"/>
          <w:lang w:eastAsia="x-none"/>
        </w:rPr>
        <w:fldChar w:fldCharType="begin"/>
      </w:r>
      <w:r w:rsidRPr="009F5F6A">
        <w:rPr>
          <w:szCs w:val="24"/>
          <w:lang w:val="x-none" w:eastAsia="x-none"/>
        </w:rPr>
        <w:instrText xml:space="preserve"> REF _Ref55280469 \r \h </w:instrText>
      </w:r>
      <w:r w:rsidRPr="009F5F6A">
        <w:rPr>
          <w:szCs w:val="24"/>
          <w:lang w:eastAsia="x-none"/>
        </w:rPr>
        <w:instrText xml:space="preserve"> \* MERGEFORMAT </w:instrText>
      </w:r>
      <w:r w:rsidRPr="009F5F6A">
        <w:rPr>
          <w:szCs w:val="24"/>
          <w:lang w:eastAsia="x-none"/>
        </w:rPr>
      </w:r>
      <w:r w:rsidRPr="009F5F6A">
        <w:rPr>
          <w:szCs w:val="24"/>
          <w:lang w:eastAsia="x-none"/>
        </w:rPr>
        <w:fldChar w:fldCharType="separate"/>
      </w:r>
      <w:r w:rsidR="0010016D" w:rsidRPr="009F5F6A">
        <w:rPr>
          <w:szCs w:val="24"/>
          <w:lang w:val="x-none" w:eastAsia="x-none"/>
        </w:rPr>
        <w:t>3.14</w:t>
      </w:r>
      <w:r w:rsidRPr="009F5F6A">
        <w:rPr>
          <w:szCs w:val="24"/>
          <w:lang w:eastAsia="x-none"/>
        </w:rPr>
        <w:fldChar w:fldCharType="end"/>
      </w:r>
      <w:r w:rsidRPr="009F5F6A">
        <w:rPr>
          <w:szCs w:val="24"/>
          <w:lang w:val="x-none" w:eastAsia="x-none"/>
        </w:rPr>
        <w:t>);</w:t>
      </w:r>
    </w:p>
    <w:p w:rsidR="004F40F3" w:rsidRPr="009F5F6A" w:rsidRDefault="004F40F3" w:rsidP="00822777">
      <w:pPr>
        <w:numPr>
          <w:ilvl w:val="3"/>
          <w:numId w:val="98"/>
        </w:numPr>
        <w:tabs>
          <w:tab w:val="left" w:pos="1560"/>
        </w:tabs>
        <w:spacing w:after="120"/>
        <w:ind w:left="1560" w:hanging="480"/>
        <w:rPr>
          <w:szCs w:val="24"/>
          <w:lang w:val="x-none" w:eastAsia="x-none"/>
        </w:rPr>
      </w:pPr>
      <w:r w:rsidRPr="009F5F6A">
        <w:rPr>
          <w:szCs w:val="24"/>
          <w:lang w:val="x-none" w:eastAsia="x-none"/>
        </w:rPr>
        <w:t xml:space="preserve">отказа Победителя или </w:t>
      </w:r>
      <w:r w:rsidRPr="009F5F6A">
        <w:rPr>
          <w:szCs w:val="24"/>
          <w:lang w:eastAsia="x-none"/>
        </w:rPr>
        <w:t>У</w:t>
      </w:r>
      <w:r w:rsidRPr="009F5F6A">
        <w:rPr>
          <w:szCs w:val="24"/>
          <w:lang w:val="x-none" w:eastAsia="x-none"/>
        </w:rPr>
        <w:t xml:space="preserve">частника, признанного единственным </w:t>
      </w:r>
      <w:r w:rsidRPr="009F5F6A">
        <w:rPr>
          <w:szCs w:val="24"/>
          <w:lang w:eastAsia="x-none"/>
        </w:rPr>
        <w:t>У</w:t>
      </w:r>
      <w:r w:rsidRPr="009F5F6A">
        <w:rPr>
          <w:szCs w:val="24"/>
          <w:lang w:val="x-none" w:eastAsia="x-none"/>
        </w:rPr>
        <w:t xml:space="preserve">частником при условии его соответствия требованиям </w:t>
      </w:r>
      <w:r w:rsidRPr="009F5F6A">
        <w:rPr>
          <w:szCs w:val="24"/>
          <w:lang w:eastAsia="x-none"/>
        </w:rPr>
        <w:t>Конкурсной</w:t>
      </w:r>
      <w:r w:rsidRPr="009F5F6A">
        <w:rPr>
          <w:szCs w:val="24"/>
          <w:lang w:val="x-none" w:eastAsia="x-none"/>
        </w:rPr>
        <w:t xml:space="preserve"> документации, заключить Договор в установленном настоящей Конкурсной документацией порядке (п.</w:t>
      </w:r>
      <w:r w:rsidRPr="009F5F6A">
        <w:rPr>
          <w:szCs w:val="24"/>
          <w:lang w:eastAsia="x-none"/>
        </w:rPr>
        <w:t xml:space="preserve"> </w:t>
      </w:r>
      <w:r w:rsidRPr="009F5F6A">
        <w:rPr>
          <w:szCs w:val="24"/>
          <w:lang w:eastAsia="x-none"/>
        </w:rPr>
        <w:fldChar w:fldCharType="begin"/>
      </w:r>
      <w:r w:rsidRPr="009F5F6A">
        <w:rPr>
          <w:szCs w:val="24"/>
          <w:lang w:eastAsia="x-none"/>
        </w:rPr>
        <w:instrText xml:space="preserve"> REF _Ref468697489 \r \h </w:instrText>
      </w:r>
      <w:r w:rsidR="006C5B45" w:rsidRPr="009F5F6A">
        <w:rPr>
          <w:szCs w:val="24"/>
          <w:lang w:eastAsia="x-none"/>
        </w:rPr>
        <w:instrText xml:space="preserve"> \* MERGEFORMAT </w:instrText>
      </w:r>
      <w:r w:rsidRPr="009F5F6A">
        <w:rPr>
          <w:szCs w:val="24"/>
          <w:lang w:eastAsia="x-none"/>
        </w:rPr>
      </w:r>
      <w:r w:rsidRPr="009F5F6A">
        <w:rPr>
          <w:szCs w:val="24"/>
          <w:lang w:eastAsia="x-none"/>
        </w:rPr>
        <w:fldChar w:fldCharType="separate"/>
      </w:r>
      <w:r w:rsidR="0010016D" w:rsidRPr="009F5F6A">
        <w:rPr>
          <w:szCs w:val="24"/>
          <w:lang w:eastAsia="x-none"/>
        </w:rPr>
        <w:t>3.16</w:t>
      </w:r>
      <w:r w:rsidRPr="009F5F6A">
        <w:rPr>
          <w:szCs w:val="24"/>
          <w:lang w:eastAsia="x-none"/>
        </w:rPr>
        <w:fldChar w:fldCharType="end"/>
      </w:r>
      <w:r w:rsidRPr="009F5F6A">
        <w:rPr>
          <w:szCs w:val="24"/>
          <w:lang w:val="x-none" w:eastAsia="x-none"/>
        </w:rPr>
        <w:t>);</w:t>
      </w:r>
    </w:p>
    <w:p w:rsidR="004F40F3" w:rsidRPr="009F5F6A" w:rsidRDefault="004F40F3" w:rsidP="00822777">
      <w:pPr>
        <w:numPr>
          <w:ilvl w:val="3"/>
          <w:numId w:val="98"/>
        </w:numPr>
        <w:tabs>
          <w:tab w:val="left" w:pos="1560"/>
        </w:tabs>
        <w:spacing w:after="120"/>
        <w:ind w:left="1560" w:hanging="480"/>
        <w:rPr>
          <w:szCs w:val="24"/>
          <w:lang w:val="x-none" w:eastAsia="x-none"/>
        </w:rPr>
      </w:pPr>
      <w:r w:rsidRPr="009F5F6A">
        <w:rPr>
          <w:snapToGrid w:val="0"/>
          <w:lang w:eastAsia="x-none"/>
        </w:rPr>
        <w:lastRenderedPageBreak/>
        <w:t xml:space="preserve">отказа </w:t>
      </w:r>
      <w:r w:rsidRPr="009F5F6A">
        <w:rPr>
          <w:szCs w:val="24"/>
          <w:lang w:val="x-none" w:eastAsia="x-none"/>
        </w:rPr>
        <w:t xml:space="preserve">Победителя или </w:t>
      </w:r>
      <w:r w:rsidRPr="009F5F6A">
        <w:rPr>
          <w:szCs w:val="24"/>
          <w:lang w:eastAsia="x-none"/>
        </w:rPr>
        <w:t>У</w:t>
      </w:r>
      <w:r w:rsidRPr="009F5F6A">
        <w:rPr>
          <w:szCs w:val="24"/>
          <w:lang w:val="x-none" w:eastAsia="x-none"/>
        </w:rPr>
        <w:t xml:space="preserve">частника, признанного единственным </w:t>
      </w:r>
      <w:r w:rsidRPr="009F5F6A">
        <w:rPr>
          <w:szCs w:val="24"/>
          <w:lang w:eastAsia="x-none"/>
        </w:rPr>
        <w:t>У</w:t>
      </w:r>
      <w:r w:rsidRPr="009F5F6A">
        <w:rPr>
          <w:szCs w:val="24"/>
          <w:lang w:val="x-none" w:eastAsia="x-none"/>
        </w:rPr>
        <w:t xml:space="preserve">частником при условии его соответствия требованиям </w:t>
      </w:r>
      <w:r w:rsidRPr="009F5F6A">
        <w:rPr>
          <w:szCs w:val="24"/>
          <w:lang w:eastAsia="x-none"/>
        </w:rPr>
        <w:t>Конкурсной</w:t>
      </w:r>
      <w:r w:rsidRPr="009F5F6A">
        <w:rPr>
          <w:szCs w:val="24"/>
          <w:lang w:val="x-none" w:eastAsia="x-none"/>
        </w:rPr>
        <w:t xml:space="preserve"> документации</w:t>
      </w:r>
      <w:r w:rsidRPr="009F5F6A">
        <w:rPr>
          <w:szCs w:val="24"/>
        </w:rPr>
        <w:t>,</w:t>
      </w:r>
      <w:r w:rsidRPr="009F5F6A">
        <w:rPr>
          <w:snapToGrid w:val="0"/>
          <w:lang w:eastAsia="x-none"/>
        </w:rPr>
        <w:t xml:space="preserve"> предоставить </w:t>
      </w:r>
      <w:r w:rsidRPr="009F5F6A">
        <w:rPr>
          <w:snapToGrid w:val="0"/>
          <w:szCs w:val="24"/>
          <w:lang w:eastAsia="x-none"/>
        </w:rPr>
        <w:t xml:space="preserve">в течение 10 дней </w:t>
      </w:r>
      <w:r w:rsidRPr="009F5F6A">
        <w:t>с момента размещения соответствующей информации о подведении итогов</w:t>
      </w:r>
      <w:r w:rsidRPr="009F5F6A">
        <w:rPr>
          <w:snapToGrid w:val="0"/>
          <w:lang w:eastAsia="x-none"/>
        </w:rPr>
        <w:t xml:space="preserve"> документальное подтверждение </w:t>
      </w:r>
      <w:r w:rsidRPr="009F5F6A">
        <w:rPr>
          <w:i/>
          <w:iCs/>
        </w:rPr>
        <w:t>полномочий на поставку продукции от производител</w:t>
      </w:r>
      <w:proofErr w:type="gramStart"/>
      <w:r w:rsidRPr="009F5F6A">
        <w:rPr>
          <w:i/>
          <w:iCs/>
        </w:rPr>
        <w:t>я(</w:t>
      </w:r>
      <w:proofErr w:type="gramEnd"/>
      <w:r w:rsidRPr="009F5F6A">
        <w:rPr>
          <w:i/>
          <w:iCs/>
        </w:rPr>
        <w:t>ей) продукции по договору</w:t>
      </w:r>
      <w:r w:rsidRPr="009F5F6A">
        <w:rPr>
          <w:bCs/>
          <w:szCs w:val="24"/>
        </w:rPr>
        <w:t>;</w:t>
      </w:r>
    </w:p>
    <w:p w:rsidR="004F40F3" w:rsidRPr="009F5F6A" w:rsidRDefault="004F40F3" w:rsidP="00822777">
      <w:pPr>
        <w:numPr>
          <w:ilvl w:val="3"/>
          <w:numId w:val="98"/>
        </w:numPr>
        <w:tabs>
          <w:tab w:val="left" w:pos="1560"/>
        </w:tabs>
        <w:spacing w:after="120"/>
        <w:ind w:left="1560" w:hanging="480"/>
        <w:rPr>
          <w:szCs w:val="24"/>
          <w:lang w:val="x-none" w:eastAsia="x-none"/>
        </w:rPr>
      </w:pPr>
      <w:r w:rsidRPr="009F5F6A">
        <w:rPr>
          <w:szCs w:val="24"/>
          <w:lang w:val="x-none" w:eastAsia="x-none"/>
        </w:rPr>
        <w:t xml:space="preserve">отказа Победителя или </w:t>
      </w:r>
      <w:r w:rsidRPr="009F5F6A">
        <w:rPr>
          <w:szCs w:val="24"/>
          <w:lang w:eastAsia="x-none"/>
        </w:rPr>
        <w:t>У</w:t>
      </w:r>
      <w:r w:rsidRPr="009F5F6A">
        <w:rPr>
          <w:szCs w:val="24"/>
          <w:lang w:val="x-none" w:eastAsia="x-none"/>
        </w:rPr>
        <w:t xml:space="preserve">частника, признанного единственным </w:t>
      </w:r>
      <w:r w:rsidRPr="009F5F6A">
        <w:rPr>
          <w:szCs w:val="24"/>
          <w:lang w:eastAsia="x-none"/>
        </w:rPr>
        <w:t>У</w:t>
      </w:r>
      <w:r w:rsidRPr="009F5F6A">
        <w:rPr>
          <w:szCs w:val="24"/>
          <w:lang w:val="x-none" w:eastAsia="x-none"/>
        </w:rPr>
        <w:t xml:space="preserve">частником при условии его соответствия требованиям </w:t>
      </w:r>
      <w:r w:rsidRPr="009F5F6A">
        <w:rPr>
          <w:szCs w:val="24"/>
          <w:lang w:eastAsia="x-none"/>
        </w:rPr>
        <w:t>Конкурсной</w:t>
      </w:r>
      <w:r w:rsidRPr="009F5F6A">
        <w:rPr>
          <w:szCs w:val="24"/>
          <w:lang w:val="x-none" w:eastAsia="x-none"/>
        </w:rPr>
        <w:t xml:space="preserve"> документации предоставить финансовое обеспечение по </w:t>
      </w:r>
      <w:r w:rsidRPr="009F5F6A">
        <w:rPr>
          <w:szCs w:val="24"/>
          <w:lang w:eastAsia="x-none"/>
        </w:rPr>
        <w:t>Д</w:t>
      </w:r>
      <w:r w:rsidRPr="009F5F6A">
        <w:rPr>
          <w:szCs w:val="24"/>
          <w:lang w:val="x-none" w:eastAsia="x-none"/>
        </w:rPr>
        <w:t>оговору</w:t>
      </w:r>
      <w:r w:rsidRPr="009F5F6A">
        <w:rPr>
          <w:szCs w:val="24"/>
          <w:lang w:eastAsia="x-none"/>
        </w:rPr>
        <w:t xml:space="preserve"> (при наличии) (п. </w:t>
      </w:r>
      <w:r w:rsidRPr="009F5F6A">
        <w:rPr>
          <w:szCs w:val="24"/>
          <w:lang w:eastAsia="x-none"/>
        </w:rPr>
        <w:fldChar w:fldCharType="begin"/>
      </w:r>
      <w:r w:rsidRPr="009F5F6A">
        <w:rPr>
          <w:szCs w:val="24"/>
          <w:lang w:eastAsia="x-none"/>
        </w:rPr>
        <w:instrText xml:space="preserve"> REF _Ref511311731 \r \h </w:instrText>
      </w:r>
      <w:r w:rsidR="006C5B45" w:rsidRPr="009F5F6A">
        <w:rPr>
          <w:szCs w:val="24"/>
          <w:lang w:eastAsia="x-none"/>
        </w:rPr>
        <w:instrText xml:space="preserve"> \* MERGEFORMAT </w:instrText>
      </w:r>
      <w:r w:rsidRPr="009F5F6A">
        <w:rPr>
          <w:szCs w:val="24"/>
          <w:lang w:eastAsia="x-none"/>
        </w:rPr>
      </w:r>
      <w:r w:rsidRPr="009F5F6A">
        <w:rPr>
          <w:szCs w:val="24"/>
          <w:lang w:eastAsia="x-none"/>
        </w:rPr>
        <w:fldChar w:fldCharType="separate"/>
      </w:r>
      <w:r w:rsidR="0010016D" w:rsidRPr="009F5F6A">
        <w:rPr>
          <w:szCs w:val="24"/>
          <w:lang w:eastAsia="x-none"/>
        </w:rPr>
        <w:t>3.17</w:t>
      </w:r>
      <w:r w:rsidRPr="009F5F6A">
        <w:rPr>
          <w:szCs w:val="24"/>
          <w:lang w:eastAsia="x-none"/>
        </w:rPr>
        <w:fldChar w:fldCharType="end"/>
      </w:r>
      <w:r w:rsidRPr="009F5F6A">
        <w:rPr>
          <w:szCs w:val="24"/>
          <w:lang w:eastAsia="x-none"/>
        </w:rPr>
        <w:t>).</w:t>
      </w:r>
    </w:p>
    <w:p w:rsidR="004F40F3" w:rsidRPr="009F5F6A" w:rsidRDefault="004F40F3" w:rsidP="004F40F3">
      <w:pPr>
        <w:pStyle w:val="Times12"/>
        <w:numPr>
          <w:ilvl w:val="5"/>
          <w:numId w:val="9"/>
        </w:numPr>
        <w:tabs>
          <w:tab w:val="clear" w:pos="3960"/>
        </w:tabs>
        <w:spacing w:before="120"/>
        <w:ind w:left="567" w:firstLine="0"/>
        <w:rPr>
          <w:szCs w:val="24"/>
          <w:lang w:val="x-none" w:eastAsia="x-none"/>
        </w:rPr>
      </w:pPr>
      <w:r w:rsidRPr="009F5F6A">
        <w:rPr>
          <w:szCs w:val="24"/>
          <w:lang w:val="x-none" w:eastAsia="x-none"/>
        </w:rPr>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4F40F3" w:rsidRPr="009F5F6A" w:rsidRDefault="004F40F3" w:rsidP="004F40F3">
      <w:pPr>
        <w:pStyle w:val="Times12"/>
        <w:numPr>
          <w:ilvl w:val="5"/>
          <w:numId w:val="9"/>
        </w:numPr>
        <w:tabs>
          <w:tab w:val="clear" w:pos="3960"/>
        </w:tabs>
        <w:spacing w:before="120"/>
        <w:ind w:left="567" w:firstLine="0"/>
        <w:rPr>
          <w:szCs w:val="24"/>
          <w:lang w:val="x-none" w:eastAsia="x-none"/>
        </w:rPr>
      </w:pPr>
      <w:r w:rsidRPr="009F5F6A">
        <w:rPr>
          <w:szCs w:val="24"/>
          <w:lang w:val="x-none" w:eastAsia="x-none"/>
        </w:rPr>
        <w:t>Платеж по банковской гарантии должен быть осуществлен в течение 5 рабочих дней после обращения бенефициара.</w:t>
      </w:r>
    </w:p>
    <w:p w:rsidR="004F40F3" w:rsidRPr="009F5F6A" w:rsidRDefault="004F40F3" w:rsidP="004F40F3">
      <w:pPr>
        <w:pStyle w:val="Times12"/>
        <w:numPr>
          <w:ilvl w:val="5"/>
          <w:numId w:val="9"/>
        </w:numPr>
        <w:tabs>
          <w:tab w:val="clear" w:pos="3960"/>
        </w:tabs>
        <w:spacing w:before="120"/>
        <w:ind w:left="567" w:firstLine="0"/>
        <w:rPr>
          <w:szCs w:val="24"/>
          <w:lang w:val="x-none" w:eastAsia="x-none"/>
        </w:rPr>
      </w:pPr>
      <w:r w:rsidRPr="009F5F6A">
        <w:rPr>
          <w:szCs w:val="24"/>
          <w:lang w:val="x-none" w:eastAsia="x-none"/>
        </w:rPr>
        <w:t>В банковской гарантии не должно быть условий или требований, противоречащих вышеизложенному, или делающих вышеизложенное неисполнимым.</w:t>
      </w:r>
    </w:p>
    <w:p w:rsidR="004F40F3" w:rsidRPr="009F5F6A" w:rsidRDefault="004F40F3" w:rsidP="004F40F3">
      <w:pPr>
        <w:pStyle w:val="Times12"/>
        <w:numPr>
          <w:ilvl w:val="5"/>
          <w:numId w:val="9"/>
        </w:numPr>
        <w:tabs>
          <w:tab w:val="clear" w:pos="3960"/>
        </w:tabs>
        <w:spacing w:before="120"/>
        <w:ind w:left="567" w:firstLine="0"/>
        <w:rPr>
          <w:szCs w:val="24"/>
        </w:rPr>
      </w:pPr>
      <w:r w:rsidRPr="009F5F6A">
        <w:rPr>
          <w:szCs w:val="24"/>
          <w:lang w:val="x-none" w:eastAsia="x-none"/>
        </w:rPr>
        <w:t>Банковская</w:t>
      </w:r>
      <w:r w:rsidRPr="009F5F6A">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w:t>
      </w:r>
      <w:r w:rsidR="007A33E6" w:rsidRPr="009F5F6A">
        <w:rPr>
          <w:szCs w:val="24"/>
        </w:rPr>
        <w:t xml:space="preserve"> </w:t>
      </w:r>
      <w:r w:rsidR="007A33E6" w:rsidRPr="009F5F6A">
        <w:rPr>
          <w:szCs w:val="24"/>
        </w:rPr>
        <w:fldChar w:fldCharType="begin"/>
      </w:r>
      <w:r w:rsidR="007A33E6" w:rsidRPr="009F5F6A">
        <w:rPr>
          <w:szCs w:val="24"/>
        </w:rPr>
        <w:instrText xml:space="preserve"> REF _Ref461801664 \r \h </w:instrText>
      </w:r>
      <w:r w:rsidR="006C5B45" w:rsidRPr="009F5F6A">
        <w:rPr>
          <w:szCs w:val="24"/>
        </w:rPr>
        <w:instrText xml:space="preserve"> \* MERGEFORMAT </w:instrText>
      </w:r>
      <w:r w:rsidR="007A33E6" w:rsidRPr="009F5F6A">
        <w:rPr>
          <w:szCs w:val="24"/>
        </w:rPr>
      </w:r>
      <w:r w:rsidR="007A33E6" w:rsidRPr="009F5F6A">
        <w:rPr>
          <w:szCs w:val="24"/>
        </w:rPr>
        <w:fldChar w:fldCharType="separate"/>
      </w:r>
      <w:r w:rsidR="0010016D" w:rsidRPr="009F5F6A">
        <w:rPr>
          <w:szCs w:val="24"/>
        </w:rPr>
        <w:t>5.14</w:t>
      </w:r>
      <w:r w:rsidR="007A33E6" w:rsidRPr="009F5F6A">
        <w:rPr>
          <w:szCs w:val="24"/>
        </w:rPr>
        <w:fldChar w:fldCharType="end"/>
      </w:r>
      <w:r w:rsidRPr="009F5F6A">
        <w:rPr>
          <w:szCs w:val="24"/>
        </w:rPr>
        <w:t>).</w:t>
      </w:r>
    </w:p>
    <w:p w:rsidR="004F40F3" w:rsidRPr="009F5F6A" w:rsidRDefault="004F40F3" w:rsidP="004F40F3">
      <w:pPr>
        <w:pStyle w:val="Times12"/>
        <w:numPr>
          <w:ilvl w:val="5"/>
          <w:numId w:val="9"/>
        </w:numPr>
        <w:tabs>
          <w:tab w:val="clear" w:pos="3960"/>
        </w:tabs>
        <w:spacing w:before="120"/>
        <w:ind w:left="567" w:firstLine="0"/>
        <w:rPr>
          <w:szCs w:val="24"/>
        </w:rPr>
      </w:pPr>
      <w:r w:rsidRPr="009F5F6A">
        <w:rPr>
          <w:szCs w:val="24"/>
        </w:rPr>
        <w:t>В случае</w:t>
      </w:r>
      <w:proofErr w:type="gramStart"/>
      <w:r w:rsidRPr="009F5F6A">
        <w:rPr>
          <w:szCs w:val="24"/>
        </w:rPr>
        <w:t>,</w:t>
      </w:r>
      <w:proofErr w:type="gramEnd"/>
      <w:r w:rsidRPr="009F5F6A">
        <w:rPr>
          <w:szCs w:val="24"/>
        </w:rPr>
        <w:t xml:space="preserve"> если в качестве обеспечения исполнения обязательств, связанных с участием в </w:t>
      </w:r>
      <w:r w:rsidRPr="009F5F6A">
        <w:rPr>
          <w:szCs w:val="24"/>
          <w:lang w:eastAsia="x-none"/>
        </w:rPr>
        <w:t>Конкурсе</w:t>
      </w:r>
      <w:r w:rsidRPr="009F5F6A">
        <w:rPr>
          <w:szCs w:val="24"/>
        </w:rPr>
        <w:t xml:space="preserve"> и подачей </w:t>
      </w:r>
      <w:r w:rsidRPr="009F5F6A">
        <w:rPr>
          <w:szCs w:val="24"/>
          <w:lang w:eastAsia="x-none"/>
        </w:rPr>
        <w:t>Заявки</w:t>
      </w:r>
      <w:r w:rsidRPr="009F5F6A">
        <w:rPr>
          <w:szCs w:val="24"/>
        </w:rPr>
        <w:t>, Участник предоставляет электронную банковскую гарантию, полученную с использованием функционала системы B2B-MRSK, банковская гарантия должна быть выдана банком в срок не позднее даты и времени окончания приема Заявок (п.</w:t>
      </w:r>
      <w:r w:rsidR="007A33E6" w:rsidRPr="009F5F6A">
        <w:rPr>
          <w:szCs w:val="24"/>
        </w:rPr>
        <w:t xml:space="preserve"> </w:t>
      </w:r>
      <w:r w:rsidR="007A33E6" w:rsidRPr="009F5F6A">
        <w:rPr>
          <w:szCs w:val="24"/>
        </w:rPr>
        <w:fldChar w:fldCharType="begin"/>
      </w:r>
      <w:r w:rsidR="007A33E6" w:rsidRPr="009F5F6A">
        <w:rPr>
          <w:szCs w:val="24"/>
        </w:rPr>
        <w:instrText xml:space="preserve"> REF  _Ref462040994 \h \n </w:instrText>
      </w:r>
      <w:r w:rsidR="006C5B45" w:rsidRPr="009F5F6A">
        <w:rPr>
          <w:szCs w:val="24"/>
        </w:rPr>
        <w:instrText xml:space="preserve"> \* MERGEFORMAT </w:instrText>
      </w:r>
      <w:r w:rsidR="007A33E6" w:rsidRPr="009F5F6A">
        <w:rPr>
          <w:szCs w:val="24"/>
        </w:rPr>
      </w:r>
      <w:r w:rsidR="007A33E6" w:rsidRPr="009F5F6A">
        <w:rPr>
          <w:szCs w:val="24"/>
        </w:rPr>
        <w:fldChar w:fldCharType="separate"/>
      </w:r>
      <w:r w:rsidR="0010016D" w:rsidRPr="009F5F6A">
        <w:rPr>
          <w:szCs w:val="24"/>
        </w:rPr>
        <w:t>3.6.1.1</w:t>
      </w:r>
      <w:r w:rsidR="007A33E6" w:rsidRPr="009F5F6A">
        <w:rPr>
          <w:szCs w:val="24"/>
        </w:rPr>
        <w:fldChar w:fldCharType="end"/>
      </w:r>
      <w:r w:rsidRPr="009F5F6A">
        <w:rPr>
          <w:szCs w:val="24"/>
        </w:rPr>
        <w:t>). Временем и датой выдачи банком электронной банковской гарантии считается время и дата подписания банком банковской гарантии электронной цифровой подписью. Для своевременного получения электронной банковской гарантии Участнику рекомендуется подтвердить банку оплату вознаграждения за выдачу гарантии не позднее, чем за 2 (двое) суток до даты и времени окончания приема Заявок (п.</w:t>
      </w:r>
      <w:r w:rsidR="007A33E6" w:rsidRPr="009F5F6A">
        <w:rPr>
          <w:szCs w:val="24"/>
        </w:rPr>
        <w:t xml:space="preserve"> </w:t>
      </w:r>
      <w:r w:rsidR="007A33E6" w:rsidRPr="009F5F6A">
        <w:rPr>
          <w:szCs w:val="24"/>
        </w:rPr>
        <w:fldChar w:fldCharType="begin"/>
      </w:r>
      <w:r w:rsidR="007A33E6" w:rsidRPr="009F5F6A">
        <w:rPr>
          <w:szCs w:val="24"/>
        </w:rPr>
        <w:instrText xml:space="preserve"> REF  _Ref462040994 \h \n </w:instrText>
      </w:r>
      <w:r w:rsidR="006C5B45" w:rsidRPr="009F5F6A">
        <w:rPr>
          <w:szCs w:val="24"/>
        </w:rPr>
        <w:instrText xml:space="preserve"> \* MERGEFORMAT </w:instrText>
      </w:r>
      <w:r w:rsidR="007A33E6" w:rsidRPr="009F5F6A">
        <w:rPr>
          <w:szCs w:val="24"/>
        </w:rPr>
      </w:r>
      <w:r w:rsidR="007A33E6" w:rsidRPr="009F5F6A">
        <w:rPr>
          <w:szCs w:val="24"/>
        </w:rPr>
        <w:fldChar w:fldCharType="separate"/>
      </w:r>
      <w:r w:rsidR="0010016D" w:rsidRPr="009F5F6A">
        <w:rPr>
          <w:szCs w:val="24"/>
        </w:rPr>
        <w:t>3.6.1.1</w:t>
      </w:r>
      <w:r w:rsidR="007A33E6" w:rsidRPr="009F5F6A">
        <w:rPr>
          <w:szCs w:val="24"/>
        </w:rPr>
        <w:fldChar w:fldCharType="end"/>
      </w:r>
      <w:r w:rsidRPr="009F5F6A">
        <w:rPr>
          <w:szCs w:val="24"/>
        </w:rPr>
        <w:t>).</w:t>
      </w:r>
    </w:p>
    <w:p w:rsidR="004F40F3" w:rsidRPr="009F5F6A" w:rsidRDefault="004F40F3" w:rsidP="004F40F3">
      <w:pPr>
        <w:pStyle w:val="Times12"/>
        <w:numPr>
          <w:ilvl w:val="5"/>
          <w:numId w:val="9"/>
        </w:numPr>
        <w:tabs>
          <w:tab w:val="clear" w:pos="3960"/>
        </w:tabs>
        <w:spacing w:before="120"/>
        <w:ind w:left="567" w:firstLine="0"/>
        <w:rPr>
          <w:szCs w:val="24"/>
          <w:lang w:val="x-none" w:eastAsia="x-none"/>
        </w:rPr>
      </w:pPr>
      <w:r w:rsidRPr="009F5F6A">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4F40F3" w:rsidRPr="009F5F6A" w:rsidRDefault="004F40F3" w:rsidP="004F40F3">
      <w:pPr>
        <w:pStyle w:val="Times12"/>
        <w:numPr>
          <w:ilvl w:val="5"/>
          <w:numId w:val="9"/>
        </w:numPr>
        <w:tabs>
          <w:tab w:val="clear" w:pos="3960"/>
        </w:tabs>
        <w:spacing w:before="120"/>
        <w:ind w:left="567" w:firstLine="0"/>
        <w:rPr>
          <w:szCs w:val="24"/>
          <w:lang w:val="x-none" w:eastAsia="x-none"/>
        </w:rPr>
      </w:pPr>
      <w:r w:rsidRPr="009F5F6A">
        <w:rPr>
          <w:szCs w:val="24"/>
        </w:rPr>
        <w:t>Непредставление</w:t>
      </w:r>
      <w:r w:rsidRPr="009F5F6A">
        <w:rPr>
          <w:szCs w:val="24"/>
          <w:lang w:val="x-none" w:eastAsia="x-none"/>
        </w:rPr>
        <w:t xml:space="preserve"> обеспечения обязательств Участника или несоответствие условий и содержания обеспечения обязатель</w:t>
      </w:r>
      <w:proofErr w:type="gramStart"/>
      <w:r w:rsidRPr="009F5F6A">
        <w:rPr>
          <w:szCs w:val="24"/>
          <w:lang w:val="x-none" w:eastAsia="x-none"/>
        </w:rPr>
        <w:t>ств тр</w:t>
      </w:r>
      <w:proofErr w:type="gramEnd"/>
      <w:r w:rsidRPr="009F5F6A">
        <w:rPr>
          <w:szCs w:val="24"/>
          <w:lang w:val="x-none" w:eastAsia="x-none"/>
        </w:rPr>
        <w:t xml:space="preserve">ебованиям документации </w:t>
      </w:r>
      <w:proofErr w:type="spellStart"/>
      <w:r w:rsidRPr="009F5F6A">
        <w:rPr>
          <w:szCs w:val="24"/>
          <w:lang w:val="x-none" w:eastAsia="x-none"/>
        </w:rPr>
        <w:t>явля</w:t>
      </w:r>
      <w:r w:rsidRPr="009F5F6A">
        <w:rPr>
          <w:szCs w:val="24"/>
          <w:lang w:eastAsia="x-none"/>
        </w:rPr>
        <w:t>е</w:t>
      </w:r>
      <w:r w:rsidRPr="009F5F6A">
        <w:rPr>
          <w:szCs w:val="24"/>
          <w:lang w:val="x-none" w:eastAsia="x-none"/>
        </w:rPr>
        <w:t>тся</w:t>
      </w:r>
      <w:proofErr w:type="spellEnd"/>
      <w:r w:rsidRPr="009F5F6A">
        <w:rPr>
          <w:szCs w:val="24"/>
          <w:lang w:val="x-none" w:eastAsia="x-none"/>
        </w:rPr>
        <w:t xml:space="preserve"> основанием для отклонения </w:t>
      </w:r>
      <w:r w:rsidRPr="009F5F6A">
        <w:rPr>
          <w:szCs w:val="24"/>
          <w:lang w:eastAsia="x-none"/>
        </w:rPr>
        <w:t>Заявки</w:t>
      </w:r>
      <w:r w:rsidRPr="009F5F6A">
        <w:rPr>
          <w:szCs w:val="24"/>
          <w:lang w:val="x-none" w:eastAsia="x-none"/>
        </w:rPr>
        <w:t>.</w:t>
      </w:r>
    </w:p>
    <w:p w:rsidR="004F40F3" w:rsidRPr="009F5F6A" w:rsidRDefault="004F40F3" w:rsidP="004F40F3">
      <w:pPr>
        <w:pStyle w:val="Times12"/>
        <w:numPr>
          <w:ilvl w:val="5"/>
          <w:numId w:val="9"/>
        </w:numPr>
        <w:tabs>
          <w:tab w:val="clear" w:pos="3960"/>
        </w:tabs>
        <w:spacing w:before="120"/>
        <w:ind w:left="567" w:firstLine="0"/>
        <w:rPr>
          <w:szCs w:val="24"/>
          <w:lang w:val="x-none" w:eastAsia="x-none"/>
        </w:rPr>
      </w:pPr>
      <w:bookmarkStart w:id="1174" w:name="_Ref442262906"/>
      <w:r w:rsidRPr="009F5F6A">
        <w:rPr>
          <w:szCs w:val="24"/>
          <w:lang w:val="x-none" w:eastAsia="x-none"/>
        </w:rPr>
        <w:t xml:space="preserve">В случае, если в качестве обеспечения исполнения обязательств, связанных с участием в </w:t>
      </w:r>
      <w:r w:rsidRPr="009F5F6A">
        <w:rPr>
          <w:szCs w:val="24"/>
        </w:rPr>
        <w:t>Конкурсе</w:t>
      </w:r>
      <w:r w:rsidRPr="009F5F6A">
        <w:rPr>
          <w:szCs w:val="24"/>
          <w:lang w:val="x-none" w:eastAsia="x-none"/>
        </w:rPr>
        <w:t xml:space="preserve"> и подачей </w:t>
      </w:r>
      <w:r w:rsidRPr="009F5F6A">
        <w:rPr>
          <w:szCs w:val="24"/>
          <w:lang w:eastAsia="x-none"/>
        </w:rPr>
        <w:t>Заявки</w:t>
      </w:r>
      <w:r w:rsidRPr="009F5F6A">
        <w:rPr>
          <w:szCs w:val="24"/>
          <w:lang w:val="x-none" w:eastAsia="x-none"/>
        </w:rPr>
        <w:t xml:space="preserve">, </w:t>
      </w:r>
      <w:r w:rsidRPr="009F5F6A">
        <w:rPr>
          <w:szCs w:val="24"/>
          <w:lang w:eastAsia="x-none"/>
        </w:rPr>
        <w:t>Участник</w:t>
      </w:r>
      <w:r w:rsidRPr="009F5F6A">
        <w:rPr>
          <w:szCs w:val="24"/>
          <w:lang w:val="x-none" w:eastAsia="x-none"/>
        </w:rPr>
        <w:t xml:space="preserve"> предоставляет оригинал банковской гарантии, а также Расписку сдачи-приемки банковской гарантии (подраздел</w:t>
      </w:r>
      <w:r w:rsidR="007A33E6" w:rsidRPr="009F5F6A">
        <w:rPr>
          <w:szCs w:val="24"/>
          <w:lang w:eastAsia="x-none"/>
        </w:rPr>
        <w:t xml:space="preserve"> </w:t>
      </w:r>
      <w:r w:rsidR="007A33E6" w:rsidRPr="009F5F6A">
        <w:rPr>
          <w:szCs w:val="24"/>
          <w:lang w:eastAsia="x-none"/>
        </w:rPr>
        <w:fldChar w:fldCharType="begin"/>
      </w:r>
      <w:r w:rsidR="007A33E6" w:rsidRPr="009F5F6A">
        <w:rPr>
          <w:szCs w:val="24"/>
          <w:lang w:eastAsia="x-none"/>
        </w:rPr>
        <w:instrText xml:space="preserve"> REF _Ref462067305 \r \h </w:instrText>
      </w:r>
      <w:r w:rsidR="006C5B45" w:rsidRPr="009F5F6A">
        <w:rPr>
          <w:szCs w:val="24"/>
          <w:lang w:eastAsia="x-none"/>
        </w:rPr>
        <w:instrText xml:space="preserve"> \* MERGEFORMAT </w:instrText>
      </w:r>
      <w:r w:rsidR="007A33E6" w:rsidRPr="009F5F6A">
        <w:rPr>
          <w:szCs w:val="24"/>
          <w:lang w:eastAsia="x-none"/>
        </w:rPr>
      </w:r>
      <w:r w:rsidR="007A33E6" w:rsidRPr="009F5F6A">
        <w:rPr>
          <w:szCs w:val="24"/>
          <w:lang w:eastAsia="x-none"/>
        </w:rPr>
        <w:fldChar w:fldCharType="separate"/>
      </w:r>
      <w:r w:rsidR="0010016D" w:rsidRPr="009F5F6A">
        <w:rPr>
          <w:szCs w:val="24"/>
          <w:lang w:eastAsia="x-none"/>
        </w:rPr>
        <w:t>5.15</w:t>
      </w:r>
      <w:r w:rsidR="007A33E6" w:rsidRPr="009F5F6A">
        <w:rPr>
          <w:szCs w:val="24"/>
          <w:lang w:eastAsia="x-none"/>
        </w:rPr>
        <w:fldChar w:fldCharType="end"/>
      </w:r>
      <w:r w:rsidRPr="009F5F6A">
        <w:rPr>
          <w:szCs w:val="24"/>
          <w:lang w:val="x-none" w:eastAsia="x-none"/>
        </w:rPr>
        <w:t xml:space="preserve">), в срок не позднее даты и времени окончания приема </w:t>
      </w:r>
      <w:r w:rsidRPr="009F5F6A">
        <w:rPr>
          <w:szCs w:val="24"/>
          <w:lang w:eastAsia="x-none"/>
        </w:rPr>
        <w:t>З</w:t>
      </w:r>
      <w:proofErr w:type="spellStart"/>
      <w:r w:rsidRPr="009F5F6A">
        <w:rPr>
          <w:szCs w:val="24"/>
          <w:lang w:val="x-none" w:eastAsia="x-none"/>
        </w:rPr>
        <w:t>аявок</w:t>
      </w:r>
      <w:proofErr w:type="spellEnd"/>
      <w:r w:rsidRPr="009F5F6A">
        <w:rPr>
          <w:szCs w:val="24"/>
          <w:lang w:val="x-none" w:eastAsia="x-none"/>
        </w:rPr>
        <w:t xml:space="preserve">, указанных в пункте </w:t>
      </w:r>
      <w:r w:rsidR="007A33E6" w:rsidRPr="009F5F6A">
        <w:rPr>
          <w:szCs w:val="24"/>
          <w:lang w:val="x-none" w:eastAsia="x-none"/>
        </w:rPr>
        <w:fldChar w:fldCharType="begin"/>
      </w:r>
      <w:r w:rsidR="007A33E6" w:rsidRPr="009F5F6A">
        <w:rPr>
          <w:szCs w:val="24"/>
          <w:lang w:val="x-none" w:eastAsia="x-none"/>
        </w:rPr>
        <w:instrText xml:space="preserve"> REF  _Ref462040994 \h \n </w:instrText>
      </w:r>
      <w:r w:rsidR="006C5B45" w:rsidRPr="009F5F6A">
        <w:rPr>
          <w:szCs w:val="24"/>
          <w:lang w:val="x-none" w:eastAsia="x-none"/>
        </w:rPr>
        <w:instrText xml:space="preserve"> \* MERGEFORMAT </w:instrText>
      </w:r>
      <w:r w:rsidR="007A33E6" w:rsidRPr="009F5F6A">
        <w:rPr>
          <w:szCs w:val="24"/>
          <w:lang w:val="x-none" w:eastAsia="x-none"/>
        </w:rPr>
      </w:r>
      <w:r w:rsidR="007A33E6" w:rsidRPr="009F5F6A">
        <w:rPr>
          <w:szCs w:val="24"/>
          <w:lang w:val="x-none" w:eastAsia="x-none"/>
        </w:rPr>
        <w:fldChar w:fldCharType="separate"/>
      </w:r>
      <w:r w:rsidR="0010016D" w:rsidRPr="009F5F6A">
        <w:rPr>
          <w:szCs w:val="24"/>
          <w:lang w:val="x-none" w:eastAsia="x-none"/>
        </w:rPr>
        <w:t>3.6.1.1</w:t>
      </w:r>
      <w:r w:rsidR="007A33E6" w:rsidRPr="009F5F6A">
        <w:rPr>
          <w:szCs w:val="24"/>
          <w:lang w:val="x-none" w:eastAsia="x-none"/>
        </w:rPr>
        <w:fldChar w:fldCharType="end"/>
      </w:r>
      <w:r w:rsidR="007A33E6" w:rsidRPr="009F5F6A">
        <w:rPr>
          <w:szCs w:val="24"/>
          <w:lang w:eastAsia="x-none"/>
        </w:rPr>
        <w:t xml:space="preserve"> </w:t>
      </w:r>
      <w:r w:rsidRPr="009F5F6A">
        <w:rPr>
          <w:szCs w:val="24"/>
          <w:lang w:val="x-none" w:eastAsia="x-none"/>
        </w:rPr>
        <w:t xml:space="preserve">настоящей документации, по адресу: РФ, 127018, г. Москва, ул. 2-я Ямская, дом 4, </w:t>
      </w:r>
      <w:proofErr w:type="spellStart"/>
      <w:r w:rsidRPr="009F5F6A">
        <w:rPr>
          <w:szCs w:val="24"/>
          <w:lang w:val="x-none" w:eastAsia="x-none"/>
        </w:rPr>
        <w:t>каб</w:t>
      </w:r>
      <w:proofErr w:type="spellEnd"/>
      <w:r w:rsidRPr="009F5F6A">
        <w:rPr>
          <w:szCs w:val="24"/>
          <w:lang w:val="x-none" w:eastAsia="x-none"/>
        </w:rPr>
        <w:t>. №303, исполнительный сотрудник –</w:t>
      </w:r>
      <w:r w:rsidRPr="009F5F6A">
        <w:rPr>
          <w:bCs w:val="0"/>
          <w:szCs w:val="24"/>
        </w:rPr>
        <w:t>Горностаева Татьяна Валентиновна, контактный телефон (495) 747-92-92</w:t>
      </w:r>
      <w:r w:rsidRPr="009F5F6A">
        <w:rPr>
          <w:szCs w:val="24"/>
          <w:lang w:val="x-none" w:eastAsia="x-none"/>
        </w:rPr>
        <w:t>. Оригинал банковской гарантии должен быть надежно запечатан в конверт, на котором указывается следующая информация:</w:t>
      </w:r>
      <w:bookmarkEnd w:id="1174"/>
    </w:p>
    <w:p w:rsidR="004F40F3" w:rsidRPr="009F5F6A" w:rsidRDefault="004F40F3" w:rsidP="00822777">
      <w:pPr>
        <w:pStyle w:val="aff"/>
        <w:numPr>
          <w:ilvl w:val="0"/>
          <w:numId w:val="67"/>
        </w:numPr>
        <w:tabs>
          <w:tab w:val="left" w:pos="2127"/>
        </w:tabs>
        <w:spacing w:line="240" w:lineRule="auto"/>
        <w:rPr>
          <w:sz w:val="24"/>
          <w:szCs w:val="24"/>
        </w:rPr>
      </w:pPr>
      <w:r w:rsidRPr="009F5F6A">
        <w:rPr>
          <w:sz w:val="24"/>
          <w:szCs w:val="24"/>
        </w:rPr>
        <w:t>Пометка «Банковская гарантия»;</w:t>
      </w:r>
    </w:p>
    <w:p w:rsidR="004F40F3" w:rsidRPr="009F5F6A" w:rsidRDefault="004F40F3" w:rsidP="00822777">
      <w:pPr>
        <w:pStyle w:val="aff"/>
        <w:numPr>
          <w:ilvl w:val="0"/>
          <w:numId w:val="67"/>
        </w:numPr>
        <w:tabs>
          <w:tab w:val="left" w:pos="2127"/>
        </w:tabs>
        <w:spacing w:line="240" w:lineRule="auto"/>
        <w:rPr>
          <w:sz w:val="24"/>
          <w:szCs w:val="24"/>
        </w:rPr>
      </w:pPr>
      <w:r w:rsidRPr="009F5F6A">
        <w:rPr>
          <w:sz w:val="24"/>
          <w:szCs w:val="24"/>
        </w:rPr>
        <w:t>наименование и адрес Организатора конкурса в соответствии с пунктом 1.1.1;</w:t>
      </w:r>
    </w:p>
    <w:p w:rsidR="004F40F3" w:rsidRPr="009F5F6A" w:rsidRDefault="004F40F3" w:rsidP="00822777">
      <w:pPr>
        <w:pStyle w:val="aff"/>
        <w:numPr>
          <w:ilvl w:val="0"/>
          <w:numId w:val="67"/>
        </w:numPr>
        <w:tabs>
          <w:tab w:val="left" w:pos="2127"/>
        </w:tabs>
        <w:spacing w:line="240" w:lineRule="auto"/>
        <w:rPr>
          <w:sz w:val="24"/>
          <w:szCs w:val="24"/>
        </w:rPr>
      </w:pPr>
      <w:r w:rsidRPr="009F5F6A">
        <w:rPr>
          <w:sz w:val="24"/>
          <w:szCs w:val="24"/>
        </w:rPr>
        <w:t>полное фирменное наименование Участника и его почтовый адрес;</w:t>
      </w:r>
    </w:p>
    <w:p w:rsidR="004F40F3" w:rsidRPr="009F5F6A" w:rsidRDefault="004F40F3" w:rsidP="00822777">
      <w:pPr>
        <w:pStyle w:val="aff"/>
        <w:numPr>
          <w:ilvl w:val="0"/>
          <w:numId w:val="67"/>
        </w:numPr>
        <w:tabs>
          <w:tab w:val="left" w:pos="2127"/>
        </w:tabs>
        <w:spacing w:line="240" w:lineRule="auto"/>
        <w:rPr>
          <w:sz w:val="24"/>
          <w:szCs w:val="24"/>
        </w:rPr>
      </w:pPr>
      <w:r w:rsidRPr="009F5F6A">
        <w:rPr>
          <w:sz w:val="24"/>
          <w:szCs w:val="24"/>
        </w:rPr>
        <w:t xml:space="preserve">предмет Договора в соответствии с пунктом </w:t>
      </w:r>
      <w:r w:rsidRPr="009F5F6A">
        <w:rPr>
          <w:sz w:val="24"/>
          <w:szCs w:val="24"/>
        </w:rPr>
        <w:fldChar w:fldCharType="begin"/>
      </w:r>
      <w:r w:rsidRPr="009F5F6A">
        <w:rPr>
          <w:sz w:val="24"/>
          <w:szCs w:val="24"/>
        </w:rPr>
        <w:instrText xml:space="preserve"> REF _Ref303323780 \r \h  \* MERGEFORMAT </w:instrText>
      </w:r>
      <w:r w:rsidRPr="009F5F6A">
        <w:rPr>
          <w:sz w:val="24"/>
          <w:szCs w:val="24"/>
        </w:rPr>
      </w:r>
      <w:r w:rsidRPr="009F5F6A">
        <w:rPr>
          <w:sz w:val="24"/>
          <w:szCs w:val="24"/>
        </w:rPr>
        <w:fldChar w:fldCharType="separate"/>
      </w:r>
      <w:r w:rsidR="0010016D" w:rsidRPr="009F5F6A">
        <w:rPr>
          <w:sz w:val="24"/>
          <w:szCs w:val="24"/>
        </w:rPr>
        <w:t>1.1.4</w:t>
      </w:r>
      <w:r w:rsidRPr="009F5F6A">
        <w:rPr>
          <w:sz w:val="24"/>
          <w:szCs w:val="24"/>
        </w:rPr>
        <w:fldChar w:fldCharType="end"/>
      </w:r>
      <w:r w:rsidRPr="009F5F6A">
        <w:rPr>
          <w:sz w:val="24"/>
          <w:szCs w:val="24"/>
        </w:rPr>
        <w:t>.</w:t>
      </w:r>
    </w:p>
    <w:p w:rsidR="004F40F3" w:rsidRPr="009F5F6A" w:rsidRDefault="004F40F3" w:rsidP="004F40F3">
      <w:pPr>
        <w:pStyle w:val="aff"/>
        <w:numPr>
          <w:ilvl w:val="0"/>
          <w:numId w:val="0"/>
        </w:numPr>
        <w:tabs>
          <w:tab w:val="left" w:pos="2127"/>
        </w:tabs>
        <w:spacing w:line="240" w:lineRule="auto"/>
        <w:ind w:left="2127"/>
        <w:rPr>
          <w:sz w:val="24"/>
          <w:szCs w:val="24"/>
        </w:rPr>
      </w:pPr>
      <w:r w:rsidRPr="009F5F6A">
        <w:rPr>
          <w:sz w:val="24"/>
          <w:szCs w:val="24"/>
        </w:rPr>
        <w:lastRenderedPageBreak/>
        <w:t>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w:t>
      </w:r>
      <w:r w:rsidR="009A3198" w:rsidRPr="009F5F6A">
        <w:rPr>
          <w:sz w:val="24"/>
          <w:szCs w:val="24"/>
        </w:rPr>
        <w:t xml:space="preserve"> </w:t>
      </w:r>
      <w:r w:rsidR="009A3198" w:rsidRPr="009F5F6A">
        <w:rPr>
          <w:sz w:val="24"/>
          <w:szCs w:val="24"/>
        </w:rPr>
        <w:fldChar w:fldCharType="begin"/>
      </w:r>
      <w:r w:rsidR="009A3198" w:rsidRPr="009F5F6A">
        <w:rPr>
          <w:sz w:val="24"/>
          <w:szCs w:val="24"/>
        </w:rPr>
        <w:instrText xml:space="preserve"> REF _Ref511312601 \r \h </w:instrText>
      </w:r>
      <w:r w:rsidR="006C5B45" w:rsidRPr="009F5F6A">
        <w:rPr>
          <w:sz w:val="24"/>
          <w:szCs w:val="24"/>
        </w:rPr>
        <w:instrText xml:space="preserve"> \* MERGEFORMAT </w:instrText>
      </w:r>
      <w:r w:rsidR="009A3198" w:rsidRPr="009F5F6A">
        <w:rPr>
          <w:sz w:val="24"/>
          <w:szCs w:val="24"/>
        </w:rPr>
      </w:r>
      <w:r w:rsidR="009A3198" w:rsidRPr="009F5F6A">
        <w:rPr>
          <w:sz w:val="24"/>
          <w:szCs w:val="24"/>
        </w:rPr>
        <w:fldChar w:fldCharType="separate"/>
      </w:r>
      <w:r w:rsidR="0010016D" w:rsidRPr="009F5F6A">
        <w:rPr>
          <w:sz w:val="24"/>
          <w:szCs w:val="24"/>
        </w:rPr>
        <w:t>5.15.2</w:t>
      </w:r>
      <w:r w:rsidR="009A3198" w:rsidRPr="009F5F6A">
        <w:rPr>
          <w:sz w:val="24"/>
          <w:szCs w:val="24"/>
        </w:rPr>
        <w:fldChar w:fldCharType="end"/>
      </w:r>
      <w:r w:rsidRPr="009F5F6A">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Pr="009F5F6A">
        <w:rPr>
          <w:sz w:val="24"/>
          <w:szCs w:val="24"/>
        </w:rPr>
        <w:fldChar w:fldCharType="begin"/>
      </w:r>
      <w:r w:rsidRPr="009F5F6A">
        <w:rPr>
          <w:sz w:val="24"/>
          <w:szCs w:val="24"/>
        </w:rPr>
        <w:instrText xml:space="preserve"> REF _Ref442262682 \r \h  \* MERGEFORMAT </w:instrText>
      </w:r>
      <w:r w:rsidRPr="009F5F6A">
        <w:rPr>
          <w:sz w:val="24"/>
          <w:szCs w:val="24"/>
        </w:rPr>
      </w:r>
      <w:r w:rsidRPr="009F5F6A">
        <w:rPr>
          <w:sz w:val="24"/>
          <w:szCs w:val="24"/>
        </w:rPr>
        <w:fldChar w:fldCharType="separate"/>
      </w:r>
      <w:r w:rsidR="0010016D" w:rsidRPr="009F5F6A">
        <w:rPr>
          <w:sz w:val="24"/>
          <w:szCs w:val="24"/>
        </w:rPr>
        <w:t>3.4.8.2</w:t>
      </w:r>
      <w:r w:rsidRPr="009F5F6A">
        <w:rPr>
          <w:sz w:val="24"/>
          <w:szCs w:val="24"/>
        </w:rPr>
        <w:fldChar w:fldCharType="end"/>
      </w:r>
      <w:r w:rsidRPr="009F5F6A">
        <w:rPr>
          <w:sz w:val="24"/>
          <w:szCs w:val="24"/>
        </w:rPr>
        <w:t xml:space="preserve"> настоящей Документации.</w:t>
      </w:r>
    </w:p>
    <w:p w:rsidR="004F40F3" w:rsidRPr="009F5F6A" w:rsidRDefault="004F40F3" w:rsidP="004F40F3">
      <w:pPr>
        <w:pStyle w:val="Times12"/>
        <w:numPr>
          <w:ilvl w:val="5"/>
          <w:numId w:val="9"/>
        </w:numPr>
        <w:tabs>
          <w:tab w:val="clear" w:pos="3960"/>
        </w:tabs>
        <w:spacing w:before="120"/>
        <w:ind w:left="567" w:firstLine="0"/>
        <w:rPr>
          <w:szCs w:val="24"/>
        </w:rPr>
      </w:pPr>
      <w:r w:rsidRPr="009F5F6A">
        <w:rPr>
          <w:szCs w:val="24"/>
        </w:rPr>
        <w:t>Реквизиты Заказчика для указания в банковской гарантии:</w:t>
      </w:r>
    </w:p>
    <w:p w:rsidR="004F40F3" w:rsidRPr="009F5F6A" w:rsidRDefault="004F40F3" w:rsidP="004F40F3">
      <w:pPr>
        <w:pStyle w:val="aff"/>
        <w:numPr>
          <w:ilvl w:val="0"/>
          <w:numId w:val="0"/>
        </w:numPr>
        <w:snapToGrid w:val="0"/>
        <w:spacing w:line="240" w:lineRule="auto"/>
        <w:ind w:left="2160"/>
        <w:rPr>
          <w:sz w:val="24"/>
          <w:szCs w:val="24"/>
        </w:rPr>
      </w:pPr>
      <w:r w:rsidRPr="009F5F6A">
        <w:rPr>
          <w:sz w:val="24"/>
          <w:szCs w:val="24"/>
        </w:rPr>
        <w:t>Получатель платежа: Публичное акционерное общество «Межрегиональная распределительная сетевая компания Центра»</w:t>
      </w:r>
    </w:p>
    <w:p w:rsidR="004F40F3" w:rsidRPr="009F5F6A" w:rsidRDefault="004F40F3" w:rsidP="00822777">
      <w:pPr>
        <w:pStyle w:val="aff"/>
        <w:numPr>
          <w:ilvl w:val="0"/>
          <w:numId w:val="67"/>
        </w:numPr>
        <w:tabs>
          <w:tab w:val="left" w:pos="2127"/>
        </w:tabs>
        <w:spacing w:before="120" w:line="240" w:lineRule="auto"/>
        <w:ind w:left="2846" w:hanging="357"/>
        <w:rPr>
          <w:sz w:val="24"/>
          <w:szCs w:val="24"/>
        </w:rPr>
      </w:pPr>
      <w:r w:rsidRPr="009F5F6A">
        <w:rPr>
          <w:sz w:val="24"/>
          <w:szCs w:val="24"/>
        </w:rPr>
        <w:t>ИНН/КПП: 6901067107/997450001</w:t>
      </w:r>
    </w:p>
    <w:p w:rsidR="004F40F3" w:rsidRPr="009F5F6A" w:rsidRDefault="004F40F3" w:rsidP="004F40F3">
      <w:pPr>
        <w:pStyle w:val="aff"/>
        <w:numPr>
          <w:ilvl w:val="0"/>
          <w:numId w:val="0"/>
        </w:numPr>
        <w:tabs>
          <w:tab w:val="left" w:pos="2127"/>
        </w:tabs>
        <w:spacing w:line="240" w:lineRule="auto"/>
        <w:ind w:left="2847"/>
        <w:rPr>
          <w:sz w:val="24"/>
          <w:szCs w:val="24"/>
        </w:rPr>
      </w:pPr>
      <w:proofErr w:type="gramStart"/>
      <w:r w:rsidRPr="009F5F6A">
        <w:rPr>
          <w:sz w:val="24"/>
          <w:szCs w:val="24"/>
        </w:rPr>
        <w:t>р</w:t>
      </w:r>
      <w:proofErr w:type="gramEnd"/>
      <w:r w:rsidRPr="009F5F6A">
        <w:rPr>
          <w:sz w:val="24"/>
          <w:szCs w:val="24"/>
        </w:rPr>
        <w:t>/с: 40702810205250001807 в Филиале Банка ВТБ в г. Воронеже (ПАО)</w:t>
      </w:r>
    </w:p>
    <w:p w:rsidR="004F40F3" w:rsidRPr="009F5F6A" w:rsidRDefault="004F40F3" w:rsidP="004F40F3">
      <w:pPr>
        <w:pStyle w:val="aff"/>
        <w:numPr>
          <w:ilvl w:val="0"/>
          <w:numId w:val="0"/>
        </w:numPr>
        <w:tabs>
          <w:tab w:val="left" w:pos="2127"/>
        </w:tabs>
        <w:spacing w:line="240" w:lineRule="auto"/>
        <w:ind w:left="2847"/>
        <w:rPr>
          <w:sz w:val="24"/>
          <w:szCs w:val="24"/>
        </w:rPr>
      </w:pPr>
      <w:r w:rsidRPr="009F5F6A">
        <w:rPr>
          <w:sz w:val="24"/>
          <w:szCs w:val="24"/>
        </w:rPr>
        <w:t>БИК: 042007835</w:t>
      </w:r>
    </w:p>
    <w:p w:rsidR="004F40F3" w:rsidRPr="009F5F6A" w:rsidRDefault="004F40F3" w:rsidP="004F40F3">
      <w:pPr>
        <w:pStyle w:val="aff"/>
        <w:numPr>
          <w:ilvl w:val="0"/>
          <w:numId w:val="0"/>
        </w:numPr>
        <w:tabs>
          <w:tab w:val="left" w:pos="2127"/>
        </w:tabs>
        <w:spacing w:line="240" w:lineRule="auto"/>
        <w:ind w:left="2847"/>
        <w:rPr>
          <w:sz w:val="24"/>
          <w:szCs w:val="24"/>
        </w:rPr>
      </w:pPr>
      <w:r w:rsidRPr="009F5F6A">
        <w:rPr>
          <w:sz w:val="24"/>
          <w:szCs w:val="24"/>
        </w:rPr>
        <w:t>к/с: 30101810100000000835</w:t>
      </w:r>
    </w:p>
    <w:p w:rsidR="004F40F3" w:rsidRPr="009F5F6A" w:rsidRDefault="004F40F3" w:rsidP="004F40F3">
      <w:pPr>
        <w:pStyle w:val="aff"/>
        <w:numPr>
          <w:ilvl w:val="0"/>
          <w:numId w:val="0"/>
        </w:numPr>
        <w:tabs>
          <w:tab w:val="left" w:pos="2127"/>
        </w:tabs>
        <w:spacing w:line="240" w:lineRule="auto"/>
        <w:ind w:left="2847"/>
        <w:rPr>
          <w:sz w:val="24"/>
          <w:szCs w:val="24"/>
        </w:rPr>
      </w:pPr>
    </w:p>
    <w:p w:rsidR="004F40F3" w:rsidRPr="009F5F6A" w:rsidRDefault="004F40F3" w:rsidP="00822777">
      <w:pPr>
        <w:pStyle w:val="aff"/>
        <w:numPr>
          <w:ilvl w:val="0"/>
          <w:numId w:val="67"/>
        </w:numPr>
        <w:tabs>
          <w:tab w:val="left" w:pos="2127"/>
        </w:tabs>
        <w:spacing w:line="240" w:lineRule="auto"/>
        <w:rPr>
          <w:sz w:val="24"/>
          <w:szCs w:val="24"/>
        </w:rPr>
      </w:pPr>
      <w:r w:rsidRPr="009F5F6A">
        <w:rPr>
          <w:sz w:val="24"/>
          <w:szCs w:val="24"/>
        </w:rPr>
        <w:t>ИНН/КПП: 6901067107/997450001</w:t>
      </w:r>
    </w:p>
    <w:p w:rsidR="004F40F3" w:rsidRPr="009F5F6A" w:rsidRDefault="004F40F3" w:rsidP="004F40F3">
      <w:pPr>
        <w:pStyle w:val="aff"/>
        <w:numPr>
          <w:ilvl w:val="0"/>
          <w:numId w:val="0"/>
        </w:numPr>
        <w:tabs>
          <w:tab w:val="left" w:pos="2127"/>
        </w:tabs>
        <w:spacing w:line="240" w:lineRule="auto"/>
        <w:ind w:left="2847"/>
        <w:rPr>
          <w:sz w:val="24"/>
          <w:szCs w:val="24"/>
        </w:rPr>
      </w:pPr>
      <w:proofErr w:type="gramStart"/>
      <w:r w:rsidRPr="009F5F6A">
        <w:rPr>
          <w:sz w:val="24"/>
          <w:szCs w:val="24"/>
        </w:rPr>
        <w:t>р</w:t>
      </w:r>
      <w:proofErr w:type="gramEnd"/>
      <w:r w:rsidRPr="009F5F6A">
        <w:rPr>
          <w:sz w:val="24"/>
          <w:szCs w:val="24"/>
        </w:rPr>
        <w:t>/с: 40702810000000019885 в ПАО РОСБАНК</w:t>
      </w:r>
    </w:p>
    <w:p w:rsidR="004F40F3" w:rsidRPr="009F5F6A" w:rsidRDefault="004F40F3" w:rsidP="004F40F3">
      <w:pPr>
        <w:pStyle w:val="aff"/>
        <w:numPr>
          <w:ilvl w:val="0"/>
          <w:numId w:val="0"/>
        </w:numPr>
        <w:tabs>
          <w:tab w:val="left" w:pos="2127"/>
        </w:tabs>
        <w:spacing w:line="240" w:lineRule="auto"/>
        <w:ind w:left="2847"/>
        <w:rPr>
          <w:sz w:val="24"/>
          <w:szCs w:val="24"/>
        </w:rPr>
      </w:pPr>
      <w:r w:rsidRPr="009F5F6A">
        <w:rPr>
          <w:sz w:val="24"/>
          <w:szCs w:val="24"/>
        </w:rPr>
        <w:t>БИК: 044525256</w:t>
      </w:r>
    </w:p>
    <w:p w:rsidR="004F40F3" w:rsidRPr="009F5F6A" w:rsidRDefault="004F40F3" w:rsidP="004F40F3">
      <w:pPr>
        <w:pStyle w:val="aff"/>
        <w:numPr>
          <w:ilvl w:val="0"/>
          <w:numId w:val="0"/>
        </w:numPr>
        <w:tabs>
          <w:tab w:val="left" w:pos="2127"/>
        </w:tabs>
        <w:spacing w:line="240" w:lineRule="auto"/>
        <w:ind w:left="2847"/>
        <w:rPr>
          <w:sz w:val="24"/>
          <w:szCs w:val="24"/>
        </w:rPr>
      </w:pPr>
      <w:r w:rsidRPr="009F5F6A">
        <w:rPr>
          <w:sz w:val="24"/>
          <w:szCs w:val="24"/>
        </w:rPr>
        <w:t>к/с: 30101810000000000256</w:t>
      </w:r>
    </w:p>
    <w:p w:rsidR="00DE281C" w:rsidRPr="009F5F6A" w:rsidRDefault="00DE281C" w:rsidP="00DE281C">
      <w:pPr>
        <w:pStyle w:val="afd"/>
        <w:numPr>
          <w:ilvl w:val="3"/>
          <w:numId w:val="9"/>
        </w:numPr>
        <w:tabs>
          <w:tab w:val="clear" w:pos="1844"/>
          <w:tab w:val="num" w:pos="1134"/>
          <w:tab w:val="left" w:pos="1620"/>
        </w:tabs>
        <w:spacing w:after="120" w:line="240" w:lineRule="auto"/>
        <w:ind w:left="0" w:firstLine="540"/>
        <w:rPr>
          <w:sz w:val="24"/>
          <w:szCs w:val="24"/>
        </w:rPr>
      </w:pPr>
      <w:bookmarkStart w:id="1175" w:name="_Ref467168844"/>
      <w:bookmarkStart w:id="1176" w:name="_Ref306390343"/>
      <w:bookmarkStart w:id="1177" w:name="_Ref467502370"/>
      <w:bookmarkStart w:id="1178" w:name="_Ref515545306"/>
      <w:bookmarkEnd w:id="1168"/>
      <w:r w:rsidRPr="009F5F6A">
        <w:rPr>
          <w:sz w:val="24"/>
          <w:szCs w:val="24"/>
        </w:rPr>
        <w:t>В случае</w:t>
      </w:r>
      <w:proofErr w:type="gramStart"/>
      <w:r w:rsidRPr="009F5F6A">
        <w:rPr>
          <w:sz w:val="24"/>
          <w:szCs w:val="24"/>
        </w:rPr>
        <w:t>,</w:t>
      </w:r>
      <w:proofErr w:type="gramEnd"/>
      <w:r w:rsidRPr="009F5F6A">
        <w:rPr>
          <w:sz w:val="24"/>
          <w:szCs w:val="24"/>
        </w:rPr>
        <w:t xml:space="preserve"> если Участник выбрал обеспечение исполнения обязательств, связанных с участием в Конкурсе и подачей Заявки в форме </w:t>
      </w:r>
      <w:r w:rsidRPr="009F5F6A">
        <w:rPr>
          <w:bCs/>
          <w:sz w:val="24"/>
          <w:szCs w:val="24"/>
        </w:rPr>
        <w:t xml:space="preserve">соглашения о неустойке, то соглашение о неустойке </w:t>
      </w:r>
      <w:r w:rsidRPr="009F5F6A">
        <w:rPr>
          <w:sz w:val="24"/>
          <w:szCs w:val="24"/>
        </w:rPr>
        <w:t>должно соответствовать следующим требованиям</w:t>
      </w:r>
      <w:bookmarkEnd w:id="1175"/>
      <w:r w:rsidRPr="009F5F6A">
        <w:rPr>
          <w:bCs/>
          <w:sz w:val="24"/>
          <w:szCs w:val="24"/>
        </w:rPr>
        <w:t>:</w:t>
      </w:r>
      <w:bookmarkEnd w:id="1178"/>
    </w:p>
    <w:p w:rsidR="00DE281C" w:rsidRPr="009F5F6A" w:rsidRDefault="007705CE" w:rsidP="00F25AAF">
      <w:pPr>
        <w:pStyle w:val="afd"/>
        <w:numPr>
          <w:ilvl w:val="0"/>
          <w:numId w:val="0"/>
        </w:numPr>
        <w:tabs>
          <w:tab w:val="left" w:pos="1620"/>
        </w:tabs>
        <w:spacing w:after="120" w:line="240" w:lineRule="auto"/>
        <w:ind w:left="482"/>
        <w:rPr>
          <w:sz w:val="24"/>
          <w:szCs w:val="24"/>
        </w:rPr>
      </w:pPr>
      <w:r w:rsidRPr="009F5F6A">
        <w:rPr>
          <w:bCs/>
          <w:sz w:val="24"/>
          <w:szCs w:val="24"/>
        </w:rPr>
        <w:t>3.4.8.4.1</w:t>
      </w:r>
      <w:r w:rsidRPr="009F5F6A">
        <w:rPr>
          <w:bCs/>
          <w:sz w:val="24"/>
          <w:szCs w:val="24"/>
        </w:rPr>
        <w:tab/>
      </w:r>
      <w:r w:rsidR="00DE281C" w:rsidRPr="009F5F6A">
        <w:rPr>
          <w:bCs/>
          <w:sz w:val="24"/>
          <w:szCs w:val="24"/>
        </w:rPr>
        <w:t>Форма соглашения о неустойке должна соответствовать требованиям ст.330, 331 Гражданского кодекса Российской Федерации</w:t>
      </w:r>
      <w:bookmarkEnd w:id="1176"/>
      <w:r w:rsidR="00DE281C" w:rsidRPr="009F5F6A">
        <w:rPr>
          <w:bCs/>
          <w:sz w:val="24"/>
          <w:szCs w:val="24"/>
        </w:rPr>
        <w:t xml:space="preserve"> и быть подготовлена по </w:t>
      </w:r>
      <w:r w:rsidR="00DE281C" w:rsidRPr="009F5F6A">
        <w:rPr>
          <w:bCs/>
          <w:spacing w:val="-1"/>
          <w:sz w:val="24"/>
          <w:szCs w:val="24"/>
        </w:rPr>
        <w:t xml:space="preserve">форме и в соответствии с инструкциями, приведенными в настоящей Документации </w:t>
      </w:r>
      <w:r w:rsidR="00DE281C" w:rsidRPr="009F5F6A">
        <w:rPr>
          <w:bCs/>
          <w:sz w:val="24"/>
          <w:szCs w:val="24"/>
        </w:rPr>
        <w:t xml:space="preserve">(подраздел </w:t>
      </w:r>
      <w:r w:rsidR="00DE281C" w:rsidRPr="009F5F6A">
        <w:fldChar w:fldCharType="begin"/>
      </w:r>
      <w:r w:rsidR="00DE281C" w:rsidRPr="009F5F6A">
        <w:instrText xml:space="preserve"> REF _Ref440272678 \r \h  \* MERGEFORMAT </w:instrText>
      </w:r>
      <w:r w:rsidR="00DE281C" w:rsidRPr="009F5F6A">
        <w:fldChar w:fldCharType="separate"/>
      </w:r>
      <w:r w:rsidR="0010016D" w:rsidRPr="009F5F6A">
        <w:rPr>
          <w:bCs/>
          <w:sz w:val="24"/>
          <w:szCs w:val="24"/>
        </w:rPr>
        <w:t>5.19</w:t>
      </w:r>
      <w:r w:rsidR="00DE281C" w:rsidRPr="009F5F6A">
        <w:fldChar w:fldCharType="end"/>
      </w:r>
      <w:r w:rsidR="00DE281C" w:rsidRPr="009F5F6A">
        <w:rPr>
          <w:bCs/>
          <w:sz w:val="24"/>
          <w:szCs w:val="24"/>
        </w:rPr>
        <w:t>).</w:t>
      </w:r>
      <w:bookmarkEnd w:id="1177"/>
    </w:p>
    <w:p w:rsidR="00DE281C" w:rsidRPr="009F5F6A" w:rsidRDefault="007705CE" w:rsidP="00F25AAF">
      <w:pPr>
        <w:pStyle w:val="afd"/>
        <w:numPr>
          <w:ilvl w:val="0"/>
          <w:numId w:val="0"/>
        </w:numPr>
        <w:tabs>
          <w:tab w:val="left" w:pos="1620"/>
        </w:tabs>
        <w:spacing w:after="120" w:line="240" w:lineRule="auto"/>
        <w:ind w:left="482"/>
        <w:rPr>
          <w:sz w:val="24"/>
          <w:szCs w:val="24"/>
        </w:rPr>
      </w:pPr>
      <w:bookmarkStart w:id="1179" w:name="_Ref307586570"/>
      <w:r w:rsidRPr="009F5F6A">
        <w:rPr>
          <w:bCs/>
          <w:sz w:val="24"/>
          <w:szCs w:val="24"/>
        </w:rPr>
        <w:t>3.4.8.4.2</w:t>
      </w:r>
      <w:proofErr w:type="gramStart"/>
      <w:r w:rsidRPr="009F5F6A">
        <w:rPr>
          <w:bCs/>
          <w:sz w:val="24"/>
          <w:szCs w:val="24"/>
        </w:rPr>
        <w:tab/>
      </w:r>
      <w:r w:rsidR="00DE281C" w:rsidRPr="009F5F6A">
        <w:rPr>
          <w:bCs/>
          <w:sz w:val="24"/>
          <w:szCs w:val="24"/>
        </w:rPr>
        <w:t>В</w:t>
      </w:r>
      <w:proofErr w:type="gramEnd"/>
      <w:r w:rsidR="00DE281C" w:rsidRPr="009F5F6A">
        <w:rPr>
          <w:bCs/>
          <w:sz w:val="24"/>
          <w:szCs w:val="24"/>
        </w:rPr>
        <w:t xml:space="preserve"> соглашении о неустойке должно быть указано</w:t>
      </w:r>
      <w:bookmarkStart w:id="1180" w:name="_Ref305753174"/>
      <w:r w:rsidR="00DE281C" w:rsidRPr="009F5F6A">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Конкурсе:</w:t>
      </w:r>
      <w:bookmarkEnd w:id="1179"/>
      <w:bookmarkEnd w:id="1180"/>
    </w:p>
    <w:p w:rsidR="00DE281C" w:rsidRPr="009F5F6A" w:rsidRDefault="00DE281C" w:rsidP="00822777">
      <w:pPr>
        <w:numPr>
          <w:ilvl w:val="4"/>
          <w:numId w:val="79"/>
        </w:numPr>
        <w:tabs>
          <w:tab w:val="left" w:pos="1620"/>
        </w:tabs>
        <w:spacing w:line="264" w:lineRule="auto"/>
        <w:rPr>
          <w:bCs/>
          <w:szCs w:val="24"/>
        </w:rPr>
      </w:pPr>
      <w:r w:rsidRPr="009F5F6A">
        <w:rPr>
          <w:bCs/>
          <w:szCs w:val="24"/>
        </w:rPr>
        <w:t>изменения Заявки, в том числе в процессе проведения переторжки, в течение срока ее действия (п.</w:t>
      </w:r>
      <w:r w:rsidRPr="009F5F6A">
        <w:fldChar w:fldCharType="begin"/>
      </w:r>
      <w:r w:rsidRPr="009F5F6A">
        <w:instrText xml:space="preserve"> REF _Ref441504383 \r \h  \* MERGEFORMAT </w:instrText>
      </w:r>
      <w:r w:rsidRPr="009F5F6A">
        <w:fldChar w:fldCharType="separate"/>
      </w:r>
      <w:r w:rsidR="0010016D" w:rsidRPr="009F5F6A">
        <w:rPr>
          <w:bCs/>
          <w:szCs w:val="24"/>
        </w:rPr>
        <w:t>3.4.4</w:t>
      </w:r>
      <w:r w:rsidRPr="009F5F6A">
        <w:fldChar w:fldCharType="end"/>
      </w:r>
      <w:r w:rsidRPr="009F5F6A">
        <w:rPr>
          <w:bCs/>
          <w:szCs w:val="24"/>
        </w:rPr>
        <w:t>) после истечения срока окончания подачи Заявок (п.</w:t>
      </w:r>
      <w:r w:rsidRPr="009F5F6A">
        <w:fldChar w:fldCharType="begin"/>
      </w:r>
      <w:r w:rsidRPr="009F5F6A">
        <w:instrText xml:space="preserve"> REF  _Ref462040994 \h \n </w:instrText>
      </w:r>
      <w:r w:rsidR="009F5F6A">
        <w:instrText xml:space="preserve"> \* MERGEFORMAT </w:instrText>
      </w:r>
      <w:r w:rsidRPr="009F5F6A">
        <w:fldChar w:fldCharType="separate"/>
      </w:r>
      <w:r w:rsidR="0010016D" w:rsidRPr="009F5F6A">
        <w:t>3.6.1.1</w:t>
      </w:r>
      <w:r w:rsidRPr="009F5F6A">
        <w:fldChar w:fldCharType="end"/>
      </w:r>
      <w:r w:rsidRPr="009F5F6A">
        <w:rPr>
          <w:bCs/>
          <w:szCs w:val="24"/>
        </w:rPr>
        <w:t>);</w:t>
      </w:r>
    </w:p>
    <w:p w:rsidR="00DE281C" w:rsidRPr="009F5F6A" w:rsidRDefault="00DE281C" w:rsidP="00822777">
      <w:pPr>
        <w:numPr>
          <w:ilvl w:val="4"/>
          <w:numId w:val="79"/>
        </w:numPr>
        <w:tabs>
          <w:tab w:val="left" w:pos="1620"/>
        </w:tabs>
        <w:spacing w:line="264" w:lineRule="auto"/>
        <w:rPr>
          <w:bCs/>
          <w:szCs w:val="24"/>
        </w:rPr>
      </w:pPr>
      <w:r w:rsidRPr="009F5F6A">
        <w:rPr>
          <w:bCs/>
          <w:szCs w:val="24"/>
        </w:rPr>
        <w:t>предоставления недостоверных сведений или искажения информации</w:t>
      </w:r>
      <w:r w:rsidRPr="009F5F6A">
        <w:rPr>
          <w:szCs w:val="24"/>
        </w:rPr>
        <w:t xml:space="preserve">, предоставления фальсифицированных документов, </w:t>
      </w:r>
      <w:r w:rsidRPr="009F5F6A">
        <w:rPr>
          <w:bCs/>
          <w:szCs w:val="24"/>
        </w:rPr>
        <w:t>приведенных в составе Заявки;</w:t>
      </w:r>
    </w:p>
    <w:p w:rsidR="00DE281C" w:rsidRPr="009F5F6A" w:rsidRDefault="00DE281C" w:rsidP="00822777">
      <w:pPr>
        <w:numPr>
          <w:ilvl w:val="4"/>
          <w:numId w:val="79"/>
        </w:numPr>
        <w:tabs>
          <w:tab w:val="left" w:pos="1620"/>
        </w:tabs>
        <w:spacing w:line="264" w:lineRule="auto"/>
        <w:rPr>
          <w:bCs/>
          <w:szCs w:val="24"/>
        </w:rPr>
      </w:pPr>
      <w:r w:rsidRPr="009F5F6A">
        <w:rPr>
          <w:bCs/>
          <w:szCs w:val="24"/>
        </w:rPr>
        <w:t>отказа Победителя</w:t>
      </w:r>
      <w:r w:rsidRPr="009F5F6A">
        <w:rPr>
          <w:szCs w:val="24"/>
        </w:rPr>
        <w:t>,</w:t>
      </w:r>
      <w:r w:rsidRPr="009F5F6A">
        <w:rPr>
          <w:bCs/>
          <w:szCs w:val="24"/>
        </w:rPr>
        <w:t xml:space="preserve"> либо Участника, давшего предпоследнюю Заявку по цене при условии уклонения Победителя</w:t>
      </w:r>
      <w:r w:rsidRPr="009F5F6A">
        <w:rPr>
          <w:szCs w:val="24"/>
        </w:rPr>
        <w:t>,</w:t>
      </w:r>
      <w:r w:rsidRPr="009F5F6A">
        <w:rPr>
          <w:bCs/>
          <w:szCs w:val="24"/>
        </w:rPr>
        <w:t xml:space="preserve"> от заключения Договора либо Участника, признанного единственным Участником при условии его соответствия требованиям настоящей Документации, заключить Договор в установленном настоящей Документацией порядке (п. </w:t>
      </w:r>
      <w:r w:rsidRPr="009F5F6A">
        <w:fldChar w:fldCharType="begin"/>
      </w:r>
      <w:r w:rsidRPr="009F5F6A">
        <w:rPr>
          <w:bCs/>
          <w:szCs w:val="24"/>
        </w:rPr>
        <w:instrText xml:space="preserve"> REF _Ref468697489 \r \h </w:instrText>
      </w:r>
      <w:r w:rsidR="009F5F6A">
        <w:instrText xml:space="preserve"> \* MERGEFORMAT </w:instrText>
      </w:r>
      <w:r w:rsidRPr="009F5F6A">
        <w:fldChar w:fldCharType="separate"/>
      </w:r>
      <w:r w:rsidR="0010016D" w:rsidRPr="009F5F6A">
        <w:rPr>
          <w:bCs/>
          <w:szCs w:val="24"/>
        </w:rPr>
        <w:t>3.16</w:t>
      </w:r>
      <w:r w:rsidRPr="009F5F6A">
        <w:fldChar w:fldCharType="end"/>
      </w:r>
      <w:r w:rsidRPr="009F5F6A">
        <w:rPr>
          <w:bCs/>
          <w:szCs w:val="24"/>
        </w:rPr>
        <w:t>);</w:t>
      </w:r>
    </w:p>
    <w:p w:rsidR="00DE281C" w:rsidRPr="009F5F6A" w:rsidRDefault="00DE281C" w:rsidP="00822777">
      <w:pPr>
        <w:numPr>
          <w:ilvl w:val="4"/>
          <w:numId w:val="79"/>
        </w:numPr>
        <w:tabs>
          <w:tab w:val="left" w:pos="1620"/>
        </w:tabs>
        <w:spacing w:line="264" w:lineRule="auto"/>
        <w:rPr>
          <w:bCs/>
          <w:szCs w:val="24"/>
        </w:rPr>
      </w:pPr>
      <w:r w:rsidRPr="009F5F6A">
        <w:rPr>
          <w:bCs/>
          <w:szCs w:val="24"/>
        </w:rPr>
        <w:t>отказа Победителя предоставить финансовое обеспечение по Договору (п.</w:t>
      </w:r>
      <w:r w:rsidRPr="009F5F6A">
        <w:rPr>
          <w:bCs/>
          <w:szCs w:val="24"/>
        </w:rPr>
        <w:fldChar w:fldCharType="begin"/>
      </w:r>
      <w:r w:rsidRPr="009F5F6A">
        <w:rPr>
          <w:bCs/>
          <w:szCs w:val="24"/>
        </w:rPr>
        <w:instrText xml:space="preserve"> REF _Ref468199124 \r \h </w:instrText>
      </w:r>
      <w:r w:rsidR="009F5F6A">
        <w:rPr>
          <w:bCs/>
          <w:szCs w:val="24"/>
        </w:rPr>
        <w:instrText xml:space="preserve"> \* MERGEFORMAT </w:instrText>
      </w:r>
      <w:r w:rsidRPr="009F5F6A">
        <w:rPr>
          <w:bCs/>
          <w:szCs w:val="24"/>
        </w:rPr>
      </w:r>
      <w:r w:rsidRPr="009F5F6A">
        <w:rPr>
          <w:bCs/>
          <w:szCs w:val="24"/>
        </w:rPr>
        <w:fldChar w:fldCharType="separate"/>
      </w:r>
      <w:r w:rsidR="0010016D" w:rsidRPr="009F5F6A">
        <w:rPr>
          <w:bCs/>
          <w:szCs w:val="24"/>
        </w:rPr>
        <w:t>3.17</w:t>
      </w:r>
      <w:r w:rsidRPr="009F5F6A">
        <w:rPr>
          <w:bCs/>
          <w:szCs w:val="24"/>
        </w:rPr>
        <w:fldChar w:fldCharType="end"/>
      </w:r>
      <w:r w:rsidRPr="009F5F6A">
        <w:rPr>
          <w:bCs/>
          <w:szCs w:val="24"/>
        </w:rPr>
        <w:t>).</w:t>
      </w:r>
    </w:p>
    <w:p w:rsidR="00DE281C" w:rsidRPr="009F5F6A" w:rsidRDefault="00DE281C" w:rsidP="00822777">
      <w:pPr>
        <w:pStyle w:val="afd"/>
        <w:numPr>
          <w:ilvl w:val="5"/>
          <w:numId w:val="75"/>
        </w:numPr>
        <w:tabs>
          <w:tab w:val="left" w:pos="1620"/>
        </w:tabs>
        <w:spacing w:after="120" w:line="240" w:lineRule="auto"/>
        <w:ind w:left="426" w:firstLine="56"/>
        <w:rPr>
          <w:sz w:val="24"/>
          <w:szCs w:val="24"/>
        </w:rPr>
      </w:pPr>
      <w:bookmarkStart w:id="1181" w:name="_Ref307563802"/>
      <w:r w:rsidRPr="009F5F6A">
        <w:rPr>
          <w:bCs/>
          <w:sz w:val="24"/>
          <w:szCs w:val="24"/>
        </w:rPr>
        <w:t xml:space="preserve">В случаях, указанных в п. </w:t>
      </w:r>
      <w:r w:rsidRPr="009F5F6A">
        <w:fldChar w:fldCharType="begin"/>
      </w:r>
      <w:r w:rsidRPr="009F5F6A">
        <w:instrText xml:space="preserve"> REF _Ref307586570 \r \h  \* MERGEFORMAT </w:instrText>
      </w:r>
      <w:r w:rsidRPr="009F5F6A">
        <w:fldChar w:fldCharType="separate"/>
      </w:r>
      <w:r w:rsidR="0010016D" w:rsidRPr="009F5F6A">
        <w:rPr>
          <w:bCs/>
          <w:sz w:val="24"/>
          <w:szCs w:val="24"/>
        </w:rPr>
        <w:t>0</w:t>
      </w:r>
      <w:r w:rsidRPr="009F5F6A">
        <w:fldChar w:fldCharType="end"/>
      </w:r>
      <w:r w:rsidRPr="009F5F6A">
        <w:rPr>
          <w:bCs/>
          <w:sz w:val="24"/>
          <w:szCs w:val="24"/>
        </w:rPr>
        <w:t xml:space="preserve"> Участник обязан выплатить Заказчику неустойку в размере </w:t>
      </w:r>
      <w:bookmarkEnd w:id="1181"/>
      <w:r w:rsidRPr="009F5F6A">
        <w:rPr>
          <w:bCs/>
          <w:sz w:val="24"/>
          <w:szCs w:val="24"/>
        </w:rPr>
        <w:t>3% от стоимости Заявки, с учетом НДС.</w:t>
      </w:r>
    </w:p>
    <w:p w:rsidR="00DE281C" w:rsidRPr="009F5F6A" w:rsidRDefault="00DE281C" w:rsidP="00822777">
      <w:pPr>
        <w:pStyle w:val="afd"/>
        <w:numPr>
          <w:ilvl w:val="5"/>
          <w:numId w:val="75"/>
        </w:numPr>
        <w:tabs>
          <w:tab w:val="left" w:pos="1620"/>
        </w:tabs>
        <w:spacing w:after="120" w:line="240" w:lineRule="auto"/>
        <w:ind w:left="426" w:firstLine="56"/>
        <w:rPr>
          <w:sz w:val="24"/>
          <w:szCs w:val="24"/>
        </w:rPr>
      </w:pPr>
      <w:bookmarkStart w:id="1182" w:name="_Ref307563826"/>
      <w:r w:rsidRPr="009F5F6A">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182"/>
    </w:p>
    <w:p w:rsidR="00DE281C" w:rsidRPr="009F5F6A" w:rsidRDefault="00DE281C" w:rsidP="00822777">
      <w:pPr>
        <w:pStyle w:val="afd"/>
        <w:numPr>
          <w:ilvl w:val="5"/>
          <w:numId w:val="75"/>
        </w:numPr>
        <w:tabs>
          <w:tab w:val="left" w:pos="1620"/>
        </w:tabs>
        <w:spacing w:after="120" w:line="240" w:lineRule="auto"/>
        <w:ind w:left="426" w:firstLine="56"/>
        <w:rPr>
          <w:bCs/>
          <w:sz w:val="24"/>
          <w:szCs w:val="24"/>
        </w:rPr>
      </w:pPr>
      <w:r w:rsidRPr="009F5F6A">
        <w:rPr>
          <w:bCs/>
          <w:sz w:val="24"/>
          <w:szCs w:val="24"/>
        </w:rPr>
        <w:t xml:space="preserve">Участник должен предоставить оригинал соглашения о неустойке (подраздел </w:t>
      </w:r>
      <w:r w:rsidRPr="009F5F6A">
        <w:fldChar w:fldCharType="begin"/>
      </w:r>
      <w:r w:rsidRPr="009F5F6A">
        <w:instrText xml:space="preserve"> REF _Ref440272256 \r \h  \* MERGEFORMAT </w:instrText>
      </w:r>
      <w:r w:rsidRPr="009F5F6A">
        <w:fldChar w:fldCharType="separate"/>
      </w:r>
      <w:r w:rsidR="0010016D" w:rsidRPr="009F5F6A">
        <w:rPr>
          <w:bCs/>
          <w:sz w:val="24"/>
          <w:szCs w:val="24"/>
        </w:rPr>
        <w:t>5.19</w:t>
      </w:r>
      <w:r w:rsidRPr="009F5F6A">
        <w:fldChar w:fldCharType="end"/>
      </w:r>
      <w:r w:rsidRPr="009F5F6A">
        <w:rPr>
          <w:bCs/>
          <w:sz w:val="24"/>
          <w:szCs w:val="24"/>
        </w:rPr>
        <w:t xml:space="preserve">), а также Расписку сдачи-приемки соглашения о неустойке, подготовленную по </w:t>
      </w:r>
      <w:r w:rsidRPr="009F5F6A">
        <w:rPr>
          <w:bCs/>
          <w:spacing w:val="-1"/>
          <w:sz w:val="24"/>
          <w:szCs w:val="24"/>
        </w:rPr>
        <w:t>форме и в соответствии с инструкциями, приведенными в настоящей Документации</w:t>
      </w:r>
      <w:r w:rsidRPr="009F5F6A">
        <w:rPr>
          <w:bCs/>
          <w:sz w:val="24"/>
          <w:szCs w:val="24"/>
        </w:rPr>
        <w:t xml:space="preserve"> (подраздел</w:t>
      </w:r>
      <w:r w:rsidR="00EE4170" w:rsidRPr="009F5F6A">
        <w:rPr>
          <w:bCs/>
          <w:sz w:val="24"/>
          <w:szCs w:val="24"/>
        </w:rPr>
        <w:t xml:space="preserve"> </w:t>
      </w:r>
      <w:r w:rsidR="00EE4170" w:rsidRPr="009F5F6A">
        <w:rPr>
          <w:bCs/>
          <w:sz w:val="24"/>
          <w:szCs w:val="24"/>
        </w:rPr>
        <w:fldChar w:fldCharType="begin"/>
      </w:r>
      <w:r w:rsidR="00EE4170" w:rsidRPr="009F5F6A">
        <w:rPr>
          <w:bCs/>
          <w:sz w:val="24"/>
          <w:szCs w:val="24"/>
        </w:rPr>
        <w:instrText xml:space="preserve"> REF _Ref515538239 \r \h </w:instrText>
      </w:r>
      <w:r w:rsidR="009F5F6A">
        <w:rPr>
          <w:bCs/>
          <w:sz w:val="24"/>
          <w:szCs w:val="24"/>
        </w:rPr>
        <w:instrText xml:space="preserve"> \* MERGEFORMAT </w:instrText>
      </w:r>
      <w:r w:rsidR="00EE4170" w:rsidRPr="009F5F6A">
        <w:rPr>
          <w:bCs/>
          <w:sz w:val="24"/>
          <w:szCs w:val="24"/>
        </w:rPr>
      </w:r>
      <w:r w:rsidR="00EE4170" w:rsidRPr="009F5F6A">
        <w:rPr>
          <w:bCs/>
          <w:sz w:val="24"/>
          <w:szCs w:val="24"/>
        </w:rPr>
        <w:fldChar w:fldCharType="separate"/>
      </w:r>
      <w:r w:rsidR="0010016D" w:rsidRPr="009F5F6A">
        <w:rPr>
          <w:bCs/>
          <w:sz w:val="24"/>
          <w:szCs w:val="24"/>
        </w:rPr>
        <w:t>5.20</w:t>
      </w:r>
      <w:r w:rsidR="00EE4170" w:rsidRPr="009F5F6A">
        <w:rPr>
          <w:bCs/>
          <w:sz w:val="24"/>
          <w:szCs w:val="24"/>
        </w:rPr>
        <w:fldChar w:fldCharType="end"/>
      </w:r>
      <w:r w:rsidRPr="009F5F6A">
        <w:rPr>
          <w:bCs/>
          <w:sz w:val="24"/>
          <w:szCs w:val="24"/>
        </w:rPr>
        <w:t xml:space="preserve">), в срок не позднее даты и времени окончания приема заявок, указанных в пункте </w:t>
      </w:r>
      <w:r w:rsidRPr="009F5F6A">
        <w:fldChar w:fldCharType="begin"/>
      </w:r>
      <w:r w:rsidRPr="009F5F6A">
        <w:instrText xml:space="preserve"> REF  _Ref441505211 \h \n  \* MERGEFORMAT </w:instrText>
      </w:r>
      <w:r w:rsidRPr="009F5F6A">
        <w:fldChar w:fldCharType="separate"/>
      </w:r>
      <w:r w:rsidR="0010016D" w:rsidRPr="009F5F6A">
        <w:rPr>
          <w:sz w:val="24"/>
          <w:szCs w:val="24"/>
        </w:rPr>
        <w:t>3.6.1.1</w:t>
      </w:r>
      <w:r w:rsidRPr="009F5F6A">
        <w:fldChar w:fldCharType="end"/>
      </w:r>
      <w:r w:rsidRPr="009F5F6A">
        <w:rPr>
          <w:bCs/>
          <w:sz w:val="24"/>
          <w:szCs w:val="24"/>
        </w:rPr>
        <w:t xml:space="preserve"> настоящей Документации, по адресу: РФ, 127018, г. Москва, ул. 2-я Ямская, дом 4, </w:t>
      </w:r>
      <w:proofErr w:type="spellStart"/>
      <w:r w:rsidRPr="009F5F6A">
        <w:rPr>
          <w:bCs/>
          <w:sz w:val="24"/>
          <w:szCs w:val="24"/>
        </w:rPr>
        <w:t>каб</w:t>
      </w:r>
      <w:proofErr w:type="spellEnd"/>
      <w:r w:rsidRPr="009F5F6A">
        <w:rPr>
          <w:bCs/>
          <w:sz w:val="24"/>
          <w:szCs w:val="24"/>
        </w:rPr>
        <w:t xml:space="preserve">. №303, </w:t>
      </w:r>
      <w:r w:rsidRPr="009F5F6A">
        <w:rPr>
          <w:bCs/>
          <w:sz w:val="24"/>
          <w:szCs w:val="24"/>
        </w:rPr>
        <w:lastRenderedPageBreak/>
        <w:t xml:space="preserve">исполнительный сотрудник </w:t>
      </w:r>
      <w:proofErr w:type="gramStart"/>
      <w:r w:rsidRPr="009F5F6A">
        <w:rPr>
          <w:bCs/>
          <w:sz w:val="24"/>
          <w:szCs w:val="24"/>
        </w:rPr>
        <w:t>–</w:t>
      </w:r>
      <w:r w:rsidRPr="009F5F6A">
        <w:rPr>
          <w:sz w:val="24"/>
          <w:szCs w:val="24"/>
        </w:rPr>
        <w:t>Г</w:t>
      </w:r>
      <w:proofErr w:type="gramEnd"/>
      <w:r w:rsidRPr="009F5F6A">
        <w:rPr>
          <w:sz w:val="24"/>
          <w:szCs w:val="24"/>
        </w:rPr>
        <w:t>орностаева Татьяна Валентиновна, контактный телефон (495) 747-92-92</w:t>
      </w:r>
      <w:r w:rsidRPr="009F5F6A">
        <w:rPr>
          <w:bCs/>
          <w:sz w:val="24"/>
          <w:szCs w:val="24"/>
        </w:rPr>
        <w:t>. Оригинал соглашения о неустойке должен быть надежно запечатан в конверт, на котором указывается следующая информация:</w:t>
      </w:r>
    </w:p>
    <w:p w:rsidR="00DE281C" w:rsidRPr="009F5F6A" w:rsidRDefault="00DE281C" w:rsidP="00822777">
      <w:pPr>
        <w:pStyle w:val="aff"/>
        <w:numPr>
          <w:ilvl w:val="0"/>
          <w:numId w:val="67"/>
        </w:numPr>
        <w:tabs>
          <w:tab w:val="left" w:pos="2127"/>
        </w:tabs>
        <w:spacing w:line="240" w:lineRule="auto"/>
        <w:rPr>
          <w:sz w:val="24"/>
          <w:szCs w:val="24"/>
        </w:rPr>
      </w:pPr>
      <w:r w:rsidRPr="009F5F6A">
        <w:rPr>
          <w:sz w:val="24"/>
          <w:szCs w:val="24"/>
        </w:rPr>
        <w:t>Пометка «</w:t>
      </w:r>
      <w:r w:rsidRPr="009F5F6A">
        <w:rPr>
          <w:bCs/>
          <w:sz w:val="24"/>
          <w:szCs w:val="24"/>
        </w:rPr>
        <w:t xml:space="preserve"> Соглашение о неустойке</w:t>
      </w:r>
      <w:r w:rsidRPr="009F5F6A">
        <w:rPr>
          <w:sz w:val="24"/>
          <w:szCs w:val="24"/>
        </w:rPr>
        <w:t>»;</w:t>
      </w:r>
    </w:p>
    <w:p w:rsidR="00DE281C" w:rsidRPr="009F5F6A" w:rsidRDefault="00DE281C" w:rsidP="00822777">
      <w:pPr>
        <w:pStyle w:val="aff"/>
        <w:numPr>
          <w:ilvl w:val="0"/>
          <w:numId w:val="67"/>
        </w:numPr>
        <w:tabs>
          <w:tab w:val="left" w:pos="2127"/>
        </w:tabs>
        <w:spacing w:line="240" w:lineRule="auto"/>
        <w:rPr>
          <w:sz w:val="24"/>
          <w:szCs w:val="24"/>
        </w:rPr>
      </w:pPr>
      <w:r w:rsidRPr="009F5F6A">
        <w:rPr>
          <w:sz w:val="24"/>
          <w:szCs w:val="24"/>
        </w:rPr>
        <w:t xml:space="preserve">наименование и адрес Организатора в соответствии с пунктом </w:t>
      </w:r>
      <w:r w:rsidRPr="009F5F6A">
        <w:fldChar w:fldCharType="begin"/>
      </w:r>
      <w:r w:rsidRPr="009F5F6A">
        <w:instrText xml:space="preserve"> REF _Ref441571244 \r \h  \* MERGEFORMAT </w:instrText>
      </w:r>
      <w:r w:rsidRPr="009F5F6A">
        <w:fldChar w:fldCharType="separate"/>
      </w:r>
      <w:r w:rsidR="0010016D" w:rsidRPr="009F5F6A">
        <w:rPr>
          <w:sz w:val="24"/>
          <w:szCs w:val="24"/>
        </w:rPr>
        <w:t>1.1.1</w:t>
      </w:r>
      <w:r w:rsidRPr="009F5F6A">
        <w:fldChar w:fldCharType="end"/>
      </w:r>
      <w:r w:rsidRPr="009F5F6A">
        <w:rPr>
          <w:sz w:val="24"/>
          <w:szCs w:val="24"/>
        </w:rPr>
        <w:t>;</w:t>
      </w:r>
    </w:p>
    <w:p w:rsidR="00DE281C" w:rsidRPr="009F5F6A" w:rsidRDefault="00DE281C" w:rsidP="00822777">
      <w:pPr>
        <w:pStyle w:val="aff"/>
        <w:numPr>
          <w:ilvl w:val="0"/>
          <w:numId w:val="67"/>
        </w:numPr>
        <w:tabs>
          <w:tab w:val="left" w:pos="2127"/>
        </w:tabs>
        <w:spacing w:line="240" w:lineRule="auto"/>
        <w:rPr>
          <w:sz w:val="24"/>
          <w:szCs w:val="24"/>
        </w:rPr>
      </w:pPr>
      <w:r w:rsidRPr="009F5F6A">
        <w:rPr>
          <w:sz w:val="24"/>
          <w:szCs w:val="24"/>
        </w:rPr>
        <w:t>полное фирменное наименование Участника и его почтовый адрес;</w:t>
      </w:r>
    </w:p>
    <w:p w:rsidR="00DE281C" w:rsidRPr="009F5F6A" w:rsidRDefault="00DE281C" w:rsidP="00822777">
      <w:pPr>
        <w:pStyle w:val="aff"/>
        <w:numPr>
          <w:ilvl w:val="0"/>
          <w:numId w:val="67"/>
        </w:numPr>
        <w:tabs>
          <w:tab w:val="left" w:pos="2127"/>
        </w:tabs>
        <w:spacing w:line="240" w:lineRule="auto"/>
        <w:rPr>
          <w:sz w:val="24"/>
          <w:szCs w:val="24"/>
        </w:rPr>
      </w:pPr>
      <w:r w:rsidRPr="009F5F6A">
        <w:rPr>
          <w:sz w:val="24"/>
          <w:szCs w:val="24"/>
        </w:rPr>
        <w:t xml:space="preserve">предмет Договора в соответствии с пунктом </w:t>
      </w:r>
      <w:r w:rsidRPr="009F5F6A">
        <w:fldChar w:fldCharType="begin"/>
      </w:r>
      <w:r w:rsidRPr="009F5F6A">
        <w:instrText xml:space="preserve"> REF _Ref303323780 \r \h  \* MERGEFORMAT </w:instrText>
      </w:r>
      <w:r w:rsidRPr="009F5F6A">
        <w:fldChar w:fldCharType="separate"/>
      </w:r>
      <w:r w:rsidR="0010016D" w:rsidRPr="009F5F6A">
        <w:rPr>
          <w:sz w:val="24"/>
          <w:szCs w:val="24"/>
        </w:rPr>
        <w:t>1.1.4</w:t>
      </w:r>
      <w:r w:rsidRPr="009F5F6A">
        <w:fldChar w:fldCharType="end"/>
      </w:r>
      <w:r w:rsidRPr="009F5F6A">
        <w:rPr>
          <w:sz w:val="24"/>
          <w:szCs w:val="24"/>
        </w:rPr>
        <w:t>.</w:t>
      </w:r>
    </w:p>
    <w:p w:rsidR="00C442EA" w:rsidRPr="009F5F6A" w:rsidRDefault="00DE281C" w:rsidP="00822777">
      <w:pPr>
        <w:pStyle w:val="afd"/>
        <w:numPr>
          <w:ilvl w:val="0"/>
          <w:numId w:val="74"/>
        </w:numPr>
        <w:tabs>
          <w:tab w:val="num" w:pos="2160"/>
        </w:tabs>
        <w:spacing w:before="100" w:beforeAutospacing="1" w:line="240" w:lineRule="auto"/>
        <w:ind w:left="2127"/>
        <w:rPr>
          <w:sz w:val="24"/>
          <w:szCs w:val="24"/>
        </w:rPr>
      </w:pPr>
      <w:r w:rsidRPr="009F5F6A">
        <w:rPr>
          <w:sz w:val="24"/>
          <w:szCs w:val="24"/>
        </w:rPr>
        <w:t xml:space="preserve">Предоставление оригинала </w:t>
      </w:r>
      <w:r w:rsidRPr="009F5F6A">
        <w:rPr>
          <w:bCs/>
          <w:sz w:val="24"/>
          <w:szCs w:val="24"/>
        </w:rPr>
        <w:t>соглашения о неустойке</w:t>
      </w:r>
      <w:r w:rsidRPr="009F5F6A">
        <w:rPr>
          <w:sz w:val="24"/>
          <w:szCs w:val="24"/>
        </w:rPr>
        <w:t xml:space="preserve"> без Расписки сдачи-приемки </w:t>
      </w:r>
      <w:r w:rsidRPr="009F5F6A">
        <w:rPr>
          <w:bCs/>
          <w:sz w:val="24"/>
          <w:szCs w:val="24"/>
        </w:rPr>
        <w:t>соглашения о неустойке</w:t>
      </w:r>
      <w:r w:rsidRPr="009F5F6A">
        <w:rPr>
          <w:sz w:val="24"/>
          <w:szCs w:val="24"/>
        </w:rPr>
        <w:t xml:space="preserve"> будет считаться Организатором как не предоставление </w:t>
      </w:r>
      <w:r w:rsidRPr="009F5F6A">
        <w:rPr>
          <w:bCs/>
          <w:sz w:val="24"/>
          <w:szCs w:val="24"/>
        </w:rPr>
        <w:t>соглашения о неустойке</w:t>
      </w:r>
      <w:r w:rsidRPr="009F5F6A">
        <w:rPr>
          <w:sz w:val="24"/>
          <w:szCs w:val="24"/>
        </w:rPr>
        <w:t xml:space="preserve">, и повлечет за собой последствия, указанные в п. </w:t>
      </w:r>
      <w:r w:rsidRPr="009F5F6A">
        <w:fldChar w:fldCharType="begin"/>
      </w:r>
      <w:r w:rsidRPr="009F5F6A">
        <w:instrText xml:space="preserve"> REF _Ref467506793 \r \h  \* MERGEFORMAT </w:instrText>
      </w:r>
      <w:r w:rsidRPr="009F5F6A">
        <w:fldChar w:fldCharType="separate"/>
      </w:r>
      <w:r w:rsidR="0010016D" w:rsidRPr="009F5F6A">
        <w:rPr>
          <w:sz w:val="24"/>
          <w:szCs w:val="24"/>
        </w:rPr>
        <w:t>3.4.8.5</w:t>
      </w:r>
      <w:r w:rsidRPr="009F5F6A">
        <w:fldChar w:fldCharType="end"/>
      </w:r>
      <w:r w:rsidRPr="009F5F6A">
        <w:rPr>
          <w:sz w:val="24"/>
          <w:szCs w:val="24"/>
        </w:rPr>
        <w:t xml:space="preserve"> настоящей Документации.</w:t>
      </w:r>
    </w:p>
    <w:p w:rsidR="006E4D3D" w:rsidRPr="009F5F6A" w:rsidRDefault="006E4D3D" w:rsidP="006E4D3D">
      <w:pPr>
        <w:pStyle w:val="afd"/>
        <w:numPr>
          <w:ilvl w:val="3"/>
          <w:numId w:val="9"/>
        </w:numPr>
        <w:tabs>
          <w:tab w:val="clear" w:pos="1844"/>
          <w:tab w:val="num" w:pos="1134"/>
          <w:tab w:val="left" w:pos="1620"/>
        </w:tabs>
        <w:spacing w:after="120" w:line="240" w:lineRule="auto"/>
        <w:ind w:left="0" w:firstLine="540"/>
        <w:rPr>
          <w:sz w:val="24"/>
          <w:szCs w:val="24"/>
        </w:rPr>
      </w:pPr>
      <w:bookmarkStart w:id="1183" w:name="_Ref467506793"/>
      <w:bookmarkStart w:id="1184" w:name="_Ref515545378"/>
      <w:r w:rsidRPr="009F5F6A">
        <w:rPr>
          <w:sz w:val="24"/>
          <w:szCs w:val="24"/>
        </w:rPr>
        <w:t>В случае</w:t>
      </w:r>
      <w:proofErr w:type="gramStart"/>
      <w:r w:rsidRPr="009F5F6A">
        <w:rPr>
          <w:sz w:val="24"/>
          <w:szCs w:val="24"/>
        </w:rPr>
        <w:t>,</w:t>
      </w:r>
      <w:proofErr w:type="gramEnd"/>
      <w:r w:rsidRPr="009F5F6A">
        <w:rPr>
          <w:sz w:val="24"/>
          <w:szCs w:val="24"/>
        </w:rPr>
        <w:t xml:space="preserve">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184"/>
    </w:p>
    <w:p w:rsidR="006E4D3D" w:rsidRPr="009F5F6A" w:rsidRDefault="006E4D3D" w:rsidP="00822777">
      <w:pPr>
        <w:pStyle w:val="Times12"/>
        <w:numPr>
          <w:ilvl w:val="5"/>
          <w:numId w:val="73"/>
        </w:numPr>
        <w:tabs>
          <w:tab w:val="clear" w:pos="3960"/>
          <w:tab w:val="num" w:pos="1701"/>
        </w:tabs>
        <w:spacing w:before="120"/>
        <w:ind w:left="567" w:firstLine="0"/>
        <w:rPr>
          <w:szCs w:val="24"/>
        </w:rPr>
      </w:pPr>
      <w:r w:rsidRPr="009F5F6A">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Pr="009F5F6A">
        <w:fldChar w:fldCharType="begin"/>
      </w:r>
      <w:r w:rsidRPr="009F5F6A">
        <w:instrText xml:space="preserve"> REF  _Ref462040994 \h \n  \* MERGEFORMAT </w:instrText>
      </w:r>
      <w:r w:rsidRPr="009F5F6A">
        <w:fldChar w:fldCharType="separate"/>
      </w:r>
      <w:r w:rsidR="0010016D" w:rsidRPr="009F5F6A">
        <w:t>3.6.1.1</w:t>
      </w:r>
      <w:r w:rsidRPr="009F5F6A">
        <w:fldChar w:fldCharType="end"/>
      </w:r>
      <w:r w:rsidRPr="009F5F6A">
        <w:rPr>
          <w:szCs w:val="24"/>
        </w:rPr>
        <w:t>). В случае</w:t>
      </w:r>
      <w:proofErr w:type="gramStart"/>
      <w:r w:rsidRPr="009F5F6A">
        <w:rPr>
          <w:szCs w:val="24"/>
        </w:rPr>
        <w:t>,</w:t>
      </w:r>
      <w:proofErr w:type="gramEnd"/>
      <w:r w:rsidRPr="009F5F6A">
        <w:rPr>
          <w:szCs w:val="24"/>
        </w:rPr>
        <w:t xml:space="preserve"> если на момент истечения срока окончания приема Заявок (п. </w:t>
      </w:r>
      <w:r w:rsidRPr="009F5F6A">
        <w:fldChar w:fldCharType="begin"/>
      </w:r>
      <w:r w:rsidRPr="009F5F6A">
        <w:instrText xml:space="preserve"> REF  _Ref462040994 \h \n  \* MERGEFORMAT </w:instrText>
      </w:r>
      <w:r w:rsidRPr="009F5F6A">
        <w:fldChar w:fldCharType="separate"/>
      </w:r>
      <w:r w:rsidR="0010016D" w:rsidRPr="009F5F6A">
        <w:t>3.6.1.1</w:t>
      </w:r>
      <w:r w:rsidRPr="009F5F6A">
        <w:fldChar w:fldCharType="end"/>
      </w:r>
      <w:r w:rsidRPr="009F5F6A">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6E4D3D" w:rsidRPr="009F5F6A" w:rsidRDefault="006E4D3D" w:rsidP="00822777">
      <w:pPr>
        <w:pStyle w:val="Times12"/>
        <w:numPr>
          <w:ilvl w:val="5"/>
          <w:numId w:val="73"/>
        </w:numPr>
        <w:tabs>
          <w:tab w:val="clear" w:pos="3960"/>
          <w:tab w:val="num" w:pos="1701"/>
        </w:tabs>
        <w:spacing w:before="120"/>
        <w:ind w:left="567" w:firstLine="0"/>
        <w:rPr>
          <w:szCs w:val="24"/>
        </w:rPr>
      </w:pPr>
      <w:r w:rsidRPr="009F5F6A">
        <w:rPr>
          <w:szCs w:val="24"/>
        </w:rPr>
        <w:t>Денежные средства вносятся Участником на расчетный счет Заказчика, факт внесения Участником денежных сре</w:t>
      </w:r>
      <w:proofErr w:type="gramStart"/>
      <w:r w:rsidRPr="009F5F6A">
        <w:rPr>
          <w:szCs w:val="24"/>
        </w:rPr>
        <w:t>дств в к</w:t>
      </w:r>
      <w:proofErr w:type="gramEnd"/>
      <w:r w:rsidRPr="009F5F6A">
        <w:rPr>
          <w:szCs w:val="24"/>
        </w:rPr>
        <w:t xml:space="preserve">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w:t>
      </w:r>
      <w:proofErr w:type="gramStart"/>
      <w:r w:rsidRPr="009F5F6A">
        <w:rPr>
          <w:szCs w:val="24"/>
        </w:rPr>
        <w:t>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w:t>
      </w:r>
      <w:proofErr w:type="gramEnd"/>
      <w:r w:rsidRPr="009F5F6A">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9F5F6A">
        <w:rPr>
          <w:szCs w:val="24"/>
        </w:rPr>
        <w:t>дств пр</w:t>
      </w:r>
      <w:proofErr w:type="gramEnd"/>
      <w:r w:rsidRPr="009F5F6A">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9F5F6A">
        <w:rPr>
          <w:szCs w:val="24"/>
        </w:rPr>
        <w:t>дств в к</w:t>
      </w:r>
      <w:proofErr w:type="gramEnd"/>
      <w:r w:rsidRPr="009F5F6A">
        <w:rPr>
          <w:szCs w:val="24"/>
        </w:rPr>
        <w:t>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6E4D3D" w:rsidRPr="009F5F6A" w:rsidRDefault="006E4D3D" w:rsidP="00822777">
      <w:pPr>
        <w:pStyle w:val="Times12"/>
        <w:numPr>
          <w:ilvl w:val="5"/>
          <w:numId w:val="73"/>
        </w:numPr>
        <w:tabs>
          <w:tab w:val="clear" w:pos="3960"/>
          <w:tab w:val="num" w:pos="1701"/>
        </w:tabs>
        <w:spacing w:before="120"/>
        <w:ind w:left="567" w:firstLine="0"/>
        <w:rPr>
          <w:szCs w:val="24"/>
        </w:rPr>
      </w:pPr>
      <w:proofErr w:type="gramStart"/>
      <w:r w:rsidRPr="009F5F6A">
        <w:rPr>
          <w:rFonts w:eastAsia="Calibri"/>
          <w:szCs w:val="24"/>
          <w:lang w:eastAsia="en-US"/>
        </w:rPr>
        <w:t xml:space="preserve">После внесения Участником денежных средств в качестве обеспечения </w:t>
      </w:r>
      <w:r w:rsidRPr="009F5F6A">
        <w:rPr>
          <w:szCs w:val="24"/>
        </w:rPr>
        <w:t>исполнения обязательств, связанных с участием в открытом конкурсе и подачей Заявки,</w:t>
      </w:r>
      <w:r w:rsidRPr="009F5F6A">
        <w:rPr>
          <w:rFonts w:eastAsia="Calibri"/>
          <w:szCs w:val="24"/>
          <w:lang w:eastAsia="en-US"/>
        </w:rPr>
        <w:t xml:space="preserve"> копию </w:t>
      </w:r>
      <w:r w:rsidRPr="009F5F6A">
        <w:rPr>
          <w:szCs w:val="24"/>
        </w:rPr>
        <w:t>платежного</w:t>
      </w:r>
      <w:r w:rsidRPr="009F5F6A">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Pr="009F5F6A">
        <w:fldChar w:fldCharType="begin"/>
      </w:r>
      <w:r w:rsidRPr="009F5F6A">
        <w:instrText xml:space="preserve"> REF _Ref55335823 \r \h  \* MERGEFORMAT </w:instrText>
      </w:r>
      <w:r w:rsidRPr="009F5F6A">
        <w:fldChar w:fldCharType="separate"/>
      </w:r>
      <w:r w:rsidR="0010016D" w:rsidRPr="009F5F6A">
        <w:rPr>
          <w:rFonts w:eastAsia="Calibri"/>
          <w:szCs w:val="24"/>
          <w:lang w:eastAsia="en-US"/>
        </w:rPr>
        <w:t>5.7</w:t>
      </w:r>
      <w:r w:rsidRPr="009F5F6A">
        <w:fldChar w:fldCharType="end"/>
      </w:r>
      <w:r w:rsidRPr="009F5F6A">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Горностаевой Татьяне</w:t>
      </w:r>
      <w:proofErr w:type="gramEnd"/>
      <w:r w:rsidRPr="009F5F6A">
        <w:rPr>
          <w:rFonts w:eastAsia="Calibri"/>
          <w:szCs w:val="24"/>
          <w:lang w:eastAsia="en-US"/>
        </w:rPr>
        <w:t xml:space="preserve"> Валентиновне - контактный телефон (495) 747-92-92 (3123), адрес электронной почты: </w:t>
      </w:r>
      <w:hyperlink r:id="rId26" w:history="1">
        <w:r w:rsidRPr="009F5F6A">
          <w:rPr>
            <w:rFonts w:eastAsia="Calibri"/>
            <w:szCs w:val="24"/>
            <w:u w:val="single"/>
            <w:lang w:eastAsia="en-US"/>
          </w:rPr>
          <w:t>Gornostaeva.TV@mrsk-1.ru</w:t>
        </w:r>
      </w:hyperlink>
      <w:r w:rsidRPr="009F5F6A">
        <w:rPr>
          <w:rFonts w:eastAsia="Calibri"/>
          <w:szCs w:val="24"/>
          <w:lang w:eastAsia="en-US"/>
        </w:rPr>
        <w:t xml:space="preserve">. Данные документы необходимо направить Заказчику </w:t>
      </w:r>
      <w:r w:rsidRPr="009F5F6A">
        <w:rPr>
          <w:szCs w:val="24"/>
        </w:rPr>
        <w:t xml:space="preserve">до момента истечения срока окончания приема заявок (п. </w:t>
      </w:r>
      <w:r w:rsidRPr="009F5F6A">
        <w:fldChar w:fldCharType="begin"/>
      </w:r>
      <w:r w:rsidRPr="009F5F6A">
        <w:instrText xml:space="preserve"> REF  _Ref462040994 \h \n  \* MERGEFORMAT </w:instrText>
      </w:r>
      <w:r w:rsidRPr="009F5F6A">
        <w:fldChar w:fldCharType="separate"/>
      </w:r>
      <w:r w:rsidR="0010016D" w:rsidRPr="009F5F6A">
        <w:t>3.6.1.1</w:t>
      </w:r>
      <w:r w:rsidRPr="009F5F6A">
        <w:fldChar w:fldCharType="end"/>
      </w:r>
      <w:r w:rsidRPr="009F5F6A">
        <w:rPr>
          <w:szCs w:val="24"/>
        </w:rPr>
        <w:t>).</w:t>
      </w:r>
    </w:p>
    <w:p w:rsidR="006E4D3D" w:rsidRPr="009F5F6A" w:rsidRDefault="006E4D3D" w:rsidP="00822777">
      <w:pPr>
        <w:pStyle w:val="Times12"/>
        <w:numPr>
          <w:ilvl w:val="5"/>
          <w:numId w:val="73"/>
        </w:numPr>
        <w:tabs>
          <w:tab w:val="clear" w:pos="3960"/>
          <w:tab w:val="num" w:pos="1701"/>
        </w:tabs>
        <w:spacing w:before="120"/>
        <w:ind w:left="567" w:firstLine="0"/>
        <w:rPr>
          <w:szCs w:val="24"/>
        </w:rPr>
      </w:pPr>
      <w:bookmarkStart w:id="1185" w:name="_Ref468974078"/>
      <w:r w:rsidRPr="009F5F6A">
        <w:rPr>
          <w:rFonts w:eastAsia="Calibri"/>
          <w:szCs w:val="24"/>
          <w:lang w:eastAsia="en-US"/>
        </w:rPr>
        <w:lastRenderedPageBreak/>
        <w:t>Реквизиты</w:t>
      </w:r>
      <w:r w:rsidRPr="009F5F6A">
        <w:rPr>
          <w:szCs w:val="24"/>
        </w:rPr>
        <w:t xml:space="preserve"> Заказчика для перечисления денежных сре</w:t>
      </w:r>
      <w:proofErr w:type="gramStart"/>
      <w:r w:rsidRPr="009F5F6A">
        <w:rPr>
          <w:szCs w:val="24"/>
        </w:rPr>
        <w:t>дств в к</w:t>
      </w:r>
      <w:proofErr w:type="gramEnd"/>
      <w:r w:rsidRPr="009F5F6A">
        <w:rPr>
          <w:szCs w:val="24"/>
        </w:rPr>
        <w:t>ачестве обеспечения обязательств, связанных с участием в Конкурсе и подачей Заявки:</w:t>
      </w:r>
      <w:bookmarkEnd w:id="1185"/>
    </w:p>
    <w:p w:rsidR="006E4D3D" w:rsidRPr="009F5F6A" w:rsidRDefault="006E4D3D" w:rsidP="006E4D3D">
      <w:pPr>
        <w:pStyle w:val="aff"/>
        <w:numPr>
          <w:ilvl w:val="0"/>
          <w:numId w:val="0"/>
        </w:numPr>
        <w:snapToGrid w:val="0"/>
        <w:spacing w:before="100" w:beforeAutospacing="1" w:line="240" w:lineRule="auto"/>
        <w:ind w:left="2160"/>
        <w:rPr>
          <w:sz w:val="24"/>
          <w:szCs w:val="24"/>
          <w:u w:val="single"/>
        </w:rPr>
      </w:pPr>
      <w:r w:rsidRPr="009F5F6A">
        <w:rPr>
          <w:sz w:val="24"/>
          <w:szCs w:val="24"/>
          <w:u w:val="single"/>
        </w:rPr>
        <w:t>Получатель платежа: Публичное акционерное общество «Межрегиональная распределительная сетевая компания Центра»</w:t>
      </w:r>
    </w:p>
    <w:p w:rsidR="006E4D3D" w:rsidRPr="009F5F6A" w:rsidRDefault="006E4D3D" w:rsidP="00822777">
      <w:pPr>
        <w:pStyle w:val="aff"/>
        <w:numPr>
          <w:ilvl w:val="0"/>
          <w:numId w:val="67"/>
        </w:numPr>
        <w:tabs>
          <w:tab w:val="left" w:pos="2127"/>
        </w:tabs>
        <w:spacing w:before="240" w:line="240" w:lineRule="auto"/>
        <w:ind w:left="2846" w:hanging="357"/>
        <w:rPr>
          <w:sz w:val="24"/>
          <w:szCs w:val="24"/>
        </w:rPr>
      </w:pPr>
      <w:r w:rsidRPr="009F5F6A">
        <w:rPr>
          <w:sz w:val="24"/>
          <w:szCs w:val="24"/>
        </w:rPr>
        <w:t>ИНН/КПП: 6901067107/997450001</w:t>
      </w:r>
    </w:p>
    <w:p w:rsidR="006E4D3D" w:rsidRPr="009F5F6A" w:rsidRDefault="006E4D3D" w:rsidP="006E4D3D">
      <w:pPr>
        <w:pStyle w:val="aff"/>
        <w:numPr>
          <w:ilvl w:val="0"/>
          <w:numId w:val="0"/>
        </w:numPr>
        <w:tabs>
          <w:tab w:val="left" w:pos="2127"/>
        </w:tabs>
        <w:spacing w:line="240" w:lineRule="auto"/>
        <w:ind w:left="2847"/>
        <w:rPr>
          <w:sz w:val="24"/>
          <w:szCs w:val="24"/>
        </w:rPr>
      </w:pPr>
      <w:proofErr w:type="gramStart"/>
      <w:r w:rsidRPr="009F5F6A">
        <w:rPr>
          <w:sz w:val="24"/>
          <w:szCs w:val="24"/>
        </w:rPr>
        <w:t>р</w:t>
      </w:r>
      <w:proofErr w:type="gramEnd"/>
      <w:r w:rsidRPr="009F5F6A">
        <w:rPr>
          <w:sz w:val="24"/>
          <w:szCs w:val="24"/>
        </w:rPr>
        <w:t>/с: 40702810000000019885 в ПАО РОСБАНК</w:t>
      </w:r>
    </w:p>
    <w:p w:rsidR="006E4D3D" w:rsidRPr="009F5F6A" w:rsidRDefault="006E4D3D" w:rsidP="006E4D3D">
      <w:pPr>
        <w:pStyle w:val="aff"/>
        <w:numPr>
          <w:ilvl w:val="0"/>
          <w:numId w:val="0"/>
        </w:numPr>
        <w:tabs>
          <w:tab w:val="left" w:pos="2127"/>
        </w:tabs>
        <w:spacing w:line="240" w:lineRule="auto"/>
        <w:ind w:left="2847"/>
        <w:rPr>
          <w:sz w:val="24"/>
          <w:szCs w:val="24"/>
        </w:rPr>
      </w:pPr>
      <w:r w:rsidRPr="009F5F6A">
        <w:rPr>
          <w:sz w:val="24"/>
          <w:szCs w:val="24"/>
        </w:rPr>
        <w:t>БИК: 044525256</w:t>
      </w:r>
    </w:p>
    <w:p w:rsidR="006E4D3D" w:rsidRPr="009F5F6A" w:rsidRDefault="006E4D3D" w:rsidP="006E4D3D">
      <w:pPr>
        <w:pStyle w:val="aff"/>
        <w:numPr>
          <w:ilvl w:val="0"/>
          <w:numId w:val="0"/>
        </w:numPr>
        <w:tabs>
          <w:tab w:val="left" w:pos="2127"/>
        </w:tabs>
        <w:spacing w:line="240" w:lineRule="auto"/>
        <w:ind w:left="2847"/>
        <w:rPr>
          <w:sz w:val="24"/>
          <w:szCs w:val="24"/>
        </w:rPr>
      </w:pPr>
      <w:r w:rsidRPr="009F5F6A">
        <w:rPr>
          <w:sz w:val="24"/>
          <w:szCs w:val="24"/>
        </w:rPr>
        <w:t>к/с: 30101810000000000256</w:t>
      </w:r>
    </w:p>
    <w:p w:rsidR="006E4D3D" w:rsidRPr="009F5F6A" w:rsidRDefault="006E4D3D" w:rsidP="00822777">
      <w:pPr>
        <w:pStyle w:val="Times12"/>
        <w:numPr>
          <w:ilvl w:val="5"/>
          <w:numId w:val="73"/>
        </w:numPr>
        <w:tabs>
          <w:tab w:val="clear" w:pos="3960"/>
          <w:tab w:val="num" w:pos="1701"/>
        </w:tabs>
        <w:spacing w:before="120"/>
        <w:ind w:left="567" w:firstLine="0"/>
        <w:rPr>
          <w:szCs w:val="24"/>
        </w:rPr>
      </w:pPr>
      <w:r w:rsidRPr="009F5F6A">
        <w:rPr>
          <w:rFonts w:eastAsia="Calibri"/>
          <w:szCs w:val="24"/>
          <w:lang w:eastAsia="en-US"/>
        </w:rPr>
        <w:t>Предоставленное</w:t>
      </w:r>
      <w:r w:rsidRPr="009F5F6A">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E4D3D" w:rsidRPr="009F5F6A" w:rsidRDefault="006E4D3D" w:rsidP="00822777">
      <w:pPr>
        <w:pStyle w:val="afd"/>
        <w:numPr>
          <w:ilvl w:val="0"/>
          <w:numId w:val="102"/>
        </w:numPr>
        <w:spacing w:line="240" w:lineRule="auto"/>
        <w:rPr>
          <w:sz w:val="24"/>
          <w:szCs w:val="24"/>
        </w:rPr>
      </w:pPr>
      <w:r w:rsidRPr="009F5F6A">
        <w:rPr>
          <w:sz w:val="24"/>
          <w:szCs w:val="24"/>
        </w:rPr>
        <w:t>всем Участникам – в течение семи рабочих дней со дня принятия Заказчиком решения об отказе от проведения Конкурса;</w:t>
      </w:r>
    </w:p>
    <w:p w:rsidR="006E4D3D" w:rsidRPr="009F5F6A" w:rsidRDefault="006E4D3D" w:rsidP="00822777">
      <w:pPr>
        <w:pStyle w:val="afd"/>
        <w:numPr>
          <w:ilvl w:val="0"/>
          <w:numId w:val="102"/>
        </w:numPr>
        <w:spacing w:before="100" w:beforeAutospacing="1" w:line="240" w:lineRule="auto"/>
        <w:rPr>
          <w:sz w:val="24"/>
          <w:szCs w:val="24"/>
        </w:rPr>
      </w:pPr>
      <w:r w:rsidRPr="009F5F6A">
        <w:rPr>
          <w:sz w:val="24"/>
          <w:szCs w:val="24"/>
        </w:rPr>
        <w:t>в течение семи рабочих дней со дня поступления Заказчику уведомления об отзыве Участником Заявки;</w:t>
      </w:r>
    </w:p>
    <w:p w:rsidR="006E4D3D" w:rsidRPr="009F5F6A" w:rsidRDefault="006E4D3D" w:rsidP="00822777">
      <w:pPr>
        <w:pStyle w:val="afd"/>
        <w:numPr>
          <w:ilvl w:val="0"/>
          <w:numId w:val="102"/>
        </w:numPr>
        <w:spacing w:before="100" w:beforeAutospacing="1" w:line="240" w:lineRule="auto"/>
        <w:rPr>
          <w:sz w:val="24"/>
          <w:szCs w:val="24"/>
        </w:rPr>
      </w:pPr>
      <w:r w:rsidRPr="009F5F6A">
        <w:rPr>
          <w:sz w:val="24"/>
          <w:szCs w:val="24"/>
        </w:rPr>
        <w:t>всем Участникам – в течение семи рабочих дней со дня признания Конкурса несостоявшимся;</w:t>
      </w:r>
    </w:p>
    <w:p w:rsidR="006E4D3D" w:rsidRPr="009F5F6A" w:rsidRDefault="006E4D3D" w:rsidP="00822777">
      <w:pPr>
        <w:pStyle w:val="afd"/>
        <w:numPr>
          <w:ilvl w:val="0"/>
          <w:numId w:val="102"/>
        </w:numPr>
        <w:spacing w:before="100" w:beforeAutospacing="1" w:line="240" w:lineRule="auto"/>
        <w:rPr>
          <w:sz w:val="24"/>
          <w:szCs w:val="24"/>
        </w:rPr>
      </w:pPr>
      <w:r w:rsidRPr="009F5F6A">
        <w:rPr>
          <w:sz w:val="24"/>
          <w:szCs w:val="24"/>
        </w:rPr>
        <w:t>всем Участникам – в течение семи рабочих дней со дня публикации итогового  протокола по выбору Победителя</w:t>
      </w:r>
      <w:r w:rsidRPr="009F5F6A">
        <w:rPr>
          <w:color w:val="FF0000"/>
          <w:sz w:val="24"/>
          <w:szCs w:val="24"/>
        </w:rPr>
        <w:t xml:space="preserve"> </w:t>
      </w:r>
      <w:r w:rsidRPr="009F5F6A">
        <w:rPr>
          <w:sz w:val="24"/>
          <w:szCs w:val="24"/>
        </w:rPr>
        <w:t xml:space="preserve">(раздел </w:t>
      </w:r>
      <w:r w:rsidRPr="009F5F6A">
        <w:fldChar w:fldCharType="begin"/>
      </w:r>
      <w:r w:rsidRPr="009F5F6A">
        <w:instrText xml:space="preserve"> REF _Ref467504788 \r \h  \* MERGEFORMAT </w:instrText>
      </w:r>
      <w:r w:rsidRPr="009F5F6A">
        <w:fldChar w:fldCharType="separate"/>
      </w:r>
      <w:r w:rsidR="0010016D" w:rsidRPr="009F5F6A">
        <w:rPr>
          <w:sz w:val="24"/>
          <w:szCs w:val="24"/>
        </w:rPr>
        <w:t>3.18</w:t>
      </w:r>
      <w:r w:rsidRPr="009F5F6A">
        <w:fldChar w:fldCharType="end"/>
      </w:r>
      <w:r w:rsidRPr="009F5F6A">
        <w:rPr>
          <w:sz w:val="24"/>
          <w:szCs w:val="24"/>
        </w:rPr>
        <w:t>);</w:t>
      </w:r>
    </w:p>
    <w:p w:rsidR="006E4D3D" w:rsidRPr="009F5F6A" w:rsidRDefault="006E4D3D" w:rsidP="00822777">
      <w:pPr>
        <w:pStyle w:val="afd"/>
        <w:numPr>
          <w:ilvl w:val="0"/>
          <w:numId w:val="102"/>
        </w:numPr>
        <w:tabs>
          <w:tab w:val="left" w:pos="1620"/>
        </w:tabs>
        <w:spacing w:after="120" w:line="240" w:lineRule="auto"/>
        <w:rPr>
          <w:sz w:val="24"/>
          <w:szCs w:val="24"/>
        </w:rPr>
      </w:pPr>
      <w:r w:rsidRPr="009F5F6A">
        <w:rPr>
          <w:sz w:val="24"/>
          <w:szCs w:val="24"/>
        </w:rPr>
        <w:t>Победителю – в течение семи рабочих дней со дня заключения договора.</w:t>
      </w:r>
    </w:p>
    <w:p w:rsidR="008D1074" w:rsidRPr="009F5F6A" w:rsidRDefault="00041CB9" w:rsidP="00744F64">
      <w:pPr>
        <w:pStyle w:val="afd"/>
        <w:numPr>
          <w:ilvl w:val="3"/>
          <w:numId w:val="9"/>
        </w:numPr>
        <w:tabs>
          <w:tab w:val="left" w:pos="1620"/>
        </w:tabs>
        <w:spacing w:after="120" w:line="240" w:lineRule="auto"/>
        <w:ind w:left="0" w:firstLine="540"/>
        <w:rPr>
          <w:sz w:val="24"/>
          <w:szCs w:val="24"/>
        </w:rPr>
      </w:pPr>
      <w:r w:rsidRPr="009F5F6A">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9F5F6A">
        <w:rPr>
          <w:sz w:val="24"/>
          <w:szCs w:val="24"/>
        </w:rPr>
        <w:t>ств тр</w:t>
      </w:r>
      <w:proofErr w:type="gramEnd"/>
      <w:r w:rsidRPr="009F5F6A">
        <w:rPr>
          <w:sz w:val="24"/>
          <w:szCs w:val="24"/>
        </w:rPr>
        <w:t>ебованиям настоящей документации, является основанием для отклонения Заявки Участника без рассмотрения по существу</w:t>
      </w:r>
      <w:r w:rsidR="00CF4C5A" w:rsidRPr="009F5F6A">
        <w:rPr>
          <w:sz w:val="24"/>
          <w:szCs w:val="24"/>
        </w:rPr>
        <w:t>.</w:t>
      </w:r>
      <w:bookmarkEnd w:id="1169"/>
      <w:bookmarkEnd w:id="1170"/>
      <w:bookmarkEnd w:id="1183"/>
    </w:p>
    <w:p w:rsidR="00152897" w:rsidRPr="009F5F6A" w:rsidRDefault="00152897" w:rsidP="00152897">
      <w:pPr>
        <w:pStyle w:val="afd"/>
        <w:numPr>
          <w:ilvl w:val="0"/>
          <w:numId w:val="0"/>
        </w:numPr>
        <w:tabs>
          <w:tab w:val="left" w:pos="1620"/>
        </w:tabs>
        <w:spacing w:after="120" w:line="240" w:lineRule="auto"/>
        <w:ind w:left="709"/>
        <w:rPr>
          <w:sz w:val="24"/>
          <w:szCs w:val="24"/>
        </w:rPr>
      </w:pPr>
    </w:p>
    <w:p w:rsidR="000D1809" w:rsidRPr="009F5F6A" w:rsidRDefault="000D1809" w:rsidP="00744F64">
      <w:pPr>
        <w:pStyle w:val="2"/>
        <w:keepNext/>
        <w:numPr>
          <w:ilvl w:val="1"/>
          <w:numId w:val="9"/>
        </w:numPr>
        <w:suppressAutoHyphens/>
        <w:spacing w:after="120" w:line="240" w:lineRule="auto"/>
        <w:ind w:left="1620" w:hanging="1080"/>
        <w:jc w:val="left"/>
        <w:rPr>
          <w:bCs/>
          <w:sz w:val="24"/>
          <w:szCs w:val="24"/>
        </w:rPr>
      </w:pPr>
      <w:bookmarkStart w:id="1186" w:name="_Toc298234689"/>
      <w:bookmarkStart w:id="1187" w:name="_Toc255985683"/>
      <w:bookmarkStart w:id="1188" w:name="_Ref303250896"/>
      <w:bookmarkStart w:id="1189" w:name="_Ref306190495"/>
      <w:bookmarkStart w:id="1190" w:name="_Toc515529945"/>
      <w:r w:rsidRPr="009F5F6A">
        <w:rPr>
          <w:bCs/>
          <w:sz w:val="24"/>
          <w:szCs w:val="24"/>
        </w:rPr>
        <w:t>Разъяснение Конкурсной документации</w:t>
      </w:r>
      <w:bookmarkEnd w:id="1138"/>
      <w:bookmarkEnd w:id="1139"/>
      <w:r w:rsidRPr="009F5F6A">
        <w:rPr>
          <w:bCs/>
          <w:sz w:val="24"/>
          <w:szCs w:val="24"/>
        </w:rPr>
        <w:t>, внесение изменений в Конкурсную документацию</w:t>
      </w:r>
      <w:bookmarkEnd w:id="1186"/>
      <w:bookmarkEnd w:id="1187"/>
      <w:bookmarkEnd w:id="1188"/>
      <w:bookmarkEnd w:id="1189"/>
      <w:bookmarkEnd w:id="1190"/>
    </w:p>
    <w:p w:rsidR="000D1809" w:rsidRPr="009F5F6A" w:rsidRDefault="000D1809" w:rsidP="00822777">
      <w:pPr>
        <w:pStyle w:val="3"/>
        <w:numPr>
          <w:ilvl w:val="2"/>
          <w:numId w:val="80"/>
        </w:numPr>
        <w:tabs>
          <w:tab w:val="num" w:pos="1620"/>
        </w:tabs>
        <w:spacing w:before="0"/>
        <w:ind w:left="1620" w:hanging="1081"/>
        <w:rPr>
          <w:sz w:val="24"/>
          <w:szCs w:val="24"/>
        </w:rPr>
      </w:pPr>
      <w:bookmarkStart w:id="1191" w:name="_Toc298234690"/>
      <w:bookmarkStart w:id="1192" w:name="_Toc255985684"/>
      <w:bookmarkStart w:id="1193" w:name="_Toc441503257"/>
      <w:bookmarkStart w:id="1194" w:name="_Toc441572047"/>
      <w:bookmarkStart w:id="1195" w:name="_Toc441575139"/>
      <w:bookmarkStart w:id="1196" w:name="_Ref441580874"/>
      <w:bookmarkStart w:id="1197" w:name="_Toc442434800"/>
      <w:bookmarkStart w:id="1198" w:name="_Toc442435639"/>
      <w:bookmarkStart w:id="1199" w:name="_Toc462044759"/>
      <w:bookmarkStart w:id="1200" w:name="_Toc462068462"/>
      <w:bookmarkStart w:id="1201" w:name="_Toc463514152"/>
      <w:bookmarkStart w:id="1202" w:name="_Toc469480368"/>
      <w:bookmarkStart w:id="1203" w:name="_Toc471823158"/>
      <w:bookmarkStart w:id="1204" w:name="_Ref496258325"/>
      <w:bookmarkStart w:id="1205" w:name="_Ref496258342"/>
      <w:bookmarkStart w:id="1206" w:name="_Toc498512019"/>
      <w:bookmarkStart w:id="1207" w:name="_Toc511312839"/>
      <w:bookmarkStart w:id="1208" w:name="_Toc511315244"/>
      <w:bookmarkStart w:id="1209" w:name="_Toc515529946"/>
      <w:r w:rsidRPr="009F5F6A">
        <w:rPr>
          <w:sz w:val="24"/>
          <w:szCs w:val="24"/>
        </w:rPr>
        <w:t>Разъяснение Конкурсной документации</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r w:rsidRPr="009F5F6A">
        <w:rPr>
          <w:sz w:val="24"/>
          <w:szCs w:val="24"/>
        </w:rPr>
        <w:t xml:space="preserve"> </w:t>
      </w:r>
    </w:p>
    <w:p w:rsidR="000D1809" w:rsidRPr="009F5F6A" w:rsidRDefault="00340832" w:rsidP="00822777">
      <w:pPr>
        <w:pStyle w:val="afd"/>
        <w:numPr>
          <w:ilvl w:val="3"/>
          <w:numId w:val="81"/>
        </w:numPr>
        <w:tabs>
          <w:tab w:val="left" w:pos="1620"/>
        </w:tabs>
        <w:spacing w:before="120" w:after="120" w:line="240" w:lineRule="auto"/>
        <w:ind w:left="0" w:firstLine="539"/>
        <w:rPr>
          <w:iCs/>
          <w:sz w:val="24"/>
          <w:szCs w:val="24"/>
        </w:rPr>
      </w:pPr>
      <w:r w:rsidRPr="009F5F6A">
        <w:rPr>
          <w:iCs/>
          <w:sz w:val="24"/>
          <w:szCs w:val="24"/>
        </w:rPr>
        <w:t xml:space="preserve">В процессе подготовки </w:t>
      </w:r>
      <w:r w:rsidR="00DF6114" w:rsidRPr="009F5F6A">
        <w:rPr>
          <w:iCs/>
          <w:sz w:val="24"/>
          <w:szCs w:val="24"/>
        </w:rPr>
        <w:t>Заявки</w:t>
      </w:r>
      <w:r w:rsidRPr="009F5F6A">
        <w:rPr>
          <w:iCs/>
          <w:sz w:val="24"/>
          <w:szCs w:val="24"/>
        </w:rPr>
        <w:t xml:space="preserve"> Участники вправе обратиться к Организатору за разъяснениями настоящей </w:t>
      </w:r>
      <w:r w:rsidRPr="009F5F6A">
        <w:rPr>
          <w:sz w:val="24"/>
          <w:szCs w:val="24"/>
        </w:rPr>
        <w:t>Конкурсной документации</w:t>
      </w:r>
      <w:r w:rsidRPr="009F5F6A">
        <w:rPr>
          <w:iCs/>
          <w:sz w:val="24"/>
          <w:szCs w:val="24"/>
        </w:rPr>
        <w:t xml:space="preserve">. Запросы на разъяснение </w:t>
      </w:r>
      <w:r w:rsidRPr="009F5F6A">
        <w:rPr>
          <w:sz w:val="24"/>
          <w:szCs w:val="24"/>
        </w:rPr>
        <w:t>Конкурсной документации</w:t>
      </w:r>
      <w:r w:rsidRPr="009F5F6A">
        <w:rPr>
          <w:iCs/>
          <w:sz w:val="24"/>
          <w:szCs w:val="24"/>
        </w:rPr>
        <w:t xml:space="preserve"> должны </w:t>
      </w:r>
      <w:r w:rsidR="004E49F5" w:rsidRPr="009F5F6A">
        <w:rPr>
          <w:iCs/>
          <w:sz w:val="24"/>
          <w:szCs w:val="24"/>
        </w:rPr>
        <w:t xml:space="preserve">быть направлены </w:t>
      </w:r>
      <w:r w:rsidR="006A22DC" w:rsidRPr="009F5F6A">
        <w:rPr>
          <w:iCs/>
          <w:sz w:val="24"/>
          <w:szCs w:val="24"/>
        </w:rPr>
        <w:t>через ЭТП и</w:t>
      </w:r>
      <w:r w:rsidR="004E49F5" w:rsidRPr="009F5F6A">
        <w:rPr>
          <w:iCs/>
          <w:sz w:val="24"/>
          <w:szCs w:val="24"/>
        </w:rPr>
        <w:t>ли</w:t>
      </w:r>
      <w:r w:rsidR="006A22DC" w:rsidRPr="009F5F6A">
        <w:rPr>
          <w:iCs/>
          <w:sz w:val="24"/>
          <w:szCs w:val="24"/>
        </w:rPr>
        <w:t xml:space="preserve"> </w:t>
      </w:r>
      <w:r w:rsidRPr="009F5F6A">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9F5F6A" w:rsidRDefault="00340832" w:rsidP="00822777">
      <w:pPr>
        <w:pStyle w:val="afd"/>
        <w:numPr>
          <w:ilvl w:val="3"/>
          <w:numId w:val="81"/>
        </w:numPr>
        <w:tabs>
          <w:tab w:val="left" w:pos="1620"/>
        </w:tabs>
        <w:spacing w:before="120" w:after="120" w:line="240" w:lineRule="auto"/>
        <w:ind w:left="0" w:firstLine="539"/>
        <w:rPr>
          <w:iCs/>
          <w:sz w:val="24"/>
          <w:szCs w:val="24"/>
        </w:rPr>
      </w:pPr>
      <w:r w:rsidRPr="009F5F6A">
        <w:rPr>
          <w:sz w:val="24"/>
          <w:szCs w:val="24"/>
        </w:rPr>
        <w:t xml:space="preserve">Организатор обязуется в разумный срок ответить на любой вопрос, который он получит не позднее, чем за </w:t>
      </w:r>
      <w:r w:rsidR="000940CE" w:rsidRPr="009F5F6A">
        <w:rPr>
          <w:sz w:val="24"/>
          <w:szCs w:val="24"/>
        </w:rPr>
        <w:t xml:space="preserve">5 дней до истечения срока </w:t>
      </w:r>
      <w:r w:rsidR="004E400C" w:rsidRPr="009F5F6A">
        <w:rPr>
          <w:sz w:val="24"/>
          <w:szCs w:val="24"/>
        </w:rPr>
        <w:t xml:space="preserve">подачи </w:t>
      </w:r>
      <w:r w:rsidR="00DF6114" w:rsidRPr="009F5F6A">
        <w:rPr>
          <w:sz w:val="24"/>
          <w:szCs w:val="24"/>
        </w:rPr>
        <w:t>Заявок</w:t>
      </w:r>
      <w:r w:rsidR="000940CE" w:rsidRPr="009F5F6A">
        <w:rPr>
          <w:sz w:val="24"/>
          <w:szCs w:val="24"/>
        </w:rPr>
        <w:t xml:space="preserve">, при размещении Извещения о проведении </w:t>
      </w:r>
      <w:r w:rsidR="000940CE" w:rsidRPr="009F5F6A">
        <w:rPr>
          <w:iCs/>
          <w:sz w:val="24"/>
          <w:szCs w:val="24"/>
        </w:rPr>
        <w:t xml:space="preserve">конкурса и </w:t>
      </w:r>
      <w:r w:rsidR="00DF6114" w:rsidRPr="009F5F6A">
        <w:rPr>
          <w:iCs/>
          <w:sz w:val="24"/>
          <w:szCs w:val="24"/>
        </w:rPr>
        <w:t>Конкурсной</w:t>
      </w:r>
      <w:r w:rsidR="000940CE" w:rsidRPr="009F5F6A">
        <w:rPr>
          <w:iCs/>
          <w:sz w:val="24"/>
          <w:szCs w:val="24"/>
        </w:rPr>
        <w:t xml:space="preserve"> документации не менее чем за 20 дней до окончания срока подачи </w:t>
      </w:r>
      <w:r w:rsidR="00DF6114" w:rsidRPr="009F5F6A">
        <w:rPr>
          <w:iCs/>
          <w:sz w:val="24"/>
          <w:szCs w:val="24"/>
        </w:rPr>
        <w:t>Заявок</w:t>
      </w:r>
      <w:r w:rsidR="000940CE" w:rsidRPr="009F5F6A">
        <w:rPr>
          <w:iCs/>
          <w:sz w:val="24"/>
          <w:szCs w:val="24"/>
        </w:rPr>
        <w:t xml:space="preserve">. </w:t>
      </w:r>
    </w:p>
    <w:p w:rsidR="00340832" w:rsidRPr="009F5F6A" w:rsidRDefault="00340832" w:rsidP="00822777">
      <w:pPr>
        <w:pStyle w:val="afd"/>
        <w:numPr>
          <w:ilvl w:val="3"/>
          <w:numId w:val="81"/>
        </w:numPr>
        <w:tabs>
          <w:tab w:val="left" w:pos="1620"/>
        </w:tabs>
        <w:spacing w:before="120" w:after="120" w:line="240" w:lineRule="auto"/>
        <w:ind w:left="0" w:firstLine="539"/>
        <w:rPr>
          <w:iCs/>
          <w:sz w:val="24"/>
          <w:szCs w:val="24"/>
        </w:rPr>
      </w:pPr>
      <w:r w:rsidRPr="009F5F6A">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9F5F6A">
        <w:rPr>
          <w:iCs/>
          <w:sz w:val="24"/>
          <w:szCs w:val="24"/>
        </w:rPr>
        <w:t xml:space="preserve">подачи </w:t>
      </w:r>
      <w:r w:rsidR="00DF6114" w:rsidRPr="009F5F6A">
        <w:rPr>
          <w:iCs/>
          <w:sz w:val="24"/>
          <w:szCs w:val="24"/>
        </w:rPr>
        <w:t>Заявок</w:t>
      </w:r>
      <w:r w:rsidR="000940CE" w:rsidRPr="009F5F6A">
        <w:rPr>
          <w:iCs/>
          <w:sz w:val="24"/>
          <w:szCs w:val="24"/>
        </w:rPr>
        <w:t>, при размещении Извещения о проведении</w:t>
      </w:r>
      <w:r w:rsidRPr="009F5F6A">
        <w:rPr>
          <w:iCs/>
          <w:sz w:val="24"/>
          <w:szCs w:val="24"/>
        </w:rPr>
        <w:t xml:space="preserve"> конкурса </w:t>
      </w:r>
      <w:r w:rsidR="000940CE" w:rsidRPr="009F5F6A">
        <w:rPr>
          <w:iCs/>
          <w:sz w:val="24"/>
          <w:szCs w:val="24"/>
        </w:rPr>
        <w:t xml:space="preserve">и </w:t>
      </w:r>
      <w:r w:rsidR="00DF6114" w:rsidRPr="009F5F6A">
        <w:rPr>
          <w:iCs/>
          <w:sz w:val="24"/>
          <w:szCs w:val="24"/>
        </w:rPr>
        <w:t>Конкурсной</w:t>
      </w:r>
      <w:r w:rsidR="000940CE" w:rsidRPr="009F5F6A">
        <w:rPr>
          <w:iCs/>
          <w:sz w:val="24"/>
          <w:szCs w:val="24"/>
        </w:rPr>
        <w:t xml:space="preserve"> документации</w:t>
      </w:r>
      <w:r w:rsidRPr="009F5F6A">
        <w:rPr>
          <w:iCs/>
          <w:sz w:val="24"/>
          <w:szCs w:val="24"/>
        </w:rPr>
        <w:t xml:space="preserve"> не </w:t>
      </w:r>
      <w:r w:rsidR="000940CE" w:rsidRPr="009F5F6A">
        <w:rPr>
          <w:iCs/>
          <w:sz w:val="24"/>
          <w:szCs w:val="24"/>
        </w:rPr>
        <w:t>менее чем за 30 дней</w:t>
      </w:r>
      <w:r w:rsidRPr="009F5F6A">
        <w:rPr>
          <w:iCs/>
          <w:sz w:val="24"/>
          <w:szCs w:val="24"/>
        </w:rPr>
        <w:t xml:space="preserve"> до </w:t>
      </w:r>
      <w:r w:rsidR="000940CE" w:rsidRPr="009F5F6A">
        <w:rPr>
          <w:iCs/>
          <w:sz w:val="24"/>
          <w:szCs w:val="24"/>
        </w:rPr>
        <w:t>окончания</w:t>
      </w:r>
      <w:r w:rsidRPr="009F5F6A">
        <w:rPr>
          <w:iCs/>
          <w:sz w:val="24"/>
          <w:szCs w:val="24"/>
        </w:rPr>
        <w:t xml:space="preserve"> срока подачи </w:t>
      </w:r>
      <w:r w:rsidR="00DF6114" w:rsidRPr="009F5F6A">
        <w:rPr>
          <w:iCs/>
          <w:sz w:val="24"/>
          <w:szCs w:val="24"/>
        </w:rPr>
        <w:t>Заявок</w:t>
      </w:r>
      <w:r w:rsidRPr="009F5F6A">
        <w:rPr>
          <w:iCs/>
          <w:sz w:val="24"/>
          <w:szCs w:val="24"/>
        </w:rPr>
        <w:t>.</w:t>
      </w:r>
      <w:r w:rsidR="000940CE" w:rsidRPr="009F5F6A">
        <w:rPr>
          <w:iCs/>
          <w:sz w:val="24"/>
          <w:szCs w:val="24"/>
        </w:rPr>
        <w:t xml:space="preserve"> </w:t>
      </w:r>
    </w:p>
    <w:p w:rsidR="00340832" w:rsidRPr="009F5F6A" w:rsidRDefault="00340832" w:rsidP="00822777">
      <w:pPr>
        <w:pStyle w:val="afd"/>
        <w:numPr>
          <w:ilvl w:val="3"/>
          <w:numId w:val="81"/>
        </w:numPr>
        <w:tabs>
          <w:tab w:val="left" w:pos="1620"/>
        </w:tabs>
        <w:spacing w:before="120" w:after="120" w:line="240" w:lineRule="auto"/>
        <w:ind w:left="0" w:firstLine="539"/>
        <w:rPr>
          <w:iCs/>
          <w:sz w:val="24"/>
          <w:szCs w:val="24"/>
        </w:rPr>
      </w:pPr>
      <w:r w:rsidRPr="009F5F6A">
        <w:rPr>
          <w:iCs/>
          <w:sz w:val="24"/>
          <w:szCs w:val="24"/>
        </w:rPr>
        <w:t>Организатор оставляет за собой право (но не обязанность) ответа на вопрос, полученный в более поздний</w:t>
      </w:r>
      <w:r w:rsidRPr="009F5F6A">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9F5F6A">
        <w:rPr>
          <w:sz w:val="24"/>
          <w:szCs w:val="24"/>
        </w:rPr>
        <w:t>Заявок</w:t>
      </w:r>
      <w:r w:rsidR="00301840" w:rsidRPr="009F5F6A">
        <w:rPr>
          <w:sz w:val="24"/>
          <w:szCs w:val="24"/>
        </w:rPr>
        <w:t>.</w:t>
      </w:r>
    </w:p>
    <w:p w:rsidR="00340832" w:rsidRPr="009F5F6A" w:rsidRDefault="00340832" w:rsidP="00822777">
      <w:pPr>
        <w:pStyle w:val="afd"/>
        <w:numPr>
          <w:ilvl w:val="3"/>
          <w:numId w:val="81"/>
        </w:numPr>
        <w:tabs>
          <w:tab w:val="left" w:pos="1620"/>
        </w:tabs>
        <w:spacing w:before="120" w:after="120" w:line="240" w:lineRule="auto"/>
        <w:ind w:left="0" w:firstLine="539"/>
        <w:rPr>
          <w:iCs/>
          <w:sz w:val="24"/>
          <w:szCs w:val="24"/>
        </w:rPr>
      </w:pPr>
      <w:r w:rsidRPr="009F5F6A">
        <w:rPr>
          <w:iCs/>
          <w:sz w:val="24"/>
          <w:szCs w:val="24"/>
        </w:rPr>
        <w:lastRenderedPageBreak/>
        <w:t xml:space="preserve">При этом копия ответа будет размещена Организатором </w:t>
      </w:r>
      <w:r w:rsidR="00DF6114" w:rsidRPr="009F5F6A">
        <w:rPr>
          <w:iCs/>
          <w:sz w:val="24"/>
          <w:szCs w:val="24"/>
        </w:rPr>
        <w:t xml:space="preserve">на </w:t>
      </w:r>
      <w:r w:rsidR="00DF6114" w:rsidRPr="009F5F6A">
        <w:rPr>
          <w:bCs/>
          <w:iCs/>
          <w:sz w:val="24"/>
          <w:szCs w:val="24"/>
        </w:rPr>
        <w:t>официальном сайте, на сайте ЭТП</w:t>
      </w:r>
      <w:r w:rsidR="006C73B7" w:rsidRPr="009F5F6A">
        <w:rPr>
          <w:iCs/>
          <w:sz w:val="24"/>
          <w:szCs w:val="24"/>
        </w:rPr>
        <w:t>.</w:t>
      </w:r>
      <w:r w:rsidRPr="009F5F6A">
        <w:rPr>
          <w:iCs/>
          <w:sz w:val="24"/>
          <w:szCs w:val="24"/>
        </w:rPr>
        <w:t xml:space="preserve"> Такой </w:t>
      </w:r>
      <w:r w:rsidRPr="009F5F6A">
        <w:rPr>
          <w:sz w:val="24"/>
          <w:szCs w:val="24"/>
        </w:rPr>
        <w:t>ответ</w:t>
      </w:r>
      <w:r w:rsidRPr="009F5F6A">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9F5F6A">
        <w:rPr>
          <w:iCs/>
          <w:sz w:val="24"/>
          <w:szCs w:val="24"/>
        </w:rPr>
        <w:t xml:space="preserve"> В случае</w:t>
      </w:r>
      <w:proofErr w:type="gramStart"/>
      <w:r w:rsidR="00EC52CE" w:rsidRPr="009F5F6A">
        <w:rPr>
          <w:iCs/>
          <w:sz w:val="24"/>
          <w:szCs w:val="24"/>
        </w:rPr>
        <w:t>,</w:t>
      </w:r>
      <w:proofErr w:type="gramEnd"/>
      <w:r w:rsidR="00EC52CE" w:rsidRPr="009F5F6A">
        <w:rPr>
          <w:iCs/>
          <w:sz w:val="24"/>
          <w:szCs w:val="24"/>
        </w:rPr>
        <w:t xml:space="preserve"> если разъяснения изменяют </w:t>
      </w:r>
      <w:r w:rsidR="00DF6114" w:rsidRPr="009F5F6A">
        <w:rPr>
          <w:iCs/>
          <w:sz w:val="24"/>
          <w:szCs w:val="24"/>
        </w:rPr>
        <w:t>Конкурсную</w:t>
      </w:r>
      <w:r w:rsidR="00EC52CE" w:rsidRPr="009F5F6A">
        <w:rPr>
          <w:iCs/>
          <w:sz w:val="24"/>
          <w:szCs w:val="24"/>
        </w:rPr>
        <w:t xml:space="preserve"> документацию, Организатором осуществляется </w:t>
      </w:r>
      <w:r w:rsidR="00DF6114" w:rsidRPr="009F5F6A">
        <w:rPr>
          <w:bCs/>
          <w:iCs/>
          <w:sz w:val="24"/>
          <w:szCs w:val="24"/>
        </w:rPr>
        <w:t xml:space="preserve">внесение изменений в </w:t>
      </w:r>
      <w:r w:rsidR="005A1FF6" w:rsidRPr="009F5F6A">
        <w:rPr>
          <w:iCs/>
          <w:sz w:val="24"/>
          <w:szCs w:val="24"/>
        </w:rPr>
        <w:t>Конкурсную документацию</w:t>
      </w:r>
      <w:r w:rsidR="00DF6114" w:rsidRPr="009F5F6A">
        <w:rPr>
          <w:bCs/>
          <w:iCs/>
          <w:sz w:val="24"/>
          <w:szCs w:val="24"/>
        </w:rPr>
        <w:t xml:space="preserve"> (п. </w:t>
      </w:r>
      <w:r w:rsidR="005A1486" w:rsidRPr="009F5F6A">
        <w:rPr>
          <w:bCs/>
          <w:iCs/>
          <w:sz w:val="24"/>
          <w:szCs w:val="24"/>
        </w:rPr>
        <w:fldChar w:fldCharType="begin"/>
      </w:r>
      <w:r w:rsidR="00DF6114" w:rsidRPr="009F5F6A">
        <w:rPr>
          <w:bCs/>
          <w:iCs/>
          <w:sz w:val="24"/>
          <w:szCs w:val="24"/>
        </w:rPr>
        <w:instrText xml:space="preserve"> REF _Ref441504805 \r \h </w:instrText>
      </w:r>
      <w:r w:rsidR="004A76B6" w:rsidRPr="009F5F6A">
        <w:rPr>
          <w:bCs/>
          <w:iCs/>
          <w:sz w:val="24"/>
          <w:szCs w:val="24"/>
        </w:rPr>
        <w:instrText xml:space="preserve"> \* MERGEFORMAT </w:instrText>
      </w:r>
      <w:r w:rsidR="005A1486" w:rsidRPr="009F5F6A">
        <w:rPr>
          <w:bCs/>
          <w:iCs/>
          <w:sz w:val="24"/>
          <w:szCs w:val="24"/>
        </w:rPr>
      </w:r>
      <w:r w:rsidR="005A1486" w:rsidRPr="009F5F6A">
        <w:rPr>
          <w:bCs/>
          <w:iCs/>
          <w:sz w:val="24"/>
          <w:szCs w:val="24"/>
        </w:rPr>
        <w:fldChar w:fldCharType="separate"/>
      </w:r>
      <w:r w:rsidR="0010016D" w:rsidRPr="009F5F6A">
        <w:rPr>
          <w:bCs/>
          <w:iCs/>
          <w:sz w:val="24"/>
          <w:szCs w:val="24"/>
        </w:rPr>
        <w:t>3.5.2</w:t>
      </w:r>
      <w:r w:rsidR="005A1486" w:rsidRPr="009F5F6A">
        <w:rPr>
          <w:bCs/>
          <w:iCs/>
          <w:sz w:val="24"/>
          <w:szCs w:val="24"/>
        </w:rPr>
        <w:fldChar w:fldCharType="end"/>
      </w:r>
      <w:r w:rsidR="00DF6114" w:rsidRPr="009F5F6A">
        <w:rPr>
          <w:bCs/>
          <w:iCs/>
          <w:sz w:val="24"/>
          <w:szCs w:val="24"/>
        </w:rPr>
        <w:t xml:space="preserve">) и, при необходимости, продление подачи Заявок в соответствии с п. </w:t>
      </w:r>
      <w:r w:rsidR="005A1486" w:rsidRPr="009F5F6A">
        <w:fldChar w:fldCharType="begin"/>
      </w:r>
      <w:r w:rsidR="00DF6114" w:rsidRPr="009F5F6A">
        <w:rPr>
          <w:bCs/>
          <w:iCs/>
          <w:sz w:val="24"/>
          <w:szCs w:val="24"/>
        </w:rPr>
        <w:instrText xml:space="preserve"> REF _Ref86823116 \r \h </w:instrText>
      </w:r>
      <w:r w:rsidR="004A76B6" w:rsidRPr="009F5F6A">
        <w:instrText xml:space="preserve"> \* MERGEFORMAT </w:instrText>
      </w:r>
      <w:r w:rsidR="005A1486" w:rsidRPr="009F5F6A">
        <w:fldChar w:fldCharType="separate"/>
      </w:r>
      <w:r w:rsidR="0010016D" w:rsidRPr="009F5F6A">
        <w:rPr>
          <w:bCs/>
          <w:iCs/>
          <w:sz w:val="24"/>
          <w:szCs w:val="24"/>
        </w:rPr>
        <w:t>3.5.3</w:t>
      </w:r>
      <w:r w:rsidR="005A1486" w:rsidRPr="009F5F6A">
        <w:fldChar w:fldCharType="end"/>
      </w:r>
      <w:r w:rsidR="00DF6114" w:rsidRPr="009F5F6A">
        <w:rPr>
          <w:bCs/>
          <w:iCs/>
          <w:sz w:val="24"/>
          <w:szCs w:val="24"/>
        </w:rPr>
        <w:t xml:space="preserve"> настоящей Документации.</w:t>
      </w:r>
      <w:r w:rsidR="00EC52CE" w:rsidRPr="009F5F6A">
        <w:rPr>
          <w:iCs/>
          <w:sz w:val="24"/>
          <w:szCs w:val="24"/>
        </w:rPr>
        <w:t xml:space="preserve"> </w:t>
      </w:r>
    </w:p>
    <w:p w:rsidR="00152897" w:rsidRPr="009F5F6A" w:rsidRDefault="00152897" w:rsidP="00152897">
      <w:pPr>
        <w:pStyle w:val="afd"/>
        <w:numPr>
          <w:ilvl w:val="0"/>
          <w:numId w:val="0"/>
        </w:numPr>
        <w:tabs>
          <w:tab w:val="left" w:pos="1620"/>
        </w:tabs>
        <w:spacing w:after="120" w:line="240" w:lineRule="auto"/>
        <w:ind w:left="540"/>
        <w:rPr>
          <w:iCs/>
          <w:sz w:val="24"/>
          <w:szCs w:val="24"/>
        </w:rPr>
      </w:pPr>
    </w:p>
    <w:p w:rsidR="000D1809" w:rsidRPr="009F5F6A" w:rsidRDefault="000D1809" w:rsidP="00822777">
      <w:pPr>
        <w:pStyle w:val="3"/>
        <w:numPr>
          <w:ilvl w:val="2"/>
          <w:numId w:val="81"/>
        </w:numPr>
        <w:tabs>
          <w:tab w:val="num" w:pos="1620"/>
        </w:tabs>
        <w:spacing w:before="0"/>
        <w:ind w:left="1620" w:hanging="1081"/>
        <w:rPr>
          <w:sz w:val="24"/>
          <w:szCs w:val="24"/>
        </w:rPr>
      </w:pPr>
      <w:bookmarkStart w:id="1210" w:name="_Toc90385057"/>
      <w:bookmarkStart w:id="1211" w:name="_Toc98251723"/>
      <w:bookmarkStart w:id="1212" w:name="_Toc298234691"/>
      <w:bookmarkStart w:id="1213" w:name="_Toc255985685"/>
      <w:bookmarkStart w:id="1214" w:name="_Toc441503258"/>
      <w:bookmarkStart w:id="1215" w:name="_Ref441504805"/>
      <w:bookmarkStart w:id="1216" w:name="_Toc441572048"/>
      <w:bookmarkStart w:id="1217" w:name="_Toc441575140"/>
      <w:bookmarkStart w:id="1218" w:name="_Toc442434801"/>
      <w:bookmarkStart w:id="1219" w:name="_Toc442435640"/>
      <w:bookmarkStart w:id="1220" w:name="_Toc462044760"/>
      <w:bookmarkStart w:id="1221" w:name="_Toc462068463"/>
      <w:bookmarkStart w:id="1222" w:name="_Toc463514153"/>
      <w:bookmarkStart w:id="1223" w:name="_Toc469480369"/>
      <w:bookmarkStart w:id="1224" w:name="_Toc471823159"/>
      <w:bookmarkStart w:id="1225" w:name="_Toc498512020"/>
      <w:bookmarkStart w:id="1226" w:name="_Toc511312840"/>
      <w:bookmarkStart w:id="1227" w:name="_Toc511315245"/>
      <w:bookmarkStart w:id="1228" w:name="_Toc515529947"/>
      <w:r w:rsidRPr="009F5F6A">
        <w:rPr>
          <w:sz w:val="24"/>
          <w:szCs w:val="24"/>
        </w:rPr>
        <w:t xml:space="preserve">Внесение </w:t>
      </w:r>
      <w:r w:rsidR="00BF601C" w:rsidRPr="009F5F6A">
        <w:rPr>
          <w:sz w:val="24"/>
          <w:szCs w:val="24"/>
        </w:rPr>
        <w:t>изменений</w:t>
      </w:r>
      <w:r w:rsidRPr="009F5F6A">
        <w:rPr>
          <w:sz w:val="24"/>
          <w:szCs w:val="24"/>
        </w:rPr>
        <w:t xml:space="preserve"> в </w:t>
      </w:r>
      <w:r w:rsidR="002604E4" w:rsidRPr="009F5F6A">
        <w:rPr>
          <w:sz w:val="24"/>
          <w:szCs w:val="24"/>
        </w:rPr>
        <w:t xml:space="preserve">Извещение, </w:t>
      </w:r>
      <w:r w:rsidRPr="009F5F6A">
        <w:rPr>
          <w:sz w:val="24"/>
          <w:szCs w:val="24"/>
        </w:rPr>
        <w:t>Конкурсную документацию</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rsidR="000D1809" w:rsidRPr="009F5F6A" w:rsidRDefault="000D1809" w:rsidP="00822777">
      <w:pPr>
        <w:pStyle w:val="afd"/>
        <w:numPr>
          <w:ilvl w:val="3"/>
          <w:numId w:val="82"/>
        </w:numPr>
        <w:tabs>
          <w:tab w:val="left" w:pos="1620"/>
        </w:tabs>
        <w:spacing w:before="120" w:after="120" w:line="240" w:lineRule="auto"/>
        <w:ind w:left="0" w:firstLine="539"/>
        <w:rPr>
          <w:iCs/>
          <w:sz w:val="24"/>
          <w:szCs w:val="24"/>
        </w:rPr>
      </w:pPr>
      <w:bookmarkStart w:id="1229" w:name="_Ref306196800"/>
      <w:bookmarkStart w:id="1230" w:name="_Ref302819241"/>
      <w:r w:rsidRPr="009F5F6A">
        <w:rPr>
          <w:iCs/>
          <w:sz w:val="24"/>
          <w:szCs w:val="24"/>
        </w:rPr>
        <w:t xml:space="preserve">Организатор конкурса, по решению Конкурсной комиссии, в любой момент до истечения срока приема </w:t>
      </w:r>
      <w:r w:rsidR="00597F9C" w:rsidRPr="009F5F6A">
        <w:rPr>
          <w:iCs/>
          <w:sz w:val="24"/>
          <w:szCs w:val="24"/>
        </w:rPr>
        <w:t xml:space="preserve">Заявок </w:t>
      </w:r>
      <w:r w:rsidR="00597F9C" w:rsidRPr="009F5F6A">
        <w:rPr>
          <w:bCs/>
          <w:iCs/>
          <w:sz w:val="24"/>
          <w:szCs w:val="24"/>
        </w:rPr>
        <w:t xml:space="preserve">(п. </w:t>
      </w:r>
      <w:r w:rsidR="000A775A" w:rsidRPr="009F5F6A">
        <w:fldChar w:fldCharType="begin"/>
      </w:r>
      <w:r w:rsidR="000A775A" w:rsidRPr="009F5F6A">
        <w:instrText xml:space="preserve"> REF  _Ref441505211 \h \n  \* MERGEFORMAT </w:instrText>
      </w:r>
      <w:r w:rsidR="000A775A" w:rsidRPr="009F5F6A">
        <w:fldChar w:fldCharType="separate"/>
      </w:r>
      <w:r w:rsidR="0010016D" w:rsidRPr="009F5F6A">
        <w:rPr>
          <w:sz w:val="24"/>
          <w:szCs w:val="24"/>
        </w:rPr>
        <w:t>3.6.1.1</w:t>
      </w:r>
      <w:r w:rsidR="000A775A" w:rsidRPr="009F5F6A">
        <w:fldChar w:fldCharType="end"/>
      </w:r>
      <w:r w:rsidR="00597F9C" w:rsidRPr="009F5F6A">
        <w:rPr>
          <w:bCs/>
          <w:iCs/>
          <w:sz w:val="24"/>
          <w:szCs w:val="24"/>
        </w:rPr>
        <w:t>)</w:t>
      </w:r>
      <w:r w:rsidRPr="009F5F6A">
        <w:rPr>
          <w:iCs/>
          <w:sz w:val="24"/>
          <w:szCs w:val="24"/>
        </w:rPr>
        <w:t xml:space="preserve"> вправе внести </w:t>
      </w:r>
      <w:r w:rsidR="00013E49" w:rsidRPr="009F5F6A">
        <w:rPr>
          <w:iCs/>
          <w:sz w:val="24"/>
          <w:szCs w:val="24"/>
        </w:rPr>
        <w:t>изменения</w:t>
      </w:r>
      <w:r w:rsidRPr="009F5F6A">
        <w:rPr>
          <w:iCs/>
          <w:sz w:val="24"/>
          <w:szCs w:val="24"/>
        </w:rPr>
        <w:t xml:space="preserve"> в </w:t>
      </w:r>
      <w:r w:rsidR="002604E4" w:rsidRPr="009F5F6A">
        <w:rPr>
          <w:iCs/>
          <w:sz w:val="24"/>
          <w:szCs w:val="24"/>
        </w:rPr>
        <w:t>Извещение о проведении конкурса</w:t>
      </w:r>
      <w:r w:rsidR="00365E53" w:rsidRPr="009F5F6A">
        <w:rPr>
          <w:iCs/>
          <w:sz w:val="24"/>
          <w:szCs w:val="24"/>
        </w:rPr>
        <w:t xml:space="preserve"> и</w:t>
      </w:r>
      <w:r w:rsidR="00597F9C" w:rsidRPr="009F5F6A">
        <w:rPr>
          <w:iCs/>
          <w:sz w:val="24"/>
          <w:szCs w:val="24"/>
        </w:rPr>
        <w:t>/или</w:t>
      </w:r>
      <w:r w:rsidR="00365E53" w:rsidRPr="009F5F6A">
        <w:rPr>
          <w:iCs/>
          <w:sz w:val="24"/>
          <w:szCs w:val="24"/>
        </w:rPr>
        <w:t xml:space="preserve"> </w:t>
      </w:r>
      <w:r w:rsidR="002604E4" w:rsidRPr="009F5F6A">
        <w:rPr>
          <w:iCs/>
          <w:sz w:val="24"/>
          <w:szCs w:val="24"/>
        </w:rPr>
        <w:t xml:space="preserve">в </w:t>
      </w:r>
      <w:r w:rsidRPr="009F5F6A">
        <w:rPr>
          <w:iCs/>
          <w:sz w:val="24"/>
          <w:szCs w:val="24"/>
        </w:rPr>
        <w:t>настоящую Конкурсную документацию.</w:t>
      </w:r>
      <w:r w:rsidR="002A32D6" w:rsidRPr="009F5F6A">
        <w:rPr>
          <w:iCs/>
          <w:sz w:val="24"/>
          <w:szCs w:val="24"/>
        </w:rPr>
        <w:t xml:space="preserve"> В случае внесения изменения в Извещение о проведении конкурса или </w:t>
      </w:r>
      <w:r w:rsidR="00597F9C" w:rsidRPr="009F5F6A">
        <w:rPr>
          <w:iCs/>
          <w:sz w:val="24"/>
          <w:szCs w:val="24"/>
        </w:rPr>
        <w:t>Конкурсную</w:t>
      </w:r>
      <w:r w:rsidR="002A32D6" w:rsidRPr="009F5F6A">
        <w:rPr>
          <w:iCs/>
          <w:sz w:val="24"/>
          <w:szCs w:val="24"/>
        </w:rPr>
        <w:t xml:space="preserve"> документацию </w:t>
      </w:r>
      <w:proofErr w:type="gramStart"/>
      <w:r w:rsidR="002A32D6" w:rsidRPr="009F5F6A">
        <w:rPr>
          <w:iCs/>
          <w:sz w:val="24"/>
          <w:szCs w:val="24"/>
        </w:rPr>
        <w:t>позднее</w:t>
      </w:r>
      <w:proofErr w:type="gramEnd"/>
      <w:r w:rsidR="002A32D6" w:rsidRPr="009F5F6A">
        <w:rPr>
          <w:iCs/>
          <w:sz w:val="24"/>
          <w:szCs w:val="24"/>
        </w:rPr>
        <w:t xml:space="preserve"> чем за 15 дней до д</w:t>
      </w:r>
      <w:r w:rsidR="00597F9C" w:rsidRPr="009F5F6A">
        <w:rPr>
          <w:iCs/>
          <w:sz w:val="24"/>
          <w:szCs w:val="24"/>
        </w:rPr>
        <w:t>а</w:t>
      </w:r>
      <w:r w:rsidR="002A32D6" w:rsidRPr="009F5F6A">
        <w:rPr>
          <w:iCs/>
          <w:sz w:val="24"/>
          <w:szCs w:val="24"/>
        </w:rPr>
        <w:t xml:space="preserve">ты окончания подачи </w:t>
      </w:r>
      <w:r w:rsidR="00597F9C" w:rsidRPr="009F5F6A">
        <w:rPr>
          <w:iCs/>
          <w:sz w:val="24"/>
          <w:szCs w:val="24"/>
        </w:rPr>
        <w:t xml:space="preserve">Заявок </w:t>
      </w:r>
      <w:r w:rsidR="00597F9C" w:rsidRPr="009F5F6A">
        <w:rPr>
          <w:bCs/>
          <w:iCs/>
          <w:sz w:val="24"/>
          <w:szCs w:val="24"/>
        </w:rPr>
        <w:t xml:space="preserve">(п. </w:t>
      </w:r>
      <w:r w:rsidR="000A775A" w:rsidRPr="009F5F6A">
        <w:fldChar w:fldCharType="begin"/>
      </w:r>
      <w:r w:rsidR="000A775A" w:rsidRPr="009F5F6A">
        <w:instrText xml:space="preserve"> REF  _Ref441505211 \h \n  \* MERGEFORMAT </w:instrText>
      </w:r>
      <w:r w:rsidR="000A775A" w:rsidRPr="009F5F6A">
        <w:fldChar w:fldCharType="separate"/>
      </w:r>
      <w:r w:rsidR="0010016D" w:rsidRPr="009F5F6A">
        <w:rPr>
          <w:sz w:val="24"/>
          <w:szCs w:val="24"/>
        </w:rPr>
        <w:t>3.6.1.1</w:t>
      </w:r>
      <w:r w:rsidR="000A775A" w:rsidRPr="009F5F6A">
        <w:fldChar w:fldCharType="end"/>
      </w:r>
      <w:r w:rsidR="00597F9C" w:rsidRPr="009F5F6A">
        <w:rPr>
          <w:bCs/>
          <w:iCs/>
          <w:sz w:val="24"/>
          <w:szCs w:val="24"/>
        </w:rPr>
        <w:t>)</w:t>
      </w:r>
      <w:r w:rsidR="002A32D6" w:rsidRPr="009F5F6A">
        <w:rPr>
          <w:iCs/>
          <w:sz w:val="24"/>
          <w:szCs w:val="24"/>
        </w:rPr>
        <w:t xml:space="preserve">, срок подачи </w:t>
      </w:r>
      <w:r w:rsidR="00597F9C" w:rsidRPr="009F5F6A">
        <w:rPr>
          <w:iCs/>
          <w:sz w:val="24"/>
          <w:szCs w:val="24"/>
        </w:rPr>
        <w:t>Заявок</w:t>
      </w:r>
      <w:r w:rsidR="002A32D6" w:rsidRPr="009F5F6A">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9F5F6A">
        <w:rPr>
          <w:iCs/>
          <w:sz w:val="24"/>
          <w:szCs w:val="24"/>
        </w:rPr>
        <w:t xml:space="preserve">, в Конкурсную документацию изменений до даты окончания подачи </w:t>
      </w:r>
      <w:r w:rsidR="00597F9C" w:rsidRPr="009F5F6A">
        <w:rPr>
          <w:iCs/>
          <w:sz w:val="24"/>
          <w:szCs w:val="24"/>
        </w:rPr>
        <w:t xml:space="preserve">Заявок </w:t>
      </w:r>
      <w:r w:rsidR="00597F9C" w:rsidRPr="009F5F6A">
        <w:rPr>
          <w:bCs/>
          <w:iCs/>
          <w:sz w:val="24"/>
          <w:szCs w:val="24"/>
        </w:rPr>
        <w:t xml:space="preserve">(п. </w:t>
      </w:r>
      <w:r w:rsidR="000A775A" w:rsidRPr="009F5F6A">
        <w:fldChar w:fldCharType="begin"/>
      </w:r>
      <w:r w:rsidR="000A775A" w:rsidRPr="009F5F6A">
        <w:instrText xml:space="preserve"> REF  _Ref441505211 \h \n  \* MERGEFORMAT </w:instrText>
      </w:r>
      <w:r w:rsidR="000A775A" w:rsidRPr="009F5F6A">
        <w:fldChar w:fldCharType="separate"/>
      </w:r>
      <w:r w:rsidR="0010016D" w:rsidRPr="009F5F6A">
        <w:rPr>
          <w:sz w:val="24"/>
          <w:szCs w:val="24"/>
        </w:rPr>
        <w:t>3.6.1.1</w:t>
      </w:r>
      <w:r w:rsidR="000A775A" w:rsidRPr="009F5F6A">
        <w:fldChar w:fldCharType="end"/>
      </w:r>
      <w:r w:rsidR="00597F9C" w:rsidRPr="009F5F6A">
        <w:rPr>
          <w:bCs/>
          <w:iCs/>
          <w:sz w:val="24"/>
          <w:szCs w:val="24"/>
        </w:rPr>
        <w:t>)</w:t>
      </w:r>
      <w:r w:rsidR="00597F9C" w:rsidRPr="009F5F6A">
        <w:rPr>
          <w:iCs/>
          <w:sz w:val="24"/>
          <w:szCs w:val="24"/>
        </w:rPr>
        <w:t xml:space="preserve"> </w:t>
      </w:r>
      <w:r w:rsidR="002604E4" w:rsidRPr="009F5F6A">
        <w:rPr>
          <w:iCs/>
          <w:sz w:val="24"/>
          <w:szCs w:val="24"/>
        </w:rPr>
        <w:t>такой срок составлял не менее чем 15 дней.</w:t>
      </w:r>
      <w:bookmarkEnd w:id="1229"/>
      <w:r w:rsidR="002A1CE3" w:rsidRPr="009F5F6A">
        <w:rPr>
          <w:iCs/>
          <w:sz w:val="24"/>
          <w:szCs w:val="24"/>
        </w:rPr>
        <w:t xml:space="preserve"> </w:t>
      </w:r>
      <w:bookmarkEnd w:id="1230"/>
    </w:p>
    <w:p w:rsidR="000D1809" w:rsidRPr="009F5F6A" w:rsidRDefault="00097E43" w:rsidP="00822777">
      <w:pPr>
        <w:pStyle w:val="afd"/>
        <w:numPr>
          <w:ilvl w:val="3"/>
          <w:numId w:val="82"/>
        </w:numPr>
        <w:tabs>
          <w:tab w:val="left" w:pos="1620"/>
        </w:tabs>
        <w:spacing w:before="120" w:after="120" w:line="240" w:lineRule="auto"/>
        <w:ind w:left="0" w:firstLine="539"/>
        <w:rPr>
          <w:iCs/>
          <w:sz w:val="24"/>
          <w:szCs w:val="24"/>
        </w:rPr>
      </w:pPr>
      <w:r w:rsidRPr="009F5F6A">
        <w:rPr>
          <w:iCs/>
          <w:sz w:val="24"/>
          <w:szCs w:val="24"/>
        </w:rPr>
        <w:t xml:space="preserve">Все Участники, оформившие свое участие в конкурсе через </w:t>
      </w:r>
      <w:r w:rsidR="006A22DC" w:rsidRPr="009F5F6A">
        <w:rPr>
          <w:iCs/>
          <w:sz w:val="24"/>
          <w:szCs w:val="24"/>
        </w:rPr>
        <w:t>ЭТП</w:t>
      </w:r>
      <w:r w:rsidRPr="009F5F6A">
        <w:rPr>
          <w:iCs/>
          <w:sz w:val="24"/>
          <w:szCs w:val="24"/>
        </w:rPr>
        <w:t>, получат соответствующие уведомления в порядке, установленн</w:t>
      </w:r>
      <w:r w:rsidR="006C7CD7" w:rsidRPr="009F5F6A">
        <w:rPr>
          <w:iCs/>
          <w:sz w:val="24"/>
          <w:szCs w:val="24"/>
        </w:rPr>
        <w:t>о</w:t>
      </w:r>
      <w:r w:rsidRPr="009F5F6A">
        <w:rPr>
          <w:iCs/>
          <w:sz w:val="24"/>
          <w:szCs w:val="24"/>
        </w:rPr>
        <w:t xml:space="preserve">м </w:t>
      </w:r>
      <w:r w:rsidR="00F1352A" w:rsidRPr="009F5F6A">
        <w:rPr>
          <w:iCs/>
          <w:sz w:val="24"/>
          <w:szCs w:val="24"/>
        </w:rPr>
        <w:t>правилами</w:t>
      </w:r>
      <w:r w:rsidRPr="009F5F6A">
        <w:rPr>
          <w:iCs/>
          <w:sz w:val="24"/>
          <w:szCs w:val="24"/>
        </w:rPr>
        <w:t xml:space="preserve"> </w:t>
      </w:r>
      <w:r w:rsidR="00597F9C" w:rsidRPr="009F5F6A">
        <w:rPr>
          <w:iCs/>
          <w:sz w:val="24"/>
          <w:szCs w:val="24"/>
        </w:rPr>
        <w:t>ЭТП</w:t>
      </w:r>
      <w:r w:rsidR="000D1809" w:rsidRPr="009F5F6A">
        <w:rPr>
          <w:iCs/>
          <w:sz w:val="24"/>
          <w:szCs w:val="24"/>
        </w:rPr>
        <w:t>.</w:t>
      </w:r>
    </w:p>
    <w:p w:rsidR="00152897" w:rsidRPr="009F5F6A" w:rsidRDefault="00152897" w:rsidP="00152897">
      <w:pPr>
        <w:pStyle w:val="afd"/>
        <w:numPr>
          <w:ilvl w:val="0"/>
          <w:numId w:val="0"/>
        </w:numPr>
        <w:tabs>
          <w:tab w:val="left" w:pos="1620"/>
        </w:tabs>
        <w:spacing w:after="120" w:line="240" w:lineRule="auto"/>
        <w:ind w:left="540"/>
        <w:rPr>
          <w:iCs/>
          <w:sz w:val="24"/>
          <w:szCs w:val="24"/>
        </w:rPr>
      </w:pPr>
    </w:p>
    <w:p w:rsidR="000D1809" w:rsidRPr="009F5F6A" w:rsidRDefault="000D1809" w:rsidP="00822777">
      <w:pPr>
        <w:pStyle w:val="3"/>
        <w:numPr>
          <w:ilvl w:val="2"/>
          <w:numId w:val="81"/>
        </w:numPr>
        <w:tabs>
          <w:tab w:val="num" w:pos="1620"/>
        </w:tabs>
        <w:spacing w:before="0"/>
        <w:ind w:left="1620" w:hanging="1081"/>
        <w:rPr>
          <w:sz w:val="24"/>
          <w:szCs w:val="24"/>
        </w:rPr>
      </w:pPr>
      <w:bookmarkStart w:id="1231" w:name="_Ref86823116"/>
      <w:bookmarkStart w:id="1232" w:name="_Toc90385058"/>
      <w:bookmarkStart w:id="1233" w:name="_Toc98251724"/>
      <w:bookmarkStart w:id="1234" w:name="_Toc298234692"/>
      <w:bookmarkStart w:id="1235" w:name="_Toc255985686"/>
      <w:bookmarkStart w:id="1236" w:name="_Toc441503259"/>
      <w:bookmarkStart w:id="1237" w:name="_Toc441572049"/>
      <w:bookmarkStart w:id="1238" w:name="_Toc441575141"/>
      <w:bookmarkStart w:id="1239" w:name="_Toc442434802"/>
      <w:bookmarkStart w:id="1240" w:name="_Toc442435641"/>
      <w:bookmarkStart w:id="1241" w:name="_Toc462044761"/>
      <w:bookmarkStart w:id="1242" w:name="_Toc462068464"/>
      <w:bookmarkStart w:id="1243" w:name="_Toc463514154"/>
      <w:bookmarkStart w:id="1244" w:name="_Toc469480370"/>
      <w:bookmarkStart w:id="1245" w:name="_Toc471823160"/>
      <w:bookmarkStart w:id="1246" w:name="_Toc498512021"/>
      <w:bookmarkStart w:id="1247" w:name="_Toc511312841"/>
      <w:bookmarkStart w:id="1248" w:name="_Toc511315246"/>
      <w:bookmarkStart w:id="1249" w:name="_Toc515529948"/>
      <w:r w:rsidRPr="009F5F6A">
        <w:rPr>
          <w:sz w:val="24"/>
          <w:szCs w:val="24"/>
        </w:rPr>
        <w:t xml:space="preserve">Продление срока окончания </w:t>
      </w:r>
      <w:r w:rsidR="004E400C" w:rsidRPr="009F5F6A">
        <w:rPr>
          <w:sz w:val="24"/>
          <w:szCs w:val="24"/>
        </w:rPr>
        <w:t xml:space="preserve">подачи </w:t>
      </w:r>
      <w:bookmarkEnd w:id="1231"/>
      <w:bookmarkEnd w:id="1232"/>
      <w:bookmarkEnd w:id="1233"/>
      <w:bookmarkEnd w:id="1234"/>
      <w:bookmarkEnd w:id="1235"/>
      <w:bookmarkEnd w:id="1236"/>
      <w:r w:rsidR="00597F9C" w:rsidRPr="009F5F6A">
        <w:rPr>
          <w:sz w:val="24"/>
          <w:szCs w:val="24"/>
        </w:rPr>
        <w:t>Заявок</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rsidR="000D1809" w:rsidRPr="009F5F6A" w:rsidRDefault="000D1809" w:rsidP="00822777">
      <w:pPr>
        <w:pStyle w:val="afd"/>
        <w:numPr>
          <w:ilvl w:val="0"/>
          <w:numId w:val="83"/>
        </w:numPr>
        <w:tabs>
          <w:tab w:val="left" w:pos="1620"/>
        </w:tabs>
        <w:spacing w:before="120" w:after="120" w:line="240" w:lineRule="auto"/>
        <w:ind w:left="0" w:firstLine="539"/>
        <w:rPr>
          <w:iCs/>
          <w:sz w:val="24"/>
          <w:szCs w:val="24"/>
        </w:rPr>
      </w:pPr>
      <w:r w:rsidRPr="009F5F6A">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9F5F6A">
        <w:rPr>
          <w:iCs/>
          <w:sz w:val="24"/>
          <w:szCs w:val="24"/>
        </w:rPr>
        <w:t xml:space="preserve">подачи </w:t>
      </w:r>
      <w:r w:rsidR="00597F9C" w:rsidRPr="009F5F6A">
        <w:rPr>
          <w:iCs/>
          <w:sz w:val="24"/>
          <w:szCs w:val="24"/>
        </w:rPr>
        <w:t>Заявок</w:t>
      </w:r>
      <w:r w:rsidR="00033854" w:rsidRPr="009F5F6A">
        <w:rPr>
          <w:iCs/>
          <w:sz w:val="24"/>
          <w:szCs w:val="24"/>
        </w:rPr>
        <w:t>.</w:t>
      </w:r>
    </w:p>
    <w:p w:rsidR="000D1809" w:rsidRPr="009F5F6A" w:rsidRDefault="000D1809" w:rsidP="00822777">
      <w:pPr>
        <w:pStyle w:val="afd"/>
        <w:numPr>
          <w:ilvl w:val="0"/>
          <w:numId w:val="83"/>
        </w:numPr>
        <w:tabs>
          <w:tab w:val="left" w:pos="1620"/>
        </w:tabs>
        <w:spacing w:before="120" w:after="120" w:line="240" w:lineRule="auto"/>
        <w:ind w:left="0" w:firstLine="539"/>
        <w:rPr>
          <w:iCs/>
          <w:sz w:val="24"/>
          <w:szCs w:val="24"/>
        </w:rPr>
      </w:pPr>
      <w:r w:rsidRPr="009F5F6A">
        <w:rPr>
          <w:iCs/>
          <w:sz w:val="24"/>
          <w:szCs w:val="24"/>
        </w:rPr>
        <w:t xml:space="preserve">Все Участники конкурса, </w:t>
      </w:r>
      <w:r w:rsidR="008426D1" w:rsidRPr="009F5F6A">
        <w:rPr>
          <w:iCs/>
          <w:sz w:val="24"/>
          <w:szCs w:val="24"/>
        </w:rPr>
        <w:t xml:space="preserve">оформившие свое участие в конкурсе через </w:t>
      </w:r>
      <w:r w:rsidR="006A22DC" w:rsidRPr="009F5F6A">
        <w:rPr>
          <w:iCs/>
          <w:sz w:val="24"/>
          <w:szCs w:val="24"/>
        </w:rPr>
        <w:t>ЭТП</w:t>
      </w:r>
      <w:r w:rsidR="008426D1" w:rsidRPr="009F5F6A">
        <w:rPr>
          <w:iCs/>
          <w:sz w:val="24"/>
          <w:szCs w:val="24"/>
        </w:rPr>
        <w:t>, получат соответствующие уведомления в порядке, установленн</w:t>
      </w:r>
      <w:r w:rsidR="006C7CD7" w:rsidRPr="009F5F6A">
        <w:rPr>
          <w:iCs/>
          <w:sz w:val="24"/>
          <w:szCs w:val="24"/>
        </w:rPr>
        <w:t>ом</w:t>
      </w:r>
      <w:r w:rsidR="008426D1" w:rsidRPr="009F5F6A">
        <w:rPr>
          <w:iCs/>
          <w:sz w:val="24"/>
          <w:szCs w:val="24"/>
        </w:rPr>
        <w:t xml:space="preserve"> </w:t>
      </w:r>
      <w:r w:rsidR="00942955" w:rsidRPr="009F5F6A">
        <w:rPr>
          <w:iCs/>
          <w:sz w:val="24"/>
          <w:szCs w:val="24"/>
        </w:rPr>
        <w:t>правилами</w:t>
      </w:r>
      <w:r w:rsidR="008426D1" w:rsidRPr="009F5F6A">
        <w:rPr>
          <w:iCs/>
          <w:sz w:val="24"/>
          <w:szCs w:val="24"/>
        </w:rPr>
        <w:t xml:space="preserve"> </w:t>
      </w:r>
      <w:r w:rsidR="006A22DC" w:rsidRPr="009F5F6A">
        <w:rPr>
          <w:iCs/>
          <w:sz w:val="24"/>
          <w:szCs w:val="24"/>
        </w:rPr>
        <w:t>ЭТП</w:t>
      </w:r>
      <w:r w:rsidRPr="009F5F6A">
        <w:rPr>
          <w:iCs/>
          <w:sz w:val="24"/>
          <w:szCs w:val="24"/>
        </w:rPr>
        <w:t>.</w:t>
      </w:r>
    </w:p>
    <w:p w:rsidR="00152897" w:rsidRPr="009F5F6A" w:rsidRDefault="00152897" w:rsidP="00152897">
      <w:pPr>
        <w:pStyle w:val="afd"/>
        <w:numPr>
          <w:ilvl w:val="0"/>
          <w:numId w:val="0"/>
        </w:numPr>
        <w:tabs>
          <w:tab w:val="left" w:pos="1620"/>
        </w:tabs>
        <w:spacing w:after="120" w:line="240" w:lineRule="auto"/>
        <w:ind w:left="540"/>
        <w:rPr>
          <w:iCs/>
          <w:sz w:val="24"/>
          <w:szCs w:val="24"/>
        </w:rPr>
      </w:pPr>
    </w:p>
    <w:p w:rsidR="000D1809" w:rsidRPr="009F5F6A" w:rsidRDefault="000D1809" w:rsidP="00744F64">
      <w:pPr>
        <w:pStyle w:val="2"/>
        <w:keepNext/>
        <w:numPr>
          <w:ilvl w:val="1"/>
          <w:numId w:val="9"/>
        </w:numPr>
        <w:suppressAutoHyphens/>
        <w:spacing w:after="120" w:line="240" w:lineRule="auto"/>
        <w:ind w:left="1620" w:hanging="1080"/>
        <w:jc w:val="left"/>
        <w:rPr>
          <w:bCs/>
          <w:sz w:val="24"/>
          <w:szCs w:val="24"/>
        </w:rPr>
      </w:pPr>
      <w:bookmarkStart w:id="1250" w:name="_Ref55280443"/>
      <w:bookmarkStart w:id="1251" w:name="_Toc55285351"/>
      <w:bookmarkStart w:id="1252" w:name="_Toc55305383"/>
      <w:bookmarkStart w:id="1253" w:name="_Toc57314654"/>
      <w:bookmarkStart w:id="1254" w:name="_Toc69728968"/>
      <w:bookmarkStart w:id="1255" w:name="_Toc98251728"/>
      <w:bookmarkStart w:id="1256" w:name="_Toc298234693"/>
      <w:bookmarkStart w:id="1257" w:name="_Toc255985687"/>
      <w:bookmarkStart w:id="1258" w:name="_Toc515529949"/>
      <w:r w:rsidRPr="009F5F6A">
        <w:rPr>
          <w:bCs/>
          <w:sz w:val="24"/>
          <w:szCs w:val="24"/>
        </w:rPr>
        <w:t xml:space="preserve">Подача </w:t>
      </w:r>
      <w:r w:rsidR="00597F9C" w:rsidRPr="009F5F6A">
        <w:rPr>
          <w:bCs/>
          <w:sz w:val="24"/>
          <w:szCs w:val="24"/>
        </w:rPr>
        <w:t>Заявок</w:t>
      </w:r>
      <w:r w:rsidRPr="009F5F6A">
        <w:rPr>
          <w:bCs/>
          <w:sz w:val="24"/>
          <w:szCs w:val="24"/>
        </w:rPr>
        <w:t xml:space="preserve"> и их прием</w:t>
      </w:r>
      <w:bookmarkEnd w:id="1250"/>
      <w:bookmarkEnd w:id="1251"/>
      <w:bookmarkEnd w:id="1252"/>
      <w:bookmarkEnd w:id="1253"/>
      <w:bookmarkEnd w:id="1254"/>
      <w:bookmarkEnd w:id="1255"/>
      <w:bookmarkEnd w:id="1256"/>
      <w:bookmarkEnd w:id="1257"/>
      <w:bookmarkEnd w:id="1258"/>
    </w:p>
    <w:p w:rsidR="005302F6" w:rsidRPr="009F5F6A" w:rsidRDefault="005302F6" w:rsidP="00822777">
      <w:pPr>
        <w:pStyle w:val="3"/>
        <w:numPr>
          <w:ilvl w:val="2"/>
          <w:numId w:val="84"/>
        </w:numPr>
        <w:tabs>
          <w:tab w:val="num" w:pos="1620"/>
        </w:tabs>
        <w:spacing w:before="0"/>
        <w:ind w:left="1620" w:hanging="1081"/>
        <w:rPr>
          <w:sz w:val="24"/>
          <w:szCs w:val="24"/>
        </w:rPr>
      </w:pPr>
      <w:bookmarkStart w:id="1259" w:name="_Toc115623424"/>
      <w:bookmarkStart w:id="1260" w:name="_Toc298234694"/>
      <w:bookmarkStart w:id="1261" w:name="_Toc255985688"/>
      <w:bookmarkStart w:id="1262" w:name="_Toc441503263"/>
      <w:bookmarkStart w:id="1263" w:name="_Toc441572051"/>
      <w:bookmarkStart w:id="1264" w:name="_Toc441575143"/>
      <w:bookmarkStart w:id="1265" w:name="_Toc442434804"/>
      <w:bookmarkStart w:id="1266" w:name="_Toc442435643"/>
      <w:bookmarkStart w:id="1267" w:name="_Toc462044763"/>
      <w:bookmarkStart w:id="1268" w:name="_Toc462068466"/>
      <w:bookmarkStart w:id="1269" w:name="_Toc463514156"/>
      <w:bookmarkStart w:id="1270" w:name="_Toc469480372"/>
      <w:bookmarkStart w:id="1271" w:name="_Toc471823162"/>
      <w:bookmarkStart w:id="1272" w:name="_Toc498512023"/>
      <w:bookmarkStart w:id="1273" w:name="_Toc511312843"/>
      <w:bookmarkStart w:id="1274" w:name="_Toc511315248"/>
      <w:bookmarkStart w:id="1275" w:name="_Toc515529950"/>
      <w:bookmarkStart w:id="1276" w:name="_Ref56229451"/>
      <w:r w:rsidRPr="009F5F6A">
        <w:rPr>
          <w:sz w:val="24"/>
          <w:szCs w:val="24"/>
        </w:rPr>
        <w:t xml:space="preserve">Подача Конкурсных заявок через </w:t>
      </w:r>
      <w:r w:rsidR="002D7ACE" w:rsidRPr="009F5F6A">
        <w:rPr>
          <w:sz w:val="24"/>
          <w:szCs w:val="24"/>
        </w:rPr>
        <w:t>ЭТП</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rsidR="006A22DC" w:rsidRPr="009F5F6A" w:rsidRDefault="00597F9C" w:rsidP="00822777">
      <w:pPr>
        <w:pStyle w:val="afd"/>
        <w:numPr>
          <w:ilvl w:val="3"/>
          <w:numId w:val="85"/>
        </w:numPr>
        <w:tabs>
          <w:tab w:val="left" w:pos="1620"/>
        </w:tabs>
        <w:spacing w:before="120" w:after="120" w:line="240" w:lineRule="auto"/>
        <w:ind w:left="0" w:firstLine="539"/>
        <w:rPr>
          <w:iCs/>
          <w:sz w:val="24"/>
          <w:szCs w:val="24"/>
        </w:rPr>
      </w:pPr>
      <w:bookmarkStart w:id="1277" w:name="_Ref441505211"/>
      <w:bookmarkStart w:id="1278" w:name="_Ref444178845"/>
      <w:bookmarkStart w:id="1279" w:name="_Ref462040994"/>
      <w:r w:rsidRPr="009F5F6A">
        <w:rPr>
          <w:bCs/>
          <w:sz w:val="24"/>
          <w:szCs w:val="24"/>
        </w:rPr>
        <w:t xml:space="preserve">Заявки на ЭТП могут быть поданы до </w:t>
      </w:r>
      <w:r w:rsidRPr="009F5F6A">
        <w:rPr>
          <w:b/>
          <w:bCs/>
          <w:sz w:val="24"/>
          <w:szCs w:val="24"/>
        </w:rPr>
        <w:t xml:space="preserve">12 часов 00 минут </w:t>
      </w:r>
      <w:r w:rsidR="00726289" w:rsidRPr="009F5F6A">
        <w:rPr>
          <w:b/>
          <w:bCs/>
          <w:sz w:val="24"/>
          <w:szCs w:val="24"/>
        </w:rPr>
        <w:t>2</w:t>
      </w:r>
      <w:r w:rsidR="00CD7763" w:rsidRPr="009F5F6A">
        <w:rPr>
          <w:b/>
          <w:bCs/>
          <w:sz w:val="24"/>
          <w:szCs w:val="24"/>
        </w:rPr>
        <w:t>8</w:t>
      </w:r>
      <w:r w:rsidRPr="009F5F6A">
        <w:rPr>
          <w:b/>
          <w:bCs/>
          <w:sz w:val="24"/>
          <w:szCs w:val="24"/>
        </w:rPr>
        <w:t xml:space="preserve"> </w:t>
      </w:r>
      <w:r w:rsidR="00726289" w:rsidRPr="009F5F6A">
        <w:rPr>
          <w:b/>
          <w:bCs/>
          <w:sz w:val="24"/>
          <w:szCs w:val="24"/>
        </w:rPr>
        <w:t>июня</w:t>
      </w:r>
      <w:r w:rsidRPr="009F5F6A">
        <w:rPr>
          <w:b/>
          <w:bCs/>
          <w:sz w:val="24"/>
          <w:szCs w:val="24"/>
        </w:rPr>
        <w:t xml:space="preserve"> </w:t>
      </w:r>
      <w:r w:rsidR="00B71A2B" w:rsidRPr="009F5F6A">
        <w:rPr>
          <w:b/>
          <w:bCs/>
          <w:sz w:val="24"/>
          <w:szCs w:val="24"/>
        </w:rPr>
        <w:t>2018</w:t>
      </w:r>
      <w:r w:rsidRPr="009F5F6A">
        <w:rPr>
          <w:b/>
          <w:bCs/>
          <w:sz w:val="24"/>
          <w:szCs w:val="24"/>
        </w:rPr>
        <w:t xml:space="preserve"> года</w:t>
      </w:r>
      <w:bookmarkEnd w:id="1277"/>
      <w:bookmarkEnd w:id="1278"/>
      <w:r w:rsidR="009836F3" w:rsidRPr="009F5F6A">
        <w:rPr>
          <w:b/>
          <w:bCs/>
          <w:sz w:val="24"/>
          <w:szCs w:val="24"/>
        </w:rPr>
        <w:t>,</w:t>
      </w:r>
      <w:r w:rsidR="009836F3" w:rsidRPr="009F5F6A">
        <w:rPr>
          <w:sz w:val="24"/>
          <w:szCs w:val="24"/>
        </w:rPr>
        <w:t xml:space="preserve"> при этом предложенная Участником в Письме о подаче оферты </w:t>
      </w:r>
      <w:r w:rsidR="009836F3" w:rsidRPr="009F5F6A">
        <w:rPr>
          <w:spacing w:val="-2"/>
          <w:sz w:val="24"/>
          <w:szCs w:val="24"/>
        </w:rPr>
        <w:t>(под</w:t>
      </w:r>
      <w:r w:rsidR="009836F3" w:rsidRPr="009F5F6A">
        <w:rPr>
          <w:sz w:val="24"/>
          <w:szCs w:val="24"/>
        </w:rPr>
        <w:t xml:space="preserve">раздел </w:t>
      </w:r>
      <w:r w:rsidR="000A775A" w:rsidRPr="009F5F6A">
        <w:fldChar w:fldCharType="begin"/>
      </w:r>
      <w:r w:rsidR="000A775A" w:rsidRPr="009F5F6A">
        <w:instrText xml:space="preserve"> REF _Ref55336310 \r \h  \* MERGEFORMAT </w:instrText>
      </w:r>
      <w:r w:rsidR="000A775A" w:rsidRPr="009F5F6A">
        <w:fldChar w:fldCharType="separate"/>
      </w:r>
      <w:r w:rsidR="0010016D" w:rsidRPr="009F5F6A">
        <w:rPr>
          <w:sz w:val="24"/>
          <w:szCs w:val="24"/>
        </w:rPr>
        <w:t>5.1</w:t>
      </w:r>
      <w:r w:rsidR="000A775A" w:rsidRPr="009F5F6A">
        <w:fldChar w:fldCharType="end"/>
      </w:r>
      <w:r w:rsidR="009836F3" w:rsidRPr="009F5F6A">
        <w:rPr>
          <w:sz w:val="24"/>
          <w:szCs w:val="24"/>
        </w:rPr>
        <w:t>) цена должна соответствовать цене, указанной Участником на «котировочной доске» ЭТП</w:t>
      </w:r>
      <w:r w:rsidR="009836F3" w:rsidRPr="009F5F6A">
        <w:rPr>
          <w:bCs/>
          <w:sz w:val="24"/>
          <w:szCs w:val="24"/>
        </w:rPr>
        <w:t>.</w:t>
      </w:r>
      <w:bookmarkEnd w:id="1279"/>
      <w:r w:rsidR="006A22DC" w:rsidRPr="009F5F6A">
        <w:rPr>
          <w:sz w:val="24"/>
          <w:szCs w:val="24"/>
        </w:rPr>
        <w:t xml:space="preserve"> </w:t>
      </w:r>
    </w:p>
    <w:p w:rsidR="006A22DC" w:rsidRPr="009F5F6A" w:rsidRDefault="006A22DC" w:rsidP="00822777">
      <w:pPr>
        <w:pStyle w:val="afd"/>
        <w:numPr>
          <w:ilvl w:val="3"/>
          <w:numId w:val="85"/>
        </w:numPr>
        <w:tabs>
          <w:tab w:val="left" w:pos="1620"/>
        </w:tabs>
        <w:spacing w:before="120" w:after="120" w:line="240" w:lineRule="auto"/>
        <w:ind w:left="0" w:firstLine="539"/>
        <w:rPr>
          <w:iCs/>
          <w:sz w:val="24"/>
          <w:szCs w:val="24"/>
        </w:rPr>
      </w:pPr>
      <w:r w:rsidRPr="009F5F6A">
        <w:rPr>
          <w:iCs/>
          <w:sz w:val="24"/>
          <w:szCs w:val="24"/>
        </w:rPr>
        <w:t xml:space="preserve">Порядок подачи </w:t>
      </w:r>
      <w:r w:rsidR="00597F9C" w:rsidRPr="009F5F6A">
        <w:rPr>
          <w:iCs/>
          <w:sz w:val="24"/>
          <w:szCs w:val="24"/>
        </w:rPr>
        <w:t>Заявок</w:t>
      </w:r>
      <w:r w:rsidRPr="009F5F6A">
        <w:rPr>
          <w:iCs/>
          <w:sz w:val="24"/>
          <w:szCs w:val="24"/>
        </w:rPr>
        <w:t xml:space="preserve"> на ЭТП определяется правилами и инструкциями данной системы.</w:t>
      </w:r>
    </w:p>
    <w:p w:rsidR="006A22DC" w:rsidRPr="009F5F6A" w:rsidRDefault="006A22DC" w:rsidP="00822777">
      <w:pPr>
        <w:pStyle w:val="afd"/>
        <w:numPr>
          <w:ilvl w:val="3"/>
          <w:numId w:val="85"/>
        </w:numPr>
        <w:tabs>
          <w:tab w:val="left" w:pos="1620"/>
        </w:tabs>
        <w:spacing w:before="120" w:after="120" w:line="240" w:lineRule="auto"/>
        <w:ind w:left="0" w:firstLine="539"/>
        <w:rPr>
          <w:iCs/>
          <w:sz w:val="24"/>
          <w:szCs w:val="24"/>
        </w:rPr>
      </w:pPr>
      <w:r w:rsidRPr="009F5F6A">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9F5F6A">
        <w:rPr>
          <w:iCs/>
          <w:sz w:val="24"/>
          <w:szCs w:val="24"/>
        </w:rPr>
        <w:t xml:space="preserve"> </w:t>
      </w:r>
      <w:r w:rsidR="008265EE" w:rsidRPr="009F5F6A">
        <w:rPr>
          <w:iCs/>
          <w:szCs w:val="24"/>
        </w:rPr>
        <w:t>(</w:t>
      </w:r>
      <w:r w:rsidR="008265EE" w:rsidRPr="009F5F6A">
        <w:rPr>
          <w:szCs w:val="24"/>
        </w:rPr>
        <w:t>за исключением</w:t>
      </w:r>
      <w:r w:rsidR="008265EE" w:rsidRPr="009F5F6A">
        <w:rPr>
          <w:sz w:val="24"/>
          <w:szCs w:val="24"/>
        </w:rPr>
        <w:t xml:space="preserve"> </w:t>
      </w:r>
      <w:r w:rsidR="008265EE" w:rsidRPr="009F5F6A">
        <w:rPr>
          <w:bCs/>
          <w:sz w:val="24"/>
          <w:szCs w:val="24"/>
        </w:rPr>
        <w:t xml:space="preserve">файла копии Анкеты Участника </w:t>
      </w:r>
      <w:r w:rsidR="008265EE" w:rsidRPr="009F5F6A">
        <w:rPr>
          <w:bCs/>
          <w:szCs w:val="24"/>
        </w:rPr>
        <w:t>Конкурса</w:t>
      </w:r>
      <w:r w:rsidR="008265EE" w:rsidRPr="009F5F6A">
        <w:rPr>
          <w:bCs/>
          <w:sz w:val="24"/>
          <w:szCs w:val="24"/>
        </w:rPr>
        <w:t xml:space="preserve">, выполненного в формате MS </w:t>
      </w:r>
      <w:proofErr w:type="spellStart"/>
      <w:r w:rsidR="008265EE" w:rsidRPr="009F5F6A">
        <w:rPr>
          <w:bCs/>
          <w:sz w:val="24"/>
          <w:szCs w:val="24"/>
        </w:rPr>
        <w:t>Word</w:t>
      </w:r>
      <w:proofErr w:type="spellEnd"/>
      <w:r w:rsidR="008265EE" w:rsidRPr="009F5F6A">
        <w:rPr>
          <w:iCs/>
          <w:szCs w:val="24"/>
        </w:rPr>
        <w:t>)</w:t>
      </w:r>
      <w:r w:rsidRPr="009F5F6A">
        <w:rPr>
          <w:iCs/>
          <w:sz w:val="24"/>
          <w:szCs w:val="24"/>
        </w:rPr>
        <w:t xml:space="preserve"> в доступном для прочтения формате (предпочтительнее формат *.</w:t>
      </w:r>
      <w:proofErr w:type="spellStart"/>
      <w:r w:rsidRPr="009F5F6A">
        <w:rPr>
          <w:iCs/>
          <w:sz w:val="24"/>
          <w:szCs w:val="24"/>
        </w:rPr>
        <w:t>pdf</w:t>
      </w:r>
      <w:proofErr w:type="spellEnd"/>
      <w:r w:rsidRPr="009F5F6A">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9F5F6A">
        <w:rPr>
          <w:iCs/>
          <w:sz w:val="24"/>
          <w:szCs w:val="24"/>
        </w:rPr>
        <w:t>Конкурсной</w:t>
      </w:r>
      <w:r w:rsidRPr="009F5F6A">
        <w:rPr>
          <w:iCs/>
          <w:sz w:val="24"/>
          <w:szCs w:val="24"/>
        </w:rPr>
        <w:t xml:space="preserve"> документации. Размещение архивов, состоящих из нескольких частей (томов) на ЭТП не допускается.</w:t>
      </w:r>
    </w:p>
    <w:p w:rsidR="00CF4C5A" w:rsidRPr="009F5F6A" w:rsidRDefault="00CF4C5A" w:rsidP="00822777">
      <w:pPr>
        <w:pStyle w:val="afd"/>
        <w:numPr>
          <w:ilvl w:val="3"/>
          <w:numId w:val="85"/>
        </w:numPr>
        <w:tabs>
          <w:tab w:val="left" w:pos="1620"/>
        </w:tabs>
        <w:spacing w:before="120" w:after="120" w:line="240" w:lineRule="auto"/>
        <w:ind w:left="0" w:firstLine="539"/>
        <w:rPr>
          <w:iCs/>
          <w:sz w:val="24"/>
          <w:szCs w:val="24"/>
        </w:rPr>
      </w:pPr>
      <w:r w:rsidRPr="009F5F6A">
        <w:rPr>
          <w:iCs/>
          <w:sz w:val="24"/>
          <w:szCs w:val="24"/>
        </w:rPr>
        <w:t>После наступления даты и времени завершения срока подачи Заявок Участниками (</w:t>
      </w:r>
      <w:r w:rsidR="00CB59B3" w:rsidRPr="009F5F6A">
        <w:rPr>
          <w:iCs/>
          <w:sz w:val="24"/>
          <w:szCs w:val="24"/>
        </w:rPr>
        <w:t xml:space="preserve">п. </w:t>
      </w:r>
      <w:r w:rsidR="000A775A" w:rsidRPr="009F5F6A">
        <w:fldChar w:fldCharType="begin"/>
      </w:r>
      <w:r w:rsidR="000A775A" w:rsidRPr="009F5F6A">
        <w:instrText xml:space="preserve"> REF _Ref462040994 \r \h  \* MERGEFORMAT </w:instrText>
      </w:r>
      <w:r w:rsidR="000A775A" w:rsidRPr="009F5F6A">
        <w:fldChar w:fldCharType="separate"/>
      </w:r>
      <w:r w:rsidR="0010016D" w:rsidRPr="009F5F6A">
        <w:rPr>
          <w:iCs/>
          <w:sz w:val="24"/>
          <w:szCs w:val="24"/>
        </w:rPr>
        <w:t>3.6.1.1</w:t>
      </w:r>
      <w:r w:rsidR="000A775A" w:rsidRPr="009F5F6A">
        <w:fldChar w:fldCharType="end"/>
      </w:r>
      <w:r w:rsidRPr="009F5F6A">
        <w:rPr>
          <w:iCs/>
          <w:sz w:val="24"/>
          <w:szCs w:val="24"/>
        </w:rPr>
        <w:t>) Организатор закупочной</w:t>
      </w:r>
      <w:r w:rsidRPr="009F5F6A">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w:t>
      </w:r>
      <w:r w:rsidRPr="009F5F6A">
        <w:rPr>
          <w:bCs/>
          <w:sz w:val="24"/>
          <w:szCs w:val="24"/>
        </w:rPr>
        <w:lastRenderedPageBreak/>
        <w:t>невозможности проведения анализа данного архива либо файла, и такой архив либо файл будет считаться не полученным.</w:t>
      </w:r>
    </w:p>
    <w:p w:rsidR="00152897" w:rsidRPr="009F5F6A" w:rsidRDefault="00152897" w:rsidP="00152897">
      <w:pPr>
        <w:pStyle w:val="afd"/>
        <w:numPr>
          <w:ilvl w:val="0"/>
          <w:numId w:val="0"/>
        </w:numPr>
        <w:tabs>
          <w:tab w:val="left" w:pos="1620"/>
        </w:tabs>
        <w:spacing w:after="120" w:line="240" w:lineRule="auto"/>
        <w:ind w:left="540"/>
        <w:rPr>
          <w:iCs/>
          <w:sz w:val="24"/>
          <w:szCs w:val="24"/>
        </w:rPr>
      </w:pPr>
    </w:p>
    <w:p w:rsidR="005302F6" w:rsidRPr="009F5F6A" w:rsidRDefault="005302F6" w:rsidP="00822777">
      <w:pPr>
        <w:pStyle w:val="3"/>
        <w:numPr>
          <w:ilvl w:val="2"/>
          <w:numId w:val="85"/>
        </w:numPr>
        <w:tabs>
          <w:tab w:val="num" w:pos="1620"/>
        </w:tabs>
        <w:spacing w:before="0"/>
        <w:ind w:left="1620" w:hanging="1081"/>
        <w:rPr>
          <w:sz w:val="24"/>
          <w:szCs w:val="24"/>
        </w:rPr>
      </w:pPr>
      <w:bookmarkStart w:id="1280" w:name="_Ref115077798"/>
      <w:bookmarkStart w:id="1281" w:name="_Toc115623425"/>
      <w:bookmarkStart w:id="1282" w:name="_Toc298234695"/>
      <w:bookmarkStart w:id="1283" w:name="_Toc255985689"/>
      <w:bookmarkStart w:id="1284" w:name="_Toc441503264"/>
      <w:bookmarkStart w:id="1285" w:name="_Toc441572052"/>
      <w:bookmarkStart w:id="1286" w:name="_Toc441575144"/>
      <w:bookmarkStart w:id="1287" w:name="_Toc442434805"/>
      <w:bookmarkStart w:id="1288" w:name="_Toc442435644"/>
      <w:bookmarkStart w:id="1289" w:name="_Toc462044764"/>
      <w:bookmarkStart w:id="1290" w:name="_Toc462068467"/>
      <w:bookmarkStart w:id="1291" w:name="_Toc463514157"/>
      <w:bookmarkStart w:id="1292" w:name="_Toc469480373"/>
      <w:bookmarkStart w:id="1293" w:name="_Toc471823163"/>
      <w:bookmarkStart w:id="1294" w:name="_Toc498512024"/>
      <w:bookmarkStart w:id="1295" w:name="_Toc511312844"/>
      <w:bookmarkStart w:id="1296" w:name="_Toc511315249"/>
      <w:bookmarkStart w:id="1297" w:name="_Toc515529951"/>
      <w:r w:rsidRPr="009F5F6A">
        <w:rPr>
          <w:sz w:val="24"/>
          <w:szCs w:val="24"/>
        </w:rPr>
        <w:t xml:space="preserve">Подача </w:t>
      </w:r>
      <w:r w:rsidR="00597F9C" w:rsidRPr="009F5F6A">
        <w:rPr>
          <w:sz w:val="24"/>
          <w:szCs w:val="24"/>
        </w:rPr>
        <w:t>Заявок</w:t>
      </w:r>
      <w:r w:rsidRPr="009F5F6A">
        <w:rPr>
          <w:sz w:val="24"/>
          <w:szCs w:val="24"/>
        </w:rPr>
        <w:t xml:space="preserve"> в письменной </w:t>
      </w:r>
      <w:r w:rsidR="00CB5046" w:rsidRPr="009F5F6A">
        <w:rPr>
          <w:sz w:val="24"/>
          <w:szCs w:val="24"/>
        </w:rPr>
        <w:t xml:space="preserve">(бумажной) </w:t>
      </w:r>
      <w:r w:rsidRPr="009F5F6A">
        <w:rPr>
          <w:sz w:val="24"/>
          <w:szCs w:val="24"/>
        </w:rPr>
        <w:t>форме</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bookmarkEnd w:id="1276"/>
    <w:p w:rsidR="000D1809" w:rsidRPr="009F5F6A" w:rsidRDefault="00597F9C" w:rsidP="00822777">
      <w:pPr>
        <w:pStyle w:val="afd"/>
        <w:numPr>
          <w:ilvl w:val="3"/>
          <w:numId w:val="86"/>
        </w:numPr>
        <w:tabs>
          <w:tab w:val="left" w:pos="1620"/>
        </w:tabs>
        <w:spacing w:before="120" w:after="120" w:line="240" w:lineRule="auto"/>
        <w:ind w:left="0" w:firstLine="539"/>
        <w:rPr>
          <w:iCs/>
          <w:sz w:val="24"/>
          <w:szCs w:val="24"/>
        </w:rPr>
      </w:pPr>
      <w:proofErr w:type="gramStart"/>
      <w:r w:rsidRPr="009F5F6A">
        <w:rPr>
          <w:bCs/>
          <w:sz w:val="24"/>
          <w:szCs w:val="24"/>
        </w:rPr>
        <w:t xml:space="preserve">Подача Участником Заявки в письменной </w:t>
      </w:r>
      <w:r w:rsidR="00CB5046" w:rsidRPr="009F5F6A">
        <w:rPr>
          <w:sz w:val="24"/>
          <w:szCs w:val="24"/>
        </w:rPr>
        <w:t xml:space="preserve">(бумажной) </w:t>
      </w:r>
      <w:r w:rsidRPr="009F5F6A">
        <w:rPr>
          <w:bCs/>
          <w:sz w:val="24"/>
          <w:szCs w:val="24"/>
        </w:rPr>
        <w:t>форме не предусмотрена</w:t>
      </w:r>
      <w:r w:rsidR="006265DC" w:rsidRPr="009F5F6A">
        <w:rPr>
          <w:bCs/>
          <w:sz w:val="24"/>
          <w:szCs w:val="24"/>
        </w:rPr>
        <w:t xml:space="preserve">, </w:t>
      </w:r>
      <w:r w:rsidR="00E57E7C" w:rsidRPr="009F5F6A">
        <w:rPr>
          <w:bCs/>
          <w:sz w:val="24"/>
          <w:szCs w:val="24"/>
        </w:rPr>
        <w:t xml:space="preserve">за исключением </w:t>
      </w:r>
      <w:r w:rsidR="009A3198" w:rsidRPr="009F5F6A">
        <w:rPr>
          <w:bCs/>
          <w:sz w:val="24"/>
          <w:szCs w:val="24"/>
        </w:rPr>
        <w:t>Банковской гарантии</w:t>
      </w:r>
      <w:r w:rsidR="00E57E7C" w:rsidRPr="009F5F6A">
        <w:rPr>
          <w:bCs/>
          <w:sz w:val="24"/>
          <w:szCs w:val="24"/>
        </w:rPr>
        <w:t xml:space="preserve"> (подраздел</w:t>
      </w:r>
      <w:r w:rsidR="00CD7AAC" w:rsidRPr="009F5F6A">
        <w:rPr>
          <w:bCs/>
          <w:sz w:val="24"/>
          <w:szCs w:val="24"/>
        </w:rPr>
        <w:t xml:space="preserve"> </w:t>
      </w:r>
      <w:r w:rsidR="00CD7AAC" w:rsidRPr="009F5F6A">
        <w:rPr>
          <w:bCs/>
          <w:sz w:val="24"/>
          <w:szCs w:val="24"/>
        </w:rPr>
        <w:fldChar w:fldCharType="begin"/>
      </w:r>
      <w:r w:rsidR="00CD7AAC" w:rsidRPr="009F5F6A">
        <w:rPr>
          <w:bCs/>
          <w:sz w:val="24"/>
          <w:szCs w:val="24"/>
        </w:rPr>
        <w:instrText xml:space="preserve"> REF _Ref461801664 \r \h </w:instrText>
      </w:r>
      <w:r w:rsidR="006C5B45" w:rsidRPr="009F5F6A">
        <w:rPr>
          <w:bCs/>
          <w:sz w:val="24"/>
          <w:szCs w:val="24"/>
        </w:rPr>
        <w:instrText xml:space="preserve"> \* MERGEFORMAT </w:instrText>
      </w:r>
      <w:r w:rsidR="00CD7AAC" w:rsidRPr="009F5F6A">
        <w:rPr>
          <w:bCs/>
          <w:sz w:val="24"/>
          <w:szCs w:val="24"/>
        </w:rPr>
      </w:r>
      <w:r w:rsidR="00CD7AAC" w:rsidRPr="009F5F6A">
        <w:rPr>
          <w:bCs/>
          <w:sz w:val="24"/>
          <w:szCs w:val="24"/>
        </w:rPr>
        <w:fldChar w:fldCharType="separate"/>
      </w:r>
      <w:r w:rsidR="0010016D" w:rsidRPr="009F5F6A">
        <w:rPr>
          <w:bCs/>
          <w:sz w:val="24"/>
          <w:szCs w:val="24"/>
        </w:rPr>
        <w:t>5.14</w:t>
      </w:r>
      <w:r w:rsidR="00CD7AAC" w:rsidRPr="009F5F6A">
        <w:rPr>
          <w:bCs/>
          <w:sz w:val="24"/>
          <w:szCs w:val="24"/>
        </w:rPr>
        <w:fldChar w:fldCharType="end"/>
      </w:r>
      <w:r w:rsidR="00E57E7C" w:rsidRPr="009F5F6A">
        <w:rPr>
          <w:bCs/>
          <w:sz w:val="24"/>
          <w:szCs w:val="24"/>
        </w:rPr>
        <w:t xml:space="preserve">) и </w:t>
      </w:r>
      <w:r w:rsidR="00E57E7C" w:rsidRPr="009F5F6A">
        <w:rPr>
          <w:sz w:val="24"/>
          <w:szCs w:val="24"/>
        </w:rPr>
        <w:t xml:space="preserve">Расписки сдачи-приемки </w:t>
      </w:r>
      <w:r w:rsidR="009A3198" w:rsidRPr="009F5F6A">
        <w:rPr>
          <w:bCs/>
          <w:sz w:val="24"/>
          <w:szCs w:val="24"/>
        </w:rPr>
        <w:t>Банковской гарантии</w:t>
      </w:r>
      <w:r w:rsidR="00E57E7C" w:rsidRPr="009F5F6A">
        <w:rPr>
          <w:sz w:val="24"/>
          <w:szCs w:val="24"/>
        </w:rPr>
        <w:t xml:space="preserve"> (подраздел </w:t>
      </w:r>
      <w:r w:rsidR="000A775A" w:rsidRPr="009F5F6A">
        <w:fldChar w:fldCharType="begin"/>
      </w:r>
      <w:r w:rsidR="000A775A" w:rsidRPr="009F5F6A">
        <w:instrText xml:space="preserve"> REF _Ref462067305 \r \h  \* MERGEFORMAT </w:instrText>
      </w:r>
      <w:r w:rsidR="000A775A" w:rsidRPr="009F5F6A">
        <w:fldChar w:fldCharType="separate"/>
      </w:r>
      <w:r w:rsidR="0010016D" w:rsidRPr="009F5F6A">
        <w:rPr>
          <w:sz w:val="24"/>
          <w:szCs w:val="24"/>
        </w:rPr>
        <w:t>5.15</w:t>
      </w:r>
      <w:r w:rsidR="000A775A" w:rsidRPr="009F5F6A">
        <w:fldChar w:fldCharType="end"/>
      </w:r>
      <w:r w:rsidR="00E57E7C" w:rsidRPr="009F5F6A">
        <w:rPr>
          <w:sz w:val="24"/>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sidRPr="009F5F6A">
        <w:rPr>
          <w:bCs/>
          <w:sz w:val="24"/>
          <w:szCs w:val="24"/>
        </w:rPr>
        <w:t>Банковской гарантии</w:t>
      </w:r>
      <w:r w:rsidR="007D6553" w:rsidRPr="009F5F6A">
        <w:rPr>
          <w:bCs/>
          <w:sz w:val="24"/>
          <w:szCs w:val="24"/>
        </w:rPr>
        <w:t>, Соглашения о неустойке (подраздел</w:t>
      </w:r>
      <w:r w:rsidR="007D6553" w:rsidRPr="009F5F6A">
        <w:rPr>
          <w:sz w:val="24"/>
          <w:szCs w:val="24"/>
        </w:rPr>
        <w:t xml:space="preserve"> </w:t>
      </w:r>
      <w:r w:rsidR="007D6553" w:rsidRPr="009F5F6A">
        <w:rPr>
          <w:sz w:val="24"/>
          <w:szCs w:val="24"/>
        </w:rPr>
        <w:fldChar w:fldCharType="begin"/>
      </w:r>
      <w:r w:rsidR="007D6553" w:rsidRPr="009F5F6A">
        <w:rPr>
          <w:sz w:val="24"/>
          <w:szCs w:val="24"/>
        </w:rPr>
        <w:instrText xml:space="preserve"> REF _Ref440272256 \r \h  \* MERGEFORMAT </w:instrText>
      </w:r>
      <w:r w:rsidR="007D6553" w:rsidRPr="009F5F6A">
        <w:rPr>
          <w:sz w:val="24"/>
          <w:szCs w:val="24"/>
        </w:rPr>
      </w:r>
      <w:r w:rsidR="007D6553" w:rsidRPr="009F5F6A">
        <w:rPr>
          <w:sz w:val="24"/>
          <w:szCs w:val="24"/>
        </w:rPr>
        <w:fldChar w:fldCharType="separate"/>
      </w:r>
      <w:r w:rsidR="0010016D" w:rsidRPr="009F5F6A">
        <w:rPr>
          <w:sz w:val="24"/>
          <w:szCs w:val="24"/>
        </w:rPr>
        <w:t>5.19</w:t>
      </w:r>
      <w:r w:rsidR="007D6553" w:rsidRPr="009F5F6A">
        <w:rPr>
          <w:sz w:val="24"/>
          <w:szCs w:val="24"/>
        </w:rPr>
        <w:fldChar w:fldCharType="end"/>
      </w:r>
      <w:r w:rsidR="007D6553" w:rsidRPr="009F5F6A">
        <w:rPr>
          <w:bCs/>
          <w:sz w:val="24"/>
          <w:szCs w:val="24"/>
        </w:rPr>
        <w:t xml:space="preserve">) и </w:t>
      </w:r>
      <w:r w:rsidR="007D6553" w:rsidRPr="009F5F6A">
        <w:rPr>
          <w:sz w:val="24"/>
          <w:szCs w:val="24"/>
        </w:rPr>
        <w:t xml:space="preserve">Расписки сдачи-приемки соглашения о неустойке (подраздел </w:t>
      </w:r>
      <w:r w:rsidR="007D6553" w:rsidRPr="009F5F6A">
        <w:rPr>
          <w:sz w:val="24"/>
          <w:szCs w:val="24"/>
        </w:rPr>
        <w:fldChar w:fldCharType="begin"/>
      </w:r>
      <w:r w:rsidR="007D6553" w:rsidRPr="009F5F6A">
        <w:rPr>
          <w:sz w:val="24"/>
          <w:szCs w:val="24"/>
        </w:rPr>
        <w:instrText xml:space="preserve"> REF _Ref515538888 \r \h  \* MERGEFORMAT </w:instrText>
      </w:r>
      <w:r w:rsidR="007D6553" w:rsidRPr="009F5F6A">
        <w:rPr>
          <w:sz w:val="24"/>
          <w:szCs w:val="24"/>
        </w:rPr>
      </w:r>
      <w:r w:rsidR="007D6553" w:rsidRPr="009F5F6A">
        <w:rPr>
          <w:sz w:val="24"/>
          <w:szCs w:val="24"/>
        </w:rPr>
        <w:fldChar w:fldCharType="separate"/>
      </w:r>
      <w:r w:rsidR="0010016D" w:rsidRPr="009F5F6A">
        <w:rPr>
          <w:sz w:val="24"/>
          <w:szCs w:val="24"/>
        </w:rPr>
        <w:t>5.20</w:t>
      </w:r>
      <w:r w:rsidR="007D6553" w:rsidRPr="009F5F6A">
        <w:rPr>
          <w:sz w:val="24"/>
          <w:szCs w:val="24"/>
        </w:rPr>
        <w:fldChar w:fldCharType="end"/>
      </w:r>
      <w:r w:rsidR="007D6553" w:rsidRPr="009F5F6A">
        <w:rPr>
          <w:sz w:val="24"/>
          <w:szCs w:val="24"/>
        </w:rPr>
        <w:t>), в случае, если в</w:t>
      </w:r>
      <w:proofErr w:type="gramEnd"/>
      <w:r w:rsidR="007D6553" w:rsidRPr="009F5F6A">
        <w:rPr>
          <w:sz w:val="24"/>
          <w:szCs w:val="24"/>
        </w:rPr>
        <w:t xml:space="preserve"> </w:t>
      </w:r>
      <w:proofErr w:type="gramStart"/>
      <w:r w:rsidR="007D6553" w:rsidRPr="009F5F6A">
        <w:rPr>
          <w:sz w:val="24"/>
          <w:szCs w:val="24"/>
        </w:rPr>
        <w:t>качестве</w:t>
      </w:r>
      <w:proofErr w:type="gramEnd"/>
      <w:r w:rsidR="007D6553" w:rsidRPr="009F5F6A">
        <w:rPr>
          <w:sz w:val="24"/>
          <w:szCs w:val="24"/>
        </w:rPr>
        <w:t xml:space="preserve"> обеспечения исполнения обязательств, связанных с участием в Конкурсе и подачей Заявки, Участник предоставляет оригинал соглашения о неустойке</w:t>
      </w:r>
    </w:p>
    <w:p w:rsidR="00152897" w:rsidRPr="009F5F6A" w:rsidRDefault="00152897" w:rsidP="00152897">
      <w:pPr>
        <w:pStyle w:val="afd"/>
        <w:numPr>
          <w:ilvl w:val="0"/>
          <w:numId w:val="0"/>
        </w:numPr>
        <w:tabs>
          <w:tab w:val="left" w:pos="1620"/>
        </w:tabs>
        <w:spacing w:after="120" w:line="240" w:lineRule="auto"/>
        <w:ind w:left="540"/>
        <w:rPr>
          <w:iCs/>
          <w:sz w:val="24"/>
          <w:szCs w:val="24"/>
        </w:rPr>
      </w:pPr>
    </w:p>
    <w:p w:rsidR="002B5030" w:rsidRPr="009F5F6A" w:rsidRDefault="005A4C11" w:rsidP="00744F64">
      <w:pPr>
        <w:pStyle w:val="2"/>
        <w:keepNext/>
        <w:numPr>
          <w:ilvl w:val="1"/>
          <w:numId w:val="9"/>
        </w:numPr>
        <w:suppressAutoHyphens/>
        <w:spacing w:after="120" w:line="240" w:lineRule="auto"/>
        <w:ind w:left="1620" w:hanging="1080"/>
        <w:jc w:val="left"/>
        <w:rPr>
          <w:bCs/>
          <w:sz w:val="24"/>
          <w:szCs w:val="24"/>
        </w:rPr>
      </w:pPr>
      <w:bookmarkStart w:id="1298" w:name="_Toc115623421"/>
      <w:bookmarkStart w:id="1299" w:name="_Toc181595705"/>
      <w:bookmarkStart w:id="1300" w:name="_Toc298234696"/>
      <w:bookmarkStart w:id="1301" w:name="_Toc255985690"/>
      <w:bookmarkStart w:id="1302" w:name="_Ref303250927"/>
      <w:bookmarkStart w:id="1303" w:name="_Ref306191383"/>
      <w:bookmarkStart w:id="1304" w:name="_Toc515529952"/>
      <w:bookmarkStart w:id="1305" w:name="_Ref55280448"/>
      <w:bookmarkStart w:id="1306" w:name="_Toc55285352"/>
      <w:bookmarkStart w:id="1307" w:name="_Toc55305384"/>
      <w:bookmarkStart w:id="1308" w:name="_Toc57314655"/>
      <w:bookmarkStart w:id="1309" w:name="_Toc69728969"/>
      <w:bookmarkStart w:id="1310" w:name="_Toc98251729"/>
      <w:r w:rsidRPr="009F5F6A">
        <w:rPr>
          <w:bCs/>
          <w:sz w:val="24"/>
          <w:szCs w:val="24"/>
        </w:rPr>
        <w:t xml:space="preserve">Изменение и отзыв </w:t>
      </w:r>
      <w:bookmarkEnd w:id="1298"/>
      <w:bookmarkEnd w:id="1299"/>
      <w:bookmarkEnd w:id="1300"/>
      <w:bookmarkEnd w:id="1301"/>
      <w:bookmarkEnd w:id="1302"/>
      <w:bookmarkEnd w:id="1303"/>
      <w:r w:rsidR="006965FC" w:rsidRPr="009F5F6A">
        <w:rPr>
          <w:bCs/>
          <w:sz w:val="24"/>
          <w:szCs w:val="24"/>
        </w:rPr>
        <w:t>Заявок</w:t>
      </w:r>
      <w:bookmarkEnd w:id="1304"/>
    </w:p>
    <w:p w:rsidR="00E2196D" w:rsidRPr="009F5F6A" w:rsidRDefault="00E2196D" w:rsidP="00822777">
      <w:pPr>
        <w:pStyle w:val="3"/>
        <w:numPr>
          <w:ilvl w:val="0"/>
          <w:numId w:val="93"/>
        </w:numPr>
        <w:tabs>
          <w:tab w:val="left" w:pos="1560"/>
        </w:tabs>
        <w:spacing w:before="0"/>
        <w:ind w:left="0" w:firstLine="567"/>
        <w:rPr>
          <w:b w:val="0"/>
          <w:bCs w:val="0"/>
          <w:sz w:val="24"/>
          <w:szCs w:val="24"/>
        </w:rPr>
      </w:pPr>
      <w:bookmarkStart w:id="1311" w:name="_Toc469480375"/>
      <w:bookmarkStart w:id="1312" w:name="_Toc471823165"/>
      <w:bookmarkStart w:id="1313" w:name="_Toc498512026"/>
      <w:bookmarkStart w:id="1314" w:name="_Toc511312846"/>
      <w:bookmarkStart w:id="1315" w:name="_Toc511315251"/>
      <w:bookmarkStart w:id="1316" w:name="_Toc515529953"/>
      <w:r w:rsidRPr="009F5F6A">
        <w:rPr>
          <w:b w:val="0"/>
          <w:sz w:val="24"/>
          <w:szCs w:val="24"/>
        </w:rPr>
        <w:t xml:space="preserve">До окончания срока подачи заявок (п. </w:t>
      </w:r>
      <w:r w:rsidR="000A775A" w:rsidRPr="009F5F6A">
        <w:fldChar w:fldCharType="begin"/>
      </w:r>
      <w:r w:rsidR="000A775A" w:rsidRPr="009F5F6A">
        <w:instrText xml:space="preserve"> REF  _Ref444178845 \h \n  \* MERGEFORMAT </w:instrText>
      </w:r>
      <w:r w:rsidR="000A775A" w:rsidRPr="009F5F6A">
        <w:fldChar w:fldCharType="separate"/>
      </w:r>
      <w:r w:rsidR="0010016D" w:rsidRPr="009F5F6A">
        <w:rPr>
          <w:b w:val="0"/>
          <w:sz w:val="24"/>
          <w:szCs w:val="24"/>
        </w:rPr>
        <w:t>3.6.1.1</w:t>
      </w:r>
      <w:r w:rsidR="000A775A" w:rsidRPr="009F5F6A">
        <w:fldChar w:fldCharType="end"/>
      </w:r>
      <w:r w:rsidRPr="009F5F6A">
        <w:rPr>
          <w:b w:val="0"/>
          <w:sz w:val="24"/>
          <w:szCs w:val="24"/>
        </w:rPr>
        <w:t xml:space="preserve">) </w:t>
      </w:r>
      <w:r w:rsidR="00CB59B3" w:rsidRPr="009F5F6A">
        <w:rPr>
          <w:b w:val="0"/>
          <w:sz w:val="24"/>
          <w:szCs w:val="24"/>
        </w:rPr>
        <w:t>Участник вправе изменить или отозвать поданную Заявку</w:t>
      </w:r>
      <w:r w:rsidRPr="009F5F6A">
        <w:rPr>
          <w:b w:val="0"/>
          <w:sz w:val="24"/>
          <w:szCs w:val="24"/>
        </w:rPr>
        <w:t>.</w:t>
      </w:r>
      <w:bookmarkEnd w:id="1311"/>
      <w:bookmarkEnd w:id="1312"/>
      <w:bookmarkEnd w:id="1313"/>
      <w:bookmarkEnd w:id="1314"/>
      <w:bookmarkEnd w:id="1315"/>
      <w:bookmarkEnd w:id="1316"/>
    </w:p>
    <w:p w:rsidR="00E2196D" w:rsidRPr="009F5F6A" w:rsidRDefault="00E2196D" w:rsidP="00822777">
      <w:pPr>
        <w:pStyle w:val="3"/>
        <w:numPr>
          <w:ilvl w:val="0"/>
          <w:numId w:val="93"/>
        </w:numPr>
        <w:tabs>
          <w:tab w:val="left" w:pos="1560"/>
        </w:tabs>
        <w:spacing w:before="0"/>
        <w:ind w:left="0" w:firstLine="567"/>
        <w:jc w:val="both"/>
        <w:rPr>
          <w:b w:val="0"/>
          <w:bCs w:val="0"/>
          <w:sz w:val="24"/>
          <w:szCs w:val="24"/>
        </w:rPr>
      </w:pPr>
      <w:bookmarkStart w:id="1317" w:name="_Toc469480376"/>
      <w:bookmarkStart w:id="1318" w:name="_Toc471823166"/>
      <w:bookmarkStart w:id="1319" w:name="_Toc498512027"/>
      <w:bookmarkStart w:id="1320" w:name="_Toc511312847"/>
      <w:bookmarkStart w:id="1321" w:name="_Toc511315252"/>
      <w:bookmarkStart w:id="1322" w:name="_Toc515529954"/>
      <w:r w:rsidRPr="009F5F6A">
        <w:rPr>
          <w:b w:val="0"/>
          <w:sz w:val="24"/>
          <w:szCs w:val="24"/>
        </w:rPr>
        <w:t xml:space="preserve">Порядок изменения </w:t>
      </w:r>
      <w:r w:rsidRPr="009F5F6A">
        <w:rPr>
          <w:b w:val="0"/>
          <w:bCs w:val="0"/>
          <w:sz w:val="24"/>
          <w:szCs w:val="24"/>
        </w:rPr>
        <w:t xml:space="preserve">или отзыва Заявок до окончания срока подачи Заявок (п. </w:t>
      </w:r>
      <w:r w:rsidR="000A775A" w:rsidRPr="009F5F6A">
        <w:fldChar w:fldCharType="begin"/>
      </w:r>
      <w:r w:rsidR="000A775A" w:rsidRPr="009F5F6A">
        <w:instrText xml:space="preserve"> REF  _Ref444178845 \h \n  \* MERGEFORMAT </w:instrText>
      </w:r>
      <w:r w:rsidR="000A775A" w:rsidRPr="009F5F6A">
        <w:fldChar w:fldCharType="separate"/>
      </w:r>
      <w:r w:rsidR="0010016D" w:rsidRPr="009F5F6A">
        <w:rPr>
          <w:b w:val="0"/>
          <w:sz w:val="24"/>
          <w:szCs w:val="24"/>
        </w:rPr>
        <w:t>3.6.1.1</w:t>
      </w:r>
      <w:r w:rsidR="000A775A" w:rsidRPr="009F5F6A">
        <w:fldChar w:fldCharType="end"/>
      </w:r>
      <w:r w:rsidRPr="009F5F6A">
        <w:rPr>
          <w:b w:val="0"/>
          <w:bCs w:val="0"/>
          <w:sz w:val="24"/>
          <w:szCs w:val="24"/>
        </w:rPr>
        <w:t>) через ЭТП определяется правилами данной системы.</w:t>
      </w:r>
      <w:bookmarkEnd w:id="1317"/>
      <w:bookmarkEnd w:id="1318"/>
      <w:bookmarkEnd w:id="1319"/>
      <w:bookmarkEnd w:id="1320"/>
      <w:bookmarkEnd w:id="1321"/>
      <w:bookmarkEnd w:id="1322"/>
    </w:p>
    <w:p w:rsidR="00E2196D" w:rsidRPr="009F5F6A" w:rsidRDefault="00E2196D" w:rsidP="00822777">
      <w:pPr>
        <w:pStyle w:val="3"/>
        <w:numPr>
          <w:ilvl w:val="0"/>
          <w:numId w:val="93"/>
        </w:numPr>
        <w:tabs>
          <w:tab w:val="left" w:pos="1560"/>
        </w:tabs>
        <w:spacing w:before="0"/>
        <w:ind w:left="0" w:firstLine="567"/>
        <w:jc w:val="both"/>
        <w:rPr>
          <w:b w:val="0"/>
          <w:sz w:val="24"/>
          <w:szCs w:val="24"/>
        </w:rPr>
      </w:pPr>
      <w:bookmarkStart w:id="1323" w:name="_Toc469480377"/>
      <w:bookmarkStart w:id="1324" w:name="_Toc471823167"/>
      <w:bookmarkStart w:id="1325" w:name="_Toc498512028"/>
      <w:bookmarkStart w:id="1326" w:name="_Toc511312848"/>
      <w:bookmarkStart w:id="1327" w:name="_Toc511315253"/>
      <w:bookmarkStart w:id="1328" w:name="_Toc515529955"/>
      <w:r w:rsidRPr="009F5F6A">
        <w:rPr>
          <w:b w:val="0"/>
          <w:bCs w:val="0"/>
          <w:sz w:val="24"/>
          <w:szCs w:val="24"/>
        </w:rPr>
        <w:t>После окончания срока</w:t>
      </w:r>
      <w:r w:rsidRPr="009F5F6A">
        <w:rPr>
          <w:b w:val="0"/>
          <w:sz w:val="24"/>
          <w:szCs w:val="24"/>
        </w:rPr>
        <w:t xml:space="preserve"> подачи Заявок (п. </w:t>
      </w:r>
      <w:r w:rsidR="000A775A" w:rsidRPr="009F5F6A">
        <w:fldChar w:fldCharType="begin"/>
      </w:r>
      <w:r w:rsidR="000A775A" w:rsidRPr="009F5F6A">
        <w:instrText xml:space="preserve"> REF  _Ref444178845 \h \n  \* MERGEFORMAT </w:instrText>
      </w:r>
      <w:r w:rsidR="000A775A" w:rsidRPr="009F5F6A">
        <w:fldChar w:fldCharType="separate"/>
      </w:r>
      <w:r w:rsidR="0010016D" w:rsidRPr="009F5F6A">
        <w:rPr>
          <w:b w:val="0"/>
          <w:sz w:val="24"/>
          <w:szCs w:val="24"/>
        </w:rPr>
        <w:t>3.6.1.1</w:t>
      </w:r>
      <w:r w:rsidR="000A775A" w:rsidRPr="009F5F6A">
        <w:fldChar w:fldCharType="end"/>
      </w:r>
      <w:r w:rsidRPr="009F5F6A">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9F5F6A">
        <w:fldChar w:fldCharType="begin"/>
      </w:r>
      <w:r w:rsidR="000A775A" w:rsidRPr="009F5F6A">
        <w:instrText xml:space="preserve"> REF _Ref55279015 \r \h  \* MERGEFORMAT </w:instrText>
      </w:r>
      <w:r w:rsidR="000A775A" w:rsidRPr="009F5F6A">
        <w:fldChar w:fldCharType="separate"/>
      </w:r>
      <w:r w:rsidR="0010016D" w:rsidRPr="009F5F6A">
        <w:rPr>
          <w:b w:val="0"/>
          <w:sz w:val="24"/>
          <w:szCs w:val="24"/>
        </w:rPr>
        <w:t>3.4.1.6</w:t>
      </w:r>
      <w:r w:rsidR="000A775A" w:rsidRPr="009F5F6A">
        <w:fldChar w:fldCharType="end"/>
      </w:r>
      <w:r w:rsidRPr="009F5F6A">
        <w:rPr>
          <w:b w:val="0"/>
          <w:sz w:val="24"/>
          <w:szCs w:val="24"/>
        </w:rPr>
        <w:t xml:space="preserve">, </w:t>
      </w:r>
      <w:r w:rsidR="000A775A" w:rsidRPr="009F5F6A">
        <w:fldChar w:fldCharType="begin"/>
      </w:r>
      <w:r w:rsidR="000A775A" w:rsidRPr="009F5F6A">
        <w:instrText xml:space="preserve"> REF _Ref195087786 \r \h  \* MERGEFORMAT </w:instrText>
      </w:r>
      <w:r w:rsidR="000A775A" w:rsidRPr="009F5F6A">
        <w:fldChar w:fldCharType="separate"/>
      </w:r>
      <w:r w:rsidR="0010016D" w:rsidRPr="009F5F6A">
        <w:rPr>
          <w:b w:val="0"/>
          <w:sz w:val="24"/>
          <w:szCs w:val="24"/>
        </w:rPr>
        <w:t>3.4.1.7</w:t>
      </w:r>
      <w:r w:rsidR="000A775A" w:rsidRPr="009F5F6A">
        <w:fldChar w:fldCharType="end"/>
      </w:r>
      <w:r w:rsidRPr="009F5F6A">
        <w:rPr>
          <w:b w:val="0"/>
          <w:sz w:val="24"/>
          <w:szCs w:val="24"/>
        </w:rPr>
        <w:t>, в письменной форме.</w:t>
      </w:r>
      <w:bookmarkEnd w:id="1323"/>
      <w:bookmarkEnd w:id="1324"/>
      <w:bookmarkEnd w:id="1325"/>
      <w:bookmarkEnd w:id="1326"/>
      <w:bookmarkEnd w:id="1327"/>
      <w:bookmarkEnd w:id="1328"/>
    </w:p>
    <w:p w:rsidR="00E22C29" w:rsidRPr="009F5F6A" w:rsidRDefault="00E22C29" w:rsidP="00E22C29">
      <w:pPr>
        <w:pStyle w:val="afd"/>
        <w:numPr>
          <w:ilvl w:val="0"/>
          <w:numId w:val="0"/>
        </w:numPr>
        <w:spacing w:after="120" w:line="240" w:lineRule="auto"/>
        <w:ind w:left="540"/>
        <w:rPr>
          <w:sz w:val="24"/>
          <w:szCs w:val="24"/>
        </w:rPr>
      </w:pPr>
    </w:p>
    <w:p w:rsidR="000D1809" w:rsidRPr="009F5F6A" w:rsidRDefault="000D1809" w:rsidP="00744F64">
      <w:pPr>
        <w:pStyle w:val="2"/>
        <w:keepNext/>
        <w:numPr>
          <w:ilvl w:val="1"/>
          <w:numId w:val="9"/>
        </w:numPr>
        <w:suppressAutoHyphens/>
        <w:spacing w:after="120" w:line="240" w:lineRule="auto"/>
        <w:ind w:left="1620" w:hanging="1080"/>
        <w:jc w:val="left"/>
        <w:rPr>
          <w:bCs/>
          <w:sz w:val="24"/>
          <w:szCs w:val="24"/>
        </w:rPr>
      </w:pPr>
      <w:bookmarkStart w:id="1329" w:name="_Toc298234697"/>
      <w:bookmarkStart w:id="1330" w:name="_Toc255985691"/>
      <w:bookmarkStart w:id="1331" w:name="_Ref303250936"/>
      <w:bookmarkStart w:id="1332" w:name="_Ref303324216"/>
      <w:bookmarkStart w:id="1333" w:name="_Ref306191426"/>
      <w:bookmarkStart w:id="1334" w:name="_Toc515529956"/>
      <w:r w:rsidRPr="009F5F6A">
        <w:rPr>
          <w:bCs/>
          <w:sz w:val="24"/>
          <w:szCs w:val="24"/>
        </w:rPr>
        <w:t xml:space="preserve">Вскрытие поступивших на </w:t>
      </w:r>
      <w:r w:rsidR="00365E53" w:rsidRPr="009F5F6A">
        <w:rPr>
          <w:bCs/>
          <w:sz w:val="24"/>
          <w:szCs w:val="24"/>
        </w:rPr>
        <w:t>К</w:t>
      </w:r>
      <w:r w:rsidRPr="009F5F6A">
        <w:rPr>
          <w:bCs/>
          <w:sz w:val="24"/>
          <w:szCs w:val="24"/>
        </w:rPr>
        <w:t>онкурс конвертов</w:t>
      </w:r>
      <w:bookmarkEnd w:id="1305"/>
      <w:bookmarkEnd w:id="1306"/>
      <w:bookmarkEnd w:id="1307"/>
      <w:bookmarkEnd w:id="1308"/>
      <w:bookmarkEnd w:id="1309"/>
      <w:bookmarkEnd w:id="1310"/>
      <w:bookmarkEnd w:id="1329"/>
      <w:bookmarkEnd w:id="1330"/>
      <w:bookmarkEnd w:id="1331"/>
      <w:bookmarkEnd w:id="1332"/>
      <w:bookmarkEnd w:id="1333"/>
      <w:bookmarkEnd w:id="1334"/>
      <w:r w:rsidRPr="009F5F6A">
        <w:rPr>
          <w:bCs/>
          <w:sz w:val="24"/>
          <w:szCs w:val="24"/>
        </w:rPr>
        <w:t xml:space="preserve"> </w:t>
      </w:r>
    </w:p>
    <w:p w:rsidR="000D1809" w:rsidRPr="009F5F6A" w:rsidRDefault="00033854" w:rsidP="00822777">
      <w:pPr>
        <w:pStyle w:val="3"/>
        <w:numPr>
          <w:ilvl w:val="0"/>
          <w:numId w:val="87"/>
        </w:numPr>
        <w:spacing w:before="0"/>
        <w:ind w:left="0" w:firstLine="539"/>
        <w:jc w:val="both"/>
        <w:rPr>
          <w:b w:val="0"/>
          <w:sz w:val="24"/>
          <w:szCs w:val="24"/>
        </w:rPr>
      </w:pPr>
      <w:bookmarkStart w:id="1335" w:name="_Toc469480379"/>
      <w:bookmarkStart w:id="1336" w:name="_Toc471823169"/>
      <w:bookmarkStart w:id="1337" w:name="_Toc498512030"/>
      <w:bookmarkStart w:id="1338" w:name="_Toc511312850"/>
      <w:bookmarkStart w:id="1339" w:name="_Toc511315255"/>
      <w:bookmarkStart w:id="1340" w:name="_Toc515529957"/>
      <w:r w:rsidRPr="009F5F6A">
        <w:rPr>
          <w:b w:val="0"/>
          <w:sz w:val="24"/>
          <w:szCs w:val="24"/>
        </w:rPr>
        <w:t xml:space="preserve">Организатор конкурса проводит вскрытие поступивших на </w:t>
      </w:r>
      <w:r w:rsidR="00365E53" w:rsidRPr="009F5F6A">
        <w:rPr>
          <w:b w:val="0"/>
          <w:sz w:val="24"/>
          <w:szCs w:val="24"/>
        </w:rPr>
        <w:t>К</w:t>
      </w:r>
      <w:r w:rsidRPr="009F5F6A">
        <w:rPr>
          <w:b w:val="0"/>
          <w:sz w:val="24"/>
          <w:szCs w:val="24"/>
        </w:rPr>
        <w:t xml:space="preserve">онкурс конвертов </w:t>
      </w:r>
      <w:r w:rsidR="00786415" w:rsidRPr="009F5F6A">
        <w:rPr>
          <w:b w:val="0"/>
          <w:sz w:val="24"/>
          <w:szCs w:val="24"/>
        </w:rPr>
        <w:t xml:space="preserve">в </w:t>
      </w:r>
      <w:r w:rsidRPr="009F5F6A">
        <w:rPr>
          <w:b w:val="0"/>
          <w:sz w:val="24"/>
          <w:szCs w:val="24"/>
        </w:rPr>
        <w:t xml:space="preserve">порядке, предусмотренном </w:t>
      </w:r>
      <w:r w:rsidR="00786415" w:rsidRPr="009F5F6A">
        <w:rPr>
          <w:b w:val="0"/>
          <w:sz w:val="24"/>
          <w:szCs w:val="24"/>
        </w:rPr>
        <w:t xml:space="preserve">правилами </w:t>
      </w:r>
      <w:r w:rsidR="00495348" w:rsidRPr="009F5F6A">
        <w:rPr>
          <w:b w:val="0"/>
          <w:sz w:val="24"/>
          <w:szCs w:val="24"/>
        </w:rPr>
        <w:t>ЭТП</w:t>
      </w:r>
      <w:r w:rsidRPr="009F5F6A">
        <w:rPr>
          <w:b w:val="0"/>
          <w:sz w:val="24"/>
          <w:szCs w:val="24"/>
        </w:rPr>
        <w:t>.</w:t>
      </w:r>
      <w:bookmarkEnd w:id="1335"/>
      <w:bookmarkEnd w:id="1336"/>
      <w:bookmarkEnd w:id="1337"/>
      <w:bookmarkEnd w:id="1338"/>
      <w:bookmarkEnd w:id="1339"/>
      <w:bookmarkEnd w:id="1340"/>
    </w:p>
    <w:p w:rsidR="00033854" w:rsidRPr="009F5F6A" w:rsidRDefault="00033854" w:rsidP="00822777">
      <w:pPr>
        <w:pStyle w:val="3"/>
        <w:numPr>
          <w:ilvl w:val="0"/>
          <w:numId w:val="87"/>
        </w:numPr>
        <w:spacing w:before="0"/>
        <w:ind w:left="0" w:firstLine="539"/>
        <w:jc w:val="both"/>
        <w:rPr>
          <w:b w:val="0"/>
          <w:sz w:val="24"/>
          <w:szCs w:val="24"/>
        </w:rPr>
      </w:pPr>
      <w:bookmarkStart w:id="1341" w:name="_Toc469480380"/>
      <w:bookmarkStart w:id="1342" w:name="_Toc471823170"/>
      <w:bookmarkStart w:id="1343" w:name="_Toc498512031"/>
      <w:bookmarkStart w:id="1344" w:name="_Toc511312851"/>
      <w:bookmarkStart w:id="1345" w:name="_Toc511315256"/>
      <w:bookmarkStart w:id="1346" w:name="_Toc515529958"/>
      <w:r w:rsidRPr="009F5F6A">
        <w:rPr>
          <w:b w:val="0"/>
          <w:sz w:val="24"/>
          <w:szCs w:val="24"/>
        </w:rPr>
        <w:t xml:space="preserve">Порядок получения Участниками конкурса информации в рамках процедуры вскрытия поступивших на </w:t>
      </w:r>
      <w:r w:rsidR="00365E53" w:rsidRPr="009F5F6A">
        <w:rPr>
          <w:b w:val="0"/>
          <w:sz w:val="24"/>
          <w:szCs w:val="24"/>
        </w:rPr>
        <w:t>К</w:t>
      </w:r>
      <w:r w:rsidRPr="009F5F6A">
        <w:rPr>
          <w:b w:val="0"/>
          <w:sz w:val="24"/>
          <w:szCs w:val="24"/>
        </w:rPr>
        <w:t xml:space="preserve">онкурс конвертов через </w:t>
      </w:r>
      <w:r w:rsidR="00495348" w:rsidRPr="009F5F6A">
        <w:rPr>
          <w:b w:val="0"/>
          <w:sz w:val="24"/>
          <w:szCs w:val="24"/>
        </w:rPr>
        <w:t>ЭТП</w:t>
      </w:r>
      <w:r w:rsidR="00EA66AA" w:rsidRPr="009F5F6A">
        <w:rPr>
          <w:b w:val="0"/>
          <w:color w:val="000000"/>
          <w:sz w:val="24"/>
          <w:szCs w:val="24"/>
        </w:rPr>
        <w:t xml:space="preserve"> </w:t>
      </w:r>
      <w:r w:rsidRPr="009F5F6A">
        <w:rPr>
          <w:b w:val="0"/>
          <w:sz w:val="24"/>
          <w:szCs w:val="24"/>
        </w:rPr>
        <w:t xml:space="preserve">определяется </w:t>
      </w:r>
      <w:r w:rsidR="00EA66AA" w:rsidRPr="009F5F6A">
        <w:rPr>
          <w:b w:val="0"/>
          <w:sz w:val="24"/>
          <w:szCs w:val="24"/>
        </w:rPr>
        <w:t>правилами</w:t>
      </w:r>
      <w:r w:rsidRPr="009F5F6A">
        <w:rPr>
          <w:b w:val="0"/>
          <w:sz w:val="24"/>
          <w:szCs w:val="24"/>
        </w:rPr>
        <w:t xml:space="preserve"> данной системы.</w:t>
      </w:r>
      <w:bookmarkEnd w:id="1341"/>
      <w:bookmarkEnd w:id="1342"/>
      <w:bookmarkEnd w:id="1343"/>
      <w:bookmarkEnd w:id="1344"/>
      <w:bookmarkEnd w:id="1345"/>
      <w:bookmarkEnd w:id="1346"/>
    </w:p>
    <w:p w:rsidR="00033854" w:rsidRPr="009F5F6A" w:rsidRDefault="00033854" w:rsidP="00822777">
      <w:pPr>
        <w:pStyle w:val="3"/>
        <w:numPr>
          <w:ilvl w:val="0"/>
          <w:numId w:val="87"/>
        </w:numPr>
        <w:spacing w:before="0"/>
        <w:ind w:left="0" w:firstLine="539"/>
        <w:jc w:val="both"/>
        <w:rPr>
          <w:b w:val="0"/>
          <w:sz w:val="24"/>
          <w:szCs w:val="24"/>
        </w:rPr>
      </w:pPr>
      <w:bookmarkStart w:id="1347" w:name="_Ref441567650"/>
      <w:bookmarkStart w:id="1348" w:name="_Toc469480381"/>
      <w:bookmarkStart w:id="1349" w:name="_Toc471823171"/>
      <w:bookmarkStart w:id="1350" w:name="_Toc498512032"/>
      <w:bookmarkStart w:id="1351" w:name="_Toc511312852"/>
      <w:bookmarkStart w:id="1352" w:name="_Toc511315257"/>
      <w:bookmarkStart w:id="1353" w:name="_Toc515529959"/>
      <w:r w:rsidRPr="009F5F6A">
        <w:rPr>
          <w:b w:val="0"/>
          <w:sz w:val="24"/>
          <w:szCs w:val="24"/>
        </w:rPr>
        <w:t xml:space="preserve">Дата и время вскрытия поступивших на конкурс конвертов указана в </w:t>
      </w:r>
      <w:r w:rsidR="006965FC" w:rsidRPr="009F5F6A">
        <w:rPr>
          <w:b w:val="0"/>
          <w:sz w:val="24"/>
          <w:szCs w:val="24"/>
        </w:rPr>
        <w:t xml:space="preserve">п. </w:t>
      </w:r>
      <w:r w:rsidR="000A775A" w:rsidRPr="009F5F6A">
        <w:fldChar w:fldCharType="begin"/>
      </w:r>
      <w:r w:rsidR="000A775A" w:rsidRPr="009F5F6A">
        <w:instrText xml:space="preserve"> REF  _Ref441505211 \h \n  \* MERGEFORMAT </w:instrText>
      </w:r>
      <w:r w:rsidR="000A775A" w:rsidRPr="009F5F6A">
        <w:fldChar w:fldCharType="separate"/>
      </w:r>
      <w:r w:rsidR="0010016D" w:rsidRPr="009F5F6A">
        <w:rPr>
          <w:b w:val="0"/>
          <w:sz w:val="24"/>
          <w:szCs w:val="24"/>
        </w:rPr>
        <w:t>3.6.1.1</w:t>
      </w:r>
      <w:r w:rsidR="000A775A" w:rsidRPr="009F5F6A">
        <w:fldChar w:fldCharType="end"/>
      </w:r>
      <w:r w:rsidR="006965FC" w:rsidRPr="009F5F6A">
        <w:rPr>
          <w:b w:val="0"/>
          <w:sz w:val="24"/>
          <w:szCs w:val="24"/>
        </w:rPr>
        <w:t xml:space="preserve"> настоящей Документации</w:t>
      </w:r>
      <w:r w:rsidRPr="009F5F6A">
        <w:rPr>
          <w:b w:val="0"/>
          <w:sz w:val="24"/>
          <w:szCs w:val="24"/>
        </w:rPr>
        <w:t>.</w:t>
      </w:r>
      <w:bookmarkEnd w:id="1347"/>
      <w:bookmarkEnd w:id="1348"/>
      <w:bookmarkEnd w:id="1349"/>
      <w:bookmarkEnd w:id="1350"/>
      <w:bookmarkEnd w:id="1351"/>
      <w:bookmarkEnd w:id="1352"/>
      <w:bookmarkEnd w:id="1353"/>
    </w:p>
    <w:p w:rsidR="00E20741" w:rsidRPr="009F5F6A" w:rsidRDefault="00E20741" w:rsidP="00822777">
      <w:pPr>
        <w:pStyle w:val="3"/>
        <w:numPr>
          <w:ilvl w:val="0"/>
          <w:numId w:val="87"/>
        </w:numPr>
        <w:spacing w:before="0"/>
        <w:ind w:left="0" w:firstLine="539"/>
        <w:jc w:val="both"/>
        <w:rPr>
          <w:b w:val="0"/>
          <w:sz w:val="24"/>
          <w:szCs w:val="24"/>
        </w:rPr>
      </w:pPr>
      <w:bookmarkStart w:id="1354" w:name="_Toc469480382"/>
      <w:bookmarkStart w:id="1355" w:name="_Toc471823172"/>
      <w:bookmarkStart w:id="1356" w:name="_Toc498512033"/>
      <w:bookmarkStart w:id="1357" w:name="_Toc511312853"/>
      <w:bookmarkStart w:id="1358" w:name="_Toc511315258"/>
      <w:bookmarkStart w:id="1359" w:name="_Toc515529960"/>
      <w:r w:rsidRPr="009F5F6A">
        <w:rPr>
          <w:b w:val="0"/>
          <w:sz w:val="24"/>
          <w:szCs w:val="24"/>
        </w:rPr>
        <w:t xml:space="preserve">По ходу процедуры вскрытия </w:t>
      </w:r>
      <w:r w:rsidR="008E287A" w:rsidRPr="009F5F6A">
        <w:rPr>
          <w:b w:val="0"/>
          <w:sz w:val="24"/>
          <w:szCs w:val="24"/>
        </w:rPr>
        <w:t xml:space="preserve">составляется </w:t>
      </w:r>
      <w:r w:rsidRPr="009F5F6A">
        <w:rPr>
          <w:b w:val="0"/>
          <w:sz w:val="24"/>
          <w:szCs w:val="24"/>
        </w:rPr>
        <w:t xml:space="preserve">соответствующий </w:t>
      </w:r>
      <w:r w:rsidR="00373A38" w:rsidRPr="009F5F6A">
        <w:rPr>
          <w:b w:val="0"/>
          <w:sz w:val="24"/>
          <w:szCs w:val="24"/>
        </w:rPr>
        <w:t>П</w:t>
      </w:r>
      <w:r w:rsidRPr="009F5F6A">
        <w:rPr>
          <w:b w:val="0"/>
          <w:sz w:val="24"/>
          <w:szCs w:val="24"/>
        </w:rPr>
        <w:t xml:space="preserve">ротокол, в котором </w:t>
      </w:r>
      <w:r w:rsidR="00C62B30" w:rsidRPr="009F5F6A">
        <w:rPr>
          <w:b w:val="0"/>
          <w:sz w:val="24"/>
          <w:szCs w:val="24"/>
        </w:rPr>
        <w:t xml:space="preserve">отражается </w:t>
      </w:r>
      <w:r w:rsidRPr="009F5F6A">
        <w:rPr>
          <w:b w:val="0"/>
          <w:sz w:val="24"/>
          <w:szCs w:val="24"/>
        </w:rPr>
        <w:t xml:space="preserve">вся </w:t>
      </w:r>
      <w:r w:rsidR="008E287A" w:rsidRPr="009F5F6A">
        <w:rPr>
          <w:b w:val="0"/>
          <w:sz w:val="24"/>
          <w:szCs w:val="24"/>
        </w:rPr>
        <w:t xml:space="preserve">информация о </w:t>
      </w:r>
      <w:r w:rsidR="00A06731" w:rsidRPr="009F5F6A">
        <w:rPr>
          <w:b w:val="0"/>
          <w:sz w:val="24"/>
          <w:szCs w:val="24"/>
        </w:rPr>
        <w:t>количестве</w:t>
      </w:r>
      <w:r w:rsidR="008E287A" w:rsidRPr="009F5F6A">
        <w:rPr>
          <w:b w:val="0"/>
          <w:sz w:val="24"/>
          <w:szCs w:val="24"/>
        </w:rPr>
        <w:t xml:space="preserve"> и сто</w:t>
      </w:r>
      <w:r w:rsidR="00A06731" w:rsidRPr="009F5F6A">
        <w:rPr>
          <w:b w:val="0"/>
          <w:sz w:val="24"/>
          <w:szCs w:val="24"/>
        </w:rPr>
        <w:t xml:space="preserve">имости </w:t>
      </w:r>
      <w:r w:rsidR="008E287A" w:rsidRPr="009F5F6A">
        <w:rPr>
          <w:b w:val="0"/>
          <w:sz w:val="24"/>
          <w:szCs w:val="24"/>
        </w:rPr>
        <w:t>поступивших</w:t>
      </w:r>
      <w:r w:rsidR="00A06731" w:rsidRPr="009F5F6A">
        <w:rPr>
          <w:b w:val="0"/>
          <w:sz w:val="24"/>
          <w:szCs w:val="24"/>
        </w:rPr>
        <w:t xml:space="preserve"> Заявок.</w:t>
      </w:r>
      <w:bookmarkEnd w:id="1354"/>
      <w:bookmarkEnd w:id="1355"/>
      <w:bookmarkEnd w:id="1356"/>
      <w:bookmarkEnd w:id="1357"/>
      <w:bookmarkEnd w:id="1358"/>
      <w:bookmarkEnd w:id="1359"/>
    </w:p>
    <w:p w:rsidR="00E47740" w:rsidRPr="009F5F6A" w:rsidRDefault="00E47740" w:rsidP="00E47740"/>
    <w:p w:rsidR="000D1809" w:rsidRPr="009F5F6A"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360" w:name="_Toc298234698"/>
      <w:bookmarkStart w:id="1361" w:name="_Ref441224431"/>
      <w:bookmarkStart w:id="1362" w:name="_Toc515529961"/>
      <w:bookmarkStart w:id="1363" w:name="_Toc255985692"/>
      <w:bookmarkStart w:id="1364" w:name="_Ref303250953"/>
      <w:bookmarkStart w:id="1365" w:name="_Ref306191468"/>
      <w:bookmarkStart w:id="1366" w:name="_Ref55280453"/>
      <w:bookmarkStart w:id="1367" w:name="_Toc55285353"/>
      <w:bookmarkStart w:id="1368" w:name="_Toc55305385"/>
      <w:bookmarkStart w:id="1369" w:name="_Toc57314656"/>
      <w:bookmarkStart w:id="1370" w:name="_Toc69728970"/>
      <w:bookmarkStart w:id="1371" w:name="_Toc98251730"/>
      <w:r w:rsidRPr="009F5F6A">
        <w:rPr>
          <w:bCs/>
          <w:sz w:val="24"/>
          <w:szCs w:val="24"/>
        </w:rPr>
        <w:t xml:space="preserve">Оценка </w:t>
      </w:r>
      <w:bookmarkEnd w:id="1360"/>
      <w:bookmarkEnd w:id="1361"/>
      <w:r w:rsidR="00B70FE7" w:rsidRPr="009F5F6A">
        <w:rPr>
          <w:bCs/>
          <w:sz w:val="24"/>
          <w:szCs w:val="24"/>
        </w:rPr>
        <w:t>Заявок</w:t>
      </w:r>
      <w:bookmarkEnd w:id="1362"/>
      <w:r w:rsidR="00C044A7" w:rsidRPr="009F5F6A">
        <w:rPr>
          <w:b w:val="0"/>
          <w:bCs/>
          <w:sz w:val="24"/>
          <w:szCs w:val="24"/>
        </w:rPr>
        <w:t xml:space="preserve"> </w:t>
      </w:r>
      <w:bookmarkEnd w:id="1363"/>
      <w:bookmarkEnd w:id="1364"/>
      <w:bookmarkEnd w:id="1365"/>
    </w:p>
    <w:p w:rsidR="007027E5" w:rsidRPr="009F5F6A" w:rsidRDefault="007027E5" w:rsidP="00822777">
      <w:pPr>
        <w:pStyle w:val="3"/>
        <w:numPr>
          <w:ilvl w:val="2"/>
          <w:numId w:val="88"/>
        </w:numPr>
        <w:tabs>
          <w:tab w:val="left" w:pos="1134"/>
        </w:tabs>
        <w:spacing w:before="0"/>
        <w:ind w:left="1701" w:hanging="567"/>
        <w:jc w:val="both"/>
        <w:rPr>
          <w:sz w:val="24"/>
          <w:szCs w:val="24"/>
        </w:rPr>
      </w:pPr>
      <w:bookmarkStart w:id="1372" w:name="_Toc325990473"/>
      <w:bookmarkStart w:id="1373" w:name="_Toc441485439"/>
      <w:bookmarkStart w:id="1374" w:name="_Toc441572056"/>
      <w:bookmarkStart w:id="1375" w:name="_Toc441575148"/>
      <w:bookmarkStart w:id="1376" w:name="_Toc442434809"/>
      <w:bookmarkStart w:id="1377" w:name="_Toc442435648"/>
      <w:bookmarkStart w:id="1378" w:name="_Toc462044768"/>
      <w:bookmarkStart w:id="1379" w:name="_Toc462068471"/>
      <w:bookmarkStart w:id="1380" w:name="_Toc463514161"/>
      <w:bookmarkStart w:id="1381" w:name="_Toc469480384"/>
      <w:bookmarkStart w:id="1382" w:name="_Toc471823174"/>
      <w:bookmarkStart w:id="1383" w:name="_Toc498512035"/>
      <w:bookmarkStart w:id="1384" w:name="_Toc511312855"/>
      <w:bookmarkStart w:id="1385" w:name="_Toc511315260"/>
      <w:bookmarkStart w:id="1386" w:name="_Toc515529962"/>
      <w:r w:rsidRPr="009F5F6A">
        <w:rPr>
          <w:sz w:val="24"/>
          <w:szCs w:val="24"/>
        </w:rPr>
        <w:t>Общие положения</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rsidR="007027E5" w:rsidRPr="009F5F6A" w:rsidRDefault="007027E5" w:rsidP="00822777">
      <w:pPr>
        <w:pStyle w:val="aff"/>
        <w:numPr>
          <w:ilvl w:val="3"/>
          <w:numId w:val="62"/>
        </w:numPr>
        <w:tabs>
          <w:tab w:val="left" w:pos="1418"/>
        </w:tabs>
        <w:spacing w:after="120" w:line="240" w:lineRule="auto"/>
        <w:ind w:left="0" w:firstLine="1276"/>
        <w:rPr>
          <w:sz w:val="24"/>
          <w:szCs w:val="24"/>
        </w:rPr>
      </w:pPr>
      <w:r w:rsidRPr="009F5F6A">
        <w:rPr>
          <w:sz w:val="24"/>
          <w:szCs w:val="24"/>
        </w:rPr>
        <w:t xml:space="preserve">Оценка </w:t>
      </w:r>
      <w:r w:rsidR="00B70FE7" w:rsidRPr="009F5F6A">
        <w:rPr>
          <w:sz w:val="24"/>
          <w:szCs w:val="24"/>
        </w:rPr>
        <w:t>Заявок</w:t>
      </w:r>
      <w:r w:rsidRPr="009F5F6A">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9F5F6A" w:rsidRDefault="00C75FD3" w:rsidP="00822777">
      <w:pPr>
        <w:pStyle w:val="aff"/>
        <w:numPr>
          <w:ilvl w:val="3"/>
          <w:numId w:val="62"/>
        </w:numPr>
        <w:tabs>
          <w:tab w:val="left" w:pos="1418"/>
        </w:tabs>
        <w:spacing w:after="120" w:line="240" w:lineRule="auto"/>
        <w:ind w:left="0" w:firstLine="1276"/>
        <w:rPr>
          <w:sz w:val="24"/>
          <w:szCs w:val="24"/>
        </w:rPr>
      </w:pPr>
      <w:r w:rsidRPr="009F5F6A">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9F5F6A">
        <w:rPr>
          <w:sz w:val="24"/>
          <w:szCs w:val="24"/>
        </w:rPr>
        <w:fldChar w:fldCharType="begin"/>
      </w:r>
      <w:r w:rsidR="00900BB1" w:rsidRPr="009F5F6A">
        <w:rPr>
          <w:sz w:val="24"/>
          <w:szCs w:val="24"/>
        </w:rPr>
        <w:instrText xml:space="preserve"> REF  _Ref444176592 \h \n </w:instrText>
      </w:r>
      <w:r w:rsidR="006C5B45" w:rsidRPr="009F5F6A">
        <w:rPr>
          <w:sz w:val="24"/>
          <w:szCs w:val="24"/>
        </w:rPr>
        <w:instrText xml:space="preserve"> \* MERGEFORMAT </w:instrText>
      </w:r>
      <w:r w:rsidR="005A1486" w:rsidRPr="009F5F6A">
        <w:rPr>
          <w:sz w:val="24"/>
          <w:szCs w:val="24"/>
        </w:rPr>
      </w:r>
      <w:r w:rsidR="005A1486" w:rsidRPr="009F5F6A">
        <w:rPr>
          <w:sz w:val="24"/>
          <w:szCs w:val="24"/>
        </w:rPr>
        <w:fldChar w:fldCharType="separate"/>
      </w:r>
      <w:r w:rsidR="0010016D" w:rsidRPr="009F5F6A">
        <w:rPr>
          <w:sz w:val="24"/>
          <w:szCs w:val="24"/>
        </w:rPr>
        <w:t>3.9.2.2</w:t>
      </w:r>
      <w:r w:rsidR="005A1486" w:rsidRPr="009F5F6A">
        <w:rPr>
          <w:sz w:val="24"/>
          <w:szCs w:val="24"/>
        </w:rPr>
        <w:fldChar w:fldCharType="end"/>
      </w:r>
      <w:r w:rsidRPr="009F5F6A">
        <w:rPr>
          <w:sz w:val="24"/>
          <w:szCs w:val="24"/>
        </w:rPr>
        <w:t>).</w:t>
      </w:r>
    </w:p>
    <w:p w:rsidR="00E22C29" w:rsidRPr="009F5F6A" w:rsidRDefault="007027E5" w:rsidP="00822777">
      <w:pPr>
        <w:pStyle w:val="aff"/>
        <w:numPr>
          <w:ilvl w:val="3"/>
          <w:numId w:val="62"/>
        </w:numPr>
        <w:tabs>
          <w:tab w:val="left" w:pos="1418"/>
        </w:tabs>
        <w:spacing w:after="120" w:line="240" w:lineRule="auto"/>
        <w:ind w:left="0" w:firstLine="1276"/>
        <w:rPr>
          <w:sz w:val="24"/>
          <w:szCs w:val="24"/>
        </w:rPr>
      </w:pPr>
      <w:r w:rsidRPr="009F5F6A">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9F5F6A" w:rsidRDefault="007027E5" w:rsidP="00822777">
      <w:pPr>
        <w:pStyle w:val="aff"/>
        <w:numPr>
          <w:ilvl w:val="3"/>
          <w:numId w:val="62"/>
        </w:numPr>
        <w:tabs>
          <w:tab w:val="left" w:pos="1418"/>
        </w:tabs>
        <w:spacing w:after="120" w:line="240" w:lineRule="auto"/>
        <w:ind w:left="0" w:firstLine="1276"/>
        <w:rPr>
          <w:sz w:val="24"/>
          <w:szCs w:val="24"/>
        </w:rPr>
      </w:pPr>
      <w:proofErr w:type="gramStart"/>
      <w:r w:rsidRPr="009F5F6A">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w:t>
      </w:r>
      <w:r w:rsidRPr="009F5F6A">
        <w:rPr>
          <w:sz w:val="24"/>
          <w:szCs w:val="24"/>
        </w:rPr>
        <w:lastRenderedPageBreak/>
        <w:t xml:space="preserve">конфиденциальной и не подлежит разглашению Участникам или иным лицам, которые официально не имеют к этому отношения, </w:t>
      </w:r>
      <w:r w:rsidR="00E22C29" w:rsidRPr="009F5F6A">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9F5F6A">
        <w:rPr>
          <w:sz w:val="24"/>
          <w:szCs w:val="24"/>
        </w:rPr>
        <w:t>на официальном сайте, сайте ПАО</w:t>
      </w:r>
      <w:proofErr w:type="gramEnd"/>
      <w:r w:rsidR="00B70FE7" w:rsidRPr="009F5F6A">
        <w:rPr>
          <w:sz w:val="24"/>
          <w:szCs w:val="24"/>
        </w:rPr>
        <w:t xml:space="preserve"> «МРСК Центра», ЭТП</w:t>
      </w:r>
      <w:r w:rsidR="00E22C29" w:rsidRPr="009F5F6A">
        <w:rPr>
          <w:sz w:val="24"/>
          <w:szCs w:val="24"/>
        </w:rPr>
        <w:t>.</w:t>
      </w:r>
    </w:p>
    <w:p w:rsidR="007027E5" w:rsidRPr="009F5F6A" w:rsidRDefault="007027E5" w:rsidP="00822777">
      <w:pPr>
        <w:pStyle w:val="aff"/>
        <w:numPr>
          <w:ilvl w:val="3"/>
          <w:numId w:val="62"/>
        </w:numPr>
        <w:tabs>
          <w:tab w:val="left" w:pos="1418"/>
        </w:tabs>
        <w:spacing w:after="120" w:line="240" w:lineRule="auto"/>
        <w:ind w:left="0" w:firstLine="1276"/>
        <w:rPr>
          <w:sz w:val="24"/>
          <w:szCs w:val="24"/>
        </w:rPr>
      </w:pPr>
      <w:r w:rsidRPr="009F5F6A">
        <w:rPr>
          <w:sz w:val="24"/>
          <w:szCs w:val="24"/>
        </w:rPr>
        <w:t xml:space="preserve">Участники не вправе каким-либо способом влиять, участвовать или присутствовать при оценке </w:t>
      </w:r>
      <w:r w:rsidR="00B70FE7" w:rsidRPr="009F5F6A">
        <w:rPr>
          <w:sz w:val="24"/>
          <w:szCs w:val="24"/>
        </w:rPr>
        <w:t>Заявок</w:t>
      </w:r>
      <w:r w:rsidRPr="009F5F6A">
        <w:rPr>
          <w:sz w:val="24"/>
          <w:szCs w:val="24"/>
        </w:rPr>
        <w:t xml:space="preserve">, а также вступать в контакты с экспертами, выполняющими экспертизу </w:t>
      </w:r>
      <w:r w:rsidR="00B70FE7" w:rsidRPr="009F5F6A">
        <w:rPr>
          <w:sz w:val="24"/>
          <w:szCs w:val="24"/>
        </w:rPr>
        <w:t>Заявок</w:t>
      </w:r>
      <w:r w:rsidRPr="009F5F6A">
        <w:rPr>
          <w:sz w:val="24"/>
          <w:szCs w:val="24"/>
        </w:rPr>
        <w:t xml:space="preserve">. Любые попытки Участников повлиять на Конкурсную комиссию при экспертизе </w:t>
      </w:r>
      <w:r w:rsidR="00B70FE7" w:rsidRPr="009F5F6A">
        <w:rPr>
          <w:sz w:val="24"/>
          <w:szCs w:val="24"/>
        </w:rPr>
        <w:t>Заявок</w:t>
      </w:r>
      <w:r w:rsidRPr="009F5F6A">
        <w:rPr>
          <w:sz w:val="24"/>
          <w:szCs w:val="24"/>
        </w:rPr>
        <w:t xml:space="preserve"> или на присуждение </w:t>
      </w:r>
      <w:r w:rsidR="00B70FE7" w:rsidRPr="009F5F6A">
        <w:rPr>
          <w:sz w:val="24"/>
          <w:szCs w:val="24"/>
        </w:rPr>
        <w:t>Договора</w:t>
      </w:r>
      <w:r w:rsidRPr="009F5F6A">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9F5F6A">
        <w:rPr>
          <w:sz w:val="24"/>
          <w:szCs w:val="24"/>
        </w:rPr>
        <w:t>Заявок</w:t>
      </w:r>
      <w:r w:rsidRPr="009F5F6A">
        <w:rPr>
          <w:sz w:val="24"/>
          <w:szCs w:val="24"/>
        </w:rPr>
        <w:t xml:space="preserve"> таких Уч</w:t>
      </w:r>
      <w:r w:rsidR="00B70FE7" w:rsidRPr="009F5F6A">
        <w:rPr>
          <w:sz w:val="24"/>
          <w:szCs w:val="24"/>
        </w:rPr>
        <w:t>астников</w:t>
      </w:r>
      <w:r w:rsidRPr="009F5F6A">
        <w:rPr>
          <w:sz w:val="24"/>
          <w:szCs w:val="24"/>
        </w:rPr>
        <w:t>.</w:t>
      </w:r>
    </w:p>
    <w:p w:rsidR="007027E5" w:rsidRPr="009F5F6A" w:rsidRDefault="007027E5" w:rsidP="00822777">
      <w:pPr>
        <w:pStyle w:val="aff"/>
        <w:numPr>
          <w:ilvl w:val="3"/>
          <w:numId w:val="62"/>
        </w:numPr>
        <w:tabs>
          <w:tab w:val="left" w:pos="1418"/>
        </w:tabs>
        <w:spacing w:after="120" w:line="240" w:lineRule="auto"/>
        <w:ind w:left="0" w:firstLine="1276"/>
        <w:rPr>
          <w:sz w:val="24"/>
          <w:szCs w:val="24"/>
        </w:rPr>
      </w:pPr>
      <w:r w:rsidRPr="009F5F6A">
        <w:rPr>
          <w:sz w:val="24"/>
          <w:szCs w:val="24"/>
        </w:rPr>
        <w:t>Оценка Конкурсных заявок включает две стадии:</w:t>
      </w:r>
    </w:p>
    <w:p w:rsidR="007027E5" w:rsidRPr="009F5F6A"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9F5F6A">
        <w:rPr>
          <w:rFonts w:ascii="Times New Roman" w:hAnsi="Times New Roman" w:cs="Times New Roman"/>
        </w:rPr>
        <w:t>отборочную стадию</w:t>
      </w:r>
      <w:r w:rsidR="00B70FE7" w:rsidRPr="009F5F6A">
        <w:rPr>
          <w:rFonts w:ascii="Times New Roman" w:hAnsi="Times New Roman" w:cs="Times New Roman"/>
        </w:rPr>
        <w:t xml:space="preserve"> (п. </w:t>
      </w:r>
      <w:r w:rsidR="000A775A" w:rsidRPr="009F5F6A">
        <w:fldChar w:fldCharType="begin"/>
      </w:r>
      <w:r w:rsidR="000A775A" w:rsidRPr="009F5F6A">
        <w:instrText xml:space="preserve"> REF _Ref441505953 \r \h  \* MERGEFORMAT </w:instrText>
      </w:r>
      <w:r w:rsidR="000A775A" w:rsidRPr="009F5F6A">
        <w:fldChar w:fldCharType="separate"/>
      </w:r>
      <w:r w:rsidR="0010016D" w:rsidRPr="009F5F6A">
        <w:rPr>
          <w:rFonts w:ascii="Times New Roman" w:hAnsi="Times New Roman" w:cs="Times New Roman"/>
        </w:rPr>
        <w:t>3.9.2</w:t>
      </w:r>
      <w:r w:rsidR="000A775A" w:rsidRPr="009F5F6A">
        <w:fldChar w:fldCharType="end"/>
      </w:r>
      <w:r w:rsidR="00B70FE7" w:rsidRPr="009F5F6A">
        <w:rPr>
          <w:rFonts w:ascii="Times New Roman" w:hAnsi="Times New Roman" w:cs="Times New Roman"/>
        </w:rPr>
        <w:t>)</w:t>
      </w:r>
      <w:r w:rsidRPr="009F5F6A">
        <w:rPr>
          <w:rFonts w:ascii="Times New Roman" w:hAnsi="Times New Roman" w:cs="Times New Roman"/>
        </w:rPr>
        <w:t>;</w:t>
      </w:r>
    </w:p>
    <w:p w:rsidR="007027E5" w:rsidRPr="009F5F6A"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9F5F6A">
        <w:rPr>
          <w:rFonts w:ascii="Times New Roman" w:hAnsi="Times New Roman" w:cs="Times New Roman"/>
        </w:rPr>
        <w:t>оценочную стадию</w:t>
      </w:r>
      <w:r w:rsidR="00B70FE7" w:rsidRPr="009F5F6A">
        <w:rPr>
          <w:rFonts w:ascii="Times New Roman" w:hAnsi="Times New Roman" w:cs="Times New Roman"/>
        </w:rPr>
        <w:t xml:space="preserve"> (п. </w:t>
      </w:r>
      <w:r w:rsidR="000A775A" w:rsidRPr="009F5F6A">
        <w:fldChar w:fldCharType="begin"/>
      </w:r>
      <w:r w:rsidR="000A775A" w:rsidRPr="009F5F6A">
        <w:instrText xml:space="preserve"> REF _Ref441505981 \r \h  \* MERGEFORMAT </w:instrText>
      </w:r>
      <w:r w:rsidR="000A775A" w:rsidRPr="009F5F6A">
        <w:fldChar w:fldCharType="separate"/>
      </w:r>
      <w:r w:rsidR="0010016D" w:rsidRPr="009F5F6A">
        <w:rPr>
          <w:rFonts w:ascii="Times New Roman" w:hAnsi="Times New Roman" w:cs="Times New Roman"/>
        </w:rPr>
        <w:t>3.9.3</w:t>
      </w:r>
      <w:r w:rsidR="000A775A" w:rsidRPr="009F5F6A">
        <w:fldChar w:fldCharType="end"/>
      </w:r>
      <w:r w:rsidR="00B70FE7" w:rsidRPr="009F5F6A">
        <w:rPr>
          <w:rFonts w:ascii="Times New Roman" w:hAnsi="Times New Roman" w:cs="Times New Roman"/>
        </w:rPr>
        <w:t>)</w:t>
      </w:r>
      <w:r w:rsidRPr="009F5F6A">
        <w:rPr>
          <w:rFonts w:ascii="Times New Roman" w:hAnsi="Times New Roman" w:cs="Times New Roman"/>
        </w:rPr>
        <w:t>.</w:t>
      </w:r>
    </w:p>
    <w:p w:rsidR="007027E5" w:rsidRPr="009F5F6A" w:rsidRDefault="007027E5" w:rsidP="00822777">
      <w:pPr>
        <w:pStyle w:val="aff"/>
        <w:numPr>
          <w:ilvl w:val="3"/>
          <w:numId w:val="62"/>
        </w:numPr>
        <w:tabs>
          <w:tab w:val="left" w:pos="1418"/>
        </w:tabs>
        <w:spacing w:after="120" w:line="240" w:lineRule="auto"/>
        <w:ind w:left="0" w:firstLine="1276"/>
        <w:rPr>
          <w:sz w:val="24"/>
          <w:szCs w:val="24"/>
        </w:rPr>
      </w:pPr>
      <w:r w:rsidRPr="009F5F6A">
        <w:rPr>
          <w:sz w:val="24"/>
          <w:szCs w:val="24"/>
        </w:rPr>
        <w:t>При экспертизе заявок Конкурсная комиссия будет исходить только из содержания самой Конкурсной заявки.</w:t>
      </w:r>
    </w:p>
    <w:p w:rsidR="007027E5" w:rsidRPr="009F5F6A"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9F5F6A" w:rsidRDefault="007027E5" w:rsidP="00822777">
      <w:pPr>
        <w:pStyle w:val="3"/>
        <w:numPr>
          <w:ilvl w:val="2"/>
          <w:numId w:val="88"/>
        </w:numPr>
        <w:tabs>
          <w:tab w:val="left" w:pos="1134"/>
        </w:tabs>
        <w:spacing w:before="0"/>
        <w:ind w:left="1701" w:hanging="567"/>
        <w:jc w:val="both"/>
        <w:rPr>
          <w:sz w:val="24"/>
          <w:szCs w:val="24"/>
        </w:rPr>
      </w:pPr>
      <w:bookmarkStart w:id="1387" w:name="_Toc325990474"/>
      <w:bookmarkStart w:id="1388" w:name="_Toc441485440"/>
      <w:bookmarkStart w:id="1389" w:name="_Ref441505953"/>
      <w:bookmarkStart w:id="1390" w:name="_Toc441572057"/>
      <w:bookmarkStart w:id="1391" w:name="_Toc441575149"/>
      <w:bookmarkStart w:id="1392" w:name="_Toc442434810"/>
      <w:bookmarkStart w:id="1393" w:name="_Toc442435649"/>
      <w:bookmarkStart w:id="1394" w:name="_Toc462044769"/>
      <w:bookmarkStart w:id="1395" w:name="_Toc462068472"/>
      <w:bookmarkStart w:id="1396" w:name="_Toc463514162"/>
      <w:bookmarkStart w:id="1397" w:name="_Toc469480385"/>
      <w:bookmarkStart w:id="1398" w:name="_Toc471823175"/>
      <w:bookmarkStart w:id="1399" w:name="_Toc498512036"/>
      <w:bookmarkStart w:id="1400" w:name="_Toc511312856"/>
      <w:bookmarkStart w:id="1401" w:name="_Toc511315261"/>
      <w:bookmarkStart w:id="1402" w:name="_Toc515529963"/>
      <w:r w:rsidRPr="009F5F6A">
        <w:rPr>
          <w:sz w:val="24"/>
          <w:szCs w:val="24"/>
        </w:rPr>
        <w:t>Отборочная стадия</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rsidR="007027E5" w:rsidRPr="009F5F6A" w:rsidRDefault="007027E5" w:rsidP="00822777">
      <w:pPr>
        <w:pStyle w:val="aff"/>
        <w:numPr>
          <w:ilvl w:val="3"/>
          <w:numId w:val="63"/>
        </w:numPr>
        <w:tabs>
          <w:tab w:val="num" w:pos="1418"/>
        </w:tabs>
        <w:spacing w:after="120" w:line="240" w:lineRule="auto"/>
        <w:ind w:left="0" w:firstLine="1276"/>
        <w:rPr>
          <w:sz w:val="24"/>
          <w:szCs w:val="24"/>
        </w:rPr>
      </w:pPr>
      <w:r w:rsidRPr="009F5F6A">
        <w:rPr>
          <w:sz w:val="24"/>
          <w:szCs w:val="24"/>
        </w:rPr>
        <w:t>В рамках отборочной стадии Конкурсная комиссия проверяет:</w:t>
      </w:r>
    </w:p>
    <w:p w:rsidR="007027E5" w:rsidRPr="009F5F6A" w:rsidRDefault="007027E5" w:rsidP="00363FC9">
      <w:pPr>
        <w:pStyle w:val="3d"/>
        <w:numPr>
          <w:ilvl w:val="0"/>
          <w:numId w:val="27"/>
        </w:numPr>
        <w:tabs>
          <w:tab w:val="left" w:pos="1276"/>
        </w:tabs>
        <w:spacing w:after="120"/>
        <w:ind w:left="0" w:firstLine="851"/>
        <w:rPr>
          <w:sz w:val="24"/>
          <w:szCs w:val="24"/>
        </w:rPr>
      </w:pPr>
      <w:r w:rsidRPr="009F5F6A">
        <w:rPr>
          <w:sz w:val="24"/>
          <w:szCs w:val="24"/>
        </w:rPr>
        <w:t xml:space="preserve">правильность оформления и состав </w:t>
      </w:r>
      <w:r w:rsidR="00D4177A" w:rsidRPr="009F5F6A">
        <w:rPr>
          <w:sz w:val="24"/>
          <w:szCs w:val="24"/>
        </w:rPr>
        <w:t>Заявок</w:t>
      </w:r>
      <w:r w:rsidRPr="009F5F6A">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9F5F6A" w:rsidRDefault="00E01C0C" w:rsidP="00363FC9">
      <w:pPr>
        <w:pStyle w:val="3d"/>
        <w:numPr>
          <w:ilvl w:val="0"/>
          <w:numId w:val="27"/>
        </w:numPr>
        <w:tabs>
          <w:tab w:val="left" w:pos="1276"/>
        </w:tabs>
        <w:spacing w:after="120"/>
        <w:ind w:left="0" w:firstLine="851"/>
        <w:rPr>
          <w:sz w:val="24"/>
          <w:szCs w:val="24"/>
        </w:rPr>
      </w:pPr>
      <w:r w:rsidRPr="009F5F6A">
        <w:rPr>
          <w:sz w:val="24"/>
          <w:szCs w:val="24"/>
        </w:rPr>
        <w:t xml:space="preserve">наличие/отсутствие в составе Заявки финансового обеспечения обязательств Участника в соответствии с п. </w:t>
      </w:r>
      <w:r w:rsidR="005A1486" w:rsidRPr="009F5F6A">
        <w:rPr>
          <w:sz w:val="24"/>
          <w:szCs w:val="24"/>
        </w:rPr>
        <w:fldChar w:fldCharType="begin"/>
      </w:r>
      <w:r w:rsidRPr="009F5F6A">
        <w:rPr>
          <w:sz w:val="24"/>
          <w:szCs w:val="24"/>
        </w:rPr>
        <w:instrText xml:space="preserve"> REF _Ref442278803 \r \h </w:instrText>
      </w:r>
      <w:r w:rsidR="006C5B45" w:rsidRPr="009F5F6A">
        <w:rPr>
          <w:sz w:val="24"/>
          <w:szCs w:val="24"/>
        </w:rPr>
        <w:instrText xml:space="preserve"> \* MERGEFORMAT </w:instrText>
      </w:r>
      <w:r w:rsidR="005A1486" w:rsidRPr="009F5F6A">
        <w:rPr>
          <w:sz w:val="24"/>
          <w:szCs w:val="24"/>
        </w:rPr>
      </w:r>
      <w:r w:rsidR="005A1486" w:rsidRPr="009F5F6A">
        <w:rPr>
          <w:sz w:val="24"/>
          <w:szCs w:val="24"/>
        </w:rPr>
        <w:fldChar w:fldCharType="separate"/>
      </w:r>
      <w:r w:rsidR="0010016D" w:rsidRPr="009F5F6A">
        <w:rPr>
          <w:sz w:val="24"/>
          <w:szCs w:val="24"/>
        </w:rPr>
        <w:t>3.4.8</w:t>
      </w:r>
      <w:r w:rsidR="005A1486" w:rsidRPr="009F5F6A">
        <w:rPr>
          <w:sz w:val="24"/>
          <w:szCs w:val="24"/>
        </w:rPr>
        <w:fldChar w:fldCharType="end"/>
      </w:r>
      <w:r w:rsidR="007027E5" w:rsidRPr="009F5F6A">
        <w:rPr>
          <w:sz w:val="24"/>
          <w:szCs w:val="24"/>
        </w:rPr>
        <w:t>;</w:t>
      </w:r>
    </w:p>
    <w:p w:rsidR="007027E5" w:rsidRPr="009F5F6A" w:rsidRDefault="007027E5" w:rsidP="00363FC9">
      <w:pPr>
        <w:pStyle w:val="3d"/>
        <w:numPr>
          <w:ilvl w:val="0"/>
          <w:numId w:val="27"/>
        </w:numPr>
        <w:tabs>
          <w:tab w:val="left" w:pos="1276"/>
        </w:tabs>
        <w:spacing w:after="120"/>
        <w:ind w:left="0" w:firstLine="851"/>
        <w:rPr>
          <w:sz w:val="24"/>
          <w:szCs w:val="24"/>
        </w:rPr>
      </w:pPr>
      <w:r w:rsidRPr="009F5F6A">
        <w:rPr>
          <w:sz w:val="24"/>
          <w:szCs w:val="24"/>
        </w:rPr>
        <w:t xml:space="preserve">соответствие Участника Конкурса всем отборочным критериям, установленным в настоящей Конкурсной документации, в </w:t>
      </w:r>
      <w:proofErr w:type="spellStart"/>
      <w:r w:rsidRPr="009F5F6A">
        <w:rPr>
          <w:sz w:val="24"/>
          <w:szCs w:val="24"/>
        </w:rPr>
        <w:t>т.ч</w:t>
      </w:r>
      <w:proofErr w:type="spellEnd"/>
      <w:r w:rsidRPr="009F5F6A">
        <w:rPr>
          <w:sz w:val="24"/>
          <w:szCs w:val="24"/>
        </w:rPr>
        <w:t>. с учетом установленных допустимых отклонений от числовых значений критериев (если таковые были установлены);</w:t>
      </w:r>
    </w:p>
    <w:p w:rsidR="00F53F8B" w:rsidRPr="009F5F6A" w:rsidRDefault="00F53F8B" w:rsidP="00363FC9">
      <w:pPr>
        <w:pStyle w:val="3d"/>
        <w:numPr>
          <w:ilvl w:val="0"/>
          <w:numId w:val="27"/>
        </w:numPr>
        <w:tabs>
          <w:tab w:val="left" w:pos="1276"/>
        </w:tabs>
        <w:spacing w:after="120"/>
        <w:ind w:left="0" w:firstLine="851"/>
        <w:rPr>
          <w:sz w:val="24"/>
          <w:szCs w:val="24"/>
        </w:rPr>
      </w:pPr>
      <w:proofErr w:type="gramStart"/>
      <w:r w:rsidRPr="009F5F6A">
        <w:rPr>
          <w:bCs/>
          <w:sz w:val="24"/>
          <w:szCs w:val="24"/>
        </w:rPr>
        <w:t xml:space="preserve">соответствие </w:t>
      </w:r>
      <w:r w:rsidR="00221403" w:rsidRPr="009F5F6A">
        <w:rPr>
          <w:sz w:val="24"/>
          <w:szCs w:val="24"/>
        </w:rPr>
        <w:t>Заявки</w:t>
      </w:r>
      <w:r w:rsidR="00221403" w:rsidRPr="009F5F6A">
        <w:rPr>
          <w:bCs/>
          <w:sz w:val="24"/>
          <w:szCs w:val="24"/>
        </w:rPr>
        <w:t xml:space="preserve"> </w:t>
      </w:r>
      <w:r w:rsidRPr="009F5F6A">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9F5F6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F5F6A">
        <w:rPr>
          <w:bCs/>
          <w:sz w:val="24"/>
          <w:szCs w:val="24"/>
        </w:rPr>
        <w:t>, Федерального закона от 18.07.2011 № 223-ФЗ «О закупках товаров, работ, услуг отдельными видами юридических лиц»;</w:t>
      </w:r>
      <w:proofErr w:type="gramEnd"/>
      <w:r w:rsidRPr="009F5F6A">
        <w:rPr>
          <w:bCs/>
          <w:sz w:val="24"/>
          <w:szCs w:val="24"/>
        </w:rPr>
        <w:t xml:space="preserve"> отсутствие отрицательных отзывов о работе Участника;</w:t>
      </w:r>
    </w:p>
    <w:p w:rsidR="007027E5" w:rsidRPr="009F5F6A" w:rsidRDefault="007027E5" w:rsidP="00363FC9">
      <w:pPr>
        <w:pStyle w:val="3d"/>
        <w:numPr>
          <w:ilvl w:val="0"/>
          <w:numId w:val="27"/>
        </w:numPr>
        <w:tabs>
          <w:tab w:val="left" w:pos="1276"/>
        </w:tabs>
        <w:spacing w:after="120"/>
        <w:ind w:left="0" w:firstLine="851"/>
        <w:rPr>
          <w:sz w:val="24"/>
          <w:szCs w:val="24"/>
        </w:rPr>
      </w:pPr>
      <w:r w:rsidRPr="009F5F6A">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9F5F6A">
        <w:rPr>
          <w:sz w:val="24"/>
          <w:szCs w:val="24"/>
        </w:rPr>
        <w:t>ПАО</w:t>
      </w:r>
      <w:r w:rsidRPr="009F5F6A">
        <w:rPr>
          <w:sz w:val="24"/>
          <w:szCs w:val="24"/>
        </w:rPr>
        <w:t xml:space="preserve"> «</w:t>
      </w:r>
      <w:r w:rsidR="00F53F8B" w:rsidRPr="009F5F6A">
        <w:rPr>
          <w:sz w:val="24"/>
          <w:szCs w:val="24"/>
        </w:rPr>
        <w:t>МРСК Центра</w:t>
      </w:r>
      <w:r w:rsidRPr="009F5F6A">
        <w:rPr>
          <w:sz w:val="24"/>
          <w:szCs w:val="24"/>
        </w:rPr>
        <w:t>»;</w:t>
      </w:r>
    </w:p>
    <w:p w:rsidR="007027E5" w:rsidRPr="009F5F6A" w:rsidRDefault="00221403" w:rsidP="00363FC9">
      <w:pPr>
        <w:pStyle w:val="3d"/>
        <w:numPr>
          <w:ilvl w:val="0"/>
          <w:numId w:val="27"/>
        </w:numPr>
        <w:tabs>
          <w:tab w:val="left" w:pos="1276"/>
        </w:tabs>
        <w:spacing w:after="120"/>
        <w:ind w:left="0" w:firstLine="851"/>
        <w:rPr>
          <w:sz w:val="24"/>
          <w:szCs w:val="24"/>
        </w:rPr>
      </w:pPr>
      <w:r w:rsidRPr="009F5F6A">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9F5F6A">
        <w:rPr>
          <w:sz w:val="24"/>
          <w:szCs w:val="24"/>
        </w:rPr>
        <w:t>.</w:t>
      </w:r>
    </w:p>
    <w:p w:rsidR="00F53F8B" w:rsidRPr="009F5F6A" w:rsidRDefault="00F53F8B" w:rsidP="00822777">
      <w:pPr>
        <w:pStyle w:val="aff"/>
        <w:numPr>
          <w:ilvl w:val="3"/>
          <w:numId w:val="63"/>
        </w:numPr>
        <w:tabs>
          <w:tab w:val="num" w:pos="1418"/>
        </w:tabs>
        <w:spacing w:after="120" w:line="240" w:lineRule="auto"/>
        <w:ind w:left="0" w:firstLine="1276"/>
        <w:rPr>
          <w:sz w:val="24"/>
          <w:szCs w:val="24"/>
        </w:rPr>
      </w:pPr>
      <w:bookmarkStart w:id="1403" w:name="_Ref444176592"/>
      <w:r w:rsidRPr="009F5F6A">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9F5F6A">
        <w:rPr>
          <w:sz w:val="24"/>
          <w:szCs w:val="24"/>
        </w:rPr>
        <w:t>работ</w:t>
      </w:r>
      <w:r w:rsidRPr="009F5F6A">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9F5F6A">
        <w:rPr>
          <w:sz w:val="24"/>
          <w:szCs w:val="24"/>
        </w:rPr>
        <w:t>Конкурса</w:t>
      </w:r>
      <w:proofErr w:type="gramStart"/>
      <w:r w:rsidRPr="009F5F6A">
        <w:rPr>
          <w:sz w:val="24"/>
          <w:szCs w:val="24"/>
        </w:rPr>
        <w:t>.</w:t>
      </w:r>
      <w:r w:rsidR="00A06731" w:rsidRPr="009F5F6A">
        <w:rPr>
          <w:sz w:val="24"/>
          <w:szCs w:val="24"/>
        </w:rPr>
        <w:t>В</w:t>
      </w:r>
      <w:proofErr w:type="spellEnd"/>
      <w:proofErr w:type="gramEnd"/>
      <w:r w:rsidR="00A06731" w:rsidRPr="009F5F6A">
        <w:rPr>
          <w:sz w:val="24"/>
          <w:szCs w:val="24"/>
        </w:rPr>
        <w:t xml:space="preserve"> случае направления запроса Участнику предоставляется минимально необходимый срок для </w:t>
      </w:r>
      <w:r w:rsidR="00A06731" w:rsidRPr="009F5F6A">
        <w:rPr>
          <w:sz w:val="24"/>
          <w:szCs w:val="24"/>
        </w:rPr>
        <w:lastRenderedPageBreak/>
        <w:t>предоставления</w:t>
      </w:r>
      <w:r w:rsidR="00C24F83" w:rsidRPr="009F5F6A">
        <w:rPr>
          <w:sz w:val="24"/>
          <w:szCs w:val="24"/>
        </w:rPr>
        <w:t xml:space="preserve"> разъяснений или дополнений.</w:t>
      </w:r>
      <w:r w:rsidR="00A06731" w:rsidRPr="009F5F6A">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9F5F6A">
        <w:rPr>
          <w:sz w:val="24"/>
          <w:szCs w:val="24"/>
        </w:rPr>
        <w:t>разъяснений или дополнений</w:t>
      </w:r>
      <w:r w:rsidR="00A06731" w:rsidRPr="009F5F6A">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9F5F6A">
        <w:rPr>
          <w:sz w:val="24"/>
          <w:szCs w:val="24"/>
        </w:rPr>
        <w:t>.</w:t>
      </w:r>
      <w:bookmarkEnd w:id="1403"/>
    </w:p>
    <w:p w:rsidR="007027E5" w:rsidRPr="009F5F6A" w:rsidRDefault="007027E5" w:rsidP="00822777">
      <w:pPr>
        <w:pStyle w:val="aff"/>
        <w:numPr>
          <w:ilvl w:val="3"/>
          <w:numId w:val="63"/>
        </w:numPr>
        <w:tabs>
          <w:tab w:val="num" w:pos="1418"/>
        </w:tabs>
        <w:spacing w:after="120" w:line="240" w:lineRule="auto"/>
        <w:ind w:left="0" w:firstLine="1276"/>
        <w:rPr>
          <w:sz w:val="24"/>
          <w:szCs w:val="24"/>
        </w:rPr>
      </w:pPr>
      <w:r w:rsidRPr="009F5F6A">
        <w:rPr>
          <w:sz w:val="24"/>
          <w:szCs w:val="24"/>
        </w:rPr>
        <w:t xml:space="preserve">При проверке правильности оформления </w:t>
      </w:r>
      <w:r w:rsidR="00F53F8B" w:rsidRPr="009F5F6A">
        <w:rPr>
          <w:sz w:val="24"/>
          <w:szCs w:val="24"/>
        </w:rPr>
        <w:t>Заявок</w:t>
      </w:r>
      <w:r w:rsidRPr="009F5F6A">
        <w:rPr>
          <w:sz w:val="24"/>
          <w:szCs w:val="24"/>
        </w:rPr>
        <w:t xml:space="preserve"> Конкурсная комиссия вправе </w:t>
      </w:r>
      <w:proofErr w:type="gramStart"/>
      <w:r w:rsidRPr="009F5F6A">
        <w:rPr>
          <w:sz w:val="24"/>
          <w:szCs w:val="24"/>
        </w:rPr>
        <w:t>не обращать внимание</w:t>
      </w:r>
      <w:proofErr w:type="gramEnd"/>
      <w:r w:rsidRPr="009F5F6A">
        <w:rPr>
          <w:sz w:val="24"/>
          <w:szCs w:val="24"/>
        </w:rPr>
        <w:t xml:space="preserve"> на мелкие недочеты и погрешности, которые не влияют по существу на суть </w:t>
      </w:r>
      <w:r w:rsidR="00F53F8B" w:rsidRPr="009F5F6A">
        <w:rPr>
          <w:sz w:val="24"/>
          <w:szCs w:val="24"/>
        </w:rPr>
        <w:t>Заявки</w:t>
      </w:r>
      <w:r w:rsidRPr="009F5F6A">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9F5F6A" w:rsidRDefault="007027E5" w:rsidP="00822777">
      <w:pPr>
        <w:pStyle w:val="aff"/>
        <w:numPr>
          <w:ilvl w:val="3"/>
          <w:numId w:val="63"/>
        </w:numPr>
        <w:tabs>
          <w:tab w:val="num" w:pos="1418"/>
        </w:tabs>
        <w:spacing w:after="120" w:line="240" w:lineRule="auto"/>
        <w:ind w:left="0" w:firstLine="1276"/>
        <w:rPr>
          <w:sz w:val="24"/>
          <w:szCs w:val="24"/>
        </w:rPr>
      </w:pPr>
      <w:r w:rsidRPr="009F5F6A">
        <w:rPr>
          <w:sz w:val="24"/>
          <w:szCs w:val="24"/>
        </w:rPr>
        <w:t xml:space="preserve">По результатам проведения отборочной стадии Конкурсная комиссия отклоняет </w:t>
      </w:r>
      <w:r w:rsidR="00F53F8B" w:rsidRPr="009F5F6A">
        <w:rPr>
          <w:sz w:val="24"/>
          <w:szCs w:val="24"/>
        </w:rPr>
        <w:t>Заявки</w:t>
      </w:r>
      <w:r w:rsidRPr="009F5F6A">
        <w:rPr>
          <w:sz w:val="24"/>
          <w:szCs w:val="24"/>
        </w:rPr>
        <w:t>, которые:</w:t>
      </w:r>
    </w:p>
    <w:p w:rsidR="005974DC" w:rsidRPr="009F5F6A" w:rsidRDefault="00221403" w:rsidP="00822777">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9F5F6A">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9F5F6A">
        <w:rPr>
          <w:rFonts w:ascii="Times New Roman" w:hAnsi="Times New Roman"/>
          <w:szCs w:val="24"/>
        </w:rPr>
        <w:t>;</w:t>
      </w:r>
    </w:p>
    <w:p w:rsidR="005974DC" w:rsidRPr="009F5F6A" w:rsidRDefault="007027E5" w:rsidP="00822777">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9F5F6A">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9F5F6A">
        <w:rPr>
          <w:rFonts w:ascii="Times New Roman" w:hAnsi="Times New Roman"/>
          <w:szCs w:val="24"/>
        </w:rPr>
        <w:t>числе</w:t>
      </w:r>
      <w:proofErr w:type="gramEnd"/>
      <w:r w:rsidRPr="009F5F6A">
        <w:rPr>
          <w:rFonts w:ascii="Times New Roman" w:hAnsi="Times New Roman"/>
          <w:szCs w:val="24"/>
        </w:rPr>
        <w:t xml:space="preserve"> если Участник (в </w:t>
      </w:r>
      <w:proofErr w:type="spellStart"/>
      <w:r w:rsidRPr="009F5F6A">
        <w:rPr>
          <w:rFonts w:ascii="Times New Roman" w:hAnsi="Times New Roman"/>
          <w:szCs w:val="24"/>
        </w:rPr>
        <w:t>т.ч</w:t>
      </w:r>
      <w:proofErr w:type="spellEnd"/>
      <w:r w:rsidRPr="009F5F6A">
        <w:rPr>
          <w:rFonts w:ascii="Times New Roman" w:hAnsi="Times New Roman"/>
          <w:szCs w:val="24"/>
        </w:rPr>
        <w:t xml:space="preserve">. один или несколько членов </w:t>
      </w:r>
      <w:r w:rsidR="00193398" w:rsidRPr="009F5F6A">
        <w:rPr>
          <w:rFonts w:ascii="Times New Roman" w:hAnsi="Times New Roman"/>
          <w:szCs w:val="24"/>
        </w:rPr>
        <w:t>К</w:t>
      </w:r>
      <w:r w:rsidRPr="009F5F6A">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2C7325" w:rsidRPr="009F5F6A">
        <w:rPr>
          <w:rFonts w:ascii="Times New Roman" w:hAnsi="Times New Roman"/>
          <w:szCs w:val="24"/>
        </w:rPr>
        <w:t>Справку о цепочке собственников участника закупочной процедуры, включая бенефициаров (в том числе конечных)</w:t>
      </w:r>
      <w:r w:rsidR="00193398" w:rsidRPr="009F5F6A">
        <w:rPr>
          <w:rFonts w:ascii="Times New Roman" w:hAnsi="Times New Roman"/>
          <w:szCs w:val="24"/>
        </w:rPr>
        <w:t xml:space="preserve"> (подраздел </w:t>
      </w:r>
      <w:r w:rsidR="000A775A" w:rsidRPr="009F5F6A">
        <w:fldChar w:fldCharType="begin"/>
      </w:r>
      <w:r w:rsidR="000A775A" w:rsidRPr="009F5F6A">
        <w:instrText xml:space="preserve"> REF _Ref440272035 \r \h  \* MERGEFORMAT </w:instrText>
      </w:r>
      <w:r w:rsidR="000A775A" w:rsidRPr="009F5F6A">
        <w:fldChar w:fldCharType="separate"/>
      </w:r>
      <w:r w:rsidR="0010016D" w:rsidRPr="009F5F6A">
        <w:rPr>
          <w:rFonts w:ascii="Times New Roman" w:hAnsi="Times New Roman"/>
          <w:szCs w:val="24"/>
        </w:rPr>
        <w:t>5.12</w:t>
      </w:r>
      <w:r w:rsidR="000A775A" w:rsidRPr="009F5F6A">
        <w:fldChar w:fldCharType="end"/>
      </w:r>
      <w:r w:rsidR="00193398" w:rsidRPr="009F5F6A">
        <w:rPr>
          <w:rFonts w:ascii="Times New Roman" w:hAnsi="Times New Roman"/>
          <w:szCs w:val="24"/>
        </w:rPr>
        <w:t>)</w:t>
      </w:r>
      <w:r w:rsidRPr="009F5F6A">
        <w:rPr>
          <w:rFonts w:ascii="Times New Roman" w:hAnsi="Times New Roman"/>
          <w:szCs w:val="24"/>
        </w:rPr>
        <w:t>;</w:t>
      </w:r>
    </w:p>
    <w:p w:rsidR="005974DC" w:rsidRPr="009F5F6A" w:rsidRDefault="00E01C0C" w:rsidP="00822777">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9F5F6A">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9F5F6A">
        <w:fldChar w:fldCharType="begin"/>
      </w:r>
      <w:r w:rsidR="000A775A" w:rsidRPr="009F5F6A">
        <w:instrText xml:space="preserve"> REF _Ref442278803 \r \h  \* MERGEFORMAT </w:instrText>
      </w:r>
      <w:r w:rsidR="000A775A" w:rsidRPr="009F5F6A">
        <w:fldChar w:fldCharType="separate"/>
      </w:r>
      <w:r w:rsidR="0010016D" w:rsidRPr="009F5F6A">
        <w:rPr>
          <w:rFonts w:ascii="Times New Roman" w:hAnsi="Times New Roman"/>
          <w:szCs w:val="24"/>
        </w:rPr>
        <w:t>3.4.8</w:t>
      </w:r>
      <w:r w:rsidR="000A775A" w:rsidRPr="009F5F6A">
        <w:fldChar w:fldCharType="end"/>
      </w:r>
      <w:r w:rsidR="007027E5" w:rsidRPr="009F5F6A">
        <w:rPr>
          <w:rFonts w:ascii="Times New Roman" w:hAnsi="Times New Roman"/>
          <w:szCs w:val="24"/>
        </w:rPr>
        <w:t>;</w:t>
      </w:r>
    </w:p>
    <w:p w:rsidR="005974DC" w:rsidRPr="009F5F6A" w:rsidRDefault="00CB59B3" w:rsidP="00822777">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9F5F6A">
        <w:rPr>
          <w:rFonts w:ascii="Times New Roman" w:hAnsi="Times New Roman"/>
          <w:szCs w:val="24"/>
        </w:rPr>
        <w:t>не содержат всех необходимых документов, требуемых настоящей Документацией</w:t>
      </w:r>
      <w:r w:rsidR="007027E5" w:rsidRPr="009F5F6A">
        <w:rPr>
          <w:rFonts w:ascii="Times New Roman" w:hAnsi="Times New Roman"/>
          <w:szCs w:val="24"/>
        </w:rPr>
        <w:t>;</w:t>
      </w:r>
    </w:p>
    <w:p w:rsidR="006617EC" w:rsidRPr="009F5F6A" w:rsidRDefault="006617EC" w:rsidP="00822777">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9F5F6A">
        <w:rPr>
          <w:rFonts w:ascii="Times New Roman" w:hAnsi="Times New Roman"/>
          <w:szCs w:val="24"/>
        </w:rPr>
        <w:t xml:space="preserve">содержат </w:t>
      </w:r>
      <w:r w:rsidR="00193398" w:rsidRPr="009F5F6A">
        <w:rPr>
          <w:rFonts w:ascii="Times New Roman" w:hAnsi="Times New Roman"/>
          <w:szCs w:val="24"/>
        </w:rPr>
        <w:t>предложения</w:t>
      </w:r>
      <w:r w:rsidRPr="009F5F6A">
        <w:rPr>
          <w:rFonts w:ascii="Times New Roman" w:hAnsi="Times New Roman"/>
          <w:szCs w:val="24"/>
        </w:rPr>
        <w:t xml:space="preserve">, по существу не отвечающие техническим, коммерческим или </w:t>
      </w:r>
      <w:r w:rsidR="008B7665" w:rsidRPr="009F5F6A">
        <w:rPr>
          <w:rFonts w:ascii="Times New Roman" w:hAnsi="Times New Roman"/>
          <w:szCs w:val="24"/>
        </w:rPr>
        <w:t>договорным</w:t>
      </w:r>
      <w:r w:rsidRPr="009F5F6A">
        <w:rPr>
          <w:rFonts w:ascii="Times New Roman" w:hAnsi="Times New Roman"/>
          <w:szCs w:val="24"/>
        </w:rPr>
        <w:t xml:space="preserve"> требованиям настоящей Документации;</w:t>
      </w:r>
    </w:p>
    <w:p w:rsidR="006617EC" w:rsidRPr="009F5F6A" w:rsidRDefault="006617EC" w:rsidP="00822777">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9F5F6A">
        <w:rPr>
          <w:rFonts w:ascii="Times New Roman" w:hAnsi="Times New Roman"/>
          <w:szCs w:val="24"/>
        </w:rPr>
        <w:t>содержат очевидные арифметические или грамматические ошибки, с исправлением</w:t>
      </w:r>
      <w:r w:rsidR="00CB59B3" w:rsidRPr="009F5F6A">
        <w:rPr>
          <w:rFonts w:ascii="Times New Roman" w:hAnsi="Times New Roman"/>
          <w:szCs w:val="24"/>
        </w:rPr>
        <w:t xml:space="preserve"> которых не согласился Участник;</w:t>
      </w:r>
    </w:p>
    <w:p w:rsidR="00CB59B3" w:rsidRPr="009F5F6A" w:rsidRDefault="00CB59B3" w:rsidP="00822777">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proofErr w:type="gramStart"/>
      <w:r w:rsidRPr="009F5F6A">
        <w:rPr>
          <w:rFonts w:ascii="Times New Roman" w:hAnsi="Times New Roman"/>
          <w:szCs w:val="24"/>
        </w:rPr>
        <w:t xml:space="preserve">поданы с нарушением порядка подачи </w:t>
      </w:r>
      <w:r w:rsidR="00602FCE" w:rsidRPr="009F5F6A">
        <w:rPr>
          <w:rFonts w:ascii="Times New Roman" w:hAnsi="Times New Roman"/>
          <w:szCs w:val="24"/>
        </w:rPr>
        <w:t xml:space="preserve">Заявок, установленного </w:t>
      </w:r>
      <w:r w:rsidR="00735667" w:rsidRPr="009F5F6A">
        <w:rPr>
          <w:rFonts w:ascii="Times New Roman" w:hAnsi="Times New Roman"/>
          <w:szCs w:val="24"/>
        </w:rPr>
        <w:t>в настоящей документации;</w:t>
      </w:r>
      <w:proofErr w:type="gramEnd"/>
    </w:p>
    <w:p w:rsidR="00735667" w:rsidRPr="009F5F6A" w:rsidRDefault="00735667" w:rsidP="00822777">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9F5F6A">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9F5F6A" w:rsidRDefault="00735667" w:rsidP="00822777">
      <w:pPr>
        <w:pStyle w:val="afff4"/>
        <w:widowControl w:val="0"/>
        <w:numPr>
          <w:ilvl w:val="0"/>
          <w:numId w:val="64"/>
        </w:numPr>
        <w:tabs>
          <w:tab w:val="left" w:pos="1843"/>
        </w:tabs>
        <w:adjustRightInd w:val="0"/>
        <w:spacing w:before="0" w:line="240" w:lineRule="auto"/>
        <w:textAlignment w:val="baseline"/>
        <w:rPr>
          <w:rFonts w:ascii="Times New Roman" w:hAnsi="Times New Roman"/>
          <w:szCs w:val="24"/>
        </w:rPr>
      </w:pPr>
      <w:r w:rsidRPr="009F5F6A">
        <w:rPr>
          <w:rFonts w:ascii="Times New Roman" w:hAnsi="Times New Roman"/>
          <w:szCs w:val="24"/>
        </w:rPr>
        <w:t>содержат недостоверные сведения.</w:t>
      </w:r>
    </w:p>
    <w:p w:rsidR="000F270E" w:rsidRPr="009F5F6A" w:rsidRDefault="000F270E" w:rsidP="00822777">
      <w:pPr>
        <w:pStyle w:val="aff"/>
        <w:numPr>
          <w:ilvl w:val="3"/>
          <w:numId w:val="63"/>
        </w:numPr>
        <w:tabs>
          <w:tab w:val="num" w:pos="1430"/>
        </w:tabs>
        <w:spacing w:after="120" w:line="240" w:lineRule="auto"/>
        <w:ind w:left="0" w:firstLine="1276"/>
        <w:rPr>
          <w:sz w:val="24"/>
          <w:szCs w:val="24"/>
        </w:rPr>
      </w:pPr>
      <w:proofErr w:type="gramStart"/>
      <w:r w:rsidRPr="009F5F6A">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9F5F6A">
        <w:rPr>
          <w:sz w:val="24"/>
          <w:szCs w:val="24"/>
        </w:rPr>
        <w:t>ПАО</w:t>
      </w:r>
      <w:r w:rsidRPr="009F5F6A">
        <w:rPr>
          <w:sz w:val="24"/>
          <w:szCs w:val="24"/>
        </w:rPr>
        <w:t xml:space="preserve"> «</w:t>
      </w:r>
      <w:r w:rsidR="006617EC" w:rsidRPr="009F5F6A">
        <w:rPr>
          <w:sz w:val="24"/>
          <w:szCs w:val="24"/>
        </w:rPr>
        <w:t>МРСК Центра</w:t>
      </w:r>
      <w:r w:rsidRPr="009F5F6A">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w:t>
      </w:r>
      <w:proofErr w:type="gramEnd"/>
      <w:r w:rsidRPr="009F5F6A">
        <w:rPr>
          <w:sz w:val="24"/>
          <w:szCs w:val="24"/>
        </w:rPr>
        <w:t xml:space="preserve">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9F5F6A" w:rsidRDefault="007027E5" w:rsidP="00822777">
      <w:pPr>
        <w:pStyle w:val="aff"/>
        <w:numPr>
          <w:ilvl w:val="3"/>
          <w:numId w:val="63"/>
        </w:numPr>
        <w:tabs>
          <w:tab w:val="num" w:pos="1418"/>
        </w:tabs>
        <w:spacing w:after="120" w:line="240" w:lineRule="auto"/>
        <w:ind w:left="0" w:firstLine="1276"/>
        <w:rPr>
          <w:sz w:val="24"/>
          <w:szCs w:val="24"/>
        </w:rPr>
      </w:pPr>
      <w:bookmarkStart w:id="1404" w:name="_Ref468697453"/>
      <w:r w:rsidRPr="009F5F6A">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9F5F6A">
        <w:rPr>
          <w:sz w:val="24"/>
          <w:szCs w:val="24"/>
        </w:rPr>
        <w:t xml:space="preserve">или документов (представлении </w:t>
      </w:r>
      <w:r w:rsidR="00332A55" w:rsidRPr="009F5F6A">
        <w:rPr>
          <w:sz w:val="24"/>
          <w:szCs w:val="24"/>
        </w:rPr>
        <w:t xml:space="preserve">фальсифицированных </w:t>
      </w:r>
      <w:r w:rsidR="00735667" w:rsidRPr="009F5F6A">
        <w:rPr>
          <w:sz w:val="24"/>
          <w:szCs w:val="24"/>
        </w:rPr>
        <w:lastRenderedPageBreak/>
        <w:t xml:space="preserve">документов), </w:t>
      </w:r>
      <w:r w:rsidRPr="009F5F6A">
        <w:rPr>
          <w:sz w:val="24"/>
          <w:szCs w:val="24"/>
        </w:rPr>
        <w:t xml:space="preserve">приведенных в составе </w:t>
      </w:r>
      <w:r w:rsidR="006617EC" w:rsidRPr="009F5F6A">
        <w:rPr>
          <w:sz w:val="24"/>
          <w:szCs w:val="24"/>
        </w:rPr>
        <w:t>Заявки</w:t>
      </w:r>
      <w:r w:rsidRPr="009F5F6A">
        <w:rPr>
          <w:sz w:val="24"/>
          <w:szCs w:val="24"/>
        </w:rPr>
        <w:t xml:space="preserve">, Организатор имеет право удержать его финансовое обеспечение исполнения обязательств </w:t>
      </w:r>
      <w:r w:rsidR="006617EC" w:rsidRPr="009F5F6A">
        <w:rPr>
          <w:sz w:val="24"/>
          <w:szCs w:val="24"/>
        </w:rPr>
        <w:t>Участника</w:t>
      </w:r>
      <w:r w:rsidRPr="009F5F6A">
        <w:rPr>
          <w:sz w:val="24"/>
          <w:szCs w:val="24"/>
        </w:rPr>
        <w:t xml:space="preserve"> (п. </w:t>
      </w:r>
      <w:r w:rsidR="000A775A" w:rsidRPr="009F5F6A">
        <w:fldChar w:fldCharType="begin"/>
      </w:r>
      <w:r w:rsidR="000A775A" w:rsidRPr="009F5F6A">
        <w:instrText xml:space="preserve"> REF _Ref441506983 \r \h  \* MERGEFORMAT </w:instrText>
      </w:r>
      <w:r w:rsidR="000A775A" w:rsidRPr="009F5F6A">
        <w:fldChar w:fldCharType="separate"/>
      </w:r>
      <w:r w:rsidR="0010016D" w:rsidRPr="009F5F6A">
        <w:rPr>
          <w:sz w:val="24"/>
          <w:szCs w:val="24"/>
        </w:rPr>
        <w:t>3.4.8</w:t>
      </w:r>
      <w:r w:rsidR="000A775A" w:rsidRPr="009F5F6A">
        <w:fldChar w:fldCharType="end"/>
      </w:r>
      <w:r w:rsidRPr="009F5F6A">
        <w:rPr>
          <w:sz w:val="24"/>
          <w:szCs w:val="24"/>
        </w:rPr>
        <w:t>) .</w:t>
      </w:r>
      <w:bookmarkEnd w:id="1404"/>
    </w:p>
    <w:p w:rsidR="007027E5" w:rsidRPr="009F5F6A" w:rsidRDefault="006617EC" w:rsidP="00822777">
      <w:pPr>
        <w:pStyle w:val="aff"/>
        <w:numPr>
          <w:ilvl w:val="3"/>
          <w:numId w:val="63"/>
        </w:numPr>
        <w:tabs>
          <w:tab w:val="num" w:pos="1418"/>
        </w:tabs>
        <w:spacing w:after="120" w:line="240" w:lineRule="auto"/>
        <w:ind w:left="0" w:firstLine="1276"/>
        <w:rPr>
          <w:sz w:val="24"/>
          <w:szCs w:val="24"/>
        </w:rPr>
      </w:pPr>
      <w:r w:rsidRPr="009F5F6A">
        <w:rPr>
          <w:sz w:val="24"/>
          <w:szCs w:val="24"/>
        </w:rPr>
        <w:t>Заявка</w:t>
      </w:r>
      <w:r w:rsidR="007027E5" w:rsidRPr="009F5F6A">
        <w:rPr>
          <w:sz w:val="24"/>
          <w:szCs w:val="24"/>
        </w:rPr>
        <w:t xml:space="preserve"> Участника </w:t>
      </w:r>
      <w:r w:rsidR="00DA4D7A" w:rsidRPr="009F5F6A">
        <w:rPr>
          <w:szCs w:val="24"/>
        </w:rPr>
        <w:t xml:space="preserve">будет отклонена </w:t>
      </w:r>
      <w:r w:rsidR="007027E5" w:rsidRPr="009F5F6A">
        <w:rPr>
          <w:sz w:val="24"/>
          <w:szCs w:val="24"/>
        </w:rPr>
        <w:t>на основании отрицательного заключения службы безопасности Заказчика.</w:t>
      </w:r>
    </w:p>
    <w:p w:rsidR="001D478E" w:rsidRPr="009F5F6A" w:rsidRDefault="0036138D" w:rsidP="00822777">
      <w:pPr>
        <w:pStyle w:val="aff"/>
        <w:numPr>
          <w:ilvl w:val="3"/>
          <w:numId w:val="63"/>
        </w:numPr>
        <w:tabs>
          <w:tab w:val="num" w:pos="1430"/>
        </w:tabs>
        <w:spacing w:after="120" w:line="240" w:lineRule="auto"/>
        <w:ind w:left="0" w:firstLine="1276"/>
        <w:rPr>
          <w:sz w:val="24"/>
          <w:szCs w:val="24"/>
        </w:rPr>
      </w:pPr>
      <w:r w:rsidRPr="009F5F6A">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9F5F6A">
        <w:rPr>
          <w:sz w:val="24"/>
          <w:szCs w:val="24"/>
        </w:rPr>
        <w:t>.</w:t>
      </w:r>
    </w:p>
    <w:p w:rsidR="001D478E" w:rsidRPr="009F5F6A"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9F5F6A" w:rsidRDefault="007027E5" w:rsidP="00822777">
      <w:pPr>
        <w:pStyle w:val="3"/>
        <w:numPr>
          <w:ilvl w:val="2"/>
          <w:numId w:val="88"/>
        </w:numPr>
        <w:tabs>
          <w:tab w:val="left" w:pos="1134"/>
        </w:tabs>
        <w:spacing w:before="0"/>
        <w:ind w:left="1701" w:hanging="567"/>
        <w:jc w:val="both"/>
        <w:rPr>
          <w:sz w:val="24"/>
          <w:szCs w:val="24"/>
        </w:rPr>
      </w:pPr>
      <w:bookmarkStart w:id="1405" w:name="_Toc325990475"/>
      <w:bookmarkStart w:id="1406" w:name="_Toc441485441"/>
      <w:bookmarkStart w:id="1407" w:name="_Ref441503121"/>
      <w:bookmarkStart w:id="1408" w:name="_Ref441505981"/>
      <w:bookmarkStart w:id="1409" w:name="_Toc441572058"/>
      <w:bookmarkStart w:id="1410" w:name="_Toc441575150"/>
      <w:bookmarkStart w:id="1411" w:name="_Toc442434811"/>
      <w:bookmarkStart w:id="1412" w:name="_Toc442435650"/>
      <w:bookmarkStart w:id="1413" w:name="_Toc462044770"/>
      <w:bookmarkStart w:id="1414" w:name="_Toc462068473"/>
      <w:bookmarkStart w:id="1415" w:name="_Toc463514163"/>
      <w:bookmarkStart w:id="1416" w:name="_Toc469480386"/>
      <w:bookmarkStart w:id="1417" w:name="_Toc471823176"/>
      <w:bookmarkStart w:id="1418" w:name="_Toc498512037"/>
      <w:bookmarkStart w:id="1419" w:name="_Toc511312857"/>
      <w:bookmarkStart w:id="1420" w:name="_Toc511315262"/>
      <w:bookmarkStart w:id="1421" w:name="_Toc515529964"/>
      <w:r w:rsidRPr="009F5F6A">
        <w:rPr>
          <w:sz w:val="24"/>
          <w:szCs w:val="24"/>
        </w:rPr>
        <w:t>Оценочная стадия</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r w:rsidRPr="009F5F6A">
        <w:rPr>
          <w:sz w:val="24"/>
          <w:szCs w:val="24"/>
        </w:rPr>
        <w:t xml:space="preserve"> </w:t>
      </w:r>
    </w:p>
    <w:p w:rsidR="007027E5" w:rsidRPr="009F5F6A" w:rsidRDefault="007027E5" w:rsidP="00822777">
      <w:pPr>
        <w:pStyle w:val="FTNtxt"/>
        <w:numPr>
          <w:ilvl w:val="3"/>
          <w:numId w:val="65"/>
        </w:numPr>
        <w:tabs>
          <w:tab w:val="clear" w:pos="1080"/>
          <w:tab w:val="num" w:pos="0"/>
          <w:tab w:val="left" w:pos="1418"/>
        </w:tabs>
        <w:spacing w:after="120" w:line="240" w:lineRule="auto"/>
        <w:ind w:left="0" w:firstLine="1418"/>
      </w:pPr>
      <w:r w:rsidRPr="009F5F6A">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w:t>
      </w:r>
      <w:proofErr w:type="gramStart"/>
      <w:r w:rsidRPr="009F5F6A">
        <w:t>критериям</w:t>
      </w:r>
      <w:proofErr w:type="gramEnd"/>
      <w:r w:rsidRPr="009F5F6A">
        <w:t xml:space="preserve"> и определяются качественные показатели </w:t>
      </w:r>
      <w:r w:rsidR="006E393B" w:rsidRPr="009F5F6A">
        <w:t>Заявки</w:t>
      </w:r>
      <w:r w:rsidRPr="009F5F6A">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9F5F6A" w:rsidRDefault="007027E5" w:rsidP="00822777">
      <w:pPr>
        <w:pStyle w:val="FTNtxt"/>
        <w:numPr>
          <w:ilvl w:val="3"/>
          <w:numId w:val="65"/>
        </w:numPr>
        <w:tabs>
          <w:tab w:val="clear" w:pos="1080"/>
          <w:tab w:val="num" w:pos="0"/>
          <w:tab w:val="left" w:pos="1418"/>
        </w:tabs>
        <w:spacing w:after="120" w:line="240" w:lineRule="auto"/>
        <w:ind w:left="0" w:firstLine="1418"/>
      </w:pPr>
      <w:r w:rsidRPr="009F5F6A">
        <w:t xml:space="preserve">Кроме того, производится расчет рейтинга </w:t>
      </w:r>
      <w:r w:rsidR="006E393B" w:rsidRPr="009F5F6A">
        <w:t>Заявки</w:t>
      </w:r>
      <w:r w:rsidRPr="009F5F6A">
        <w:t xml:space="preserve"> по критерию стоимости. </w:t>
      </w:r>
      <w:r w:rsidR="00306748" w:rsidRPr="009F5F6A">
        <w:t xml:space="preserve">Предоставление приоритета при закупке работ, выполняемых российскими лицами, осуществляется на условиях, указанных в разделе </w:t>
      </w:r>
      <w:r w:rsidR="000A775A" w:rsidRPr="009F5F6A">
        <w:fldChar w:fldCharType="begin"/>
      </w:r>
      <w:r w:rsidR="000A775A" w:rsidRPr="009F5F6A">
        <w:instrText xml:space="preserve"> REF _Ref471823363 \r \h  \* MERGEFORMAT </w:instrText>
      </w:r>
      <w:r w:rsidR="000A775A" w:rsidRPr="009F5F6A">
        <w:fldChar w:fldCharType="separate"/>
      </w:r>
      <w:r w:rsidR="0010016D" w:rsidRPr="009F5F6A">
        <w:t>3.11</w:t>
      </w:r>
      <w:r w:rsidR="000A775A" w:rsidRPr="009F5F6A">
        <w:fldChar w:fldCharType="end"/>
      </w:r>
      <w:r w:rsidR="00306748" w:rsidRPr="009F5F6A">
        <w:t xml:space="preserve"> Конкурсной документации. </w:t>
      </w:r>
      <w:r w:rsidRPr="009F5F6A">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9F5F6A">
        <w:t>Заявок</w:t>
      </w:r>
      <w:r w:rsidRPr="009F5F6A">
        <w:t xml:space="preserve"> и Победителя.</w:t>
      </w:r>
    </w:p>
    <w:p w:rsidR="00E759FC" w:rsidRPr="009F5F6A" w:rsidRDefault="007027E5" w:rsidP="00822777">
      <w:pPr>
        <w:pStyle w:val="aff"/>
        <w:numPr>
          <w:ilvl w:val="3"/>
          <w:numId w:val="65"/>
        </w:numPr>
        <w:tabs>
          <w:tab w:val="num" w:pos="0"/>
          <w:tab w:val="num" w:pos="1146"/>
          <w:tab w:val="left" w:pos="1418"/>
          <w:tab w:val="num" w:pos="1620"/>
        </w:tabs>
        <w:spacing w:after="120" w:line="240" w:lineRule="auto"/>
        <w:ind w:left="0" w:firstLine="1418"/>
        <w:rPr>
          <w:sz w:val="24"/>
          <w:szCs w:val="24"/>
        </w:rPr>
      </w:pPr>
      <w:r w:rsidRPr="009F5F6A">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sidRPr="009F5F6A">
        <w:rPr>
          <w:sz w:val="24"/>
          <w:szCs w:val="24"/>
        </w:rPr>
        <w:t>весовых</w:t>
      </w:r>
      <w:r w:rsidRPr="009F5F6A">
        <w:rPr>
          <w:sz w:val="24"/>
          <w:szCs w:val="24"/>
        </w:rPr>
        <w:t xml:space="preserve"> коэффициентов</w:t>
      </w:r>
      <w:r w:rsidR="006E393B" w:rsidRPr="009F5F6A">
        <w:rPr>
          <w:sz w:val="24"/>
          <w:szCs w:val="24"/>
        </w:rPr>
        <w:t>, изложенных в Приложении №</w:t>
      </w:r>
      <w:r w:rsidR="00A90613" w:rsidRPr="009F5F6A">
        <w:rPr>
          <w:sz w:val="24"/>
          <w:szCs w:val="24"/>
        </w:rPr>
        <w:t>4</w:t>
      </w:r>
      <w:r w:rsidR="006E393B" w:rsidRPr="009F5F6A">
        <w:rPr>
          <w:sz w:val="24"/>
          <w:szCs w:val="24"/>
        </w:rPr>
        <w:t xml:space="preserve"> к настоящей Документации.</w:t>
      </w:r>
    </w:p>
    <w:p w:rsidR="007027E5" w:rsidRPr="009F5F6A" w:rsidRDefault="00E759FC" w:rsidP="00822777">
      <w:pPr>
        <w:pStyle w:val="aff"/>
        <w:numPr>
          <w:ilvl w:val="3"/>
          <w:numId w:val="65"/>
        </w:numPr>
        <w:tabs>
          <w:tab w:val="num" w:pos="0"/>
          <w:tab w:val="num" w:pos="1146"/>
          <w:tab w:val="left" w:pos="1418"/>
          <w:tab w:val="num" w:pos="1620"/>
        </w:tabs>
        <w:spacing w:after="120" w:line="240" w:lineRule="auto"/>
        <w:ind w:left="0" w:firstLine="1418"/>
        <w:rPr>
          <w:sz w:val="24"/>
          <w:szCs w:val="24"/>
        </w:rPr>
      </w:pPr>
      <w:r w:rsidRPr="009F5F6A">
        <w:rPr>
          <w:b/>
          <w:sz w:val="24"/>
          <w:szCs w:val="24"/>
        </w:rPr>
        <w:t>Оценка</w:t>
      </w:r>
      <w:r w:rsidR="00842004" w:rsidRPr="009F5F6A">
        <w:rPr>
          <w:b/>
          <w:sz w:val="24"/>
          <w:szCs w:val="24"/>
        </w:rPr>
        <w:t xml:space="preserve"> ценовых предложений участников </w:t>
      </w:r>
      <w:r w:rsidR="00112895" w:rsidRPr="009F5F6A">
        <w:rPr>
          <w:b/>
          <w:sz w:val="24"/>
          <w:szCs w:val="24"/>
        </w:rPr>
        <w:t>Конкурса</w:t>
      </w:r>
      <w:r w:rsidR="00842004" w:rsidRPr="009F5F6A">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9F5F6A"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9F5F6A" w:rsidRDefault="00E30548" w:rsidP="00E47740">
      <w:pPr>
        <w:pStyle w:val="2"/>
        <w:keepNext/>
        <w:numPr>
          <w:ilvl w:val="1"/>
          <w:numId w:val="9"/>
        </w:numPr>
        <w:suppressAutoHyphens/>
        <w:spacing w:after="120" w:line="240" w:lineRule="auto"/>
        <w:ind w:left="1620" w:hanging="1080"/>
        <w:jc w:val="left"/>
        <w:rPr>
          <w:bCs/>
          <w:sz w:val="24"/>
          <w:szCs w:val="24"/>
        </w:rPr>
      </w:pPr>
      <w:bookmarkStart w:id="1422" w:name="_Toc234385858"/>
      <w:bookmarkStart w:id="1423" w:name="_Ref303250967"/>
      <w:bookmarkStart w:id="1424" w:name="_Toc515529965"/>
      <w:bookmarkStart w:id="1425" w:name="_Toc255985696"/>
      <w:bookmarkStart w:id="1426" w:name="_Ref55280461"/>
      <w:bookmarkStart w:id="1427" w:name="_Toc55285354"/>
      <w:bookmarkStart w:id="1428" w:name="_Toc55305386"/>
      <w:bookmarkStart w:id="1429" w:name="_Toc57314657"/>
      <w:bookmarkStart w:id="1430" w:name="_Toc69728971"/>
      <w:bookmarkStart w:id="1431" w:name="_Toc98251735"/>
      <w:bookmarkEnd w:id="1366"/>
      <w:bookmarkEnd w:id="1367"/>
      <w:bookmarkEnd w:id="1368"/>
      <w:bookmarkEnd w:id="1369"/>
      <w:bookmarkEnd w:id="1370"/>
      <w:bookmarkEnd w:id="1371"/>
      <w:bookmarkEnd w:id="1422"/>
      <w:r w:rsidRPr="009F5F6A">
        <w:rPr>
          <w:bCs/>
          <w:sz w:val="24"/>
          <w:szCs w:val="24"/>
        </w:rPr>
        <w:lastRenderedPageBreak/>
        <w:t>Аукционная п</w:t>
      </w:r>
      <w:r w:rsidR="00AD67C1" w:rsidRPr="009F5F6A">
        <w:rPr>
          <w:bCs/>
          <w:sz w:val="24"/>
          <w:szCs w:val="24"/>
        </w:rPr>
        <w:t>роцедура на понижение цены (п</w:t>
      </w:r>
      <w:r w:rsidR="000D1809" w:rsidRPr="009F5F6A">
        <w:rPr>
          <w:bCs/>
          <w:sz w:val="24"/>
          <w:szCs w:val="24"/>
        </w:rPr>
        <w:t>ереторжка</w:t>
      </w:r>
      <w:r w:rsidR="00AD67C1" w:rsidRPr="009F5F6A">
        <w:rPr>
          <w:bCs/>
          <w:sz w:val="24"/>
          <w:szCs w:val="24"/>
        </w:rPr>
        <w:t>)</w:t>
      </w:r>
      <w:bookmarkEnd w:id="1423"/>
      <w:bookmarkEnd w:id="1424"/>
      <w:r w:rsidR="000D1809" w:rsidRPr="009F5F6A">
        <w:rPr>
          <w:bCs/>
          <w:sz w:val="24"/>
          <w:szCs w:val="24"/>
        </w:rPr>
        <w:t xml:space="preserve"> </w:t>
      </w:r>
    </w:p>
    <w:p w:rsidR="00257FD1" w:rsidRPr="009F5F6A" w:rsidRDefault="0048206C" w:rsidP="00822777">
      <w:pPr>
        <w:pStyle w:val="3"/>
        <w:numPr>
          <w:ilvl w:val="2"/>
          <w:numId w:val="94"/>
        </w:numPr>
        <w:tabs>
          <w:tab w:val="left" w:pos="1560"/>
        </w:tabs>
        <w:spacing w:before="0" w:after="0"/>
        <w:ind w:left="0" w:firstLine="709"/>
        <w:jc w:val="both"/>
        <w:rPr>
          <w:b w:val="0"/>
          <w:sz w:val="24"/>
          <w:szCs w:val="24"/>
        </w:rPr>
      </w:pPr>
      <w:bookmarkStart w:id="1432" w:name="_Toc469480388"/>
      <w:bookmarkStart w:id="1433" w:name="_Toc471823178"/>
      <w:bookmarkStart w:id="1434" w:name="_Toc498512039"/>
      <w:bookmarkStart w:id="1435" w:name="_Toc511312859"/>
      <w:bookmarkStart w:id="1436" w:name="_Toc511315264"/>
      <w:bookmarkStart w:id="1437" w:name="_Toc515529966"/>
      <w:bookmarkEnd w:id="1425"/>
      <w:r w:rsidRPr="009F5F6A">
        <w:rPr>
          <w:b w:val="0"/>
          <w:sz w:val="24"/>
          <w:szCs w:val="24"/>
        </w:rPr>
        <w:t xml:space="preserve">Организатором предусмотрена </w:t>
      </w:r>
      <w:r w:rsidR="00FD4D79" w:rsidRPr="009F5F6A">
        <w:rPr>
          <w:b w:val="0"/>
          <w:sz w:val="24"/>
          <w:szCs w:val="24"/>
        </w:rPr>
        <w:t>аукционн</w:t>
      </w:r>
      <w:r w:rsidR="005974DC" w:rsidRPr="009F5F6A">
        <w:rPr>
          <w:b w:val="0"/>
          <w:sz w:val="24"/>
          <w:szCs w:val="24"/>
        </w:rPr>
        <w:t>ая</w:t>
      </w:r>
      <w:r w:rsidR="00FD4D79" w:rsidRPr="009F5F6A">
        <w:rPr>
          <w:b w:val="0"/>
          <w:sz w:val="24"/>
          <w:szCs w:val="24"/>
        </w:rPr>
        <w:t xml:space="preserve"> </w:t>
      </w:r>
      <w:r w:rsidRPr="009F5F6A">
        <w:rPr>
          <w:b w:val="0"/>
          <w:sz w:val="24"/>
          <w:szCs w:val="24"/>
        </w:rPr>
        <w:t>процедур</w:t>
      </w:r>
      <w:r w:rsidR="005974DC" w:rsidRPr="009F5F6A">
        <w:rPr>
          <w:b w:val="0"/>
          <w:sz w:val="24"/>
          <w:szCs w:val="24"/>
        </w:rPr>
        <w:t>а</w:t>
      </w:r>
      <w:r w:rsidRPr="009F5F6A">
        <w:rPr>
          <w:b w:val="0"/>
          <w:sz w:val="24"/>
          <w:szCs w:val="24"/>
        </w:rPr>
        <w:t xml:space="preserve"> </w:t>
      </w:r>
      <w:r w:rsidR="00FD4D79" w:rsidRPr="009F5F6A">
        <w:rPr>
          <w:b w:val="0"/>
          <w:sz w:val="24"/>
          <w:szCs w:val="24"/>
        </w:rPr>
        <w:t xml:space="preserve">понижения цены - </w:t>
      </w:r>
      <w:r w:rsidRPr="009F5F6A">
        <w:rPr>
          <w:b w:val="0"/>
          <w:sz w:val="24"/>
          <w:szCs w:val="24"/>
        </w:rPr>
        <w:t>переторжк</w:t>
      </w:r>
      <w:r w:rsidR="005974DC" w:rsidRPr="009F5F6A">
        <w:rPr>
          <w:b w:val="0"/>
          <w:sz w:val="24"/>
          <w:szCs w:val="24"/>
        </w:rPr>
        <w:t>а</w:t>
      </w:r>
      <w:r w:rsidRPr="009F5F6A">
        <w:rPr>
          <w:b w:val="0"/>
          <w:sz w:val="24"/>
          <w:szCs w:val="24"/>
        </w:rPr>
        <w:t xml:space="preserve">, т.е. предоставление Участникам возможности добровольно повысить предпочтительность их </w:t>
      </w:r>
      <w:r w:rsidR="00E759FC" w:rsidRPr="009F5F6A">
        <w:rPr>
          <w:b w:val="0"/>
          <w:sz w:val="24"/>
          <w:szCs w:val="24"/>
        </w:rPr>
        <w:t>Заявок</w:t>
      </w:r>
      <w:r w:rsidR="00175256" w:rsidRPr="009F5F6A">
        <w:rPr>
          <w:b w:val="0"/>
          <w:bCs w:val="0"/>
          <w:sz w:val="24"/>
          <w:szCs w:val="24"/>
        </w:rPr>
        <w:t xml:space="preserve"> </w:t>
      </w:r>
      <w:r w:rsidRPr="009F5F6A">
        <w:rPr>
          <w:b w:val="0"/>
          <w:sz w:val="24"/>
          <w:szCs w:val="24"/>
        </w:rPr>
        <w:t>путем снижения первоначальной, указанной в</w:t>
      </w:r>
      <w:r w:rsidR="0016585F" w:rsidRPr="009F5F6A">
        <w:rPr>
          <w:b w:val="0"/>
          <w:sz w:val="24"/>
          <w:szCs w:val="24"/>
        </w:rPr>
        <w:t> </w:t>
      </w:r>
      <w:r w:rsidR="000C00D5" w:rsidRPr="009F5F6A">
        <w:rPr>
          <w:b w:val="0"/>
          <w:sz w:val="24"/>
          <w:szCs w:val="24"/>
        </w:rPr>
        <w:t>Заявке</w:t>
      </w:r>
      <w:r w:rsidRPr="009F5F6A">
        <w:rPr>
          <w:b w:val="0"/>
          <w:sz w:val="24"/>
          <w:szCs w:val="24"/>
        </w:rPr>
        <w:t>, цены.</w:t>
      </w:r>
      <w:bookmarkStart w:id="1438" w:name="_Ref311211138"/>
      <w:bookmarkEnd w:id="1432"/>
      <w:bookmarkEnd w:id="1433"/>
      <w:bookmarkEnd w:id="1434"/>
      <w:bookmarkEnd w:id="1435"/>
      <w:bookmarkEnd w:id="1436"/>
      <w:bookmarkEnd w:id="1437"/>
    </w:p>
    <w:p w:rsidR="00257FD1" w:rsidRPr="009F5F6A" w:rsidRDefault="00257FD1" w:rsidP="00822777">
      <w:pPr>
        <w:pStyle w:val="3"/>
        <w:numPr>
          <w:ilvl w:val="2"/>
          <w:numId w:val="94"/>
        </w:numPr>
        <w:tabs>
          <w:tab w:val="left" w:pos="1560"/>
        </w:tabs>
        <w:spacing w:before="0" w:after="0"/>
        <w:ind w:left="0" w:firstLine="709"/>
        <w:jc w:val="both"/>
        <w:rPr>
          <w:b w:val="0"/>
          <w:sz w:val="24"/>
          <w:szCs w:val="24"/>
        </w:rPr>
      </w:pPr>
      <w:bookmarkStart w:id="1439" w:name="_Toc469480389"/>
      <w:bookmarkStart w:id="1440" w:name="_Toc471823179"/>
      <w:bookmarkStart w:id="1441" w:name="_Toc498512040"/>
      <w:bookmarkStart w:id="1442" w:name="_Toc511312860"/>
      <w:bookmarkStart w:id="1443" w:name="_Toc511315265"/>
      <w:bookmarkStart w:id="1444" w:name="_Toc515529967"/>
      <w:r w:rsidRPr="009F5F6A">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9F5F6A">
        <w:rPr>
          <w:b w:val="0"/>
          <w:sz w:val="24"/>
          <w:szCs w:val="24"/>
        </w:rPr>
        <w:t>Заявках, могут быть снижены.</w:t>
      </w:r>
      <w:r w:rsidRPr="009F5F6A">
        <w:rPr>
          <w:b w:val="0"/>
          <w:sz w:val="24"/>
          <w:szCs w:val="24"/>
        </w:rPr>
        <w:t xml:space="preserve"> Решение о проведении процедуры переторжки принимает Конкурсная комиссия.</w:t>
      </w:r>
      <w:bookmarkEnd w:id="1439"/>
      <w:bookmarkEnd w:id="1440"/>
      <w:bookmarkEnd w:id="1441"/>
      <w:bookmarkEnd w:id="1442"/>
      <w:bookmarkEnd w:id="1443"/>
      <w:bookmarkEnd w:id="1444"/>
    </w:p>
    <w:p w:rsidR="00175256" w:rsidRPr="009F5F6A" w:rsidRDefault="00175256" w:rsidP="00822777">
      <w:pPr>
        <w:pStyle w:val="3"/>
        <w:numPr>
          <w:ilvl w:val="2"/>
          <w:numId w:val="94"/>
        </w:numPr>
        <w:tabs>
          <w:tab w:val="left" w:pos="1560"/>
        </w:tabs>
        <w:spacing w:before="0" w:after="0"/>
        <w:ind w:left="0" w:firstLine="709"/>
        <w:jc w:val="both"/>
        <w:rPr>
          <w:b w:val="0"/>
          <w:sz w:val="24"/>
          <w:szCs w:val="24"/>
        </w:rPr>
      </w:pPr>
      <w:bookmarkStart w:id="1445" w:name="_Ref441567433"/>
      <w:bookmarkStart w:id="1446" w:name="_Toc469480390"/>
      <w:bookmarkStart w:id="1447" w:name="_Toc471823180"/>
      <w:bookmarkStart w:id="1448" w:name="_Toc498512041"/>
      <w:bookmarkStart w:id="1449" w:name="_Toc511312861"/>
      <w:bookmarkStart w:id="1450" w:name="_Toc511315266"/>
      <w:bookmarkStart w:id="1451" w:name="_Toc515529968"/>
      <w:r w:rsidRPr="009F5F6A">
        <w:rPr>
          <w:b w:val="0"/>
          <w:sz w:val="24"/>
          <w:szCs w:val="24"/>
        </w:rPr>
        <w:t>Участник, приглашенный на переторжку, вправе не участвовать в ней</w:t>
      </w:r>
      <w:r w:rsidR="009F3CC1" w:rsidRPr="009F5F6A">
        <w:rPr>
          <w:b w:val="0"/>
          <w:sz w:val="24"/>
          <w:szCs w:val="24"/>
        </w:rPr>
        <w:t>,</w:t>
      </w:r>
      <w:r w:rsidRPr="009F5F6A">
        <w:rPr>
          <w:b w:val="0"/>
          <w:sz w:val="24"/>
          <w:szCs w:val="24"/>
        </w:rPr>
        <w:t xml:space="preserve"> тогда его </w:t>
      </w:r>
      <w:r w:rsidR="000C00D5" w:rsidRPr="009F5F6A">
        <w:rPr>
          <w:b w:val="0"/>
          <w:sz w:val="24"/>
          <w:szCs w:val="24"/>
        </w:rPr>
        <w:t>Заявка</w:t>
      </w:r>
      <w:r w:rsidRPr="009F5F6A">
        <w:rPr>
          <w:b w:val="0"/>
          <w:sz w:val="24"/>
          <w:szCs w:val="24"/>
        </w:rPr>
        <w:t xml:space="preserve">, </w:t>
      </w:r>
      <w:r w:rsidRPr="009F5F6A">
        <w:rPr>
          <w:b w:val="0"/>
          <w:i/>
          <w:sz w:val="24"/>
          <w:szCs w:val="24"/>
        </w:rPr>
        <w:t>по которо</w:t>
      </w:r>
      <w:r w:rsidR="000C00D5" w:rsidRPr="009F5F6A">
        <w:rPr>
          <w:b w:val="0"/>
          <w:i/>
          <w:sz w:val="24"/>
          <w:szCs w:val="24"/>
        </w:rPr>
        <w:t>й</w:t>
      </w:r>
      <w:r w:rsidRPr="009F5F6A">
        <w:rPr>
          <w:b w:val="0"/>
          <w:i/>
          <w:sz w:val="24"/>
          <w:szCs w:val="24"/>
        </w:rPr>
        <w:t xml:space="preserve"> он не участвовал в</w:t>
      </w:r>
      <w:r w:rsidR="00EE1DE4" w:rsidRPr="009F5F6A">
        <w:rPr>
          <w:b w:val="0"/>
          <w:i/>
          <w:sz w:val="24"/>
          <w:szCs w:val="24"/>
        </w:rPr>
        <w:t> </w:t>
      </w:r>
      <w:r w:rsidRPr="009F5F6A">
        <w:rPr>
          <w:b w:val="0"/>
          <w:i/>
          <w:sz w:val="24"/>
          <w:szCs w:val="24"/>
        </w:rPr>
        <w:t>переторжке,</w:t>
      </w:r>
      <w:r w:rsidR="009F3CC1" w:rsidRPr="009F5F6A">
        <w:rPr>
          <w:b w:val="0"/>
          <w:i/>
          <w:sz w:val="24"/>
          <w:szCs w:val="24"/>
        </w:rPr>
        <w:t xml:space="preserve"> </w:t>
      </w:r>
      <w:r w:rsidRPr="009F5F6A">
        <w:rPr>
          <w:b w:val="0"/>
          <w:sz w:val="24"/>
          <w:szCs w:val="24"/>
        </w:rPr>
        <w:t>остается действующей с ранее объявленной ценой.</w:t>
      </w:r>
      <w:bookmarkEnd w:id="1438"/>
      <w:bookmarkEnd w:id="1445"/>
      <w:bookmarkEnd w:id="1446"/>
      <w:bookmarkEnd w:id="1447"/>
      <w:bookmarkEnd w:id="1448"/>
      <w:bookmarkEnd w:id="1449"/>
      <w:bookmarkEnd w:id="1450"/>
      <w:bookmarkEnd w:id="1451"/>
    </w:p>
    <w:p w:rsidR="0048206C" w:rsidRPr="009F5F6A" w:rsidRDefault="0048206C" w:rsidP="00822777">
      <w:pPr>
        <w:pStyle w:val="3"/>
        <w:numPr>
          <w:ilvl w:val="2"/>
          <w:numId w:val="94"/>
        </w:numPr>
        <w:tabs>
          <w:tab w:val="left" w:pos="1560"/>
        </w:tabs>
        <w:spacing w:before="0" w:after="0"/>
        <w:ind w:left="0" w:firstLine="709"/>
        <w:jc w:val="both"/>
        <w:rPr>
          <w:b w:val="0"/>
          <w:sz w:val="24"/>
          <w:szCs w:val="24"/>
        </w:rPr>
      </w:pPr>
      <w:bookmarkStart w:id="1452" w:name="_Toc469480391"/>
      <w:bookmarkStart w:id="1453" w:name="_Toc471823181"/>
      <w:bookmarkStart w:id="1454" w:name="_Toc498512042"/>
      <w:bookmarkStart w:id="1455" w:name="_Toc511312862"/>
      <w:bookmarkStart w:id="1456" w:name="_Toc511315267"/>
      <w:bookmarkStart w:id="1457" w:name="_Toc515529969"/>
      <w:r w:rsidRPr="009F5F6A">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9F5F6A">
        <w:rPr>
          <w:b w:val="0"/>
          <w:sz w:val="24"/>
          <w:szCs w:val="24"/>
        </w:rPr>
        <w:t xml:space="preserve">его </w:t>
      </w:r>
      <w:r w:rsidR="000C00D5" w:rsidRPr="009F5F6A">
        <w:rPr>
          <w:b w:val="0"/>
          <w:sz w:val="24"/>
          <w:szCs w:val="24"/>
        </w:rPr>
        <w:t>Заявка</w:t>
      </w:r>
      <w:r w:rsidRPr="009F5F6A">
        <w:rPr>
          <w:b w:val="0"/>
          <w:sz w:val="24"/>
          <w:szCs w:val="24"/>
        </w:rPr>
        <w:t xml:space="preserve"> остается действующей с ранее объявленной ценой.</w:t>
      </w:r>
      <w:bookmarkEnd w:id="1452"/>
      <w:bookmarkEnd w:id="1453"/>
      <w:bookmarkEnd w:id="1454"/>
      <w:bookmarkEnd w:id="1455"/>
      <w:bookmarkEnd w:id="1456"/>
      <w:bookmarkEnd w:id="1457"/>
    </w:p>
    <w:p w:rsidR="0036138D" w:rsidRPr="009F5F6A" w:rsidRDefault="000C00D5" w:rsidP="00822777">
      <w:pPr>
        <w:pStyle w:val="3"/>
        <w:numPr>
          <w:ilvl w:val="2"/>
          <w:numId w:val="94"/>
        </w:numPr>
        <w:tabs>
          <w:tab w:val="left" w:pos="1560"/>
        </w:tabs>
        <w:spacing w:before="0" w:after="0"/>
        <w:ind w:left="0" w:firstLine="709"/>
        <w:jc w:val="both"/>
        <w:rPr>
          <w:b w:val="0"/>
          <w:iCs/>
          <w:sz w:val="24"/>
          <w:szCs w:val="24"/>
        </w:rPr>
      </w:pPr>
      <w:bookmarkStart w:id="1458" w:name="_Ref441567441"/>
      <w:bookmarkStart w:id="1459" w:name="_Toc469480392"/>
      <w:bookmarkStart w:id="1460" w:name="_Toc471823182"/>
      <w:bookmarkStart w:id="1461" w:name="_Toc498512043"/>
      <w:bookmarkStart w:id="1462" w:name="_Toc511312863"/>
      <w:bookmarkStart w:id="1463" w:name="_Toc511315268"/>
      <w:bookmarkStart w:id="1464" w:name="_Toc515529970"/>
      <w:r w:rsidRPr="009F5F6A">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458"/>
      <w:bookmarkEnd w:id="1459"/>
      <w:bookmarkEnd w:id="1460"/>
      <w:bookmarkEnd w:id="1461"/>
      <w:bookmarkEnd w:id="1462"/>
      <w:bookmarkEnd w:id="1463"/>
      <w:bookmarkEnd w:id="1464"/>
    </w:p>
    <w:p w:rsidR="0036138D" w:rsidRPr="009F5F6A" w:rsidRDefault="000C00D5" w:rsidP="00E47740">
      <w:pPr>
        <w:tabs>
          <w:tab w:val="num" w:pos="1418"/>
        </w:tabs>
        <w:overflowPunct w:val="0"/>
        <w:autoSpaceDE w:val="0"/>
        <w:autoSpaceDN w:val="0"/>
        <w:adjustRightInd w:val="0"/>
        <w:ind w:firstLine="1134"/>
        <w:rPr>
          <w:iCs/>
          <w:szCs w:val="24"/>
        </w:rPr>
      </w:pPr>
      <w:r w:rsidRPr="009F5F6A">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9F5F6A">
        <w:rPr>
          <w:szCs w:val="24"/>
        </w:rPr>
        <w:t xml:space="preserve"> в </w:t>
      </w:r>
      <w:r w:rsidRPr="009F5F6A">
        <w:rPr>
          <w:iCs/>
          <w:szCs w:val="24"/>
        </w:rPr>
        <w:t>момент окончания переторжки.</w:t>
      </w:r>
    </w:p>
    <w:p w:rsidR="000C00D5" w:rsidRPr="009F5F6A" w:rsidRDefault="00CB59B3" w:rsidP="00822777">
      <w:pPr>
        <w:pStyle w:val="3"/>
        <w:numPr>
          <w:ilvl w:val="2"/>
          <w:numId w:val="94"/>
        </w:numPr>
        <w:tabs>
          <w:tab w:val="left" w:pos="1560"/>
        </w:tabs>
        <w:spacing w:before="0" w:after="0"/>
        <w:ind w:left="0" w:firstLine="709"/>
        <w:jc w:val="both"/>
        <w:rPr>
          <w:b w:val="0"/>
          <w:iCs/>
          <w:sz w:val="24"/>
          <w:szCs w:val="24"/>
        </w:rPr>
      </w:pPr>
      <w:bookmarkStart w:id="1465" w:name="_Toc469480393"/>
      <w:bookmarkStart w:id="1466" w:name="_Toc471823183"/>
      <w:bookmarkStart w:id="1467" w:name="_Toc498512044"/>
      <w:bookmarkStart w:id="1468" w:name="_Toc511312864"/>
      <w:bookmarkStart w:id="1469" w:name="_Toc511315269"/>
      <w:bookmarkStart w:id="1470" w:name="_Toc515529971"/>
      <w:r w:rsidRPr="009F5F6A">
        <w:rPr>
          <w:b w:val="0"/>
          <w:iCs/>
          <w:sz w:val="24"/>
          <w:szCs w:val="24"/>
        </w:rPr>
        <w:t xml:space="preserve">Приглашенные Участники принимают в ней </w:t>
      </w:r>
      <w:r w:rsidR="00602FCE" w:rsidRPr="009F5F6A">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9F5F6A">
        <w:rPr>
          <w:b w:val="0"/>
          <w:sz w:val="24"/>
          <w:szCs w:val="24"/>
        </w:rPr>
        <w:t xml:space="preserve">На </w:t>
      </w:r>
      <w:r w:rsidR="00602FCE" w:rsidRPr="009F5F6A">
        <w:rPr>
          <w:b w:val="0"/>
          <w:iCs/>
          <w:sz w:val="24"/>
          <w:szCs w:val="24"/>
        </w:rPr>
        <w:t>каждую последующую переторжку приглашаются Участники Конкурса, участвующие в предыдущей переторжке</w:t>
      </w:r>
      <w:r w:rsidR="001525CB" w:rsidRPr="009F5F6A">
        <w:rPr>
          <w:b w:val="0"/>
          <w:iCs/>
          <w:sz w:val="24"/>
          <w:szCs w:val="24"/>
        </w:rPr>
        <w:t xml:space="preserve"> с учетом положений пункта </w:t>
      </w:r>
      <w:r w:rsidR="000A775A" w:rsidRPr="009F5F6A">
        <w:fldChar w:fldCharType="begin"/>
      </w:r>
      <w:r w:rsidR="000A775A" w:rsidRPr="009F5F6A">
        <w:instrText xml:space="preserve"> REF _Ref465850441 \r \h  \* MERGEFORMAT </w:instrText>
      </w:r>
      <w:r w:rsidR="000A775A" w:rsidRPr="009F5F6A">
        <w:fldChar w:fldCharType="separate"/>
      </w:r>
      <w:r w:rsidR="0010016D" w:rsidRPr="009F5F6A">
        <w:rPr>
          <w:b w:val="0"/>
          <w:iCs/>
          <w:sz w:val="24"/>
          <w:szCs w:val="24"/>
        </w:rPr>
        <w:t>3.10.9</w:t>
      </w:r>
      <w:r w:rsidR="000A775A" w:rsidRPr="009F5F6A">
        <w:fldChar w:fldCharType="end"/>
      </w:r>
      <w:r w:rsidR="001525CB" w:rsidRPr="009F5F6A">
        <w:rPr>
          <w:b w:val="0"/>
          <w:iCs/>
          <w:sz w:val="24"/>
          <w:szCs w:val="24"/>
        </w:rPr>
        <w:t xml:space="preserve">. Решение </w:t>
      </w:r>
      <w:r w:rsidR="001525CB" w:rsidRPr="009F5F6A">
        <w:rPr>
          <w:b w:val="0"/>
          <w:sz w:val="24"/>
          <w:szCs w:val="24"/>
        </w:rPr>
        <w:t xml:space="preserve">о проведении повторной процедуры переторжки принимает </w:t>
      </w:r>
      <w:r w:rsidR="00306748" w:rsidRPr="009F5F6A">
        <w:rPr>
          <w:b w:val="0"/>
          <w:sz w:val="24"/>
          <w:szCs w:val="24"/>
        </w:rPr>
        <w:t>Конкурсн</w:t>
      </w:r>
      <w:r w:rsidR="001525CB" w:rsidRPr="009F5F6A">
        <w:rPr>
          <w:b w:val="0"/>
          <w:sz w:val="24"/>
          <w:szCs w:val="24"/>
        </w:rPr>
        <w:t>ая комиссия</w:t>
      </w:r>
      <w:r w:rsidRPr="009F5F6A">
        <w:rPr>
          <w:b w:val="0"/>
          <w:iCs/>
          <w:sz w:val="24"/>
          <w:szCs w:val="24"/>
        </w:rPr>
        <w:t>.</w:t>
      </w:r>
      <w:bookmarkEnd w:id="1465"/>
      <w:bookmarkEnd w:id="1466"/>
      <w:bookmarkEnd w:id="1467"/>
      <w:bookmarkEnd w:id="1468"/>
      <w:bookmarkEnd w:id="1469"/>
      <w:bookmarkEnd w:id="1470"/>
    </w:p>
    <w:p w:rsidR="0036138D" w:rsidRPr="009F5F6A" w:rsidRDefault="0036138D" w:rsidP="00822777">
      <w:pPr>
        <w:pStyle w:val="3"/>
        <w:numPr>
          <w:ilvl w:val="2"/>
          <w:numId w:val="94"/>
        </w:numPr>
        <w:tabs>
          <w:tab w:val="left" w:pos="1560"/>
        </w:tabs>
        <w:spacing w:before="0" w:after="0"/>
        <w:ind w:left="0" w:firstLine="709"/>
        <w:jc w:val="both"/>
        <w:rPr>
          <w:b w:val="0"/>
          <w:iCs/>
          <w:sz w:val="24"/>
          <w:szCs w:val="24"/>
        </w:rPr>
      </w:pPr>
      <w:bookmarkStart w:id="1471" w:name="_Toc469480394"/>
      <w:bookmarkStart w:id="1472" w:name="_Toc471823184"/>
      <w:bookmarkStart w:id="1473" w:name="_Toc498512045"/>
      <w:bookmarkStart w:id="1474" w:name="_Toc511312865"/>
      <w:bookmarkStart w:id="1475" w:name="_Toc511315270"/>
      <w:bookmarkStart w:id="1476" w:name="_Toc515529972"/>
      <w:r w:rsidRPr="009F5F6A">
        <w:rPr>
          <w:b w:val="0"/>
          <w:iCs/>
          <w:sz w:val="24"/>
          <w:szCs w:val="24"/>
        </w:rPr>
        <w:t xml:space="preserve">Проведение каждой последующей переторжки осуществляется по правилам, предусмотренным в </w:t>
      </w:r>
      <w:proofErr w:type="spellStart"/>
      <w:r w:rsidRPr="009F5F6A">
        <w:rPr>
          <w:b w:val="0"/>
          <w:iCs/>
          <w:sz w:val="24"/>
          <w:szCs w:val="24"/>
        </w:rPr>
        <w:t>п.п</w:t>
      </w:r>
      <w:proofErr w:type="spellEnd"/>
      <w:r w:rsidRPr="009F5F6A">
        <w:rPr>
          <w:b w:val="0"/>
          <w:iCs/>
          <w:sz w:val="24"/>
          <w:szCs w:val="24"/>
        </w:rPr>
        <w:t>.</w:t>
      </w:r>
      <w:r w:rsidR="000C00D5" w:rsidRPr="009F5F6A">
        <w:rPr>
          <w:b w:val="0"/>
          <w:iCs/>
          <w:sz w:val="24"/>
          <w:szCs w:val="24"/>
        </w:rPr>
        <w:t xml:space="preserve"> </w:t>
      </w:r>
      <w:r w:rsidR="000A775A" w:rsidRPr="009F5F6A">
        <w:fldChar w:fldCharType="begin"/>
      </w:r>
      <w:r w:rsidR="000A775A" w:rsidRPr="009F5F6A">
        <w:instrText xml:space="preserve"> REF _Ref441567433 \r \h  \* MERGEFORMAT </w:instrText>
      </w:r>
      <w:r w:rsidR="000A775A" w:rsidRPr="009F5F6A">
        <w:fldChar w:fldCharType="separate"/>
      </w:r>
      <w:r w:rsidR="0010016D" w:rsidRPr="009F5F6A">
        <w:rPr>
          <w:b w:val="0"/>
          <w:iCs/>
          <w:sz w:val="24"/>
          <w:szCs w:val="24"/>
        </w:rPr>
        <w:t>3.10.3</w:t>
      </w:r>
      <w:r w:rsidR="000A775A" w:rsidRPr="009F5F6A">
        <w:fldChar w:fldCharType="end"/>
      </w:r>
      <w:r w:rsidR="000C00D5" w:rsidRPr="009F5F6A">
        <w:rPr>
          <w:b w:val="0"/>
          <w:iCs/>
          <w:sz w:val="24"/>
          <w:szCs w:val="24"/>
        </w:rPr>
        <w:t xml:space="preserve"> - </w:t>
      </w:r>
      <w:r w:rsidR="000A775A" w:rsidRPr="009F5F6A">
        <w:fldChar w:fldCharType="begin"/>
      </w:r>
      <w:r w:rsidR="000A775A" w:rsidRPr="009F5F6A">
        <w:instrText xml:space="preserve"> REF _Ref441567441 \r \h  \* MERGEFORMAT </w:instrText>
      </w:r>
      <w:r w:rsidR="000A775A" w:rsidRPr="009F5F6A">
        <w:fldChar w:fldCharType="separate"/>
      </w:r>
      <w:r w:rsidR="0010016D" w:rsidRPr="009F5F6A">
        <w:rPr>
          <w:b w:val="0"/>
          <w:iCs/>
          <w:sz w:val="24"/>
          <w:szCs w:val="24"/>
        </w:rPr>
        <w:t>3.10.5</w:t>
      </w:r>
      <w:r w:rsidR="000A775A" w:rsidRPr="009F5F6A">
        <w:fldChar w:fldCharType="end"/>
      </w:r>
      <w:r w:rsidR="000C00D5" w:rsidRPr="009F5F6A">
        <w:rPr>
          <w:b w:val="0"/>
          <w:iCs/>
          <w:sz w:val="24"/>
          <w:szCs w:val="24"/>
        </w:rPr>
        <w:t>.</w:t>
      </w:r>
      <w:bookmarkEnd w:id="1471"/>
      <w:bookmarkEnd w:id="1472"/>
      <w:bookmarkEnd w:id="1473"/>
      <w:bookmarkEnd w:id="1474"/>
      <w:bookmarkEnd w:id="1475"/>
      <w:bookmarkEnd w:id="1476"/>
      <w:r w:rsidRPr="009F5F6A">
        <w:rPr>
          <w:b w:val="0"/>
          <w:iCs/>
          <w:sz w:val="24"/>
          <w:szCs w:val="24"/>
        </w:rPr>
        <w:t xml:space="preserve">  </w:t>
      </w:r>
    </w:p>
    <w:p w:rsidR="0036138D" w:rsidRPr="009F5F6A" w:rsidRDefault="0036138D" w:rsidP="00822777">
      <w:pPr>
        <w:pStyle w:val="3"/>
        <w:numPr>
          <w:ilvl w:val="2"/>
          <w:numId w:val="94"/>
        </w:numPr>
        <w:tabs>
          <w:tab w:val="left" w:pos="1560"/>
        </w:tabs>
        <w:spacing w:before="0" w:after="0"/>
        <w:ind w:left="0" w:firstLine="709"/>
        <w:jc w:val="both"/>
        <w:rPr>
          <w:b w:val="0"/>
          <w:iCs/>
          <w:sz w:val="24"/>
          <w:szCs w:val="24"/>
        </w:rPr>
      </w:pPr>
      <w:bookmarkStart w:id="1477" w:name="_Ref468697383"/>
      <w:bookmarkStart w:id="1478" w:name="_Toc469480395"/>
      <w:bookmarkStart w:id="1479" w:name="_Toc471823185"/>
      <w:bookmarkStart w:id="1480" w:name="_Toc498512046"/>
      <w:bookmarkStart w:id="1481" w:name="_Toc511312866"/>
      <w:bookmarkStart w:id="1482" w:name="_Toc511315271"/>
      <w:bookmarkStart w:id="1483" w:name="_Toc515529973"/>
      <w:r w:rsidRPr="009F5F6A">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9F5F6A">
        <w:rPr>
          <w:b w:val="0"/>
          <w:iCs/>
          <w:sz w:val="24"/>
          <w:szCs w:val="24"/>
        </w:rPr>
        <w:t xml:space="preserve"> (все документы, входящие в Заявку, которые содержат информацию о предложенной цене)</w:t>
      </w:r>
      <w:r w:rsidRPr="009F5F6A">
        <w:rPr>
          <w:b w:val="0"/>
          <w:iCs/>
          <w:sz w:val="24"/>
          <w:szCs w:val="24"/>
        </w:rPr>
        <w:t xml:space="preserve">. Изменение цены в сторону снижения не должно повлечь за собой изменение иных условий </w:t>
      </w:r>
      <w:r w:rsidR="00FC0698" w:rsidRPr="009F5F6A">
        <w:rPr>
          <w:b w:val="0"/>
          <w:iCs/>
          <w:sz w:val="24"/>
          <w:szCs w:val="24"/>
        </w:rPr>
        <w:t>Заявки</w:t>
      </w:r>
      <w:r w:rsidRPr="009F5F6A">
        <w:rPr>
          <w:b w:val="0"/>
          <w:iCs/>
          <w:sz w:val="24"/>
          <w:szCs w:val="24"/>
        </w:rPr>
        <w:t>.</w:t>
      </w:r>
      <w:bookmarkEnd w:id="1477"/>
      <w:bookmarkEnd w:id="1478"/>
      <w:bookmarkEnd w:id="1479"/>
      <w:bookmarkEnd w:id="1480"/>
      <w:bookmarkEnd w:id="1481"/>
      <w:bookmarkEnd w:id="1482"/>
      <w:bookmarkEnd w:id="1483"/>
    </w:p>
    <w:p w:rsidR="0036138D" w:rsidRPr="009F5F6A" w:rsidRDefault="0036138D" w:rsidP="00822777">
      <w:pPr>
        <w:pStyle w:val="3"/>
        <w:numPr>
          <w:ilvl w:val="2"/>
          <w:numId w:val="94"/>
        </w:numPr>
        <w:tabs>
          <w:tab w:val="left" w:pos="1560"/>
        </w:tabs>
        <w:spacing w:before="0" w:after="0"/>
        <w:ind w:left="0" w:firstLine="709"/>
        <w:jc w:val="both"/>
        <w:rPr>
          <w:b w:val="0"/>
          <w:iCs/>
          <w:sz w:val="24"/>
          <w:szCs w:val="24"/>
        </w:rPr>
      </w:pPr>
      <w:r w:rsidRPr="009F5F6A">
        <w:rPr>
          <w:b w:val="0"/>
          <w:iCs/>
          <w:sz w:val="24"/>
          <w:szCs w:val="24"/>
        </w:rPr>
        <w:t xml:space="preserve"> </w:t>
      </w:r>
      <w:bookmarkStart w:id="1484" w:name="_Ref465850441"/>
      <w:bookmarkStart w:id="1485" w:name="_Toc469480396"/>
      <w:bookmarkStart w:id="1486" w:name="_Toc471823186"/>
      <w:bookmarkStart w:id="1487" w:name="_Toc498512047"/>
      <w:bookmarkStart w:id="1488" w:name="_Toc511312867"/>
      <w:bookmarkStart w:id="1489" w:name="_Toc511315272"/>
      <w:bookmarkStart w:id="1490" w:name="_Toc515529974"/>
      <w:r w:rsidRPr="009F5F6A">
        <w:rPr>
          <w:b w:val="0"/>
          <w:iCs/>
          <w:sz w:val="24"/>
          <w:szCs w:val="24"/>
        </w:rPr>
        <w:t xml:space="preserve">После проведения процедуры переторжки может быть продолжена отборочная стадия оценки </w:t>
      </w:r>
      <w:r w:rsidR="00FC0698" w:rsidRPr="009F5F6A">
        <w:rPr>
          <w:b w:val="0"/>
          <w:iCs/>
          <w:sz w:val="24"/>
          <w:szCs w:val="24"/>
        </w:rPr>
        <w:t>Заявок</w:t>
      </w:r>
      <w:r w:rsidRPr="009F5F6A">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9F5F6A">
        <w:rPr>
          <w:b w:val="0"/>
          <w:iCs/>
          <w:sz w:val="24"/>
          <w:szCs w:val="24"/>
        </w:rPr>
        <w:t>Конкурсной</w:t>
      </w:r>
      <w:r w:rsidRPr="009F5F6A">
        <w:rPr>
          <w:b w:val="0"/>
          <w:iCs/>
          <w:sz w:val="24"/>
          <w:szCs w:val="24"/>
        </w:rPr>
        <w:t xml:space="preserve"> комиссии </w:t>
      </w:r>
      <w:r w:rsidR="00FC0698" w:rsidRPr="009F5F6A">
        <w:rPr>
          <w:b w:val="0"/>
          <w:iCs/>
          <w:sz w:val="24"/>
          <w:szCs w:val="24"/>
        </w:rPr>
        <w:t>Заявки</w:t>
      </w:r>
      <w:r w:rsidRPr="009F5F6A">
        <w:rPr>
          <w:b w:val="0"/>
          <w:iCs/>
          <w:sz w:val="24"/>
          <w:szCs w:val="24"/>
        </w:rPr>
        <w:t xml:space="preserve"> Участников, не соответствующие требованиям конкурсной документации, могут быть отклонены.</w:t>
      </w:r>
      <w:bookmarkEnd w:id="1484"/>
      <w:bookmarkEnd w:id="1485"/>
      <w:bookmarkEnd w:id="1486"/>
      <w:bookmarkEnd w:id="1487"/>
      <w:bookmarkEnd w:id="1488"/>
      <w:bookmarkEnd w:id="1489"/>
      <w:bookmarkEnd w:id="1490"/>
    </w:p>
    <w:p w:rsidR="00CB59B3" w:rsidRPr="009F5F6A" w:rsidRDefault="00CB59B3" w:rsidP="00822777">
      <w:pPr>
        <w:pStyle w:val="3"/>
        <w:numPr>
          <w:ilvl w:val="2"/>
          <w:numId w:val="94"/>
        </w:numPr>
        <w:tabs>
          <w:tab w:val="left" w:pos="1560"/>
        </w:tabs>
        <w:spacing w:before="0" w:after="0"/>
        <w:ind w:left="0" w:firstLine="709"/>
        <w:jc w:val="both"/>
        <w:rPr>
          <w:b w:val="0"/>
          <w:iCs/>
          <w:sz w:val="24"/>
          <w:szCs w:val="24"/>
        </w:rPr>
      </w:pPr>
      <w:bookmarkStart w:id="1491" w:name="_Toc469480397"/>
      <w:bookmarkStart w:id="1492" w:name="_Toc471823187"/>
      <w:bookmarkStart w:id="1493" w:name="_Toc498512048"/>
      <w:bookmarkStart w:id="1494" w:name="_Toc511312868"/>
      <w:bookmarkStart w:id="1495" w:name="_Toc511315273"/>
      <w:bookmarkStart w:id="1496" w:name="_Toc515529975"/>
      <w:r w:rsidRPr="009F5F6A">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491"/>
      <w:bookmarkEnd w:id="1492"/>
      <w:bookmarkEnd w:id="1493"/>
      <w:bookmarkEnd w:id="1494"/>
      <w:bookmarkEnd w:id="1495"/>
      <w:bookmarkEnd w:id="1496"/>
    </w:p>
    <w:p w:rsidR="00710465" w:rsidRPr="009F5F6A" w:rsidRDefault="00710465" w:rsidP="00822777">
      <w:pPr>
        <w:pStyle w:val="3"/>
        <w:numPr>
          <w:ilvl w:val="2"/>
          <w:numId w:val="94"/>
        </w:numPr>
        <w:tabs>
          <w:tab w:val="left" w:pos="1560"/>
        </w:tabs>
        <w:spacing w:before="0" w:after="0"/>
        <w:ind w:left="0" w:firstLine="709"/>
        <w:jc w:val="both"/>
        <w:rPr>
          <w:b w:val="0"/>
          <w:iCs/>
          <w:sz w:val="24"/>
          <w:szCs w:val="24"/>
        </w:rPr>
      </w:pPr>
      <w:bookmarkStart w:id="1497" w:name="_Toc469480398"/>
      <w:bookmarkStart w:id="1498" w:name="_Toc471823188"/>
      <w:bookmarkStart w:id="1499" w:name="_Toc498512049"/>
      <w:bookmarkStart w:id="1500" w:name="_Toc511312869"/>
      <w:bookmarkStart w:id="1501" w:name="_Toc511315274"/>
      <w:bookmarkStart w:id="1502" w:name="_Toc515529976"/>
      <w:r w:rsidRPr="009F5F6A">
        <w:rPr>
          <w:b w:val="0"/>
          <w:iCs/>
          <w:sz w:val="24"/>
          <w:szCs w:val="24"/>
        </w:rPr>
        <w:t>По решению Конкурсной комиссии порядок проведения</w:t>
      </w:r>
      <w:r w:rsidR="00E570BF" w:rsidRPr="009F5F6A">
        <w:rPr>
          <w:b w:val="0"/>
          <w:iCs/>
          <w:sz w:val="24"/>
          <w:szCs w:val="24"/>
        </w:rPr>
        <w:t xml:space="preserve"> переторжки может быть уточнен.</w:t>
      </w:r>
      <w:bookmarkEnd w:id="1497"/>
      <w:bookmarkEnd w:id="1498"/>
      <w:bookmarkEnd w:id="1499"/>
      <w:bookmarkEnd w:id="1500"/>
      <w:bookmarkEnd w:id="1501"/>
      <w:bookmarkEnd w:id="1502"/>
    </w:p>
    <w:p w:rsidR="00E570BF" w:rsidRPr="009F5F6A" w:rsidRDefault="00E570BF" w:rsidP="00822777">
      <w:pPr>
        <w:pStyle w:val="3"/>
        <w:numPr>
          <w:ilvl w:val="2"/>
          <w:numId w:val="94"/>
        </w:numPr>
        <w:tabs>
          <w:tab w:val="left" w:pos="1560"/>
        </w:tabs>
        <w:spacing w:before="0" w:after="0"/>
        <w:ind w:left="0" w:firstLine="709"/>
        <w:jc w:val="both"/>
        <w:rPr>
          <w:b w:val="0"/>
          <w:iCs/>
          <w:sz w:val="24"/>
          <w:szCs w:val="24"/>
        </w:rPr>
      </w:pPr>
      <w:bookmarkStart w:id="1503" w:name="_Toc469480399"/>
      <w:bookmarkStart w:id="1504" w:name="_Toc471823189"/>
      <w:bookmarkStart w:id="1505" w:name="_Toc498512050"/>
      <w:bookmarkStart w:id="1506" w:name="_Toc511312870"/>
      <w:bookmarkStart w:id="1507" w:name="_Toc511315275"/>
      <w:bookmarkStart w:id="1508" w:name="_Toc515529977"/>
      <w:r w:rsidRPr="009F5F6A">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9F5F6A">
        <w:fldChar w:fldCharType="begin"/>
      </w:r>
      <w:r w:rsidR="000A775A" w:rsidRPr="009F5F6A">
        <w:instrText xml:space="preserve"> REF _Ref465670219 \r \h  \* MERGEFORMAT </w:instrText>
      </w:r>
      <w:r w:rsidR="000A775A" w:rsidRPr="009F5F6A">
        <w:fldChar w:fldCharType="separate"/>
      </w:r>
      <w:r w:rsidR="0010016D" w:rsidRPr="009F5F6A">
        <w:rPr>
          <w:b w:val="0"/>
          <w:iCs/>
          <w:sz w:val="24"/>
          <w:szCs w:val="24"/>
        </w:rPr>
        <w:t>3.15</w:t>
      </w:r>
      <w:r w:rsidR="000A775A" w:rsidRPr="009F5F6A">
        <w:fldChar w:fldCharType="end"/>
      </w:r>
      <w:r w:rsidRPr="009F5F6A">
        <w:rPr>
          <w:b w:val="0"/>
          <w:iCs/>
          <w:sz w:val="24"/>
          <w:szCs w:val="24"/>
        </w:rPr>
        <w:t xml:space="preserve"> данной документации. При </w:t>
      </w:r>
      <w:r w:rsidRPr="009F5F6A">
        <w:rPr>
          <w:b w:val="0"/>
          <w:iCs/>
          <w:sz w:val="24"/>
          <w:szCs w:val="24"/>
        </w:rPr>
        <w:lastRenderedPageBreak/>
        <w:t xml:space="preserve">этом Участник в обязательном порядке помимо документов, указанных в п. </w:t>
      </w:r>
      <w:r w:rsidR="000A775A" w:rsidRPr="009F5F6A">
        <w:fldChar w:fldCharType="begin"/>
      </w:r>
      <w:r w:rsidR="000A775A" w:rsidRPr="009F5F6A">
        <w:instrText xml:space="preserve"> REF _Ref468697383 \r \h  \* MERGEFORMAT </w:instrText>
      </w:r>
      <w:r w:rsidR="000A775A" w:rsidRPr="009F5F6A">
        <w:fldChar w:fldCharType="separate"/>
      </w:r>
      <w:r w:rsidR="0010016D" w:rsidRPr="009F5F6A">
        <w:rPr>
          <w:b w:val="0"/>
          <w:iCs/>
          <w:sz w:val="24"/>
          <w:szCs w:val="24"/>
        </w:rPr>
        <w:t>3.10.8</w:t>
      </w:r>
      <w:r w:rsidR="000A775A" w:rsidRPr="009F5F6A">
        <w:fldChar w:fldCharType="end"/>
      </w:r>
      <w:r w:rsidRPr="009F5F6A">
        <w:rPr>
          <w:b w:val="0"/>
          <w:iCs/>
          <w:sz w:val="24"/>
          <w:szCs w:val="24"/>
        </w:rPr>
        <w:t xml:space="preserve">, </w:t>
      </w:r>
      <w:proofErr w:type="gramStart"/>
      <w:r w:rsidRPr="009F5F6A">
        <w:rPr>
          <w:b w:val="0"/>
          <w:iCs/>
          <w:sz w:val="24"/>
          <w:szCs w:val="24"/>
        </w:rPr>
        <w:t>предоставляет документы</w:t>
      </w:r>
      <w:proofErr w:type="gramEnd"/>
      <w:r w:rsidRPr="009F5F6A">
        <w:rPr>
          <w:b w:val="0"/>
          <w:iCs/>
          <w:sz w:val="24"/>
          <w:szCs w:val="24"/>
        </w:rPr>
        <w:t xml:space="preserve">, предусмотренные подпунктом </w:t>
      </w:r>
      <w:r w:rsidR="000A775A" w:rsidRPr="009F5F6A">
        <w:fldChar w:fldCharType="begin"/>
      </w:r>
      <w:r w:rsidR="000A775A" w:rsidRPr="009F5F6A">
        <w:instrText xml:space="preserve"> REF _Ref465675151 \r \h  \* MERGEFORMAT </w:instrText>
      </w:r>
      <w:r w:rsidR="000A775A" w:rsidRPr="009F5F6A">
        <w:fldChar w:fldCharType="separate"/>
      </w:r>
      <w:r w:rsidR="0010016D" w:rsidRPr="009F5F6A">
        <w:rPr>
          <w:b w:val="0"/>
          <w:iCs/>
          <w:sz w:val="24"/>
          <w:szCs w:val="24"/>
        </w:rPr>
        <w:t>3.15.2</w:t>
      </w:r>
      <w:r w:rsidR="000A775A" w:rsidRPr="009F5F6A">
        <w:fldChar w:fldCharType="end"/>
      </w:r>
      <w:r w:rsidRPr="009F5F6A">
        <w:rPr>
          <w:b w:val="0"/>
          <w:iCs/>
          <w:sz w:val="24"/>
          <w:szCs w:val="24"/>
        </w:rPr>
        <w:t xml:space="preserve"> документации.</w:t>
      </w:r>
      <w:bookmarkEnd w:id="1503"/>
      <w:bookmarkEnd w:id="1504"/>
      <w:bookmarkEnd w:id="1505"/>
      <w:bookmarkEnd w:id="1506"/>
      <w:bookmarkEnd w:id="1507"/>
      <w:bookmarkEnd w:id="1508"/>
    </w:p>
    <w:p w:rsidR="00E570BF" w:rsidRPr="009F5F6A" w:rsidRDefault="00E570BF" w:rsidP="00822777">
      <w:pPr>
        <w:pStyle w:val="3"/>
        <w:numPr>
          <w:ilvl w:val="2"/>
          <w:numId w:val="94"/>
        </w:numPr>
        <w:tabs>
          <w:tab w:val="left" w:pos="1560"/>
        </w:tabs>
        <w:spacing w:before="0" w:after="0"/>
        <w:ind w:left="0" w:firstLine="709"/>
        <w:jc w:val="both"/>
        <w:rPr>
          <w:b w:val="0"/>
          <w:sz w:val="24"/>
          <w:szCs w:val="24"/>
        </w:rPr>
      </w:pPr>
      <w:bookmarkStart w:id="1509" w:name="_Toc469480400"/>
      <w:bookmarkStart w:id="1510" w:name="_Toc471823190"/>
      <w:bookmarkStart w:id="1511" w:name="_Toc498512051"/>
      <w:bookmarkStart w:id="1512" w:name="_Toc511312871"/>
      <w:bookmarkStart w:id="1513" w:name="_Toc511315276"/>
      <w:bookmarkStart w:id="1514" w:name="_Toc515529978"/>
      <w:r w:rsidRPr="009F5F6A">
        <w:rPr>
          <w:b w:val="0"/>
          <w:iCs/>
          <w:sz w:val="24"/>
          <w:szCs w:val="24"/>
        </w:rPr>
        <w:t>Если по итогам вскрытия конвертов с заявками, либо завершения аукционной процедуры</w:t>
      </w:r>
      <w:r w:rsidRPr="009F5F6A">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A775A" w:rsidRPr="009F5F6A">
        <w:fldChar w:fldCharType="begin"/>
      </w:r>
      <w:r w:rsidR="000A775A" w:rsidRPr="009F5F6A">
        <w:instrText xml:space="preserve"> REF _Ref465675151 \r \h  \* MERGEFORMAT </w:instrText>
      </w:r>
      <w:r w:rsidR="000A775A" w:rsidRPr="009F5F6A">
        <w:fldChar w:fldCharType="separate"/>
      </w:r>
      <w:r w:rsidR="0010016D" w:rsidRPr="009F5F6A">
        <w:rPr>
          <w:b w:val="0"/>
          <w:sz w:val="24"/>
          <w:szCs w:val="24"/>
        </w:rPr>
        <w:t>3.15.2</w:t>
      </w:r>
      <w:r w:rsidR="000A775A" w:rsidRPr="009F5F6A">
        <w:fldChar w:fldCharType="end"/>
      </w:r>
      <w:r w:rsidRPr="009F5F6A">
        <w:rPr>
          <w:b w:val="0"/>
          <w:sz w:val="24"/>
          <w:szCs w:val="24"/>
        </w:rPr>
        <w:t xml:space="preserve"> документации, предоставляются повторно.</w:t>
      </w:r>
      <w:bookmarkEnd w:id="1509"/>
      <w:bookmarkEnd w:id="1510"/>
      <w:bookmarkEnd w:id="1511"/>
      <w:bookmarkEnd w:id="1512"/>
      <w:bookmarkEnd w:id="1513"/>
      <w:bookmarkEnd w:id="1514"/>
    </w:p>
    <w:p w:rsidR="00306748" w:rsidRPr="009F5F6A" w:rsidRDefault="00306748" w:rsidP="00306748">
      <w:pPr>
        <w:ind w:firstLine="0"/>
      </w:pPr>
    </w:p>
    <w:p w:rsidR="00306748" w:rsidRPr="009F5F6A" w:rsidRDefault="00306748" w:rsidP="00E47740">
      <w:pPr>
        <w:pStyle w:val="2"/>
        <w:keepNext/>
        <w:numPr>
          <w:ilvl w:val="1"/>
          <w:numId w:val="9"/>
        </w:numPr>
        <w:suppressAutoHyphens/>
        <w:spacing w:after="120" w:line="240" w:lineRule="auto"/>
        <w:ind w:left="1620" w:hanging="1080"/>
        <w:jc w:val="left"/>
        <w:rPr>
          <w:bCs/>
          <w:sz w:val="24"/>
          <w:szCs w:val="24"/>
        </w:rPr>
      </w:pPr>
      <w:bookmarkStart w:id="1515" w:name="_Ref471823363"/>
      <w:bookmarkStart w:id="1516" w:name="_Toc515529979"/>
      <w:r w:rsidRPr="009F5F6A">
        <w:rPr>
          <w:bCs/>
          <w:sz w:val="24"/>
          <w:szCs w:val="24"/>
        </w:rPr>
        <w:t>О приоритете закупки работ, выполняемых российскими лицами, по отношению к работам, выполняемым иностранными лицами</w:t>
      </w:r>
      <w:bookmarkEnd w:id="1515"/>
      <w:bookmarkEnd w:id="1516"/>
    </w:p>
    <w:p w:rsidR="00306748" w:rsidRPr="009F5F6A" w:rsidRDefault="00306748" w:rsidP="00822777">
      <w:pPr>
        <w:pStyle w:val="afd"/>
        <w:numPr>
          <w:ilvl w:val="2"/>
          <w:numId w:val="78"/>
        </w:numPr>
        <w:tabs>
          <w:tab w:val="num" w:pos="1620"/>
        </w:tabs>
        <w:spacing w:after="120" w:line="240" w:lineRule="auto"/>
        <w:ind w:left="0" w:firstLine="540"/>
        <w:rPr>
          <w:sz w:val="24"/>
          <w:szCs w:val="24"/>
        </w:rPr>
      </w:pPr>
      <w:proofErr w:type="gramStart"/>
      <w:r w:rsidRPr="009F5F6A">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9F5F6A">
        <w:rPr>
          <w:sz w:val="24"/>
          <w:szCs w:val="24"/>
        </w:rPr>
        <w:t xml:space="preserve"> требований п. 4.5.1 </w:t>
      </w:r>
      <w:r w:rsidRPr="009F5F6A">
        <w:rPr>
          <w:bCs/>
          <w:sz w:val="24"/>
          <w:szCs w:val="24"/>
        </w:rPr>
        <w:t>Единого стандарта закупок ПАО «</w:t>
      </w:r>
      <w:proofErr w:type="spellStart"/>
      <w:r w:rsidRPr="009F5F6A">
        <w:rPr>
          <w:bCs/>
          <w:sz w:val="24"/>
          <w:szCs w:val="24"/>
        </w:rPr>
        <w:t>Россети</w:t>
      </w:r>
      <w:proofErr w:type="spellEnd"/>
      <w:r w:rsidRPr="009F5F6A">
        <w:rPr>
          <w:bCs/>
          <w:sz w:val="24"/>
          <w:szCs w:val="24"/>
        </w:rPr>
        <w:t xml:space="preserve">» (Положения о закупке) устанавливается </w:t>
      </w:r>
      <w:r w:rsidRPr="009F5F6A">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9F5F6A" w:rsidRDefault="00306748" w:rsidP="00822777">
      <w:pPr>
        <w:pStyle w:val="afd"/>
        <w:numPr>
          <w:ilvl w:val="2"/>
          <w:numId w:val="78"/>
        </w:numPr>
        <w:tabs>
          <w:tab w:val="num" w:pos="1620"/>
        </w:tabs>
        <w:spacing w:after="120" w:line="240" w:lineRule="auto"/>
        <w:ind w:left="0" w:firstLine="540"/>
        <w:rPr>
          <w:sz w:val="24"/>
          <w:szCs w:val="24"/>
        </w:rPr>
      </w:pPr>
      <w:r w:rsidRPr="009F5F6A">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9F5F6A" w:rsidRDefault="00306748" w:rsidP="00822777">
      <w:pPr>
        <w:pStyle w:val="afd"/>
        <w:numPr>
          <w:ilvl w:val="2"/>
          <w:numId w:val="78"/>
        </w:numPr>
        <w:tabs>
          <w:tab w:val="num" w:pos="1620"/>
        </w:tabs>
        <w:spacing w:after="120" w:line="240" w:lineRule="auto"/>
        <w:ind w:left="0" w:firstLine="540"/>
        <w:rPr>
          <w:sz w:val="24"/>
          <w:szCs w:val="24"/>
        </w:rPr>
      </w:pPr>
      <w:r w:rsidRPr="009F5F6A">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9F5F6A" w:rsidRDefault="00306748" w:rsidP="00822777">
      <w:pPr>
        <w:pStyle w:val="afd"/>
        <w:numPr>
          <w:ilvl w:val="2"/>
          <w:numId w:val="78"/>
        </w:numPr>
        <w:tabs>
          <w:tab w:val="num" w:pos="1620"/>
        </w:tabs>
        <w:spacing w:after="120" w:line="240" w:lineRule="auto"/>
        <w:ind w:left="0" w:firstLine="540"/>
        <w:rPr>
          <w:sz w:val="24"/>
          <w:szCs w:val="24"/>
        </w:rPr>
      </w:pPr>
      <w:r w:rsidRPr="009F5F6A">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gramStart"/>
      <w:r w:rsidRPr="009F5F6A">
        <w:rPr>
          <w:i/>
          <w:sz w:val="24"/>
          <w:szCs w:val="24"/>
          <w:lang w:val="en-US"/>
        </w:rPr>
        <w:t>k</w:t>
      </w:r>
      <w:proofErr w:type="gramEnd"/>
      <w:r w:rsidRPr="009F5F6A">
        <w:rPr>
          <w:i/>
          <w:sz w:val="24"/>
          <w:szCs w:val="24"/>
          <w:vertAlign w:val="subscript"/>
        </w:rPr>
        <w:t>ПРИОР</w:t>
      </w:r>
      <w:r w:rsidRPr="009F5F6A">
        <w:rPr>
          <w:sz w:val="24"/>
          <w:szCs w:val="24"/>
        </w:rPr>
        <w:t xml:space="preserve">=0,85, иначе </w:t>
      </w:r>
      <w:r w:rsidRPr="009F5F6A">
        <w:rPr>
          <w:i/>
          <w:sz w:val="24"/>
          <w:szCs w:val="24"/>
          <w:lang w:val="en-US"/>
        </w:rPr>
        <w:t>k</w:t>
      </w:r>
      <w:r w:rsidRPr="009F5F6A">
        <w:rPr>
          <w:i/>
          <w:sz w:val="24"/>
          <w:szCs w:val="24"/>
          <w:vertAlign w:val="subscript"/>
        </w:rPr>
        <w:t>ПРИОР</w:t>
      </w:r>
      <w:r w:rsidRPr="009F5F6A">
        <w:rPr>
          <w:sz w:val="24"/>
          <w:szCs w:val="24"/>
        </w:rPr>
        <w:t>=1,0), при этом Договор заключается по цене Договора, предложенной Участником в Заявке (методика</w:t>
      </w:r>
      <w:r w:rsidR="00A90613" w:rsidRPr="009F5F6A">
        <w:rPr>
          <w:sz w:val="24"/>
          <w:szCs w:val="24"/>
        </w:rPr>
        <w:t xml:space="preserve"> оценки изложена в Приложении №4</w:t>
      </w:r>
      <w:r w:rsidRPr="009F5F6A">
        <w:rPr>
          <w:sz w:val="24"/>
          <w:szCs w:val="24"/>
        </w:rPr>
        <w:t xml:space="preserve"> к настоящей Документации).</w:t>
      </w:r>
    </w:p>
    <w:p w:rsidR="00306748" w:rsidRPr="009F5F6A" w:rsidRDefault="00306748" w:rsidP="00822777">
      <w:pPr>
        <w:pStyle w:val="afd"/>
        <w:numPr>
          <w:ilvl w:val="2"/>
          <w:numId w:val="78"/>
        </w:numPr>
        <w:tabs>
          <w:tab w:val="num" w:pos="1620"/>
        </w:tabs>
        <w:spacing w:after="120" w:line="240" w:lineRule="auto"/>
        <w:ind w:left="0" w:firstLine="540"/>
        <w:rPr>
          <w:sz w:val="24"/>
          <w:szCs w:val="24"/>
        </w:rPr>
      </w:pPr>
      <w:r w:rsidRPr="009F5F6A">
        <w:rPr>
          <w:sz w:val="24"/>
          <w:szCs w:val="24"/>
        </w:rPr>
        <w:t>Приоритет не предоставляется в случаях, если:</w:t>
      </w:r>
    </w:p>
    <w:p w:rsidR="00306748" w:rsidRPr="009F5F6A" w:rsidRDefault="00306748" w:rsidP="00306748">
      <w:pPr>
        <w:pStyle w:val="ConsPlusNormal"/>
        <w:ind w:firstLine="540"/>
        <w:jc w:val="both"/>
        <w:rPr>
          <w:rFonts w:ascii="Times New Roman" w:hAnsi="Times New Roman" w:cs="Times New Roman"/>
          <w:sz w:val="24"/>
          <w:szCs w:val="24"/>
        </w:rPr>
      </w:pPr>
      <w:r w:rsidRPr="009F5F6A">
        <w:rPr>
          <w:rFonts w:ascii="Times New Roman" w:hAnsi="Times New Roman" w:cs="Times New Roman"/>
          <w:sz w:val="24"/>
          <w:szCs w:val="24"/>
        </w:rPr>
        <w:t xml:space="preserve">а) закупка признана несостоявшейся (п. </w:t>
      </w:r>
      <w:r w:rsidR="000A775A" w:rsidRPr="009F5F6A">
        <w:fldChar w:fldCharType="begin"/>
      </w:r>
      <w:r w:rsidR="000A775A" w:rsidRPr="009F5F6A">
        <w:instrText xml:space="preserve"> REF _Ref303251044 \r \h  \* MERGEFORMAT </w:instrText>
      </w:r>
      <w:r w:rsidR="000A775A" w:rsidRPr="009F5F6A">
        <w:fldChar w:fldCharType="separate"/>
      </w:r>
      <w:r w:rsidR="0010016D" w:rsidRPr="009F5F6A">
        <w:rPr>
          <w:rFonts w:ascii="Times New Roman" w:hAnsi="Times New Roman" w:cs="Times New Roman"/>
          <w:sz w:val="24"/>
          <w:szCs w:val="24"/>
        </w:rPr>
        <w:t>3.13</w:t>
      </w:r>
      <w:r w:rsidR="000A775A" w:rsidRPr="009F5F6A">
        <w:fldChar w:fldCharType="end"/>
      </w:r>
      <w:r w:rsidRPr="009F5F6A">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9F5F6A" w:rsidRDefault="00306748" w:rsidP="00306748">
      <w:pPr>
        <w:pStyle w:val="ConsPlusNormal"/>
        <w:ind w:firstLine="540"/>
        <w:jc w:val="both"/>
        <w:rPr>
          <w:rFonts w:ascii="Times New Roman" w:hAnsi="Times New Roman" w:cs="Times New Roman"/>
          <w:sz w:val="24"/>
          <w:szCs w:val="24"/>
        </w:rPr>
      </w:pPr>
      <w:r w:rsidRPr="009F5F6A">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9F5F6A" w:rsidRDefault="00306748" w:rsidP="00306748">
      <w:pPr>
        <w:pStyle w:val="ConsPlusNormal"/>
        <w:ind w:firstLine="540"/>
        <w:jc w:val="both"/>
        <w:rPr>
          <w:rFonts w:ascii="Times New Roman" w:hAnsi="Times New Roman" w:cs="Times New Roman"/>
          <w:sz w:val="24"/>
          <w:szCs w:val="24"/>
        </w:rPr>
      </w:pPr>
      <w:r w:rsidRPr="009F5F6A">
        <w:rPr>
          <w:rFonts w:ascii="Times New Roman" w:hAnsi="Times New Roman" w:cs="Times New Roman"/>
          <w:sz w:val="24"/>
          <w:szCs w:val="24"/>
        </w:rPr>
        <w:t xml:space="preserve">в) в заявках на участие в закупке </w:t>
      </w:r>
      <w:r w:rsidRPr="009F5F6A">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9F5F6A">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9F5F6A" w:rsidRDefault="00306748" w:rsidP="00306748">
      <w:pPr>
        <w:pStyle w:val="ConsPlusNormal"/>
        <w:ind w:firstLine="540"/>
        <w:jc w:val="both"/>
        <w:rPr>
          <w:rFonts w:ascii="Times New Roman" w:hAnsi="Times New Roman" w:cs="Times New Roman"/>
          <w:sz w:val="24"/>
          <w:szCs w:val="24"/>
        </w:rPr>
      </w:pPr>
      <w:proofErr w:type="gramStart"/>
      <w:r w:rsidRPr="009F5F6A">
        <w:rPr>
          <w:rFonts w:ascii="Times New Roman" w:hAnsi="Times New Roman" w:cs="Times New Roman"/>
          <w:sz w:val="24"/>
          <w:szCs w:val="24"/>
        </w:rPr>
        <w:t xml:space="preserve">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w:t>
      </w:r>
      <w:r w:rsidRPr="009F5F6A">
        <w:rPr>
          <w:rFonts w:ascii="Times New Roman" w:hAnsi="Times New Roman" w:cs="Times New Roman"/>
          <w:sz w:val="24"/>
          <w:szCs w:val="24"/>
        </w:rPr>
        <w:lastRenderedPageBreak/>
        <w:t>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306748" w:rsidRPr="009F5F6A" w:rsidRDefault="00306748" w:rsidP="00822777">
      <w:pPr>
        <w:pStyle w:val="afd"/>
        <w:numPr>
          <w:ilvl w:val="2"/>
          <w:numId w:val="78"/>
        </w:numPr>
        <w:tabs>
          <w:tab w:val="num" w:pos="1620"/>
        </w:tabs>
        <w:spacing w:after="120" w:line="240" w:lineRule="auto"/>
        <w:ind w:left="0" w:firstLine="540"/>
        <w:rPr>
          <w:bCs/>
          <w:sz w:val="24"/>
          <w:szCs w:val="24"/>
        </w:rPr>
      </w:pPr>
      <w:proofErr w:type="gramStart"/>
      <w:r w:rsidRPr="009F5F6A">
        <w:rPr>
          <w:bCs/>
          <w:sz w:val="24"/>
          <w:szCs w:val="24"/>
        </w:rPr>
        <w:t xml:space="preserve">Заказчик </w:t>
      </w:r>
      <w:r w:rsidRPr="009F5F6A">
        <w:rPr>
          <w:bCs/>
          <w:i/>
          <w:sz w:val="24"/>
          <w:szCs w:val="24"/>
          <w:u w:val="single"/>
        </w:rPr>
        <w:t>имеет право на одностороннее расторжение Договора</w:t>
      </w:r>
      <w:r w:rsidRPr="009F5F6A">
        <w:rPr>
          <w:bCs/>
          <w:sz w:val="24"/>
          <w:szCs w:val="24"/>
        </w:rPr>
        <w:t xml:space="preserve"> </w:t>
      </w:r>
      <w:r w:rsidRPr="009F5F6A">
        <w:rPr>
          <w:sz w:val="24"/>
          <w:szCs w:val="24"/>
        </w:rPr>
        <w:t>с Участником закупки, которому был предоставлен приоритет при выполнении работ российскими лицами,</w:t>
      </w:r>
      <w:r w:rsidRPr="009F5F6A">
        <w:rPr>
          <w:bCs/>
          <w:sz w:val="24"/>
          <w:szCs w:val="24"/>
        </w:rPr>
        <w:t xml:space="preserve"> если выяснится, что один или несколько </w:t>
      </w:r>
      <w:r w:rsidRPr="009F5F6A">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roofErr w:type="gramEnd"/>
    </w:p>
    <w:p w:rsidR="00152897" w:rsidRPr="009F5F6A" w:rsidRDefault="00152897" w:rsidP="00152897">
      <w:pPr>
        <w:pStyle w:val="Times12"/>
        <w:tabs>
          <w:tab w:val="num" w:pos="1440"/>
          <w:tab w:val="num" w:pos="1620"/>
        </w:tabs>
        <w:spacing w:after="120"/>
        <w:ind w:left="540" w:firstLine="0"/>
        <w:rPr>
          <w:szCs w:val="24"/>
        </w:rPr>
      </w:pPr>
    </w:p>
    <w:p w:rsidR="000D1809" w:rsidRPr="009F5F6A" w:rsidRDefault="000D1809" w:rsidP="00E47740">
      <w:pPr>
        <w:pStyle w:val="2"/>
        <w:keepNext/>
        <w:numPr>
          <w:ilvl w:val="1"/>
          <w:numId w:val="9"/>
        </w:numPr>
        <w:suppressAutoHyphens/>
        <w:spacing w:after="120" w:line="240" w:lineRule="auto"/>
        <w:ind w:left="1620" w:hanging="1080"/>
        <w:jc w:val="left"/>
        <w:rPr>
          <w:bCs/>
          <w:sz w:val="24"/>
          <w:szCs w:val="24"/>
        </w:rPr>
      </w:pPr>
      <w:bookmarkStart w:id="1517" w:name="_Toc254193761"/>
      <w:bookmarkStart w:id="1518" w:name="_Toc255991959"/>
      <w:bookmarkStart w:id="1519" w:name="_Toc298234702"/>
      <w:bookmarkStart w:id="1520" w:name="_Toc255985697"/>
      <w:bookmarkStart w:id="1521" w:name="_Ref303251010"/>
      <w:bookmarkStart w:id="1522" w:name="_Ref303324233"/>
      <w:bookmarkStart w:id="1523" w:name="_Ref306191581"/>
      <w:bookmarkStart w:id="1524" w:name="_Ref441224447"/>
      <w:bookmarkStart w:id="1525" w:name="_Toc515529980"/>
      <w:bookmarkEnd w:id="1517"/>
      <w:bookmarkEnd w:id="1518"/>
      <w:r w:rsidRPr="009F5F6A">
        <w:rPr>
          <w:bCs/>
          <w:sz w:val="24"/>
          <w:szCs w:val="24"/>
        </w:rPr>
        <w:t xml:space="preserve">Подведение итогов </w:t>
      </w:r>
      <w:r w:rsidR="00646343" w:rsidRPr="009F5F6A">
        <w:rPr>
          <w:bCs/>
          <w:sz w:val="24"/>
          <w:szCs w:val="24"/>
        </w:rPr>
        <w:t>К</w:t>
      </w:r>
      <w:r w:rsidRPr="009F5F6A">
        <w:rPr>
          <w:bCs/>
          <w:sz w:val="24"/>
          <w:szCs w:val="24"/>
        </w:rPr>
        <w:t>онкурса</w:t>
      </w:r>
      <w:r w:rsidR="009D0219" w:rsidRPr="009F5F6A">
        <w:rPr>
          <w:bCs/>
          <w:sz w:val="24"/>
          <w:szCs w:val="24"/>
        </w:rPr>
        <w:t>. Определение Победителя конкурса</w:t>
      </w:r>
      <w:bookmarkEnd w:id="1519"/>
      <w:bookmarkEnd w:id="1520"/>
      <w:bookmarkEnd w:id="1521"/>
      <w:bookmarkEnd w:id="1522"/>
      <w:bookmarkEnd w:id="1523"/>
      <w:bookmarkEnd w:id="1524"/>
      <w:bookmarkEnd w:id="1525"/>
    </w:p>
    <w:bookmarkEnd w:id="1426"/>
    <w:bookmarkEnd w:id="1427"/>
    <w:bookmarkEnd w:id="1428"/>
    <w:bookmarkEnd w:id="1429"/>
    <w:bookmarkEnd w:id="1430"/>
    <w:bookmarkEnd w:id="1431"/>
    <w:p w:rsidR="00C57FD6" w:rsidRPr="009F5F6A" w:rsidRDefault="00C57FD6" w:rsidP="00822777">
      <w:pPr>
        <w:pStyle w:val="Times12"/>
        <w:numPr>
          <w:ilvl w:val="2"/>
          <w:numId w:val="89"/>
        </w:numPr>
        <w:spacing w:after="120"/>
        <w:ind w:left="0" w:firstLine="567"/>
        <w:rPr>
          <w:szCs w:val="24"/>
        </w:rPr>
      </w:pPr>
      <w:r w:rsidRPr="009F5F6A">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9F5F6A">
        <w:rPr>
          <w:szCs w:val="24"/>
        </w:rPr>
        <w:t>ранжировке</w:t>
      </w:r>
      <w:proofErr w:type="spellEnd"/>
      <w:r w:rsidRPr="009F5F6A">
        <w:rPr>
          <w:szCs w:val="24"/>
        </w:rPr>
        <w:t xml:space="preserve"> Конкурсных заявок.</w:t>
      </w:r>
    </w:p>
    <w:p w:rsidR="005B3A21" w:rsidRPr="009F5F6A" w:rsidRDefault="005C249D" w:rsidP="00822777">
      <w:pPr>
        <w:pStyle w:val="Times12"/>
        <w:numPr>
          <w:ilvl w:val="2"/>
          <w:numId w:val="89"/>
        </w:numPr>
        <w:spacing w:after="120"/>
        <w:ind w:left="0" w:firstLine="567"/>
        <w:rPr>
          <w:szCs w:val="24"/>
        </w:rPr>
      </w:pPr>
      <w:r w:rsidRPr="009F5F6A">
        <w:rPr>
          <w:szCs w:val="24"/>
        </w:rPr>
        <w:t xml:space="preserve">Требования к дополнительному финансовому обеспечению по договору определены в подразделе </w:t>
      </w:r>
      <w:r w:rsidR="000A775A" w:rsidRPr="009F5F6A">
        <w:fldChar w:fldCharType="begin"/>
      </w:r>
      <w:r w:rsidR="000A775A" w:rsidRPr="009F5F6A">
        <w:instrText xml:space="preserve"> REF _Ref446059545 \r \h  \* MERGEFORMAT </w:instrText>
      </w:r>
      <w:r w:rsidR="000A775A" w:rsidRPr="009F5F6A">
        <w:fldChar w:fldCharType="separate"/>
      </w:r>
      <w:r w:rsidR="0010016D" w:rsidRPr="009F5F6A">
        <w:rPr>
          <w:szCs w:val="24"/>
        </w:rPr>
        <w:t>3.17</w:t>
      </w:r>
      <w:r w:rsidR="000A775A" w:rsidRPr="009F5F6A">
        <w:fldChar w:fldCharType="end"/>
      </w:r>
      <w:r w:rsidR="00C32D59" w:rsidRPr="009F5F6A">
        <w:rPr>
          <w:szCs w:val="24"/>
        </w:rPr>
        <w:t>.</w:t>
      </w:r>
    </w:p>
    <w:p w:rsidR="00C57FD6" w:rsidRPr="009F5F6A" w:rsidRDefault="00CB59B3" w:rsidP="00822777">
      <w:pPr>
        <w:pStyle w:val="Times12"/>
        <w:numPr>
          <w:ilvl w:val="2"/>
          <w:numId w:val="89"/>
        </w:numPr>
        <w:spacing w:after="120"/>
        <w:ind w:left="0" w:firstLine="567"/>
        <w:rPr>
          <w:szCs w:val="24"/>
        </w:rPr>
      </w:pPr>
      <w:bookmarkStart w:id="1526" w:name="_Ref303598419"/>
      <w:r w:rsidRPr="009F5F6A">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9F5F6A">
        <w:rPr>
          <w:szCs w:val="24"/>
        </w:rPr>
        <w:t>.</w:t>
      </w:r>
      <w:bookmarkEnd w:id="1526"/>
    </w:p>
    <w:p w:rsidR="0012636C" w:rsidRPr="009F5F6A" w:rsidRDefault="00394030" w:rsidP="00822777">
      <w:pPr>
        <w:pStyle w:val="Times12"/>
        <w:numPr>
          <w:ilvl w:val="2"/>
          <w:numId w:val="89"/>
        </w:numPr>
        <w:spacing w:after="120"/>
        <w:ind w:left="0" w:firstLine="567"/>
        <w:rPr>
          <w:szCs w:val="24"/>
        </w:rPr>
      </w:pPr>
      <w:r w:rsidRPr="009F5F6A">
        <w:rPr>
          <w:szCs w:val="24"/>
        </w:rPr>
        <w:t>Участник конкурса незамедлительно уведомляется о признании его Победителем конкурса</w:t>
      </w:r>
      <w:r w:rsidR="00495348" w:rsidRPr="009F5F6A">
        <w:rPr>
          <w:szCs w:val="24"/>
        </w:rPr>
        <w:t xml:space="preserve"> с использованием функционала ЭТП</w:t>
      </w:r>
      <w:r w:rsidR="00EF1C63" w:rsidRPr="009F5F6A">
        <w:rPr>
          <w:szCs w:val="24"/>
        </w:rPr>
        <w:t>.</w:t>
      </w:r>
      <w:r w:rsidR="00AD67C1" w:rsidRPr="009F5F6A">
        <w:rPr>
          <w:szCs w:val="24"/>
        </w:rPr>
        <w:t xml:space="preserve"> Протокол </w:t>
      </w:r>
      <w:r w:rsidR="00347210" w:rsidRPr="009F5F6A">
        <w:rPr>
          <w:szCs w:val="24"/>
        </w:rPr>
        <w:t>выбора победителя</w:t>
      </w:r>
      <w:r w:rsidR="00AD67C1" w:rsidRPr="009F5F6A">
        <w:rPr>
          <w:szCs w:val="24"/>
        </w:rPr>
        <w:t xml:space="preserve"> размещается на официальном сайте в течение 3-х дней со дня </w:t>
      </w:r>
      <w:r w:rsidR="00D943AA" w:rsidRPr="009F5F6A">
        <w:rPr>
          <w:szCs w:val="24"/>
        </w:rPr>
        <w:t xml:space="preserve">его </w:t>
      </w:r>
      <w:r w:rsidR="00AD67C1" w:rsidRPr="009F5F6A">
        <w:rPr>
          <w:szCs w:val="24"/>
        </w:rPr>
        <w:t>подписания.</w:t>
      </w:r>
      <w:bookmarkStart w:id="1527" w:name="_Ref311220495"/>
    </w:p>
    <w:p w:rsidR="0012636C" w:rsidRPr="009F5F6A" w:rsidRDefault="0012636C" w:rsidP="00822777">
      <w:pPr>
        <w:pStyle w:val="Times12"/>
        <w:numPr>
          <w:ilvl w:val="2"/>
          <w:numId w:val="89"/>
        </w:numPr>
        <w:spacing w:after="120"/>
        <w:ind w:left="0" w:firstLine="567"/>
        <w:rPr>
          <w:szCs w:val="24"/>
        </w:rPr>
      </w:pPr>
      <w:r w:rsidRPr="009F5F6A">
        <w:rPr>
          <w:szCs w:val="24"/>
        </w:rPr>
        <w:t>В случае</w:t>
      </w:r>
      <w:proofErr w:type="gramStart"/>
      <w:r w:rsidRPr="009F5F6A">
        <w:rPr>
          <w:szCs w:val="24"/>
        </w:rPr>
        <w:t>,</w:t>
      </w:r>
      <w:proofErr w:type="gramEnd"/>
      <w:r w:rsidRPr="009F5F6A">
        <w:rPr>
          <w:szCs w:val="24"/>
        </w:rPr>
        <w:t xml:space="preserve"> если при проведении конкурса: </w:t>
      </w:r>
      <w:bookmarkEnd w:id="1527"/>
    </w:p>
    <w:p w:rsidR="0016269F" w:rsidRPr="009F5F6A" w:rsidRDefault="0012636C" w:rsidP="00363FC9">
      <w:pPr>
        <w:pStyle w:val="3d"/>
        <w:numPr>
          <w:ilvl w:val="0"/>
          <w:numId w:val="31"/>
        </w:numPr>
        <w:spacing w:after="120"/>
        <w:ind w:left="567" w:firstLine="0"/>
        <w:rPr>
          <w:sz w:val="24"/>
          <w:szCs w:val="24"/>
        </w:rPr>
      </w:pPr>
      <w:r w:rsidRPr="009F5F6A">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9F5F6A" w:rsidRDefault="0012636C" w:rsidP="00363FC9">
      <w:pPr>
        <w:pStyle w:val="3d"/>
        <w:numPr>
          <w:ilvl w:val="0"/>
          <w:numId w:val="31"/>
        </w:numPr>
        <w:spacing w:after="120"/>
        <w:ind w:left="567" w:firstLine="0"/>
        <w:rPr>
          <w:sz w:val="24"/>
          <w:szCs w:val="24"/>
        </w:rPr>
      </w:pPr>
      <w:r w:rsidRPr="009F5F6A">
        <w:rPr>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9F5F6A" w:rsidRDefault="00744F64" w:rsidP="00822777">
      <w:pPr>
        <w:pStyle w:val="Times12"/>
        <w:numPr>
          <w:ilvl w:val="2"/>
          <w:numId w:val="89"/>
        </w:numPr>
        <w:spacing w:after="120"/>
        <w:ind w:left="0" w:firstLine="567"/>
        <w:rPr>
          <w:szCs w:val="24"/>
        </w:rPr>
      </w:pPr>
      <w:r w:rsidRPr="009F5F6A">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9F5F6A" w:rsidRDefault="00744F64" w:rsidP="00822777">
      <w:pPr>
        <w:pStyle w:val="Times12"/>
        <w:numPr>
          <w:ilvl w:val="2"/>
          <w:numId w:val="89"/>
        </w:numPr>
        <w:spacing w:after="120"/>
        <w:ind w:left="0" w:firstLine="567"/>
        <w:rPr>
          <w:szCs w:val="24"/>
        </w:rPr>
      </w:pPr>
      <w:r w:rsidRPr="009F5F6A">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9F5F6A" w:rsidRDefault="00152897" w:rsidP="00152897">
      <w:pPr>
        <w:pStyle w:val="Times12"/>
        <w:tabs>
          <w:tab w:val="num" w:pos="1440"/>
          <w:tab w:val="num" w:pos="1620"/>
        </w:tabs>
        <w:spacing w:after="120"/>
        <w:ind w:left="540" w:firstLine="0"/>
        <w:rPr>
          <w:szCs w:val="24"/>
        </w:rPr>
      </w:pPr>
    </w:p>
    <w:p w:rsidR="003C02F5" w:rsidRPr="009F5F6A" w:rsidRDefault="003C02F5" w:rsidP="00E47740">
      <w:pPr>
        <w:pStyle w:val="2"/>
        <w:keepNext/>
        <w:numPr>
          <w:ilvl w:val="1"/>
          <w:numId w:val="9"/>
        </w:numPr>
        <w:suppressAutoHyphens/>
        <w:spacing w:after="120" w:line="240" w:lineRule="auto"/>
        <w:ind w:left="1620" w:hanging="1080"/>
        <w:jc w:val="left"/>
        <w:rPr>
          <w:bCs/>
          <w:sz w:val="24"/>
          <w:szCs w:val="24"/>
        </w:rPr>
      </w:pPr>
      <w:bookmarkStart w:id="1528" w:name="_Ref303251044"/>
      <w:bookmarkStart w:id="1529" w:name="_Toc515529981"/>
      <w:r w:rsidRPr="009F5F6A">
        <w:rPr>
          <w:bCs/>
          <w:sz w:val="24"/>
          <w:szCs w:val="24"/>
        </w:rPr>
        <w:t>Признание конкурса</w:t>
      </w:r>
      <w:r w:rsidR="00394030" w:rsidRPr="009F5F6A">
        <w:rPr>
          <w:bCs/>
          <w:sz w:val="24"/>
          <w:szCs w:val="24"/>
        </w:rPr>
        <w:t xml:space="preserve"> </w:t>
      </w:r>
      <w:proofErr w:type="gramStart"/>
      <w:r w:rsidRPr="009F5F6A">
        <w:rPr>
          <w:bCs/>
          <w:sz w:val="24"/>
          <w:szCs w:val="24"/>
        </w:rPr>
        <w:t>несостоявшимся</w:t>
      </w:r>
      <w:bookmarkEnd w:id="1528"/>
      <w:bookmarkEnd w:id="1529"/>
      <w:proofErr w:type="gramEnd"/>
    </w:p>
    <w:p w:rsidR="003C02F5" w:rsidRPr="009F5F6A" w:rsidRDefault="003C02F5" w:rsidP="00822777">
      <w:pPr>
        <w:pStyle w:val="Times12"/>
        <w:numPr>
          <w:ilvl w:val="0"/>
          <w:numId w:val="90"/>
        </w:numPr>
        <w:spacing w:after="120"/>
        <w:ind w:left="1701" w:hanging="1134"/>
        <w:rPr>
          <w:szCs w:val="24"/>
        </w:rPr>
      </w:pPr>
      <w:bookmarkStart w:id="1530" w:name="_Ref303277595"/>
      <w:r w:rsidRPr="009F5F6A">
        <w:rPr>
          <w:szCs w:val="24"/>
        </w:rPr>
        <w:t>Конкурс признается несостоявшимся в случаях:</w:t>
      </w:r>
      <w:bookmarkEnd w:id="1530"/>
    </w:p>
    <w:p w:rsidR="00C111F6" w:rsidRPr="009F5F6A" w:rsidRDefault="00C111F6" w:rsidP="00363FC9">
      <w:pPr>
        <w:pStyle w:val="3d"/>
        <w:numPr>
          <w:ilvl w:val="0"/>
          <w:numId w:val="30"/>
        </w:numPr>
        <w:spacing w:after="120"/>
        <w:ind w:left="567" w:firstLine="0"/>
        <w:rPr>
          <w:sz w:val="24"/>
          <w:szCs w:val="24"/>
        </w:rPr>
      </w:pPr>
      <w:r w:rsidRPr="009F5F6A">
        <w:rPr>
          <w:sz w:val="24"/>
          <w:szCs w:val="24"/>
        </w:rPr>
        <w:t>подана только одна Заявка;</w:t>
      </w:r>
    </w:p>
    <w:p w:rsidR="00C111F6" w:rsidRPr="009F5F6A" w:rsidRDefault="00C111F6" w:rsidP="00363FC9">
      <w:pPr>
        <w:pStyle w:val="3d"/>
        <w:numPr>
          <w:ilvl w:val="0"/>
          <w:numId w:val="30"/>
        </w:numPr>
        <w:spacing w:after="120"/>
        <w:ind w:left="567" w:firstLine="0"/>
        <w:rPr>
          <w:sz w:val="24"/>
          <w:szCs w:val="24"/>
        </w:rPr>
      </w:pPr>
      <w:r w:rsidRPr="009F5F6A">
        <w:rPr>
          <w:sz w:val="24"/>
          <w:szCs w:val="24"/>
        </w:rPr>
        <w:t>не подана ни одна Заявка;</w:t>
      </w:r>
    </w:p>
    <w:p w:rsidR="00C111F6" w:rsidRPr="009F5F6A" w:rsidRDefault="00C111F6" w:rsidP="00363FC9">
      <w:pPr>
        <w:pStyle w:val="3d"/>
        <w:numPr>
          <w:ilvl w:val="0"/>
          <w:numId w:val="30"/>
        </w:numPr>
        <w:spacing w:after="120"/>
        <w:ind w:left="567" w:firstLine="0"/>
        <w:rPr>
          <w:sz w:val="24"/>
          <w:szCs w:val="24"/>
        </w:rPr>
      </w:pPr>
      <w:r w:rsidRPr="009F5F6A">
        <w:rPr>
          <w:sz w:val="24"/>
          <w:szCs w:val="24"/>
        </w:rPr>
        <w:t>принято решение об отказе в допуске всем Участникам, подавшим Заявки;</w:t>
      </w:r>
    </w:p>
    <w:p w:rsidR="0016269F" w:rsidRPr="009F5F6A" w:rsidRDefault="00C111F6" w:rsidP="00363FC9">
      <w:pPr>
        <w:pStyle w:val="3d"/>
        <w:numPr>
          <w:ilvl w:val="0"/>
          <w:numId w:val="30"/>
        </w:numPr>
        <w:spacing w:after="120"/>
        <w:ind w:left="567" w:firstLine="0"/>
        <w:rPr>
          <w:sz w:val="24"/>
          <w:szCs w:val="24"/>
        </w:rPr>
      </w:pPr>
      <w:r w:rsidRPr="009F5F6A">
        <w:rPr>
          <w:sz w:val="24"/>
          <w:szCs w:val="24"/>
        </w:rPr>
        <w:t>принято решение о допуске только одного Участника.</w:t>
      </w:r>
    </w:p>
    <w:p w:rsidR="00C111F6" w:rsidRPr="009F5F6A" w:rsidRDefault="00C111F6" w:rsidP="00C111F6">
      <w:pPr>
        <w:pStyle w:val="3d"/>
        <w:spacing w:after="120"/>
        <w:ind w:left="567"/>
        <w:rPr>
          <w:sz w:val="24"/>
          <w:szCs w:val="24"/>
        </w:rPr>
      </w:pPr>
    </w:p>
    <w:p w:rsidR="000D1809" w:rsidRPr="009F5F6A" w:rsidRDefault="000D1809" w:rsidP="00E47740">
      <w:pPr>
        <w:pStyle w:val="2"/>
        <w:keepNext/>
        <w:numPr>
          <w:ilvl w:val="1"/>
          <w:numId w:val="9"/>
        </w:numPr>
        <w:suppressAutoHyphens/>
        <w:spacing w:after="120" w:line="240" w:lineRule="auto"/>
        <w:ind w:left="1620" w:hanging="1080"/>
        <w:jc w:val="left"/>
        <w:rPr>
          <w:bCs/>
          <w:sz w:val="24"/>
          <w:szCs w:val="24"/>
        </w:rPr>
      </w:pPr>
      <w:bookmarkStart w:id="1531" w:name="_Ref55280469"/>
      <w:bookmarkStart w:id="1532" w:name="_Toc55285355"/>
      <w:bookmarkStart w:id="1533" w:name="_Toc55305387"/>
      <w:bookmarkStart w:id="1534" w:name="_Toc57314658"/>
      <w:bookmarkStart w:id="1535" w:name="_Toc69728972"/>
      <w:bookmarkStart w:id="1536" w:name="_Toc98251736"/>
      <w:bookmarkStart w:id="1537" w:name="_Toc298234703"/>
      <w:bookmarkStart w:id="1538" w:name="_Toc255985698"/>
      <w:bookmarkStart w:id="1539" w:name="_Ref303251059"/>
      <w:bookmarkStart w:id="1540" w:name="_Toc515529982"/>
      <w:r w:rsidRPr="009F5F6A">
        <w:rPr>
          <w:bCs/>
          <w:sz w:val="24"/>
          <w:szCs w:val="24"/>
        </w:rPr>
        <w:lastRenderedPageBreak/>
        <w:t>Подписание Протокола о результатах конкурса</w:t>
      </w:r>
      <w:bookmarkEnd w:id="1531"/>
      <w:bookmarkEnd w:id="1532"/>
      <w:bookmarkEnd w:id="1533"/>
      <w:bookmarkEnd w:id="1534"/>
      <w:bookmarkEnd w:id="1535"/>
      <w:bookmarkEnd w:id="1536"/>
      <w:bookmarkEnd w:id="1537"/>
      <w:bookmarkEnd w:id="1538"/>
      <w:bookmarkEnd w:id="1539"/>
      <w:bookmarkEnd w:id="1540"/>
    </w:p>
    <w:p w:rsidR="001052AF" w:rsidRPr="009F5F6A" w:rsidRDefault="00276F9A" w:rsidP="00822777">
      <w:pPr>
        <w:pStyle w:val="Times12"/>
        <w:numPr>
          <w:ilvl w:val="2"/>
          <w:numId w:val="91"/>
        </w:numPr>
        <w:spacing w:after="120"/>
        <w:ind w:left="0" w:firstLine="567"/>
        <w:rPr>
          <w:szCs w:val="24"/>
        </w:rPr>
      </w:pPr>
      <w:r w:rsidRPr="009F5F6A">
        <w:rPr>
          <w:szCs w:val="24"/>
        </w:rPr>
        <w:t xml:space="preserve">Подписание Протокола о результатах конкурса назначается на </w:t>
      </w:r>
      <w:r w:rsidR="00726289" w:rsidRPr="009F5F6A">
        <w:rPr>
          <w:b/>
          <w:szCs w:val="24"/>
        </w:rPr>
        <w:t>2</w:t>
      </w:r>
      <w:r w:rsidR="00CD7763" w:rsidRPr="009F5F6A">
        <w:rPr>
          <w:b/>
          <w:szCs w:val="24"/>
        </w:rPr>
        <w:t>7</w:t>
      </w:r>
      <w:r w:rsidRPr="009F5F6A">
        <w:rPr>
          <w:b/>
          <w:bCs w:val="0"/>
          <w:szCs w:val="24"/>
        </w:rPr>
        <w:t xml:space="preserve"> </w:t>
      </w:r>
      <w:r w:rsidR="00726289" w:rsidRPr="009F5F6A">
        <w:rPr>
          <w:b/>
          <w:bCs w:val="0"/>
          <w:szCs w:val="24"/>
        </w:rPr>
        <w:t>июля</w:t>
      </w:r>
      <w:r w:rsidRPr="009F5F6A">
        <w:rPr>
          <w:b/>
          <w:bCs w:val="0"/>
          <w:szCs w:val="24"/>
        </w:rPr>
        <w:t xml:space="preserve"> </w:t>
      </w:r>
      <w:r w:rsidR="00B71A2B" w:rsidRPr="009F5F6A">
        <w:rPr>
          <w:b/>
          <w:bCs w:val="0"/>
          <w:szCs w:val="24"/>
        </w:rPr>
        <w:t>2018</w:t>
      </w:r>
      <w:r w:rsidRPr="009F5F6A">
        <w:rPr>
          <w:b/>
          <w:bCs w:val="0"/>
          <w:szCs w:val="24"/>
        </w:rPr>
        <w:t xml:space="preserve"> года</w:t>
      </w:r>
      <w:r w:rsidRPr="009F5F6A">
        <w:rPr>
          <w:szCs w:val="24"/>
        </w:rPr>
        <w:t xml:space="preserve">. </w:t>
      </w:r>
      <w:proofErr w:type="gramStart"/>
      <w:r w:rsidRPr="009F5F6A">
        <w:rPr>
          <w:szCs w:val="24"/>
        </w:rPr>
        <w:t xml:space="preserve">Конкурсная комиссия вправе </w:t>
      </w:r>
      <w:r w:rsidRPr="009F5F6A">
        <w:rPr>
          <w:bCs w:val="0"/>
          <w:szCs w:val="24"/>
        </w:rPr>
        <w:t>изменить</w:t>
      </w:r>
      <w:r w:rsidRPr="009F5F6A">
        <w:rPr>
          <w:szCs w:val="24"/>
        </w:rPr>
        <w:t xml:space="preserve"> данный срок как меньшую (раннюю) так и в большую (позднюю) сторону.</w:t>
      </w:r>
      <w:proofErr w:type="gramEnd"/>
      <w:r w:rsidR="001052AF" w:rsidRPr="009F5F6A">
        <w:rPr>
          <w:szCs w:val="24"/>
        </w:rPr>
        <w:t xml:space="preserve"> Точное время и место подписания Протокола о результатах конкурса указывается в уведомлении Победителю.</w:t>
      </w:r>
      <w:r w:rsidR="00347210" w:rsidRPr="009F5F6A">
        <w:rPr>
          <w:szCs w:val="24"/>
        </w:rPr>
        <w:t xml:space="preserve"> Протокол о результатах конкурса должен быть подписан </w:t>
      </w:r>
      <w:r w:rsidR="00D943AA" w:rsidRPr="009F5F6A">
        <w:rPr>
          <w:szCs w:val="24"/>
        </w:rPr>
        <w:t xml:space="preserve">уполномоченными на это представителями Организатора и Победителя. </w:t>
      </w:r>
    </w:p>
    <w:p w:rsidR="00601BCC" w:rsidRPr="009F5F6A" w:rsidRDefault="00D50FED" w:rsidP="00822777">
      <w:pPr>
        <w:pStyle w:val="Times12"/>
        <w:numPr>
          <w:ilvl w:val="2"/>
          <w:numId w:val="91"/>
        </w:numPr>
        <w:spacing w:after="120"/>
        <w:ind w:left="0" w:firstLine="567"/>
        <w:rPr>
          <w:szCs w:val="24"/>
        </w:rPr>
      </w:pPr>
      <w:r w:rsidRPr="009F5F6A">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9F5F6A" w:rsidRDefault="000D1809" w:rsidP="00822777">
      <w:pPr>
        <w:pStyle w:val="Times12"/>
        <w:numPr>
          <w:ilvl w:val="2"/>
          <w:numId w:val="91"/>
        </w:numPr>
        <w:spacing w:after="120"/>
        <w:ind w:left="0" w:firstLine="567"/>
        <w:rPr>
          <w:szCs w:val="24"/>
        </w:rPr>
      </w:pPr>
      <w:bookmarkStart w:id="1541" w:name="_Ref303324418"/>
      <w:r w:rsidRPr="009F5F6A">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9F5F6A">
        <w:rPr>
          <w:szCs w:val="24"/>
        </w:rPr>
        <w:t xml:space="preserve">Победителя и </w:t>
      </w:r>
      <w:r w:rsidR="00B53C83" w:rsidRPr="009F5F6A">
        <w:rPr>
          <w:szCs w:val="24"/>
        </w:rPr>
        <w:t xml:space="preserve">Организатора </w:t>
      </w:r>
      <w:r w:rsidRPr="009F5F6A">
        <w:rPr>
          <w:szCs w:val="24"/>
        </w:rPr>
        <w:t xml:space="preserve">без доверенности, или надлежащим </w:t>
      </w:r>
      <w:proofErr w:type="gramStart"/>
      <w:r w:rsidRPr="009F5F6A">
        <w:rPr>
          <w:szCs w:val="24"/>
        </w:rPr>
        <w:t>образом</w:t>
      </w:r>
      <w:proofErr w:type="gramEnd"/>
      <w:r w:rsidRPr="009F5F6A">
        <w:rPr>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541"/>
    </w:p>
    <w:p w:rsidR="00BA75E6" w:rsidRPr="009F5F6A" w:rsidRDefault="00BA75E6" w:rsidP="00822777">
      <w:pPr>
        <w:pStyle w:val="Times12"/>
        <w:numPr>
          <w:ilvl w:val="2"/>
          <w:numId w:val="91"/>
        </w:numPr>
        <w:spacing w:after="120"/>
        <w:ind w:left="0" w:firstLine="567"/>
        <w:rPr>
          <w:szCs w:val="24"/>
        </w:rPr>
      </w:pPr>
      <w:proofErr w:type="gramStart"/>
      <w:r w:rsidRPr="009F5F6A">
        <w:rPr>
          <w:szCs w:val="24"/>
        </w:rPr>
        <w:t xml:space="preserve">В </w:t>
      </w:r>
      <w:r w:rsidR="00646343" w:rsidRPr="009F5F6A">
        <w:rPr>
          <w:szCs w:val="24"/>
        </w:rPr>
        <w:t>П</w:t>
      </w:r>
      <w:r w:rsidRPr="009F5F6A">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9F5F6A">
        <w:rPr>
          <w:szCs w:val="24"/>
        </w:rPr>
        <w:t>Д</w:t>
      </w:r>
      <w:r w:rsidRPr="009F5F6A">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9F5F6A">
        <w:rPr>
          <w:szCs w:val="24"/>
        </w:rPr>
        <w:t>Д</w:t>
      </w:r>
      <w:r w:rsidRPr="009F5F6A">
        <w:rPr>
          <w:szCs w:val="24"/>
        </w:rPr>
        <w:t xml:space="preserve">оговору), а также результаты проведения преддоговорных переговоров, если они проведены до подписания </w:t>
      </w:r>
      <w:r w:rsidR="00646343" w:rsidRPr="009F5F6A">
        <w:rPr>
          <w:szCs w:val="24"/>
        </w:rPr>
        <w:t>П</w:t>
      </w:r>
      <w:r w:rsidRPr="009F5F6A">
        <w:rPr>
          <w:szCs w:val="24"/>
        </w:rPr>
        <w:t>ротокола о результатах конкурса.</w:t>
      </w:r>
      <w:proofErr w:type="gramEnd"/>
    </w:p>
    <w:p w:rsidR="00347210" w:rsidRPr="009F5F6A" w:rsidRDefault="00347210" w:rsidP="00822777">
      <w:pPr>
        <w:pStyle w:val="Times12"/>
        <w:numPr>
          <w:ilvl w:val="2"/>
          <w:numId w:val="91"/>
        </w:numPr>
        <w:spacing w:after="120"/>
        <w:ind w:left="0" w:firstLine="567"/>
        <w:rPr>
          <w:szCs w:val="24"/>
        </w:rPr>
      </w:pPr>
      <w:bookmarkStart w:id="1542" w:name="_Ref302129490"/>
      <w:r w:rsidRPr="009F5F6A">
        <w:rPr>
          <w:szCs w:val="24"/>
        </w:rPr>
        <w:t xml:space="preserve">Участник, выбранный в качестве </w:t>
      </w:r>
      <w:r w:rsidR="00646343" w:rsidRPr="009F5F6A">
        <w:rPr>
          <w:szCs w:val="24"/>
        </w:rPr>
        <w:t>П</w:t>
      </w:r>
      <w:r w:rsidRPr="009F5F6A">
        <w:rPr>
          <w:szCs w:val="24"/>
        </w:rPr>
        <w:t xml:space="preserve">обедителя, утрачивает статус </w:t>
      </w:r>
      <w:r w:rsidR="00646343" w:rsidRPr="009F5F6A">
        <w:rPr>
          <w:szCs w:val="24"/>
        </w:rPr>
        <w:t>П</w:t>
      </w:r>
      <w:r w:rsidRPr="009F5F6A">
        <w:rPr>
          <w:szCs w:val="24"/>
        </w:rPr>
        <w:t xml:space="preserve">обедителя, и его действия (бездействия) означают отказ от заключения </w:t>
      </w:r>
      <w:r w:rsidR="00646343" w:rsidRPr="009F5F6A">
        <w:rPr>
          <w:szCs w:val="24"/>
        </w:rPr>
        <w:t>Д</w:t>
      </w:r>
      <w:r w:rsidRPr="009F5F6A">
        <w:rPr>
          <w:szCs w:val="24"/>
        </w:rPr>
        <w:t>оговора в следующих случаях:</w:t>
      </w:r>
      <w:bookmarkEnd w:id="1542"/>
    </w:p>
    <w:p w:rsidR="00347210" w:rsidRPr="009F5F6A" w:rsidRDefault="00347210" w:rsidP="00363FC9">
      <w:pPr>
        <w:widowControl/>
        <w:numPr>
          <w:ilvl w:val="0"/>
          <w:numId w:val="26"/>
        </w:numPr>
        <w:spacing w:after="120"/>
        <w:ind w:left="0" w:firstLine="1080"/>
        <w:rPr>
          <w:szCs w:val="24"/>
        </w:rPr>
      </w:pPr>
      <w:r w:rsidRPr="009F5F6A">
        <w:rPr>
          <w:szCs w:val="24"/>
        </w:rPr>
        <w:t xml:space="preserve">не подписал </w:t>
      </w:r>
      <w:r w:rsidR="0042267B" w:rsidRPr="009F5F6A">
        <w:rPr>
          <w:szCs w:val="24"/>
        </w:rPr>
        <w:t>Протокол</w:t>
      </w:r>
      <w:r w:rsidRPr="009F5F6A">
        <w:rPr>
          <w:szCs w:val="24"/>
        </w:rPr>
        <w:t xml:space="preserve"> о результатах конкурса в срок, определенный Конкур</w:t>
      </w:r>
      <w:r w:rsidR="00B07CE9" w:rsidRPr="009F5F6A">
        <w:rPr>
          <w:szCs w:val="24"/>
        </w:rPr>
        <w:t>с</w:t>
      </w:r>
      <w:r w:rsidRPr="009F5F6A">
        <w:rPr>
          <w:szCs w:val="24"/>
        </w:rPr>
        <w:t>ной документацией</w:t>
      </w:r>
    </w:p>
    <w:p w:rsidR="00347210" w:rsidRPr="009F5F6A" w:rsidRDefault="00347210" w:rsidP="00363FC9">
      <w:pPr>
        <w:widowControl/>
        <w:numPr>
          <w:ilvl w:val="0"/>
          <w:numId w:val="26"/>
        </w:numPr>
        <w:spacing w:after="120"/>
        <w:ind w:left="0" w:firstLine="1080"/>
        <w:rPr>
          <w:szCs w:val="24"/>
        </w:rPr>
      </w:pPr>
      <w:r w:rsidRPr="009F5F6A">
        <w:rPr>
          <w:szCs w:val="24"/>
        </w:rPr>
        <w:t xml:space="preserve">не подписал по итогам проведения </w:t>
      </w:r>
      <w:r w:rsidR="0042267B" w:rsidRPr="009F5F6A">
        <w:rPr>
          <w:szCs w:val="24"/>
        </w:rPr>
        <w:t>Конкурса</w:t>
      </w:r>
      <w:r w:rsidRPr="009F5F6A">
        <w:rPr>
          <w:szCs w:val="24"/>
        </w:rPr>
        <w:t xml:space="preserve"> </w:t>
      </w:r>
      <w:r w:rsidR="00646343" w:rsidRPr="009F5F6A">
        <w:rPr>
          <w:szCs w:val="24"/>
        </w:rPr>
        <w:t>Д</w:t>
      </w:r>
      <w:r w:rsidRPr="009F5F6A">
        <w:rPr>
          <w:szCs w:val="24"/>
        </w:rPr>
        <w:t>оговор в срок, определенный Конкурсной документацией;</w:t>
      </w:r>
    </w:p>
    <w:p w:rsidR="006B6C31" w:rsidRPr="009F5F6A" w:rsidRDefault="006B6C31" w:rsidP="00363FC9">
      <w:pPr>
        <w:widowControl/>
        <w:numPr>
          <w:ilvl w:val="0"/>
          <w:numId w:val="26"/>
        </w:numPr>
        <w:spacing w:after="120"/>
        <w:ind w:left="0" w:firstLine="1080"/>
        <w:rPr>
          <w:szCs w:val="24"/>
        </w:rPr>
      </w:pPr>
      <w:r w:rsidRPr="009F5F6A">
        <w:rPr>
          <w:szCs w:val="24"/>
        </w:rPr>
        <w:t>отказался от предоставления финансового обеспечения, предусмотренного Конкурсной документации;</w:t>
      </w:r>
    </w:p>
    <w:p w:rsidR="00347210" w:rsidRPr="009F5F6A" w:rsidRDefault="00347210" w:rsidP="00363FC9">
      <w:pPr>
        <w:widowControl/>
        <w:numPr>
          <w:ilvl w:val="0"/>
          <w:numId w:val="26"/>
        </w:numPr>
        <w:spacing w:after="120"/>
        <w:ind w:left="0" w:firstLine="1080"/>
        <w:rPr>
          <w:szCs w:val="24"/>
        </w:rPr>
      </w:pPr>
      <w:r w:rsidRPr="009F5F6A">
        <w:rPr>
          <w:szCs w:val="24"/>
        </w:rPr>
        <w:t xml:space="preserve">предложил Заказчику внести существенные изменения, ухудшающие условия </w:t>
      </w:r>
      <w:r w:rsidR="00646343" w:rsidRPr="009F5F6A">
        <w:rPr>
          <w:szCs w:val="24"/>
        </w:rPr>
        <w:t>Д</w:t>
      </w:r>
      <w:r w:rsidRPr="009F5F6A">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9F5F6A" w:rsidRDefault="00347210" w:rsidP="00822777">
      <w:pPr>
        <w:pStyle w:val="Times12"/>
        <w:numPr>
          <w:ilvl w:val="2"/>
          <w:numId w:val="91"/>
        </w:numPr>
        <w:spacing w:after="120"/>
        <w:ind w:left="0" w:firstLine="567"/>
        <w:rPr>
          <w:szCs w:val="24"/>
        </w:rPr>
      </w:pPr>
      <w:bookmarkStart w:id="1543" w:name="_Ref302132333"/>
      <w:r w:rsidRPr="009F5F6A">
        <w:rPr>
          <w:szCs w:val="24"/>
        </w:rPr>
        <w:t xml:space="preserve">При наступлении случаев, определенных в п. </w:t>
      </w:r>
      <w:r w:rsidR="000A775A" w:rsidRPr="009F5F6A">
        <w:fldChar w:fldCharType="begin"/>
      </w:r>
      <w:r w:rsidR="000A775A" w:rsidRPr="009F5F6A">
        <w:instrText xml:space="preserve"> REF _Ref302129490 \r \h  \* MERGEFORMAT </w:instrText>
      </w:r>
      <w:r w:rsidR="000A775A" w:rsidRPr="009F5F6A">
        <w:fldChar w:fldCharType="separate"/>
      </w:r>
      <w:r w:rsidR="0010016D" w:rsidRPr="009F5F6A">
        <w:rPr>
          <w:szCs w:val="24"/>
        </w:rPr>
        <w:t>3.14.5</w:t>
      </w:r>
      <w:r w:rsidR="000A775A" w:rsidRPr="009F5F6A">
        <w:fldChar w:fldCharType="end"/>
      </w:r>
      <w:r w:rsidRPr="009F5F6A">
        <w:rPr>
          <w:szCs w:val="24"/>
        </w:rPr>
        <w:t xml:space="preserve">, Организатор имеет право выбрать новую выигравшую </w:t>
      </w:r>
      <w:r w:rsidR="00646343" w:rsidRPr="009F5F6A">
        <w:rPr>
          <w:szCs w:val="24"/>
        </w:rPr>
        <w:t>З</w:t>
      </w:r>
      <w:r w:rsidRPr="009F5F6A">
        <w:rPr>
          <w:szCs w:val="24"/>
        </w:rPr>
        <w:t>аявку из числа остальных действующих</w:t>
      </w:r>
      <w:r w:rsidR="0042267B" w:rsidRPr="009F5F6A">
        <w:rPr>
          <w:szCs w:val="24"/>
        </w:rPr>
        <w:t xml:space="preserve"> </w:t>
      </w:r>
      <w:r w:rsidR="00306748" w:rsidRPr="009F5F6A">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9F5F6A">
        <w:rPr>
          <w:szCs w:val="24"/>
        </w:rPr>
        <w:t>либо</w:t>
      </w:r>
      <w:r w:rsidRPr="009F5F6A">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9F5F6A">
        <w:rPr>
          <w:szCs w:val="24"/>
        </w:rPr>
        <w:t>У</w:t>
      </w:r>
      <w:r w:rsidRPr="009F5F6A">
        <w:rPr>
          <w:szCs w:val="24"/>
        </w:rPr>
        <w:t xml:space="preserve">частника, утратившего статус </w:t>
      </w:r>
      <w:r w:rsidR="00646343" w:rsidRPr="009F5F6A">
        <w:rPr>
          <w:szCs w:val="24"/>
        </w:rPr>
        <w:t>П</w:t>
      </w:r>
      <w:r w:rsidRPr="009F5F6A">
        <w:rPr>
          <w:szCs w:val="24"/>
        </w:rPr>
        <w:t xml:space="preserve">обедителя, может быть полностью или частично удержано по решению </w:t>
      </w:r>
      <w:r w:rsidR="00BC68A7" w:rsidRPr="009F5F6A">
        <w:rPr>
          <w:szCs w:val="24"/>
        </w:rPr>
        <w:t xml:space="preserve">Конкурсной </w:t>
      </w:r>
      <w:r w:rsidRPr="009F5F6A">
        <w:rPr>
          <w:szCs w:val="24"/>
        </w:rPr>
        <w:t xml:space="preserve">комиссии на основании полученного согласования </w:t>
      </w:r>
      <w:r w:rsidR="00B729FD" w:rsidRPr="009F5F6A">
        <w:rPr>
          <w:szCs w:val="24"/>
        </w:rPr>
        <w:t>ЦЗО</w:t>
      </w:r>
      <w:r w:rsidRPr="009F5F6A">
        <w:rPr>
          <w:szCs w:val="24"/>
        </w:rPr>
        <w:t xml:space="preserve">. Сведения о поставщике, утратившим статус </w:t>
      </w:r>
      <w:r w:rsidR="00646343" w:rsidRPr="009F5F6A">
        <w:rPr>
          <w:szCs w:val="24"/>
        </w:rPr>
        <w:t>П</w:t>
      </w:r>
      <w:r w:rsidRPr="009F5F6A">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543"/>
    </w:p>
    <w:p w:rsidR="000D1809" w:rsidRPr="009F5F6A" w:rsidRDefault="00D50FED" w:rsidP="00822777">
      <w:pPr>
        <w:pStyle w:val="Times12"/>
        <w:numPr>
          <w:ilvl w:val="2"/>
          <w:numId w:val="91"/>
        </w:numPr>
        <w:spacing w:after="120"/>
        <w:ind w:left="0" w:firstLine="567"/>
        <w:rPr>
          <w:szCs w:val="24"/>
        </w:rPr>
      </w:pPr>
      <w:r w:rsidRPr="009F5F6A">
        <w:rPr>
          <w:szCs w:val="24"/>
        </w:rPr>
        <w:t>Организатор конкурса</w:t>
      </w:r>
      <w:r w:rsidR="000D1809" w:rsidRPr="009F5F6A">
        <w:rPr>
          <w:szCs w:val="24"/>
        </w:rPr>
        <w:t xml:space="preserve"> имеет право расторгнуть Протокол о результатах конкурса в одностороннем порядке, если Победитель:</w:t>
      </w:r>
    </w:p>
    <w:p w:rsidR="000D1809" w:rsidRPr="009F5F6A" w:rsidRDefault="000D1809" w:rsidP="00822777">
      <w:pPr>
        <w:pStyle w:val="a2"/>
        <w:numPr>
          <w:ilvl w:val="0"/>
          <w:numId w:val="66"/>
        </w:numPr>
        <w:spacing w:after="120" w:line="240" w:lineRule="auto"/>
        <w:ind w:left="0" w:firstLine="1134"/>
        <w:rPr>
          <w:sz w:val="24"/>
          <w:szCs w:val="24"/>
        </w:rPr>
      </w:pPr>
      <w:bookmarkStart w:id="1544" w:name="_Ref55280474"/>
      <w:bookmarkStart w:id="1545" w:name="_Toc55285356"/>
      <w:bookmarkStart w:id="1546" w:name="_Toc55305388"/>
      <w:bookmarkStart w:id="1547" w:name="_Toc57314659"/>
      <w:bookmarkStart w:id="1548" w:name="_Toc69728973"/>
      <w:bookmarkStart w:id="1549" w:name="_Toc98251737"/>
      <w:r w:rsidRPr="009F5F6A">
        <w:rPr>
          <w:sz w:val="24"/>
          <w:szCs w:val="24"/>
        </w:rPr>
        <w:t>не подпишет Договор в установленные Протоколом о результатах конкурса сроки;</w:t>
      </w:r>
    </w:p>
    <w:p w:rsidR="000D1809" w:rsidRPr="009F5F6A" w:rsidRDefault="000D1809" w:rsidP="00822777">
      <w:pPr>
        <w:pStyle w:val="a2"/>
        <w:numPr>
          <w:ilvl w:val="0"/>
          <w:numId w:val="66"/>
        </w:numPr>
        <w:spacing w:after="120" w:line="240" w:lineRule="auto"/>
        <w:ind w:left="0" w:firstLine="1134"/>
        <w:rPr>
          <w:sz w:val="24"/>
          <w:szCs w:val="24"/>
        </w:rPr>
      </w:pPr>
      <w:r w:rsidRPr="009F5F6A">
        <w:rPr>
          <w:sz w:val="24"/>
          <w:szCs w:val="24"/>
        </w:rPr>
        <w:lastRenderedPageBreak/>
        <w:t xml:space="preserve">откажется от подписания Договора на условиях, определяемых в соответствии с п. </w:t>
      </w:r>
      <w:r w:rsidR="000A775A" w:rsidRPr="009F5F6A">
        <w:fldChar w:fldCharType="begin"/>
      </w:r>
      <w:r w:rsidR="000A775A" w:rsidRPr="009F5F6A">
        <w:instrText xml:space="preserve"> REF _Ref86827161 \r \h  \* MERGEFORMAT </w:instrText>
      </w:r>
      <w:r w:rsidR="000A775A" w:rsidRPr="009F5F6A">
        <w:fldChar w:fldCharType="separate"/>
      </w:r>
      <w:r w:rsidR="0010016D" w:rsidRPr="009F5F6A">
        <w:rPr>
          <w:sz w:val="24"/>
          <w:szCs w:val="24"/>
        </w:rPr>
        <w:t>1.2.6</w:t>
      </w:r>
      <w:r w:rsidR="000A775A" w:rsidRPr="009F5F6A">
        <w:fldChar w:fldCharType="end"/>
      </w:r>
      <w:r w:rsidRPr="009F5F6A">
        <w:rPr>
          <w:sz w:val="24"/>
          <w:szCs w:val="24"/>
        </w:rPr>
        <w:t>;</w:t>
      </w:r>
    </w:p>
    <w:p w:rsidR="000D1809" w:rsidRPr="009F5F6A" w:rsidRDefault="000D1809" w:rsidP="00822777">
      <w:pPr>
        <w:pStyle w:val="a2"/>
        <w:numPr>
          <w:ilvl w:val="0"/>
          <w:numId w:val="66"/>
        </w:numPr>
        <w:spacing w:after="120" w:line="240" w:lineRule="auto"/>
        <w:ind w:left="0" w:firstLine="1134"/>
        <w:rPr>
          <w:sz w:val="24"/>
          <w:szCs w:val="24"/>
        </w:rPr>
      </w:pPr>
      <w:r w:rsidRPr="009F5F6A">
        <w:rPr>
          <w:sz w:val="24"/>
          <w:szCs w:val="24"/>
        </w:rPr>
        <w:t>не выполнит другие условия, предусмотренные настоящей Конкурсной документацией.</w:t>
      </w:r>
    </w:p>
    <w:p w:rsidR="00352920" w:rsidRPr="009F5F6A" w:rsidRDefault="00352920" w:rsidP="00352920">
      <w:pPr>
        <w:pStyle w:val="a2"/>
        <w:numPr>
          <w:ilvl w:val="0"/>
          <w:numId w:val="0"/>
        </w:numPr>
        <w:spacing w:after="120" w:line="240" w:lineRule="auto"/>
        <w:ind w:left="1620"/>
        <w:rPr>
          <w:sz w:val="24"/>
          <w:szCs w:val="24"/>
        </w:rPr>
      </w:pPr>
    </w:p>
    <w:p w:rsidR="00E570BF" w:rsidRPr="009F5F6A" w:rsidRDefault="00E570BF" w:rsidP="00E47740">
      <w:pPr>
        <w:pStyle w:val="2"/>
        <w:keepNext/>
        <w:numPr>
          <w:ilvl w:val="1"/>
          <w:numId w:val="9"/>
        </w:numPr>
        <w:suppressAutoHyphens/>
        <w:spacing w:after="120" w:line="240" w:lineRule="auto"/>
        <w:ind w:left="1620" w:hanging="1080"/>
        <w:jc w:val="left"/>
        <w:rPr>
          <w:bCs/>
          <w:sz w:val="24"/>
          <w:szCs w:val="24"/>
        </w:rPr>
      </w:pPr>
      <w:bookmarkStart w:id="1550" w:name="_Ref465670219"/>
      <w:bookmarkStart w:id="1551" w:name="_Toc468441704"/>
      <w:bookmarkStart w:id="1552" w:name="_Toc515529983"/>
      <w:bookmarkStart w:id="1553" w:name="_Toc298234704"/>
      <w:bookmarkStart w:id="1554" w:name="_Toc255985699"/>
      <w:bookmarkStart w:id="1555" w:name="_Ref303251073"/>
      <w:bookmarkStart w:id="1556" w:name="_Ref306191775"/>
      <w:bookmarkStart w:id="1557" w:name="_Ref306195892"/>
      <w:bookmarkStart w:id="1558" w:name="_Ref306196630"/>
      <w:bookmarkStart w:id="1559" w:name="_Ref441567604"/>
      <w:r w:rsidRPr="009F5F6A">
        <w:rPr>
          <w:bCs/>
          <w:sz w:val="24"/>
          <w:szCs w:val="24"/>
        </w:rPr>
        <w:t>Антидемпинговые меры</w:t>
      </w:r>
      <w:bookmarkEnd w:id="1550"/>
      <w:bookmarkEnd w:id="1551"/>
      <w:bookmarkEnd w:id="1552"/>
    </w:p>
    <w:p w:rsidR="00E570BF" w:rsidRPr="009F5F6A" w:rsidRDefault="00E570BF" w:rsidP="00822777">
      <w:pPr>
        <w:pStyle w:val="affffffd"/>
        <w:numPr>
          <w:ilvl w:val="0"/>
          <w:numId w:val="92"/>
        </w:numPr>
        <w:tabs>
          <w:tab w:val="left" w:pos="1560"/>
        </w:tabs>
        <w:spacing w:after="120"/>
        <w:ind w:left="0" w:firstLine="567"/>
        <w:jc w:val="both"/>
        <w:rPr>
          <w:rFonts w:ascii="Times New Roman" w:hAnsi="Times New Roman"/>
          <w:bCs/>
          <w:sz w:val="24"/>
          <w:szCs w:val="24"/>
        </w:rPr>
      </w:pPr>
      <w:proofErr w:type="gramStart"/>
      <w:r w:rsidRPr="009F5F6A">
        <w:rPr>
          <w:rFonts w:ascii="Times New Roman" w:eastAsia="Times New Roman,Italic" w:hAnsi="Times New Roman"/>
          <w:bCs/>
          <w:iCs/>
          <w:sz w:val="24"/>
          <w:szCs w:val="24"/>
        </w:rPr>
        <w:t xml:space="preserve">При предложении Участником </w:t>
      </w:r>
      <w:r w:rsidRPr="009F5F6A">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F5F6A">
        <w:rPr>
          <w:rFonts w:ascii="Times New Roman" w:eastAsia="Times New Roman,Italic" w:hAnsi="Times New Roman"/>
          <w:bCs/>
          <w:iCs/>
          <w:sz w:val="24"/>
          <w:szCs w:val="24"/>
        </w:rPr>
        <w:t xml:space="preserve">установленной в пункте </w:t>
      </w:r>
      <w:r w:rsidR="000A775A" w:rsidRPr="009F5F6A">
        <w:fldChar w:fldCharType="begin"/>
      </w:r>
      <w:r w:rsidR="000A775A" w:rsidRPr="009F5F6A">
        <w:instrText xml:space="preserve"> REF _Ref468697412 \r \h  \* MERGEFORMAT </w:instrText>
      </w:r>
      <w:r w:rsidR="000A775A" w:rsidRPr="009F5F6A">
        <w:fldChar w:fldCharType="separate"/>
      </w:r>
      <w:r w:rsidR="0010016D" w:rsidRPr="009F5F6A">
        <w:rPr>
          <w:rFonts w:ascii="Times New Roman" w:eastAsia="Times New Roman,Italic" w:hAnsi="Times New Roman"/>
          <w:bCs/>
          <w:iCs/>
          <w:sz w:val="24"/>
          <w:szCs w:val="24"/>
        </w:rPr>
        <w:t>3.4.7</w:t>
      </w:r>
      <w:r w:rsidR="000A775A" w:rsidRPr="009F5F6A">
        <w:fldChar w:fldCharType="end"/>
      </w:r>
      <w:r w:rsidRPr="009F5F6A">
        <w:rPr>
          <w:rFonts w:ascii="Times New Roman" w:eastAsia="Times New Roman,Italic" w:hAnsi="Times New Roman"/>
          <w:bCs/>
          <w:iCs/>
          <w:sz w:val="24"/>
          <w:szCs w:val="24"/>
        </w:rPr>
        <w:t xml:space="preserve"> документации (далее – демпинговая цена Договора (цена лота)),</w:t>
      </w:r>
      <w:r w:rsidRPr="009F5F6A">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F5F6A">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roofErr w:type="gramEnd"/>
    </w:p>
    <w:p w:rsidR="00E570BF" w:rsidRPr="009F5F6A" w:rsidRDefault="00E570BF" w:rsidP="00822777">
      <w:pPr>
        <w:pStyle w:val="affffffd"/>
        <w:numPr>
          <w:ilvl w:val="0"/>
          <w:numId w:val="92"/>
        </w:numPr>
        <w:tabs>
          <w:tab w:val="left" w:pos="1560"/>
        </w:tabs>
        <w:spacing w:after="120"/>
        <w:ind w:left="0" w:firstLine="567"/>
        <w:jc w:val="both"/>
        <w:rPr>
          <w:rFonts w:ascii="Times New Roman" w:hAnsi="Times New Roman"/>
          <w:bCs/>
          <w:sz w:val="24"/>
          <w:szCs w:val="24"/>
        </w:rPr>
      </w:pPr>
      <w:bookmarkStart w:id="1560" w:name="_Ref465675151"/>
      <w:r w:rsidRPr="009F5F6A">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560"/>
    </w:p>
    <w:p w:rsidR="00E570BF" w:rsidRPr="009F5F6A" w:rsidRDefault="00E570BF" w:rsidP="00822777">
      <w:pPr>
        <w:pStyle w:val="affffffd"/>
        <w:numPr>
          <w:ilvl w:val="0"/>
          <w:numId w:val="77"/>
        </w:numPr>
        <w:tabs>
          <w:tab w:val="left" w:pos="1620"/>
        </w:tabs>
        <w:spacing w:after="0" w:line="240" w:lineRule="auto"/>
        <w:ind w:left="1117" w:hanging="357"/>
        <w:jc w:val="both"/>
        <w:rPr>
          <w:rFonts w:ascii="Times New Roman" w:eastAsia="Times New Roman,Italic" w:hAnsi="Times New Roman"/>
          <w:bCs/>
          <w:iCs/>
          <w:sz w:val="24"/>
          <w:szCs w:val="24"/>
        </w:rPr>
      </w:pPr>
      <w:r w:rsidRPr="009F5F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9F5F6A" w:rsidRDefault="00E570BF" w:rsidP="00822777">
      <w:pPr>
        <w:pStyle w:val="affffffd"/>
        <w:numPr>
          <w:ilvl w:val="0"/>
          <w:numId w:val="77"/>
        </w:numPr>
        <w:tabs>
          <w:tab w:val="left" w:pos="1620"/>
        </w:tabs>
        <w:spacing w:after="0" w:line="240" w:lineRule="auto"/>
        <w:ind w:left="1117" w:hanging="357"/>
        <w:jc w:val="both"/>
        <w:rPr>
          <w:rFonts w:ascii="Times New Roman" w:eastAsia="Times New Roman,Italic" w:hAnsi="Times New Roman"/>
          <w:bCs/>
          <w:iCs/>
          <w:sz w:val="24"/>
          <w:szCs w:val="24"/>
        </w:rPr>
      </w:pPr>
      <w:r w:rsidRPr="009F5F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9F5F6A" w:rsidRDefault="00E570BF" w:rsidP="00822777">
      <w:pPr>
        <w:widowControl/>
        <w:numPr>
          <w:ilvl w:val="0"/>
          <w:numId w:val="77"/>
        </w:numPr>
        <w:tabs>
          <w:tab w:val="left" w:pos="1620"/>
        </w:tabs>
        <w:spacing w:after="120"/>
        <w:rPr>
          <w:rFonts w:eastAsia="Times New Roman,Italic"/>
          <w:bCs/>
          <w:iCs/>
          <w:szCs w:val="24"/>
        </w:rPr>
      </w:pPr>
      <w:proofErr w:type="gramStart"/>
      <w:r w:rsidRPr="009F5F6A">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9F5F6A">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9F5F6A">
        <w:rPr>
          <w:rFonts w:eastAsia="Times New Roman,Italic"/>
          <w:bCs/>
          <w:iCs/>
          <w:szCs w:val="24"/>
        </w:rPr>
        <w:t xml:space="preserve">подписью и печатью </w:t>
      </w:r>
      <w:r w:rsidRPr="009F5F6A">
        <w:rPr>
          <w:szCs w:val="24"/>
        </w:rPr>
        <w:t>производителя</w:t>
      </w:r>
      <w:proofErr w:type="gramEnd"/>
      <w:r w:rsidRPr="009F5F6A">
        <w:rPr>
          <w:rFonts w:eastAsia="Times New Roman,Italic"/>
          <w:bCs/>
          <w:iCs/>
          <w:szCs w:val="24"/>
        </w:rPr>
        <w:t>)</w:t>
      </w:r>
      <w:r w:rsidRPr="009F5F6A">
        <w:rPr>
          <w:szCs w:val="24"/>
        </w:rPr>
        <w:t xml:space="preserve">; иные документы и расчеты, подтверждающие возможность участника закупки осуществить поставку продукции по </w:t>
      </w:r>
      <w:r w:rsidRPr="009F5F6A">
        <w:rPr>
          <w:rFonts w:eastAsia="Times New Roman,Italic"/>
          <w:bCs/>
          <w:iCs/>
          <w:szCs w:val="24"/>
        </w:rPr>
        <w:t>предлагаемой цене Договора (лота) и обоснование этой цены.</w:t>
      </w:r>
    </w:p>
    <w:p w:rsidR="00E570BF" w:rsidRPr="009F5F6A" w:rsidRDefault="00E570BF" w:rsidP="00822777">
      <w:pPr>
        <w:pStyle w:val="affffffd"/>
        <w:numPr>
          <w:ilvl w:val="0"/>
          <w:numId w:val="92"/>
        </w:numPr>
        <w:tabs>
          <w:tab w:val="left" w:pos="1560"/>
        </w:tabs>
        <w:spacing w:after="120"/>
        <w:ind w:left="0" w:firstLine="567"/>
        <w:jc w:val="both"/>
        <w:rPr>
          <w:rFonts w:ascii="Times New Roman" w:eastAsia="Times New Roman,Italic" w:hAnsi="Times New Roman"/>
          <w:bCs/>
          <w:iCs/>
          <w:sz w:val="24"/>
          <w:szCs w:val="24"/>
        </w:rPr>
      </w:pPr>
      <w:r w:rsidRPr="009F5F6A">
        <w:rPr>
          <w:rFonts w:ascii="Times New Roman" w:eastAsia="Times New Roman,Italic" w:hAnsi="Times New Roman"/>
          <w:bCs/>
          <w:iCs/>
          <w:sz w:val="24"/>
          <w:szCs w:val="24"/>
        </w:rPr>
        <w:t>Непредставление Участником</w:t>
      </w:r>
      <w:r w:rsidR="0066061C" w:rsidRPr="009F5F6A">
        <w:rPr>
          <w:rFonts w:ascii="Times New Roman" w:eastAsia="Times New Roman,Italic" w:hAnsi="Times New Roman"/>
          <w:bCs/>
          <w:iCs/>
          <w:sz w:val="24"/>
          <w:szCs w:val="24"/>
        </w:rPr>
        <w:t xml:space="preserve">, предложившим демпинговую цену, </w:t>
      </w:r>
      <w:r w:rsidRPr="009F5F6A">
        <w:rPr>
          <w:rFonts w:ascii="Times New Roman" w:eastAsia="Times New Roman,Italic" w:hAnsi="Times New Roman"/>
          <w:bCs/>
          <w:iCs/>
          <w:sz w:val="24"/>
          <w:szCs w:val="24"/>
        </w:rPr>
        <w:t xml:space="preserve">документов, изложенных в п. </w:t>
      </w:r>
      <w:r w:rsidR="000A775A" w:rsidRPr="009F5F6A">
        <w:fldChar w:fldCharType="begin"/>
      </w:r>
      <w:r w:rsidR="000A775A" w:rsidRPr="009F5F6A">
        <w:instrText xml:space="preserve"> REF _Ref465675151 \r \h  \* MERGEFORMAT </w:instrText>
      </w:r>
      <w:r w:rsidR="000A775A" w:rsidRPr="009F5F6A">
        <w:fldChar w:fldCharType="separate"/>
      </w:r>
      <w:r w:rsidR="0010016D" w:rsidRPr="009F5F6A">
        <w:rPr>
          <w:rFonts w:ascii="Times New Roman" w:eastAsia="Times New Roman,Italic" w:hAnsi="Times New Roman"/>
          <w:bCs/>
          <w:iCs/>
          <w:sz w:val="24"/>
          <w:szCs w:val="24"/>
        </w:rPr>
        <w:t>3.15.2</w:t>
      </w:r>
      <w:r w:rsidR="000A775A" w:rsidRPr="009F5F6A">
        <w:fldChar w:fldCharType="end"/>
      </w:r>
      <w:r w:rsidR="0066061C" w:rsidRPr="009F5F6A">
        <w:rPr>
          <w:rFonts w:ascii="Times New Roman" w:eastAsia="Times New Roman,Italic" w:hAnsi="Times New Roman"/>
          <w:bCs/>
          <w:iCs/>
          <w:sz w:val="24"/>
          <w:szCs w:val="24"/>
        </w:rPr>
        <w:t>,</w:t>
      </w:r>
      <w:r w:rsidRPr="009F5F6A">
        <w:rPr>
          <w:rFonts w:ascii="Times New Roman" w:eastAsia="Times New Roman,Italic" w:hAnsi="Times New Roman"/>
          <w:bCs/>
          <w:iCs/>
          <w:sz w:val="24"/>
          <w:szCs w:val="24"/>
        </w:rPr>
        <w:t xml:space="preserve"> будет являться причиной отклонения Участника.</w:t>
      </w:r>
    </w:p>
    <w:p w:rsidR="00E570BF" w:rsidRPr="009F5F6A" w:rsidRDefault="00E570BF" w:rsidP="00822777">
      <w:pPr>
        <w:pStyle w:val="affffffd"/>
        <w:numPr>
          <w:ilvl w:val="0"/>
          <w:numId w:val="92"/>
        </w:numPr>
        <w:tabs>
          <w:tab w:val="left" w:pos="1560"/>
        </w:tabs>
        <w:spacing w:after="120"/>
        <w:ind w:left="0" w:firstLine="567"/>
        <w:jc w:val="both"/>
        <w:rPr>
          <w:rFonts w:ascii="Times New Roman" w:eastAsia="Times New Roman,Italic" w:hAnsi="Times New Roman"/>
          <w:bCs/>
          <w:iCs/>
          <w:sz w:val="24"/>
          <w:szCs w:val="24"/>
        </w:rPr>
      </w:pPr>
      <w:r w:rsidRPr="009F5F6A">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9F5F6A">
        <w:rPr>
          <w:rFonts w:ascii="Times New Roman" w:eastAsia="Times New Roman,Italic" w:hAnsi="Times New Roman"/>
          <w:bCs/>
          <w:iCs/>
          <w:sz w:val="24"/>
          <w:szCs w:val="24"/>
        </w:rPr>
        <w:t xml:space="preserve">Конкурсной комиссией предложенной Участником </w:t>
      </w:r>
      <w:r w:rsidRPr="009F5F6A">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0A775A" w:rsidRPr="009F5F6A">
        <w:fldChar w:fldCharType="begin"/>
      </w:r>
      <w:r w:rsidR="000A775A" w:rsidRPr="009F5F6A">
        <w:instrText xml:space="preserve"> REF _Ref468697453 \r \h  \* MERGEFORMAT </w:instrText>
      </w:r>
      <w:r w:rsidR="000A775A" w:rsidRPr="009F5F6A">
        <w:fldChar w:fldCharType="separate"/>
      </w:r>
      <w:r w:rsidR="0010016D" w:rsidRPr="009F5F6A">
        <w:rPr>
          <w:rFonts w:ascii="Times New Roman" w:eastAsia="Times New Roman,Italic" w:hAnsi="Times New Roman"/>
          <w:bCs/>
          <w:iCs/>
          <w:sz w:val="24"/>
          <w:szCs w:val="24"/>
        </w:rPr>
        <w:t>3.9.2.6</w:t>
      </w:r>
      <w:r w:rsidR="000A775A" w:rsidRPr="009F5F6A">
        <w:fldChar w:fldCharType="end"/>
      </w:r>
      <w:r w:rsidRPr="009F5F6A">
        <w:rPr>
          <w:rFonts w:ascii="Times New Roman" w:eastAsia="Times New Roman,Italic" w:hAnsi="Times New Roman"/>
          <w:bCs/>
          <w:iCs/>
          <w:sz w:val="24"/>
          <w:szCs w:val="24"/>
        </w:rPr>
        <w:t xml:space="preserve"> документации.</w:t>
      </w:r>
    </w:p>
    <w:p w:rsidR="00E570BF" w:rsidRPr="009F5F6A" w:rsidRDefault="00E570BF" w:rsidP="00822777">
      <w:pPr>
        <w:pStyle w:val="affffffd"/>
        <w:numPr>
          <w:ilvl w:val="0"/>
          <w:numId w:val="92"/>
        </w:numPr>
        <w:tabs>
          <w:tab w:val="left" w:pos="1560"/>
        </w:tabs>
        <w:spacing w:after="120"/>
        <w:ind w:left="0" w:firstLine="567"/>
        <w:jc w:val="both"/>
        <w:rPr>
          <w:rFonts w:ascii="Times New Roman" w:eastAsia="Times New Roman,Italic" w:hAnsi="Times New Roman"/>
          <w:bCs/>
          <w:iCs/>
          <w:sz w:val="24"/>
          <w:szCs w:val="24"/>
        </w:rPr>
      </w:pPr>
      <w:r w:rsidRPr="009F5F6A">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9F5F6A" w:rsidRDefault="00E570BF" w:rsidP="00822777">
      <w:pPr>
        <w:pStyle w:val="affffffd"/>
        <w:numPr>
          <w:ilvl w:val="0"/>
          <w:numId w:val="92"/>
        </w:numPr>
        <w:tabs>
          <w:tab w:val="left" w:pos="1560"/>
        </w:tabs>
        <w:spacing w:after="120"/>
        <w:ind w:left="0" w:firstLine="567"/>
        <w:jc w:val="both"/>
        <w:rPr>
          <w:rFonts w:ascii="Times New Roman" w:eastAsia="Times New Roman,Italic" w:hAnsi="Times New Roman"/>
          <w:bCs/>
          <w:iCs/>
          <w:sz w:val="24"/>
          <w:szCs w:val="24"/>
        </w:rPr>
      </w:pPr>
      <w:r w:rsidRPr="009F5F6A">
        <w:rPr>
          <w:rFonts w:ascii="Times New Roman" w:eastAsia="Times New Roman,Italic" w:hAnsi="Times New Roman"/>
          <w:bCs/>
          <w:iCs/>
          <w:sz w:val="24"/>
          <w:szCs w:val="24"/>
        </w:rPr>
        <w:lastRenderedPageBreak/>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9F5F6A">
        <w:rPr>
          <w:rFonts w:ascii="Times New Roman" w:eastAsia="Times New Roman,Italic" w:hAnsi="Times New Roman"/>
          <w:bCs/>
          <w:iCs/>
          <w:sz w:val="24"/>
          <w:szCs w:val="24"/>
        </w:rPr>
        <w:t>пп</w:t>
      </w:r>
      <w:proofErr w:type="spellEnd"/>
      <w:r w:rsidRPr="009F5F6A">
        <w:rPr>
          <w:rFonts w:ascii="Times New Roman" w:eastAsia="Times New Roman,Italic" w:hAnsi="Times New Roman"/>
          <w:bCs/>
          <w:iCs/>
          <w:sz w:val="24"/>
          <w:szCs w:val="24"/>
        </w:rPr>
        <w:t xml:space="preserve">. </w:t>
      </w:r>
      <w:r w:rsidR="000A775A" w:rsidRPr="009F5F6A">
        <w:fldChar w:fldCharType="begin"/>
      </w:r>
      <w:r w:rsidR="000A775A" w:rsidRPr="009F5F6A">
        <w:instrText xml:space="preserve"> REF _Ref465437572 \r \h  \* MERGEFORMAT </w:instrText>
      </w:r>
      <w:r w:rsidR="000A775A" w:rsidRPr="009F5F6A">
        <w:fldChar w:fldCharType="separate"/>
      </w:r>
      <w:r w:rsidR="0010016D" w:rsidRPr="009F5F6A">
        <w:rPr>
          <w:rFonts w:ascii="Times New Roman" w:eastAsia="Times New Roman,Italic" w:hAnsi="Times New Roman"/>
          <w:bCs/>
          <w:iCs/>
          <w:sz w:val="24"/>
          <w:szCs w:val="24"/>
        </w:rPr>
        <w:t>3.17.2</w:t>
      </w:r>
      <w:r w:rsidR="000A775A" w:rsidRPr="009F5F6A">
        <w:fldChar w:fldCharType="end"/>
      </w:r>
      <w:r w:rsidRPr="009F5F6A">
        <w:rPr>
          <w:rFonts w:ascii="Times New Roman" w:eastAsia="Times New Roman,Italic" w:hAnsi="Times New Roman"/>
          <w:bCs/>
          <w:iCs/>
          <w:sz w:val="24"/>
          <w:szCs w:val="24"/>
        </w:rPr>
        <w:t>-</w:t>
      </w:r>
      <w:r w:rsidR="000A775A" w:rsidRPr="009F5F6A">
        <w:fldChar w:fldCharType="begin"/>
      </w:r>
      <w:r w:rsidR="000A775A" w:rsidRPr="009F5F6A">
        <w:instrText xml:space="preserve"> REF _Ref465440181 \r \h  \* MERGEFORMAT </w:instrText>
      </w:r>
      <w:r w:rsidR="000A775A" w:rsidRPr="009F5F6A">
        <w:fldChar w:fldCharType="separate"/>
      </w:r>
      <w:r w:rsidR="0010016D" w:rsidRPr="009F5F6A">
        <w:rPr>
          <w:rFonts w:ascii="Times New Roman" w:eastAsia="Times New Roman,Italic" w:hAnsi="Times New Roman"/>
          <w:bCs/>
          <w:iCs/>
          <w:sz w:val="24"/>
          <w:szCs w:val="24"/>
        </w:rPr>
        <w:t>3.17.4</w:t>
      </w:r>
      <w:r w:rsidR="000A775A" w:rsidRPr="009F5F6A">
        <w:fldChar w:fldCharType="end"/>
      </w:r>
      <w:r w:rsidRPr="009F5F6A">
        <w:rPr>
          <w:rFonts w:ascii="Times New Roman" w:eastAsia="Times New Roman,Italic" w:hAnsi="Times New Roman"/>
          <w:bCs/>
          <w:iCs/>
          <w:sz w:val="24"/>
          <w:szCs w:val="24"/>
        </w:rPr>
        <w:t>.</w:t>
      </w:r>
    </w:p>
    <w:p w:rsidR="00E570BF" w:rsidRPr="009F5F6A" w:rsidRDefault="00E570BF" w:rsidP="00822777">
      <w:pPr>
        <w:pStyle w:val="affffffd"/>
        <w:numPr>
          <w:ilvl w:val="0"/>
          <w:numId w:val="92"/>
        </w:numPr>
        <w:tabs>
          <w:tab w:val="left" w:pos="1560"/>
        </w:tabs>
        <w:spacing w:after="120"/>
        <w:ind w:left="0" w:firstLine="567"/>
        <w:jc w:val="both"/>
        <w:rPr>
          <w:rFonts w:ascii="Times New Roman" w:hAnsi="Times New Roman"/>
          <w:bCs/>
          <w:sz w:val="24"/>
          <w:szCs w:val="24"/>
        </w:rPr>
      </w:pPr>
      <w:r w:rsidRPr="009F5F6A">
        <w:rPr>
          <w:rFonts w:ascii="Times New Roman" w:eastAsia="Times New Roman,Italic" w:hAnsi="Times New Roman"/>
          <w:bCs/>
          <w:iCs/>
          <w:sz w:val="24"/>
          <w:szCs w:val="24"/>
        </w:rPr>
        <w:t>В случае</w:t>
      </w:r>
      <w:proofErr w:type="gramStart"/>
      <w:r w:rsidRPr="009F5F6A">
        <w:rPr>
          <w:rFonts w:ascii="Times New Roman" w:eastAsia="Times New Roman,Italic" w:hAnsi="Times New Roman"/>
          <w:bCs/>
          <w:iCs/>
          <w:sz w:val="24"/>
          <w:szCs w:val="24"/>
        </w:rPr>
        <w:t>,</w:t>
      </w:r>
      <w:proofErr w:type="gramEnd"/>
      <w:r w:rsidRPr="009F5F6A">
        <w:rPr>
          <w:rFonts w:ascii="Times New Roman" w:eastAsia="Times New Roman,Italic" w:hAnsi="Times New Roman"/>
          <w:bCs/>
          <w:iCs/>
          <w:sz w:val="24"/>
          <w:szCs w:val="24"/>
        </w:rPr>
        <w:t xml:space="preserve">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9F5F6A">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9F5F6A">
        <w:rPr>
          <w:rFonts w:ascii="Times New Roman" w:eastAsia="Times New Roman,Italic" w:hAnsi="Times New Roman"/>
          <w:bCs/>
          <w:iCs/>
          <w:sz w:val="24"/>
          <w:szCs w:val="24"/>
        </w:rPr>
        <w:t>демпинговой)</w:t>
      </w:r>
      <w:r w:rsidRPr="009F5F6A">
        <w:rPr>
          <w:rFonts w:ascii="Times New Roman" w:hAnsi="Times New Roman"/>
          <w:sz w:val="24"/>
          <w:szCs w:val="24"/>
        </w:rPr>
        <w:t>, конкурсная комиссия вправе принять следующие решения:</w:t>
      </w:r>
    </w:p>
    <w:p w:rsidR="00E570BF" w:rsidRPr="009F5F6A" w:rsidRDefault="00E570BF" w:rsidP="00822777">
      <w:pPr>
        <w:widowControl/>
        <w:numPr>
          <w:ilvl w:val="0"/>
          <w:numId w:val="76"/>
        </w:numPr>
        <w:tabs>
          <w:tab w:val="left" w:pos="1620"/>
        </w:tabs>
        <w:spacing w:after="120"/>
        <w:rPr>
          <w:bCs/>
          <w:szCs w:val="24"/>
        </w:rPr>
      </w:pPr>
      <w:r w:rsidRPr="009F5F6A">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9F5F6A" w:rsidRDefault="00E570BF" w:rsidP="00822777">
      <w:pPr>
        <w:widowControl/>
        <w:numPr>
          <w:ilvl w:val="0"/>
          <w:numId w:val="76"/>
        </w:numPr>
        <w:tabs>
          <w:tab w:val="left" w:pos="1620"/>
        </w:tabs>
        <w:spacing w:after="120"/>
        <w:rPr>
          <w:bCs/>
          <w:szCs w:val="24"/>
        </w:rPr>
      </w:pPr>
      <w:r w:rsidRPr="009F5F6A">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9F5F6A">
        <w:rPr>
          <w:szCs w:val="24"/>
        </w:rPr>
        <w:t>пп</w:t>
      </w:r>
      <w:proofErr w:type="spellEnd"/>
      <w:r w:rsidRPr="009F5F6A">
        <w:rPr>
          <w:szCs w:val="24"/>
        </w:rPr>
        <w:t xml:space="preserve">. </w:t>
      </w:r>
      <w:r w:rsidR="000A775A" w:rsidRPr="009F5F6A">
        <w:fldChar w:fldCharType="begin"/>
      </w:r>
      <w:r w:rsidR="000A775A" w:rsidRPr="009F5F6A">
        <w:instrText xml:space="preserve"> REF _Ref465437572 \r \h  \* MERGEFORMAT </w:instrText>
      </w:r>
      <w:r w:rsidR="000A775A" w:rsidRPr="009F5F6A">
        <w:fldChar w:fldCharType="separate"/>
      </w:r>
      <w:r w:rsidR="0010016D" w:rsidRPr="009F5F6A">
        <w:rPr>
          <w:szCs w:val="24"/>
        </w:rPr>
        <w:t>3.17.2</w:t>
      </w:r>
      <w:r w:rsidR="000A775A" w:rsidRPr="009F5F6A">
        <w:fldChar w:fldCharType="end"/>
      </w:r>
      <w:r w:rsidRPr="009F5F6A">
        <w:rPr>
          <w:szCs w:val="24"/>
        </w:rPr>
        <w:t>-</w:t>
      </w:r>
      <w:r w:rsidR="000A775A" w:rsidRPr="009F5F6A">
        <w:fldChar w:fldCharType="begin"/>
      </w:r>
      <w:r w:rsidR="000A775A" w:rsidRPr="009F5F6A">
        <w:instrText xml:space="preserve"> REF _Ref465440181 \r \h  \* MERGEFORMAT </w:instrText>
      </w:r>
      <w:r w:rsidR="000A775A" w:rsidRPr="009F5F6A">
        <w:fldChar w:fldCharType="separate"/>
      </w:r>
      <w:r w:rsidR="0010016D" w:rsidRPr="009F5F6A">
        <w:rPr>
          <w:szCs w:val="24"/>
        </w:rPr>
        <w:t>3.17.4</w:t>
      </w:r>
      <w:r w:rsidR="000A775A" w:rsidRPr="009F5F6A">
        <w:fldChar w:fldCharType="end"/>
      </w:r>
      <w:r w:rsidR="0066061C" w:rsidRPr="009F5F6A">
        <w:t>,</w:t>
      </w:r>
      <w:r w:rsidRPr="009F5F6A">
        <w:rPr>
          <w:szCs w:val="24"/>
        </w:rPr>
        <w:t xml:space="preserve"> не применяются.</w:t>
      </w:r>
    </w:p>
    <w:p w:rsidR="000D1809" w:rsidRPr="009F5F6A" w:rsidRDefault="000D1809" w:rsidP="00E8556A">
      <w:pPr>
        <w:pStyle w:val="2"/>
        <w:keepNext/>
        <w:numPr>
          <w:ilvl w:val="1"/>
          <w:numId w:val="9"/>
        </w:numPr>
        <w:suppressAutoHyphens/>
        <w:spacing w:after="120" w:line="240" w:lineRule="auto"/>
        <w:ind w:left="1620" w:hanging="1080"/>
        <w:jc w:val="left"/>
        <w:rPr>
          <w:bCs/>
          <w:sz w:val="24"/>
          <w:szCs w:val="24"/>
        </w:rPr>
      </w:pPr>
      <w:bookmarkStart w:id="1561" w:name="_Ref468697489"/>
      <w:bookmarkStart w:id="1562" w:name="_Toc515529984"/>
      <w:r w:rsidRPr="009F5F6A">
        <w:rPr>
          <w:bCs/>
          <w:sz w:val="24"/>
          <w:szCs w:val="24"/>
        </w:rPr>
        <w:t>Проведение преддоговорных переговоров (при необходимости) и подписание Договор</w:t>
      </w:r>
      <w:bookmarkEnd w:id="1544"/>
      <w:bookmarkEnd w:id="1545"/>
      <w:bookmarkEnd w:id="1546"/>
      <w:bookmarkEnd w:id="1547"/>
      <w:bookmarkEnd w:id="1548"/>
      <w:bookmarkEnd w:id="1549"/>
      <w:r w:rsidRPr="009F5F6A">
        <w:rPr>
          <w:bCs/>
          <w:sz w:val="24"/>
          <w:szCs w:val="24"/>
        </w:rPr>
        <w:t>а</w:t>
      </w:r>
      <w:bookmarkEnd w:id="1553"/>
      <w:bookmarkEnd w:id="1554"/>
      <w:bookmarkEnd w:id="1555"/>
      <w:bookmarkEnd w:id="1556"/>
      <w:bookmarkEnd w:id="1557"/>
      <w:bookmarkEnd w:id="1558"/>
      <w:bookmarkEnd w:id="1559"/>
      <w:bookmarkEnd w:id="1561"/>
      <w:bookmarkEnd w:id="1562"/>
    </w:p>
    <w:p w:rsidR="0079007D" w:rsidRPr="009F5F6A" w:rsidRDefault="0079007D" w:rsidP="0079007D">
      <w:pPr>
        <w:pStyle w:val="afd"/>
        <w:numPr>
          <w:ilvl w:val="2"/>
          <w:numId w:val="9"/>
        </w:numPr>
        <w:tabs>
          <w:tab w:val="num" w:pos="1620"/>
        </w:tabs>
        <w:spacing w:after="120" w:line="240" w:lineRule="auto"/>
        <w:ind w:left="0" w:firstLine="540"/>
        <w:rPr>
          <w:bCs/>
          <w:sz w:val="24"/>
          <w:szCs w:val="24"/>
        </w:rPr>
      </w:pPr>
      <w:bookmarkStart w:id="1563" w:name="_Ref55280483"/>
      <w:bookmarkStart w:id="1564" w:name="_Toc55285357"/>
      <w:bookmarkStart w:id="1565" w:name="_Toc55305389"/>
      <w:bookmarkStart w:id="1566" w:name="_Toc57314660"/>
      <w:bookmarkStart w:id="1567" w:name="_Toc69728974"/>
      <w:bookmarkStart w:id="1568" w:name="_Toc98251738"/>
      <w:r w:rsidRPr="009F5F6A">
        <w:rPr>
          <w:bCs/>
          <w:color w:val="000000"/>
          <w:sz w:val="24"/>
          <w:szCs w:val="24"/>
        </w:rPr>
        <w:t xml:space="preserve">По всем вопросам, не нашедшим отражение в Извещении о проведении конкурса, настоящей Конкурсной документации и Заявке Победителя, стороны имеют право вступить в преддоговорные переговоры, </w:t>
      </w:r>
      <w:r w:rsidRPr="009F5F6A">
        <w:rPr>
          <w:bCs/>
          <w:sz w:val="24"/>
          <w:szCs w:val="24"/>
        </w:rPr>
        <w:t>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9007D" w:rsidRPr="009F5F6A" w:rsidRDefault="0079007D" w:rsidP="0079007D">
      <w:pPr>
        <w:pStyle w:val="afd"/>
        <w:numPr>
          <w:ilvl w:val="2"/>
          <w:numId w:val="9"/>
        </w:numPr>
        <w:tabs>
          <w:tab w:val="num" w:pos="1620"/>
        </w:tabs>
        <w:spacing w:after="120" w:line="240" w:lineRule="auto"/>
        <w:ind w:left="0" w:firstLine="540"/>
        <w:rPr>
          <w:bCs/>
          <w:color w:val="000000"/>
          <w:sz w:val="24"/>
          <w:szCs w:val="24"/>
        </w:rPr>
      </w:pPr>
      <w:r w:rsidRPr="009F5F6A">
        <w:rPr>
          <w:bCs/>
          <w:color w:val="000000"/>
          <w:sz w:val="24"/>
          <w:szCs w:val="24"/>
        </w:rPr>
        <w:t>В частности, в процессе преддоговорных переговоров (Протоколе) по взаимному согласию сторон:</w:t>
      </w:r>
    </w:p>
    <w:p w:rsidR="0079007D" w:rsidRPr="009F5F6A" w:rsidRDefault="0079007D" w:rsidP="0079007D">
      <w:pPr>
        <w:widowControl/>
        <w:numPr>
          <w:ilvl w:val="0"/>
          <w:numId w:val="19"/>
        </w:numPr>
        <w:tabs>
          <w:tab w:val="clear" w:pos="720"/>
          <w:tab w:val="left" w:pos="900"/>
          <w:tab w:val="left" w:pos="1620"/>
        </w:tabs>
        <w:spacing w:after="120"/>
        <w:ind w:left="1620" w:hanging="540"/>
        <w:rPr>
          <w:bCs/>
          <w:color w:val="000000"/>
          <w:szCs w:val="24"/>
        </w:rPr>
      </w:pPr>
      <w:proofErr w:type="gramStart"/>
      <w:r w:rsidRPr="009F5F6A">
        <w:rPr>
          <w:bCs/>
          <w:color w:val="000000"/>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roofErr w:type="gramEnd"/>
      <w:r w:rsidRPr="009F5F6A">
        <w:rPr>
          <w:bCs/>
          <w:color w:val="000000"/>
          <w:szCs w:val="24"/>
        </w:rPr>
        <w:t xml:space="preserve">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Победителя, не нашедших отражение в Извещении о проведении конкурса, настоящей Конкурсной документации и Заявке Победителя, при условии, что это не изменяет существенные условия договора);</w:t>
      </w:r>
    </w:p>
    <w:p w:rsidR="0079007D" w:rsidRPr="009F5F6A"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9F5F6A">
        <w:rPr>
          <w:bCs/>
          <w:color w:val="000000"/>
          <w:szCs w:val="24"/>
        </w:rPr>
        <w:t>на основе Технических требований Конкурсной документации и Заявки Победителя согласовываются тексты Приложений к Договору.</w:t>
      </w:r>
    </w:p>
    <w:p w:rsidR="0079007D" w:rsidRPr="009F5F6A" w:rsidRDefault="0079007D" w:rsidP="0079007D">
      <w:pPr>
        <w:ind w:firstLine="403"/>
        <w:rPr>
          <w:szCs w:val="24"/>
        </w:rPr>
      </w:pPr>
      <w:r w:rsidRPr="009F5F6A">
        <w:rPr>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9705E" w:rsidRPr="009F5F6A" w:rsidRDefault="0042267B" w:rsidP="00822777">
      <w:pPr>
        <w:pStyle w:val="Times12"/>
        <w:numPr>
          <w:ilvl w:val="1"/>
          <w:numId w:val="95"/>
        </w:numPr>
        <w:spacing w:after="120"/>
        <w:ind w:left="0" w:firstLine="567"/>
        <w:rPr>
          <w:bCs w:val="0"/>
          <w:color w:val="000000"/>
          <w:szCs w:val="24"/>
        </w:rPr>
      </w:pPr>
      <w:r w:rsidRPr="009F5F6A">
        <w:rPr>
          <w:bCs w:val="0"/>
          <w:i/>
          <w:szCs w:val="24"/>
        </w:rPr>
        <w:lastRenderedPageBreak/>
        <w:t xml:space="preserve">Ход переговоров и </w:t>
      </w:r>
      <w:r w:rsidR="00BA75E6" w:rsidRPr="009F5F6A">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9F5F6A">
        <w:rPr>
          <w:bCs w:val="0"/>
          <w:i/>
          <w:szCs w:val="24"/>
        </w:rPr>
        <w:t>, которые подписываются уполномоченными представителями Организатора/Заказчика и Победителем.</w:t>
      </w:r>
    </w:p>
    <w:p w:rsidR="0079705E" w:rsidRPr="009F5F6A" w:rsidRDefault="005E129D" w:rsidP="00822777">
      <w:pPr>
        <w:pStyle w:val="Times12"/>
        <w:numPr>
          <w:ilvl w:val="1"/>
          <w:numId w:val="95"/>
        </w:numPr>
        <w:spacing w:after="120"/>
        <w:ind w:left="0" w:firstLine="567"/>
        <w:rPr>
          <w:bCs w:val="0"/>
          <w:color w:val="000000"/>
          <w:szCs w:val="24"/>
        </w:rPr>
      </w:pPr>
      <w:bookmarkStart w:id="1569" w:name="_Ref306198932"/>
      <w:r w:rsidRPr="009F5F6A">
        <w:rPr>
          <w:bCs w:val="0"/>
          <w:color w:val="000000"/>
          <w:szCs w:val="24"/>
        </w:rPr>
        <w:t xml:space="preserve">Договор между Заказчиком и Победителем конкурса подписывается на основании </w:t>
      </w:r>
      <w:r w:rsidR="00941932" w:rsidRPr="009F5F6A">
        <w:rPr>
          <w:bCs w:val="0"/>
          <w:color w:val="000000"/>
          <w:szCs w:val="24"/>
        </w:rPr>
        <w:t>П</w:t>
      </w:r>
      <w:r w:rsidRPr="009F5F6A">
        <w:rPr>
          <w:bCs w:val="0"/>
          <w:color w:val="000000"/>
          <w:szCs w:val="24"/>
        </w:rPr>
        <w:t>ротокола о результатах конкурса</w:t>
      </w:r>
      <w:r w:rsidR="0079705E" w:rsidRPr="009F5F6A">
        <w:rPr>
          <w:bCs w:val="0"/>
          <w:color w:val="000000"/>
          <w:szCs w:val="24"/>
        </w:rPr>
        <w:t>,</w:t>
      </w:r>
      <w:r w:rsidRPr="009F5F6A">
        <w:rPr>
          <w:bCs w:val="0"/>
          <w:color w:val="000000"/>
          <w:szCs w:val="24"/>
        </w:rPr>
        <w:t xml:space="preserve"> </w:t>
      </w:r>
      <w:r w:rsidR="0062634A" w:rsidRPr="009F5F6A">
        <w:rPr>
          <w:szCs w:val="24"/>
        </w:rPr>
        <w:t>не ранее чем через 10 (десять) дней</w:t>
      </w:r>
      <w:r w:rsidR="0062634A" w:rsidRPr="009F5F6A">
        <w:rPr>
          <w:bCs w:val="0"/>
          <w:szCs w:val="24"/>
        </w:rPr>
        <w:t xml:space="preserve"> и не позднее чем через </w:t>
      </w:r>
      <w:r w:rsidR="0062634A" w:rsidRPr="009F5F6A">
        <w:rPr>
          <w:szCs w:val="24"/>
        </w:rPr>
        <w:t>20 (двадцать) рабочих дней</w:t>
      </w:r>
      <w:r w:rsidRPr="009F5F6A">
        <w:rPr>
          <w:szCs w:val="24"/>
        </w:rPr>
        <w:t xml:space="preserve"> </w:t>
      </w:r>
      <w:r w:rsidRPr="009F5F6A">
        <w:rPr>
          <w:bCs w:val="0"/>
          <w:color w:val="000000"/>
          <w:szCs w:val="24"/>
        </w:rPr>
        <w:t xml:space="preserve">с момента подписания данного протокола. </w:t>
      </w:r>
      <w:r w:rsidR="00A35620" w:rsidRPr="009F5F6A">
        <w:rPr>
          <w:bCs w:val="0"/>
          <w:color w:val="000000"/>
          <w:szCs w:val="24"/>
        </w:rPr>
        <w:t xml:space="preserve">Для </w:t>
      </w:r>
      <w:r w:rsidR="0042267B" w:rsidRPr="009F5F6A">
        <w:rPr>
          <w:bCs w:val="0"/>
          <w:color w:val="000000"/>
          <w:szCs w:val="24"/>
        </w:rPr>
        <w:t>Победителя</w:t>
      </w:r>
      <w:r w:rsidR="00A35620" w:rsidRPr="009F5F6A">
        <w:rPr>
          <w:bCs w:val="0"/>
          <w:color w:val="000000"/>
          <w:szCs w:val="24"/>
        </w:rPr>
        <w:t xml:space="preserve"> срок для подписания договора – не позднее 5</w:t>
      </w:r>
      <w:r w:rsidRPr="009F5F6A">
        <w:rPr>
          <w:bCs w:val="0"/>
          <w:color w:val="000000"/>
          <w:szCs w:val="24"/>
        </w:rPr>
        <w:t xml:space="preserve"> рабочих дней с момента получения от Заказчика конечной редакции договора для подписания</w:t>
      </w:r>
      <w:r w:rsidR="00A35620" w:rsidRPr="009F5F6A">
        <w:rPr>
          <w:bCs w:val="0"/>
          <w:color w:val="000000"/>
          <w:szCs w:val="24"/>
        </w:rPr>
        <w:t>, при этом в течение 2 рабочих дней с момента получения от Заказчика соответствующего уведомления</w:t>
      </w:r>
      <w:r w:rsidRPr="009F5F6A">
        <w:rPr>
          <w:bCs w:val="0"/>
          <w:color w:val="000000"/>
          <w:szCs w:val="24"/>
        </w:rPr>
        <w:t xml:space="preserve"> направить в </w:t>
      </w:r>
      <w:r w:rsidR="00A35620" w:rsidRPr="009F5F6A">
        <w:rPr>
          <w:bCs w:val="0"/>
          <w:color w:val="000000"/>
          <w:szCs w:val="24"/>
        </w:rPr>
        <w:t xml:space="preserve">его </w:t>
      </w:r>
      <w:r w:rsidRPr="009F5F6A">
        <w:rPr>
          <w:bCs w:val="0"/>
          <w:color w:val="000000"/>
          <w:szCs w:val="24"/>
        </w:rPr>
        <w:t>адрес оформленные приложения к проекту договора</w:t>
      </w:r>
      <w:r w:rsidR="00A35620" w:rsidRPr="009F5F6A">
        <w:rPr>
          <w:bCs w:val="0"/>
          <w:color w:val="000000"/>
          <w:szCs w:val="24"/>
        </w:rPr>
        <w:t>, соответствующие требованиям Конкурсной документации</w:t>
      </w:r>
      <w:r w:rsidR="007442C3" w:rsidRPr="009F5F6A">
        <w:rPr>
          <w:bCs w:val="0"/>
          <w:color w:val="000000"/>
          <w:szCs w:val="24"/>
        </w:rPr>
        <w:t>.</w:t>
      </w:r>
      <w:r w:rsidRPr="009F5F6A">
        <w:rPr>
          <w:bCs w:val="0"/>
          <w:color w:val="000000"/>
          <w:szCs w:val="24"/>
        </w:rPr>
        <w:t xml:space="preserve"> После заключения договора </w:t>
      </w:r>
      <w:r w:rsidR="00581E9C" w:rsidRPr="009F5F6A">
        <w:rPr>
          <w:bCs w:val="0"/>
          <w:color w:val="000000"/>
          <w:szCs w:val="24"/>
        </w:rPr>
        <w:t>Подрядчик</w:t>
      </w:r>
      <w:r w:rsidRPr="009F5F6A">
        <w:rPr>
          <w:bCs w:val="0"/>
          <w:color w:val="000000"/>
          <w:szCs w:val="24"/>
        </w:rPr>
        <w:t xml:space="preserve"> должен предоставить оригинал банковской гарантии </w:t>
      </w:r>
      <w:r w:rsidR="006E60D1" w:rsidRPr="009F5F6A">
        <w:rPr>
          <w:bCs w:val="0"/>
          <w:i/>
          <w:color w:val="000000"/>
          <w:szCs w:val="24"/>
        </w:rPr>
        <w:t>возврата аванса или исполнения</w:t>
      </w:r>
      <w:r w:rsidR="006E60D1" w:rsidRPr="009F5F6A" w:rsidDel="006E60D1">
        <w:rPr>
          <w:bCs w:val="0"/>
          <w:i/>
          <w:color w:val="000000"/>
          <w:szCs w:val="24"/>
        </w:rPr>
        <w:t xml:space="preserve"> </w:t>
      </w:r>
      <w:r w:rsidR="00581E9C" w:rsidRPr="009F5F6A">
        <w:rPr>
          <w:bCs w:val="0"/>
          <w:i/>
          <w:color w:val="000000"/>
          <w:szCs w:val="24"/>
        </w:rPr>
        <w:t>Подрядчиком</w:t>
      </w:r>
      <w:r w:rsidR="006E60D1" w:rsidRPr="009F5F6A">
        <w:rPr>
          <w:bCs w:val="0"/>
          <w:i/>
          <w:color w:val="000000"/>
          <w:szCs w:val="24"/>
        </w:rPr>
        <w:t xml:space="preserve"> обязательств по Договору</w:t>
      </w:r>
      <w:r w:rsidR="006E60D1" w:rsidRPr="009F5F6A" w:rsidDel="006E60D1">
        <w:rPr>
          <w:bCs w:val="0"/>
          <w:color w:val="000000"/>
          <w:szCs w:val="24"/>
        </w:rPr>
        <w:t xml:space="preserve"> </w:t>
      </w:r>
      <w:r w:rsidRPr="009F5F6A">
        <w:rPr>
          <w:bCs w:val="0"/>
          <w:color w:val="000000"/>
          <w:szCs w:val="24"/>
        </w:rPr>
        <w:t>в качестве финансового обеспечения (</w:t>
      </w:r>
      <w:r w:rsidR="00514CE6" w:rsidRPr="009F5F6A">
        <w:rPr>
          <w:bCs w:val="0"/>
          <w:color w:val="000000"/>
          <w:szCs w:val="24"/>
        </w:rPr>
        <w:t>в случае, если требование о предоставлении банковской гарантии указано в п.</w:t>
      </w:r>
      <w:r w:rsidRPr="009F5F6A">
        <w:rPr>
          <w:bCs w:val="0"/>
          <w:color w:val="000000"/>
          <w:szCs w:val="24"/>
        </w:rPr>
        <w:t xml:space="preserve"> </w:t>
      </w:r>
      <w:r w:rsidR="000A775A" w:rsidRPr="009F5F6A">
        <w:fldChar w:fldCharType="begin"/>
      </w:r>
      <w:r w:rsidR="000A775A" w:rsidRPr="009F5F6A">
        <w:instrText xml:space="preserve"> REF _Ref311190855 \r \h  \* MERGEFORMAT </w:instrText>
      </w:r>
      <w:r w:rsidR="000A775A" w:rsidRPr="009F5F6A">
        <w:fldChar w:fldCharType="separate"/>
      </w:r>
      <w:r w:rsidR="0010016D" w:rsidRPr="009F5F6A">
        <w:rPr>
          <w:bCs w:val="0"/>
          <w:color w:val="000000"/>
          <w:szCs w:val="24"/>
        </w:rPr>
        <w:t>3.17</w:t>
      </w:r>
      <w:r w:rsidR="000A775A" w:rsidRPr="009F5F6A">
        <w:fldChar w:fldCharType="end"/>
      </w:r>
      <w:r w:rsidRPr="009F5F6A">
        <w:rPr>
          <w:bCs w:val="0"/>
          <w:color w:val="000000"/>
          <w:szCs w:val="24"/>
        </w:rPr>
        <w:t>)</w:t>
      </w:r>
      <w:r w:rsidR="0079705E" w:rsidRPr="009F5F6A">
        <w:rPr>
          <w:szCs w:val="24"/>
        </w:rPr>
        <w:t>.</w:t>
      </w:r>
      <w:bookmarkEnd w:id="1569"/>
    </w:p>
    <w:p w:rsidR="00E570BF" w:rsidRPr="009F5F6A" w:rsidRDefault="00E570BF" w:rsidP="00822777">
      <w:pPr>
        <w:pStyle w:val="Times12"/>
        <w:numPr>
          <w:ilvl w:val="1"/>
          <w:numId w:val="95"/>
        </w:numPr>
        <w:spacing w:after="120"/>
        <w:ind w:left="0" w:firstLine="567"/>
        <w:rPr>
          <w:szCs w:val="24"/>
        </w:rPr>
      </w:pPr>
      <w:r w:rsidRPr="009F5F6A">
        <w:rPr>
          <w:szCs w:val="24"/>
        </w:rPr>
        <w:t xml:space="preserve">Условия </w:t>
      </w:r>
      <w:proofErr w:type="gramStart"/>
      <w:r w:rsidRPr="009F5F6A">
        <w:rPr>
          <w:szCs w:val="24"/>
        </w:rPr>
        <w:t xml:space="preserve">предоставления обеспечения исполнения обязательств </w:t>
      </w:r>
      <w:r w:rsidR="00D07019" w:rsidRPr="009F5F6A">
        <w:rPr>
          <w:szCs w:val="24"/>
        </w:rPr>
        <w:t>Подрядчика</w:t>
      </w:r>
      <w:proofErr w:type="gramEnd"/>
      <w:r w:rsidR="00D07019" w:rsidRPr="009F5F6A">
        <w:rPr>
          <w:szCs w:val="24"/>
        </w:rPr>
        <w:t xml:space="preserve"> </w:t>
      </w:r>
      <w:r w:rsidRPr="009F5F6A">
        <w:rPr>
          <w:szCs w:val="24"/>
        </w:rPr>
        <w:t xml:space="preserve">по Договору, связанных с выполнением антидемпинговых мер, изложенных в подпункте </w:t>
      </w:r>
      <w:r w:rsidR="000A775A" w:rsidRPr="009F5F6A">
        <w:fldChar w:fldCharType="begin"/>
      </w:r>
      <w:r w:rsidR="000A775A" w:rsidRPr="009F5F6A">
        <w:instrText xml:space="preserve"> REF _Ref465670219 \r \h  \* MERGEFORMAT </w:instrText>
      </w:r>
      <w:r w:rsidR="000A775A" w:rsidRPr="009F5F6A">
        <w:fldChar w:fldCharType="separate"/>
      </w:r>
      <w:r w:rsidR="0010016D" w:rsidRPr="009F5F6A">
        <w:rPr>
          <w:szCs w:val="24"/>
        </w:rPr>
        <w:t>3.15</w:t>
      </w:r>
      <w:r w:rsidR="000A775A" w:rsidRPr="009F5F6A">
        <w:fldChar w:fldCharType="end"/>
      </w:r>
      <w:r w:rsidRPr="009F5F6A">
        <w:rPr>
          <w:szCs w:val="24"/>
        </w:rPr>
        <w:t xml:space="preserve">, обговариваются на этапе преддоговорных переговоров с учетом требований, изложенных в подпунктах </w:t>
      </w:r>
      <w:r w:rsidR="005A1486" w:rsidRPr="009F5F6A">
        <w:fldChar w:fldCharType="begin"/>
      </w:r>
      <w:r w:rsidR="00261290" w:rsidRPr="009F5F6A">
        <w:rPr>
          <w:szCs w:val="24"/>
        </w:rPr>
        <w:instrText xml:space="preserve"> REF _Ref465437572 \r \h </w:instrText>
      </w:r>
      <w:r w:rsidR="006C5B45" w:rsidRPr="009F5F6A">
        <w:instrText xml:space="preserve"> \* MERGEFORMAT </w:instrText>
      </w:r>
      <w:r w:rsidR="005A1486" w:rsidRPr="009F5F6A">
        <w:fldChar w:fldCharType="separate"/>
      </w:r>
      <w:r w:rsidR="0010016D" w:rsidRPr="009F5F6A">
        <w:rPr>
          <w:szCs w:val="24"/>
        </w:rPr>
        <w:t>3.17.2</w:t>
      </w:r>
      <w:r w:rsidR="005A1486" w:rsidRPr="009F5F6A">
        <w:fldChar w:fldCharType="end"/>
      </w:r>
      <w:r w:rsidRPr="009F5F6A">
        <w:rPr>
          <w:szCs w:val="24"/>
        </w:rPr>
        <w:t>-</w:t>
      </w:r>
      <w:r w:rsidR="000A775A" w:rsidRPr="009F5F6A">
        <w:fldChar w:fldCharType="begin"/>
      </w:r>
      <w:r w:rsidR="000A775A" w:rsidRPr="009F5F6A">
        <w:instrText xml:space="preserve"> REF _Ref465440181 \r \h  \* MERGEFORMAT </w:instrText>
      </w:r>
      <w:r w:rsidR="000A775A" w:rsidRPr="009F5F6A">
        <w:fldChar w:fldCharType="separate"/>
      </w:r>
      <w:r w:rsidR="0010016D" w:rsidRPr="009F5F6A">
        <w:rPr>
          <w:szCs w:val="24"/>
        </w:rPr>
        <w:t>3.17.4</w:t>
      </w:r>
      <w:r w:rsidR="000A775A" w:rsidRPr="009F5F6A">
        <w:fldChar w:fldCharType="end"/>
      </w:r>
      <w:r w:rsidRPr="009F5F6A">
        <w:rPr>
          <w:szCs w:val="24"/>
        </w:rPr>
        <w:t xml:space="preserve"> </w:t>
      </w:r>
      <w:r w:rsidRPr="009F5F6A">
        <w:rPr>
          <w:bCs w:val="0"/>
          <w:szCs w:val="24"/>
        </w:rPr>
        <w:t xml:space="preserve">Конкурсной </w:t>
      </w:r>
      <w:r w:rsidRPr="009F5F6A">
        <w:rPr>
          <w:szCs w:val="24"/>
        </w:rPr>
        <w:t>Документации.</w:t>
      </w:r>
    </w:p>
    <w:p w:rsidR="006C4D77" w:rsidRPr="009F5F6A" w:rsidRDefault="006C4D77" w:rsidP="00822777">
      <w:pPr>
        <w:pStyle w:val="Times12"/>
        <w:numPr>
          <w:ilvl w:val="1"/>
          <w:numId w:val="95"/>
        </w:numPr>
        <w:spacing w:after="120"/>
        <w:ind w:left="0" w:firstLine="567"/>
        <w:rPr>
          <w:bCs w:val="0"/>
          <w:color w:val="000000"/>
          <w:szCs w:val="24"/>
        </w:rPr>
      </w:pPr>
      <w:r w:rsidRPr="009F5F6A">
        <w:rPr>
          <w:bCs w:val="0"/>
          <w:color w:val="000000"/>
          <w:szCs w:val="24"/>
        </w:rPr>
        <w:t>В случае</w:t>
      </w:r>
      <w:r w:rsidR="00276C7D" w:rsidRPr="009F5F6A">
        <w:rPr>
          <w:bCs w:val="0"/>
          <w:color w:val="000000"/>
          <w:szCs w:val="24"/>
        </w:rPr>
        <w:t xml:space="preserve"> признания Победителем конкурса</w:t>
      </w:r>
      <w:r w:rsidRPr="009F5F6A">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9F5F6A">
        <w:rPr>
          <w:bCs w:val="0"/>
          <w:color w:val="000000"/>
          <w:szCs w:val="24"/>
        </w:rPr>
        <w:t>ПАО</w:t>
      </w:r>
      <w:r w:rsidRPr="009F5F6A">
        <w:rPr>
          <w:bCs w:val="0"/>
          <w:color w:val="000000"/>
          <w:szCs w:val="24"/>
        </w:rPr>
        <w:t xml:space="preserve"> «</w:t>
      </w:r>
      <w:r w:rsidR="00514CE6" w:rsidRPr="009F5F6A">
        <w:rPr>
          <w:szCs w:val="24"/>
        </w:rPr>
        <w:t>МРСК Центра</w:t>
      </w:r>
      <w:r w:rsidRPr="009F5F6A">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9F5F6A">
        <w:rPr>
          <w:bCs w:val="0"/>
          <w:color w:val="000000"/>
          <w:szCs w:val="24"/>
        </w:rPr>
        <w:t>ПАО</w:t>
      </w:r>
      <w:r w:rsidR="00A76A72" w:rsidRPr="009F5F6A">
        <w:rPr>
          <w:bCs w:val="0"/>
          <w:color w:val="000000"/>
          <w:szCs w:val="24"/>
        </w:rPr>
        <w:t xml:space="preserve"> «</w:t>
      </w:r>
      <w:r w:rsidR="00514CE6" w:rsidRPr="009F5F6A">
        <w:rPr>
          <w:szCs w:val="24"/>
        </w:rPr>
        <w:t>МРСК Центра</w:t>
      </w:r>
      <w:r w:rsidR="00A76A72" w:rsidRPr="009F5F6A">
        <w:rPr>
          <w:bCs w:val="0"/>
          <w:color w:val="000000"/>
          <w:szCs w:val="24"/>
        </w:rPr>
        <w:t>».</w:t>
      </w:r>
    </w:p>
    <w:p w:rsidR="0079705E" w:rsidRPr="009F5F6A" w:rsidRDefault="0079705E" w:rsidP="00822777">
      <w:pPr>
        <w:pStyle w:val="Times12"/>
        <w:numPr>
          <w:ilvl w:val="1"/>
          <w:numId w:val="95"/>
        </w:numPr>
        <w:spacing w:after="120"/>
        <w:ind w:left="0" w:firstLine="567"/>
        <w:rPr>
          <w:bCs w:val="0"/>
          <w:color w:val="000000"/>
          <w:szCs w:val="24"/>
        </w:rPr>
      </w:pPr>
      <w:r w:rsidRPr="009F5F6A">
        <w:rPr>
          <w:bCs w:val="0"/>
          <w:color w:val="000000"/>
          <w:szCs w:val="24"/>
        </w:rPr>
        <w:t xml:space="preserve">Условия Договора определяются в соответствии с п. </w:t>
      </w:r>
      <w:r w:rsidR="000A775A" w:rsidRPr="009F5F6A">
        <w:fldChar w:fldCharType="begin"/>
      </w:r>
      <w:r w:rsidR="000A775A" w:rsidRPr="009F5F6A">
        <w:instrText xml:space="preserve"> REF _Ref86827161 \r \h  \* MERGEFORMAT </w:instrText>
      </w:r>
      <w:r w:rsidR="000A775A" w:rsidRPr="009F5F6A">
        <w:fldChar w:fldCharType="separate"/>
      </w:r>
      <w:r w:rsidR="0010016D" w:rsidRPr="009F5F6A">
        <w:rPr>
          <w:bCs w:val="0"/>
          <w:color w:val="000000"/>
          <w:szCs w:val="24"/>
        </w:rPr>
        <w:t>1.2.6</w:t>
      </w:r>
      <w:r w:rsidR="000A775A" w:rsidRPr="009F5F6A">
        <w:fldChar w:fldCharType="end"/>
      </w:r>
      <w:r w:rsidRPr="009F5F6A">
        <w:rPr>
          <w:bCs w:val="0"/>
          <w:color w:val="000000"/>
          <w:szCs w:val="24"/>
        </w:rPr>
        <w:t>.</w:t>
      </w:r>
    </w:p>
    <w:p w:rsidR="00C45D92" w:rsidRPr="009F5F6A" w:rsidRDefault="00C45D92" w:rsidP="00822777">
      <w:pPr>
        <w:pStyle w:val="Times12"/>
        <w:numPr>
          <w:ilvl w:val="1"/>
          <w:numId w:val="95"/>
        </w:numPr>
        <w:spacing w:after="120"/>
        <w:ind w:left="0" w:firstLine="567"/>
        <w:rPr>
          <w:bCs w:val="0"/>
          <w:color w:val="000000"/>
          <w:szCs w:val="24"/>
        </w:rPr>
      </w:pPr>
      <w:bookmarkStart w:id="1570" w:name="_Toc181693189"/>
      <w:bookmarkStart w:id="1571" w:name="_Ref190680463"/>
      <w:r w:rsidRPr="009F5F6A">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9F5F6A">
        <w:rPr>
          <w:bCs w:val="0"/>
          <w:color w:val="000000"/>
          <w:szCs w:val="24"/>
        </w:rPr>
        <w:t>выполняемых работ</w:t>
      </w:r>
      <w:r w:rsidRPr="009F5F6A">
        <w:rPr>
          <w:bCs w:val="0"/>
          <w:color w:val="000000"/>
          <w:szCs w:val="24"/>
        </w:rPr>
        <w:t xml:space="preserve"> в пределах </w:t>
      </w:r>
      <w:r w:rsidR="00514CE6" w:rsidRPr="009F5F6A">
        <w:rPr>
          <w:szCs w:val="24"/>
        </w:rPr>
        <w:t>10%</w:t>
      </w:r>
      <w:r w:rsidR="00802A07" w:rsidRPr="009F5F6A">
        <w:rPr>
          <w:bCs w:val="0"/>
          <w:color w:val="000000"/>
          <w:szCs w:val="24"/>
        </w:rPr>
        <w:t>,</w:t>
      </w:r>
      <w:r w:rsidRPr="009F5F6A">
        <w:rPr>
          <w:bCs w:val="0"/>
          <w:color w:val="000000"/>
          <w:szCs w:val="24"/>
        </w:rPr>
        <w:t xml:space="preserve"> не меняя при этом цену единицы </w:t>
      </w:r>
      <w:r w:rsidR="00760969" w:rsidRPr="009F5F6A">
        <w:rPr>
          <w:bCs w:val="0"/>
          <w:color w:val="000000"/>
          <w:szCs w:val="24"/>
        </w:rPr>
        <w:t>выполняемых работ</w:t>
      </w:r>
      <w:r w:rsidRPr="009F5F6A">
        <w:rPr>
          <w:bCs w:val="0"/>
          <w:color w:val="000000"/>
          <w:szCs w:val="24"/>
        </w:rPr>
        <w:t xml:space="preserve"> и другие условия.</w:t>
      </w:r>
    </w:p>
    <w:p w:rsidR="002F152F" w:rsidRPr="009F5F6A" w:rsidRDefault="002F152F" w:rsidP="002F152F">
      <w:pPr>
        <w:widowControl/>
        <w:tabs>
          <w:tab w:val="left" w:pos="1620"/>
        </w:tabs>
        <w:spacing w:after="120"/>
        <w:ind w:left="540" w:firstLine="0"/>
        <w:rPr>
          <w:bCs/>
          <w:color w:val="000000"/>
          <w:szCs w:val="24"/>
        </w:rPr>
      </w:pPr>
    </w:p>
    <w:p w:rsidR="00723EC0" w:rsidRPr="009F5F6A"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572" w:name="_Toc298234705"/>
      <w:bookmarkStart w:id="1573" w:name="_Ref441224402"/>
      <w:bookmarkStart w:id="1574" w:name="_Ref446059545"/>
      <w:bookmarkStart w:id="1575" w:name="_Ref468199124"/>
      <w:bookmarkStart w:id="1576" w:name="_Ref511311731"/>
      <w:bookmarkStart w:id="1577" w:name="_Toc515529985"/>
      <w:bookmarkStart w:id="1578" w:name="_Toc255985700"/>
      <w:bookmarkStart w:id="1579" w:name="_Ref303251086"/>
      <w:bookmarkStart w:id="1580" w:name="_Ref303603212"/>
      <w:bookmarkStart w:id="1581" w:name="_Ref311190855"/>
      <w:r w:rsidRPr="009F5F6A">
        <w:rPr>
          <w:sz w:val="24"/>
          <w:szCs w:val="24"/>
        </w:rPr>
        <w:t xml:space="preserve">Обеспечение </w:t>
      </w:r>
      <w:proofErr w:type="gramStart"/>
      <w:r w:rsidRPr="009F5F6A">
        <w:rPr>
          <w:sz w:val="24"/>
          <w:szCs w:val="24"/>
        </w:rPr>
        <w:t>исполнения обязательств Подрядчика</w:t>
      </w:r>
      <w:r w:rsidR="007442C3" w:rsidRPr="009F5F6A">
        <w:rPr>
          <w:sz w:val="24"/>
          <w:szCs w:val="24"/>
        </w:rPr>
        <w:t>/Исполнителя/Поставщика</w:t>
      </w:r>
      <w:proofErr w:type="gramEnd"/>
      <w:r w:rsidRPr="009F5F6A">
        <w:rPr>
          <w:sz w:val="24"/>
          <w:szCs w:val="24"/>
        </w:rPr>
        <w:t xml:space="preserve"> по Договору</w:t>
      </w:r>
      <w:bookmarkEnd w:id="1570"/>
      <w:bookmarkEnd w:id="1571"/>
      <w:bookmarkEnd w:id="1572"/>
      <w:bookmarkEnd w:id="1573"/>
      <w:bookmarkEnd w:id="1574"/>
      <w:bookmarkEnd w:id="1575"/>
      <w:bookmarkEnd w:id="1576"/>
      <w:bookmarkEnd w:id="1577"/>
      <w:r w:rsidR="00524DFD" w:rsidRPr="009F5F6A">
        <w:rPr>
          <w:sz w:val="24"/>
          <w:szCs w:val="24"/>
        </w:rPr>
        <w:t xml:space="preserve"> </w:t>
      </w:r>
      <w:bookmarkEnd w:id="1578"/>
      <w:bookmarkEnd w:id="1579"/>
      <w:bookmarkEnd w:id="1580"/>
      <w:bookmarkEnd w:id="1581"/>
    </w:p>
    <w:p w:rsidR="00723EC0" w:rsidRPr="009F5F6A" w:rsidRDefault="00E570BF" w:rsidP="00822777">
      <w:pPr>
        <w:pStyle w:val="Times12"/>
        <w:numPr>
          <w:ilvl w:val="0"/>
          <w:numId w:val="96"/>
        </w:numPr>
        <w:tabs>
          <w:tab w:val="left" w:pos="1701"/>
        </w:tabs>
        <w:spacing w:after="120"/>
        <w:ind w:left="0" w:firstLine="567"/>
        <w:rPr>
          <w:bCs w:val="0"/>
          <w:szCs w:val="24"/>
        </w:rPr>
      </w:pPr>
      <w:r w:rsidRPr="009F5F6A">
        <w:rPr>
          <w:szCs w:val="24"/>
        </w:rPr>
        <w:t xml:space="preserve">Обеспечения </w:t>
      </w:r>
      <w:r w:rsidR="00514CE6" w:rsidRPr="009F5F6A">
        <w:rPr>
          <w:szCs w:val="24"/>
        </w:rPr>
        <w:t xml:space="preserve">исполнения обязательств </w:t>
      </w:r>
      <w:r w:rsidR="00220E82" w:rsidRPr="009F5F6A">
        <w:rPr>
          <w:szCs w:val="24"/>
        </w:rPr>
        <w:t>Подрядчика</w:t>
      </w:r>
      <w:r w:rsidR="00514CE6" w:rsidRPr="009F5F6A">
        <w:rPr>
          <w:szCs w:val="24"/>
        </w:rPr>
        <w:t xml:space="preserve"> по Договору, помимо указанного в проекте Договора (раздел </w:t>
      </w:r>
      <w:r w:rsidR="000A775A" w:rsidRPr="009F5F6A">
        <w:fldChar w:fldCharType="begin"/>
      </w:r>
      <w:r w:rsidR="000A775A" w:rsidRPr="009F5F6A">
        <w:instrText xml:space="preserve"> REF _Ref441571138 \r \h  \* MERGEFORMAT </w:instrText>
      </w:r>
      <w:r w:rsidR="000A775A" w:rsidRPr="009F5F6A">
        <w:fldChar w:fldCharType="separate"/>
      </w:r>
      <w:r w:rsidR="0010016D" w:rsidRPr="009F5F6A">
        <w:t>2</w:t>
      </w:r>
      <w:r w:rsidR="000A775A" w:rsidRPr="009F5F6A">
        <w:fldChar w:fldCharType="end"/>
      </w:r>
      <w:r w:rsidR="00514CE6" w:rsidRPr="009F5F6A">
        <w:rPr>
          <w:szCs w:val="24"/>
        </w:rPr>
        <w:t>)</w:t>
      </w:r>
      <w:r w:rsidRPr="009F5F6A">
        <w:rPr>
          <w:szCs w:val="24"/>
        </w:rPr>
        <w:t xml:space="preserve"> и подпункте </w:t>
      </w:r>
      <w:r w:rsidR="000A775A" w:rsidRPr="009F5F6A">
        <w:fldChar w:fldCharType="begin"/>
      </w:r>
      <w:r w:rsidR="000A775A" w:rsidRPr="009F5F6A">
        <w:instrText xml:space="preserve"> REF _Ref465437572 \r \h  \* MERGEFORMAT </w:instrText>
      </w:r>
      <w:r w:rsidR="000A775A" w:rsidRPr="009F5F6A">
        <w:fldChar w:fldCharType="separate"/>
      </w:r>
      <w:r w:rsidR="0010016D" w:rsidRPr="009F5F6A">
        <w:rPr>
          <w:szCs w:val="24"/>
        </w:rPr>
        <w:t>3.17.2</w:t>
      </w:r>
      <w:r w:rsidR="000A775A" w:rsidRPr="009F5F6A">
        <w:fldChar w:fldCharType="end"/>
      </w:r>
      <w:r w:rsidR="00514CE6" w:rsidRPr="009F5F6A">
        <w:rPr>
          <w:szCs w:val="24"/>
        </w:rPr>
        <w:t>, не требуется.</w:t>
      </w:r>
    </w:p>
    <w:p w:rsidR="00E570BF" w:rsidRPr="009F5F6A" w:rsidRDefault="00E570BF" w:rsidP="00822777">
      <w:pPr>
        <w:pStyle w:val="Times12"/>
        <w:numPr>
          <w:ilvl w:val="0"/>
          <w:numId w:val="96"/>
        </w:numPr>
        <w:tabs>
          <w:tab w:val="left" w:pos="1701"/>
        </w:tabs>
        <w:spacing w:after="120"/>
        <w:ind w:left="0" w:firstLine="567"/>
        <w:rPr>
          <w:szCs w:val="24"/>
        </w:rPr>
      </w:pPr>
      <w:bookmarkStart w:id="1582" w:name="_Ref465437572"/>
      <w:r w:rsidRPr="009F5F6A">
        <w:rPr>
          <w:szCs w:val="24"/>
        </w:rPr>
        <w:t xml:space="preserve">Участник, предложивший </w:t>
      </w:r>
      <w:r w:rsidRPr="009F5F6A">
        <w:rPr>
          <w:rFonts w:eastAsia="Times New Roman,Italic"/>
          <w:iCs/>
          <w:szCs w:val="24"/>
        </w:rPr>
        <w:t>демпинговую цену Договора (цену лота)</w:t>
      </w:r>
      <w:r w:rsidRPr="009F5F6A">
        <w:rPr>
          <w:szCs w:val="24"/>
        </w:rPr>
        <w:t xml:space="preserve">, и признанный Победителем, должен в обязательном порядке предоставить обеспечение исполнения обязательств </w:t>
      </w:r>
      <w:r w:rsidR="00D07019" w:rsidRPr="009F5F6A">
        <w:rPr>
          <w:szCs w:val="24"/>
        </w:rPr>
        <w:t xml:space="preserve">Подрядчика </w:t>
      </w:r>
      <w:r w:rsidRPr="009F5F6A">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582"/>
    </w:p>
    <w:p w:rsidR="00E570BF" w:rsidRPr="009F5F6A" w:rsidRDefault="00E570BF" w:rsidP="00822777">
      <w:pPr>
        <w:pStyle w:val="Times12"/>
        <w:numPr>
          <w:ilvl w:val="0"/>
          <w:numId w:val="96"/>
        </w:numPr>
        <w:tabs>
          <w:tab w:val="left" w:pos="1701"/>
        </w:tabs>
        <w:spacing w:after="120"/>
        <w:ind w:left="0" w:firstLine="567"/>
        <w:rPr>
          <w:bCs w:val="0"/>
          <w:szCs w:val="24"/>
        </w:rPr>
      </w:pPr>
      <w:r w:rsidRPr="009F5F6A">
        <w:rPr>
          <w:szCs w:val="24"/>
        </w:rPr>
        <w:t xml:space="preserve">Обеспечение исполнения обязательств </w:t>
      </w:r>
      <w:r w:rsidR="00D07019" w:rsidRPr="009F5F6A">
        <w:rPr>
          <w:szCs w:val="24"/>
        </w:rPr>
        <w:t xml:space="preserve">Подрядчика </w:t>
      </w:r>
      <w:r w:rsidRPr="009F5F6A">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9F5F6A">
        <w:rPr>
          <w:bCs w:val="0"/>
          <w:szCs w:val="24"/>
        </w:rPr>
        <w:t>Заказчика</w:t>
      </w:r>
      <w:r w:rsidR="008D3F2E" w:rsidRPr="009F5F6A">
        <w:rPr>
          <w:bCs w:val="0"/>
          <w:szCs w:val="24"/>
        </w:rPr>
        <w:t xml:space="preserve"> (п. </w:t>
      </w:r>
      <w:r w:rsidR="008D3F2E" w:rsidRPr="009F5F6A">
        <w:rPr>
          <w:bCs w:val="0"/>
          <w:szCs w:val="24"/>
        </w:rPr>
        <w:fldChar w:fldCharType="begin"/>
      </w:r>
      <w:r w:rsidR="008D3F2E" w:rsidRPr="009F5F6A">
        <w:rPr>
          <w:bCs w:val="0"/>
          <w:szCs w:val="24"/>
        </w:rPr>
        <w:instrText xml:space="preserve"> REF _Ref468974078 \r \h </w:instrText>
      </w:r>
      <w:r w:rsidR="009F5F6A">
        <w:rPr>
          <w:bCs w:val="0"/>
          <w:szCs w:val="24"/>
        </w:rPr>
        <w:instrText xml:space="preserve"> \* MERGEFORMAT </w:instrText>
      </w:r>
      <w:r w:rsidR="008D3F2E" w:rsidRPr="009F5F6A">
        <w:rPr>
          <w:bCs w:val="0"/>
          <w:szCs w:val="24"/>
        </w:rPr>
      </w:r>
      <w:r w:rsidR="008D3F2E" w:rsidRPr="009F5F6A">
        <w:rPr>
          <w:bCs w:val="0"/>
          <w:szCs w:val="24"/>
        </w:rPr>
        <w:fldChar w:fldCharType="separate"/>
      </w:r>
      <w:r w:rsidR="0010016D" w:rsidRPr="009F5F6A">
        <w:rPr>
          <w:bCs w:val="0"/>
          <w:szCs w:val="24"/>
        </w:rPr>
        <w:t>3.4.8.5.4</w:t>
      </w:r>
      <w:r w:rsidR="008D3F2E" w:rsidRPr="009F5F6A">
        <w:rPr>
          <w:bCs w:val="0"/>
          <w:szCs w:val="24"/>
        </w:rPr>
        <w:fldChar w:fldCharType="end"/>
      </w:r>
      <w:r w:rsidR="008D3F2E" w:rsidRPr="009F5F6A">
        <w:rPr>
          <w:bCs w:val="0"/>
          <w:szCs w:val="24"/>
        </w:rPr>
        <w:t xml:space="preserve">). </w:t>
      </w:r>
      <w:r w:rsidRPr="009F5F6A">
        <w:rPr>
          <w:bCs w:val="0"/>
          <w:szCs w:val="24"/>
        </w:rPr>
        <w:t xml:space="preserve">Выбор </w:t>
      </w:r>
      <w:proofErr w:type="gramStart"/>
      <w:r w:rsidRPr="009F5F6A">
        <w:rPr>
          <w:bCs w:val="0"/>
          <w:szCs w:val="24"/>
        </w:rPr>
        <w:t xml:space="preserve">способа </w:t>
      </w:r>
      <w:r w:rsidRPr="009F5F6A">
        <w:rPr>
          <w:szCs w:val="24"/>
        </w:rPr>
        <w:t xml:space="preserve">обеспечения исполнения обязательств </w:t>
      </w:r>
      <w:r w:rsidR="00D07019" w:rsidRPr="009F5F6A">
        <w:rPr>
          <w:szCs w:val="24"/>
        </w:rPr>
        <w:t>Подрядчика</w:t>
      </w:r>
      <w:proofErr w:type="gramEnd"/>
      <w:r w:rsidR="00D07019" w:rsidRPr="009F5F6A">
        <w:rPr>
          <w:szCs w:val="24"/>
        </w:rPr>
        <w:t xml:space="preserve"> </w:t>
      </w:r>
      <w:r w:rsidRPr="009F5F6A">
        <w:rPr>
          <w:szCs w:val="24"/>
        </w:rPr>
        <w:t>по Договору</w:t>
      </w:r>
      <w:r w:rsidRPr="009F5F6A">
        <w:rPr>
          <w:bCs w:val="0"/>
          <w:szCs w:val="24"/>
        </w:rPr>
        <w:t xml:space="preserve">, осуществляется </w:t>
      </w:r>
      <w:r w:rsidR="00076B40" w:rsidRPr="009F5F6A">
        <w:rPr>
          <w:bCs w:val="0"/>
          <w:szCs w:val="24"/>
        </w:rPr>
        <w:t>Участником/Победителем</w:t>
      </w:r>
      <w:r w:rsidRPr="009F5F6A">
        <w:rPr>
          <w:bCs w:val="0"/>
          <w:szCs w:val="24"/>
        </w:rPr>
        <w:t xml:space="preserve">. Условия и содержание </w:t>
      </w:r>
      <w:r w:rsidRPr="009F5F6A">
        <w:rPr>
          <w:szCs w:val="24"/>
        </w:rPr>
        <w:t xml:space="preserve">обеспечения исполнения обязательств </w:t>
      </w:r>
      <w:r w:rsidR="00D07019" w:rsidRPr="009F5F6A">
        <w:rPr>
          <w:szCs w:val="24"/>
        </w:rPr>
        <w:t xml:space="preserve">Подрядчика </w:t>
      </w:r>
      <w:r w:rsidRPr="009F5F6A">
        <w:rPr>
          <w:szCs w:val="24"/>
        </w:rPr>
        <w:t xml:space="preserve">по Договору, а также сроки возврата обеспечения устанавливаются на основании проекта Договора (раздел </w:t>
      </w:r>
      <w:r w:rsidR="000A775A" w:rsidRPr="009F5F6A">
        <w:fldChar w:fldCharType="begin"/>
      </w:r>
      <w:r w:rsidR="000A775A" w:rsidRPr="009F5F6A">
        <w:instrText xml:space="preserve"> REF _Ref441571138 \r \h  \* MERGEFORMAT </w:instrText>
      </w:r>
      <w:r w:rsidR="000A775A" w:rsidRPr="009F5F6A">
        <w:fldChar w:fldCharType="separate"/>
      </w:r>
      <w:r w:rsidR="0010016D" w:rsidRPr="009F5F6A">
        <w:t>2</w:t>
      </w:r>
      <w:r w:rsidR="000A775A" w:rsidRPr="009F5F6A">
        <w:fldChar w:fldCharType="end"/>
      </w:r>
      <w:r w:rsidRPr="009F5F6A">
        <w:rPr>
          <w:szCs w:val="24"/>
        </w:rPr>
        <w:t xml:space="preserve">) с учетом требований, изложенных в подпункте </w:t>
      </w:r>
      <w:r w:rsidR="000A775A" w:rsidRPr="009F5F6A">
        <w:fldChar w:fldCharType="begin"/>
      </w:r>
      <w:r w:rsidR="000A775A" w:rsidRPr="009F5F6A">
        <w:instrText xml:space="preserve"> REF _Ref465437572 \r \h  \* MERGEFORMAT </w:instrText>
      </w:r>
      <w:r w:rsidR="000A775A" w:rsidRPr="009F5F6A">
        <w:fldChar w:fldCharType="separate"/>
      </w:r>
      <w:r w:rsidR="0010016D" w:rsidRPr="009F5F6A">
        <w:rPr>
          <w:szCs w:val="24"/>
        </w:rPr>
        <w:t>3.17.2</w:t>
      </w:r>
      <w:r w:rsidR="000A775A" w:rsidRPr="009F5F6A">
        <w:fldChar w:fldCharType="end"/>
      </w:r>
      <w:r w:rsidRPr="009F5F6A">
        <w:rPr>
          <w:szCs w:val="24"/>
        </w:rPr>
        <w:t xml:space="preserve">, а также на этапе </w:t>
      </w:r>
      <w:proofErr w:type="spellStart"/>
      <w:r w:rsidRPr="009F5F6A">
        <w:rPr>
          <w:szCs w:val="24"/>
        </w:rPr>
        <w:t>преддговорных</w:t>
      </w:r>
      <w:proofErr w:type="spellEnd"/>
      <w:r w:rsidRPr="009F5F6A">
        <w:rPr>
          <w:szCs w:val="24"/>
        </w:rPr>
        <w:t xml:space="preserve"> переговоров (п. </w:t>
      </w:r>
      <w:r w:rsidR="000A775A" w:rsidRPr="009F5F6A">
        <w:fldChar w:fldCharType="begin"/>
      </w:r>
      <w:r w:rsidR="000A775A" w:rsidRPr="009F5F6A">
        <w:instrText xml:space="preserve"> REF _Ref468697489 \r \h  \* MERGEFORMAT </w:instrText>
      </w:r>
      <w:r w:rsidR="000A775A" w:rsidRPr="009F5F6A">
        <w:fldChar w:fldCharType="separate"/>
      </w:r>
      <w:r w:rsidR="0010016D" w:rsidRPr="009F5F6A">
        <w:rPr>
          <w:szCs w:val="24"/>
        </w:rPr>
        <w:t>3.16</w:t>
      </w:r>
      <w:r w:rsidR="000A775A" w:rsidRPr="009F5F6A">
        <w:fldChar w:fldCharType="end"/>
      </w:r>
      <w:r w:rsidR="00A23C51" w:rsidRPr="009F5F6A">
        <w:rPr>
          <w:szCs w:val="24"/>
        </w:rPr>
        <w:t>)</w:t>
      </w:r>
      <w:r w:rsidRPr="009F5F6A">
        <w:rPr>
          <w:szCs w:val="24"/>
        </w:rPr>
        <w:t>.</w:t>
      </w:r>
    </w:p>
    <w:p w:rsidR="00E570BF" w:rsidRPr="009F5F6A" w:rsidRDefault="00E570BF" w:rsidP="00822777">
      <w:pPr>
        <w:pStyle w:val="Times12"/>
        <w:numPr>
          <w:ilvl w:val="0"/>
          <w:numId w:val="96"/>
        </w:numPr>
        <w:tabs>
          <w:tab w:val="left" w:pos="1701"/>
        </w:tabs>
        <w:spacing w:after="120"/>
        <w:ind w:left="0" w:firstLine="567"/>
        <w:rPr>
          <w:bCs w:val="0"/>
          <w:szCs w:val="24"/>
        </w:rPr>
      </w:pPr>
      <w:bookmarkStart w:id="1583" w:name="_Ref465440181"/>
      <w:r w:rsidRPr="009F5F6A">
        <w:rPr>
          <w:bCs w:val="0"/>
          <w:szCs w:val="24"/>
        </w:rPr>
        <w:t xml:space="preserve">Непредставление </w:t>
      </w:r>
      <w:r w:rsidRPr="009F5F6A">
        <w:rPr>
          <w:szCs w:val="24"/>
        </w:rPr>
        <w:t xml:space="preserve">обеспечения исполнения </w:t>
      </w:r>
      <w:r w:rsidRPr="009F5F6A">
        <w:rPr>
          <w:bCs w:val="0"/>
          <w:szCs w:val="24"/>
        </w:rPr>
        <w:t xml:space="preserve">обязательств </w:t>
      </w:r>
      <w:r w:rsidR="00D07019" w:rsidRPr="009F5F6A">
        <w:rPr>
          <w:bCs w:val="0"/>
          <w:szCs w:val="24"/>
        </w:rPr>
        <w:t xml:space="preserve">Подрядчика </w:t>
      </w:r>
      <w:r w:rsidRPr="009F5F6A">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0A775A" w:rsidRPr="009F5F6A">
        <w:fldChar w:fldCharType="begin"/>
      </w:r>
      <w:r w:rsidR="000A775A" w:rsidRPr="009F5F6A">
        <w:instrText xml:space="preserve"> REF _Ref302132333 \r \h  \* MERGEFORMAT </w:instrText>
      </w:r>
      <w:r w:rsidR="000A775A" w:rsidRPr="009F5F6A">
        <w:fldChar w:fldCharType="separate"/>
      </w:r>
      <w:r w:rsidR="0010016D" w:rsidRPr="009F5F6A">
        <w:rPr>
          <w:bCs w:val="0"/>
          <w:szCs w:val="24"/>
        </w:rPr>
        <w:t>3.14.6</w:t>
      </w:r>
      <w:r w:rsidR="000A775A" w:rsidRPr="009F5F6A">
        <w:fldChar w:fldCharType="end"/>
      </w:r>
      <w:r w:rsidRPr="009F5F6A">
        <w:rPr>
          <w:bCs w:val="0"/>
          <w:szCs w:val="24"/>
        </w:rPr>
        <w:t>.</w:t>
      </w:r>
      <w:bookmarkEnd w:id="1583"/>
    </w:p>
    <w:p w:rsidR="00435DC1" w:rsidRPr="009F5F6A" w:rsidRDefault="00435DC1" w:rsidP="00435DC1">
      <w:pPr>
        <w:suppressAutoHyphens/>
        <w:adjustRightInd w:val="0"/>
        <w:spacing w:after="120"/>
        <w:ind w:left="720" w:firstLine="0"/>
        <w:textAlignment w:val="baseline"/>
        <w:rPr>
          <w:bCs/>
          <w:szCs w:val="24"/>
        </w:rPr>
      </w:pPr>
    </w:p>
    <w:p w:rsidR="00297876" w:rsidRPr="009F5F6A"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584" w:name="_Toc298234706"/>
      <w:bookmarkStart w:id="1585" w:name="_Toc255985701"/>
      <w:bookmarkStart w:id="1586" w:name="_Ref303251111"/>
      <w:bookmarkStart w:id="1587" w:name="_Ref306191812"/>
      <w:bookmarkStart w:id="1588" w:name="_Ref467504788"/>
      <w:bookmarkStart w:id="1589" w:name="_Toc515529986"/>
      <w:r w:rsidRPr="009F5F6A">
        <w:rPr>
          <w:sz w:val="24"/>
          <w:szCs w:val="24"/>
        </w:rPr>
        <w:lastRenderedPageBreak/>
        <w:t>Уведомление о результатах конкурса</w:t>
      </w:r>
      <w:bookmarkEnd w:id="1584"/>
      <w:bookmarkEnd w:id="1585"/>
      <w:bookmarkEnd w:id="1586"/>
      <w:bookmarkEnd w:id="1587"/>
      <w:bookmarkEnd w:id="1588"/>
      <w:bookmarkEnd w:id="1589"/>
    </w:p>
    <w:p w:rsidR="00495348" w:rsidRPr="009F5F6A" w:rsidRDefault="00495348" w:rsidP="001C6CCB">
      <w:pPr>
        <w:suppressAutoHyphens/>
        <w:adjustRightInd w:val="0"/>
        <w:spacing w:after="120"/>
        <w:ind w:firstLine="709"/>
        <w:textAlignment w:val="baseline"/>
        <w:rPr>
          <w:bCs/>
          <w:szCs w:val="24"/>
        </w:rPr>
      </w:pPr>
      <w:bookmarkStart w:id="1590" w:name="_Ref55280368"/>
      <w:bookmarkStart w:id="1591" w:name="_Toc55285361"/>
      <w:bookmarkStart w:id="1592" w:name="_Toc55305390"/>
      <w:bookmarkStart w:id="1593" w:name="_Toc57314671"/>
      <w:bookmarkStart w:id="1594" w:name="_Toc69728985"/>
      <w:bookmarkStart w:id="1595" w:name="_Toc98251750"/>
      <w:bookmarkStart w:id="1596" w:name="ФОРМЫ"/>
      <w:bookmarkEnd w:id="1563"/>
      <w:bookmarkEnd w:id="1564"/>
      <w:bookmarkEnd w:id="1565"/>
      <w:bookmarkEnd w:id="1566"/>
      <w:bookmarkEnd w:id="1567"/>
      <w:bookmarkEnd w:id="1568"/>
      <w:r w:rsidRPr="009F5F6A">
        <w:rPr>
          <w:bCs/>
          <w:szCs w:val="24"/>
        </w:rPr>
        <w:t xml:space="preserve">Организатор незамедлительно после подписания </w:t>
      </w:r>
      <w:r w:rsidR="00744E68" w:rsidRPr="009F5F6A">
        <w:rPr>
          <w:bCs/>
          <w:szCs w:val="24"/>
        </w:rPr>
        <w:t>П</w:t>
      </w:r>
      <w:r w:rsidRPr="009F5F6A">
        <w:rPr>
          <w:bCs/>
          <w:szCs w:val="24"/>
        </w:rPr>
        <w:t xml:space="preserve">ротокола </w:t>
      </w:r>
      <w:r w:rsidR="00B86D08" w:rsidRPr="009F5F6A">
        <w:rPr>
          <w:bCs/>
          <w:szCs w:val="24"/>
        </w:rPr>
        <w:t>о </w:t>
      </w:r>
      <w:r w:rsidRPr="009F5F6A">
        <w:rPr>
          <w:bCs/>
          <w:szCs w:val="24"/>
        </w:rPr>
        <w:t xml:space="preserve">результатах конкурса направит всем остальным Участникам уведомление о результатах </w:t>
      </w:r>
      <w:r w:rsidR="00744E68" w:rsidRPr="009F5F6A">
        <w:rPr>
          <w:bCs/>
          <w:szCs w:val="24"/>
        </w:rPr>
        <w:t>К</w:t>
      </w:r>
      <w:r w:rsidRPr="009F5F6A">
        <w:rPr>
          <w:bCs/>
          <w:szCs w:val="24"/>
        </w:rPr>
        <w:t xml:space="preserve">онкурса через ЭТП, а также опубликует </w:t>
      </w:r>
      <w:r w:rsidR="00514CE6" w:rsidRPr="009F5F6A">
        <w:rPr>
          <w:szCs w:val="24"/>
        </w:rPr>
        <w:t xml:space="preserve">на интернет-сайтах, на которых было опубликовано </w:t>
      </w:r>
      <w:r w:rsidR="00514CE6" w:rsidRPr="009F5F6A">
        <w:rPr>
          <w:iCs/>
          <w:szCs w:val="24"/>
        </w:rPr>
        <w:t>Извещение</w:t>
      </w:r>
      <w:r w:rsidR="00514CE6" w:rsidRPr="009F5F6A">
        <w:rPr>
          <w:szCs w:val="24"/>
        </w:rPr>
        <w:t xml:space="preserve"> о проведении конкурса</w:t>
      </w:r>
      <w:r w:rsidR="00514CE6" w:rsidRPr="009F5F6A">
        <w:rPr>
          <w:iCs/>
          <w:szCs w:val="24"/>
        </w:rPr>
        <w:t xml:space="preserve"> (подраздел </w:t>
      </w:r>
      <w:r w:rsidR="000A775A" w:rsidRPr="009F5F6A">
        <w:fldChar w:fldCharType="begin"/>
      </w:r>
      <w:r w:rsidR="000A775A" w:rsidRPr="009F5F6A">
        <w:instrText xml:space="preserve"> REF _Ref441571244 \r \h  \* MERGEFORMAT </w:instrText>
      </w:r>
      <w:r w:rsidR="000A775A" w:rsidRPr="009F5F6A">
        <w:fldChar w:fldCharType="separate"/>
      </w:r>
      <w:r w:rsidR="0010016D" w:rsidRPr="009F5F6A">
        <w:rPr>
          <w:iCs/>
          <w:szCs w:val="24"/>
        </w:rPr>
        <w:t>1.1.1</w:t>
      </w:r>
      <w:r w:rsidR="000A775A" w:rsidRPr="009F5F6A">
        <w:fldChar w:fldCharType="end"/>
      </w:r>
      <w:r w:rsidR="00514CE6" w:rsidRPr="009F5F6A">
        <w:rPr>
          <w:iCs/>
          <w:szCs w:val="24"/>
        </w:rPr>
        <w:t xml:space="preserve">), </w:t>
      </w:r>
      <w:r w:rsidRPr="009F5F6A">
        <w:rPr>
          <w:bCs/>
          <w:szCs w:val="24"/>
        </w:rPr>
        <w:t xml:space="preserve">уведомление о результатах </w:t>
      </w:r>
      <w:r w:rsidRPr="009F5F6A">
        <w:rPr>
          <w:szCs w:val="24"/>
        </w:rPr>
        <w:t>указанием</w:t>
      </w:r>
      <w:r w:rsidRPr="009F5F6A">
        <w:rPr>
          <w:bCs/>
          <w:szCs w:val="24"/>
        </w:rPr>
        <w:t xml:space="preserve"> следующих сведений: </w:t>
      </w:r>
    </w:p>
    <w:p w:rsidR="006B3408" w:rsidRPr="009F5F6A" w:rsidRDefault="006B3408" w:rsidP="001C6CCB">
      <w:pPr>
        <w:pStyle w:val="Times12"/>
        <w:tabs>
          <w:tab w:val="left" w:pos="1080"/>
        </w:tabs>
        <w:suppressAutoHyphens/>
        <w:spacing w:after="120"/>
        <w:ind w:firstLine="720"/>
        <w:rPr>
          <w:szCs w:val="24"/>
        </w:rPr>
      </w:pPr>
      <w:r w:rsidRPr="009F5F6A">
        <w:rPr>
          <w:szCs w:val="24"/>
        </w:rPr>
        <w:t>-</w:t>
      </w:r>
      <w:r w:rsidRPr="009F5F6A">
        <w:rPr>
          <w:szCs w:val="24"/>
        </w:rPr>
        <w:tab/>
        <w:t>ссылку на источник</w:t>
      </w:r>
      <w:r w:rsidR="00435DC1" w:rsidRPr="009F5F6A">
        <w:rPr>
          <w:szCs w:val="24"/>
        </w:rPr>
        <w:t>,</w:t>
      </w:r>
      <w:r w:rsidRPr="009F5F6A">
        <w:rPr>
          <w:szCs w:val="24"/>
        </w:rPr>
        <w:t xml:space="preserve"> где было официально опубликовано </w:t>
      </w:r>
      <w:r w:rsidR="00744E68" w:rsidRPr="009F5F6A">
        <w:rPr>
          <w:szCs w:val="24"/>
        </w:rPr>
        <w:t>И</w:t>
      </w:r>
      <w:r w:rsidRPr="009F5F6A">
        <w:rPr>
          <w:szCs w:val="24"/>
        </w:rPr>
        <w:t xml:space="preserve">звещение о проведении конкурса с указанием даты опубликования </w:t>
      </w:r>
      <w:r w:rsidR="00744E68" w:rsidRPr="009F5F6A">
        <w:rPr>
          <w:szCs w:val="24"/>
        </w:rPr>
        <w:t>И</w:t>
      </w:r>
      <w:r w:rsidRPr="009F5F6A">
        <w:rPr>
          <w:szCs w:val="24"/>
        </w:rPr>
        <w:t xml:space="preserve">звещения; </w:t>
      </w:r>
    </w:p>
    <w:p w:rsidR="000D1809" w:rsidRPr="009F5F6A" w:rsidRDefault="006B3408" w:rsidP="001C6CCB">
      <w:pPr>
        <w:pStyle w:val="Times12"/>
        <w:tabs>
          <w:tab w:val="left" w:pos="1080"/>
        </w:tabs>
        <w:suppressAutoHyphens/>
        <w:spacing w:after="120"/>
        <w:ind w:firstLine="720"/>
        <w:rPr>
          <w:szCs w:val="24"/>
        </w:rPr>
      </w:pPr>
      <w:r w:rsidRPr="009F5F6A">
        <w:rPr>
          <w:szCs w:val="24"/>
        </w:rPr>
        <w:t>-</w:t>
      </w:r>
      <w:r w:rsidRPr="009F5F6A">
        <w:rPr>
          <w:szCs w:val="24"/>
        </w:rPr>
        <w:tab/>
        <w:t xml:space="preserve">наименование, адрес и цену </w:t>
      </w:r>
      <w:r w:rsidR="00514CE6" w:rsidRPr="009F5F6A">
        <w:rPr>
          <w:szCs w:val="24"/>
        </w:rPr>
        <w:t>Заявки</w:t>
      </w:r>
      <w:r w:rsidR="007442C3" w:rsidRPr="009F5F6A">
        <w:rPr>
          <w:szCs w:val="24"/>
        </w:rPr>
        <w:t xml:space="preserve"> </w:t>
      </w:r>
      <w:r w:rsidRPr="009F5F6A">
        <w:rPr>
          <w:szCs w:val="24"/>
        </w:rPr>
        <w:t xml:space="preserve">Участника, признанного </w:t>
      </w:r>
      <w:r w:rsidR="00744E68" w:rsidRPr="009F5F6A">
        <w:rPr>
          <w:szCs w:val="24"/>
        </w:rPr>
        <w:t>П</w:t>
      </w:r>
      <w:r w:rsidRPr="009F5F6A">
        <w:rPr>
          <w:szCs w:val="24"/>
        </w:rPr>
        <w:t>обедителем.</w:t>
      </w:r>
    </w:p>
    <w:p w:rsidR="000D1809" w:rsidRPr="009F5F6A" w:rsidRDefault="00514CE6" w:rsidP="00822777">
      <w:pPr>
        <w:pStyle w:val="1"/>
        <w:numPr>
          <w:ilvl w:val="0"/>
          <w:numId w:val="101"/>
        </w:numPr>
        <w:spacing w:before="0" w:after="120"/>
        <w:jc w:val="center"/>
        <w:rPr>
          <w:rFonts w:ascii="Times New Roman" w:hAnsi="Times New Roman"/>
          <w:sz w:val="24"/>
          <w:szCs w:val="24"/>
        </w:rPr>
      </w:pPr>
      <w:bookmarkStart w:id="1597" w:name="_Ref440270568"/>
      <w:bookmarkStart w:id="1598" w:name="_Ref440274159"/>
      <w:bookmarkStart w:id="1599" w:name="_Ref440292555"/>
      <w:bookmarkStart w:id="1600" w:name="_Ref440292779"/>
      <w:bookmarkStart w:id="1601" w:name="_Toc441131092"/>
      <w:bookmarkStart w:id="1602" w:name="_Toc515529987"/>
      <w:bookmarkStart w:id="1603" w:name="_Toc255987070"/>
      <w:bookmarkStart w:id="1604" w:name="_Toc298234708"/>
      <w:bookmarkStart w:id="1605" w:name="_Ref303252032"/>
      <w:bookmarkStart w:id="1606" w:name="_Ref303252070"/>
      <w:bookmarkStart w:id="1607" w:name="_Ref303252077"/>
      <w:bookmarkStart w:id="1608" w:name="_Ref303277194"/>
      <w:bookmarkStart w:id="1609" w:name="_Ref305658227"/>
      <w:bookmarkStart w:id="1610" w:name="_Ref306189779"/>
      <w:bookmarkStart w:id="1611" w:name="_Ref306194809"/>
      <w:bookmarkStart w:id="1612" w:name="_Ref306636965"/>
      <w:bookmarkStart w:id="1613" w:name="_Ref306636996"/>
      <w:bookmarkStart w:id="1614" w:name="_Ref307397504"/>
      <w:bookmarkStart w:id="1615" w:name="_Ref307397528"/>
      <w:bookmarkStart w:id="1616" w:name="_Ref307397538"/>
      <w:bookmarkStart w:id="1617" w:name="_Ref307397550"/>
      <w:bookmarkStart w:id="1618" w:name="_Ref307397560"/>
      <w:bookmarkStart w:id="1619" w:name="_Ref307397580"/>
      <w:bookmarkStart w:id="1620" w:name="_Ref307397635"/>
      <w:bookmarkStart w:id="1621" w:name="_Ref307397689"/>
      <w:bookmarkStart w:id="1622" w:name="_Ref307397698"/>
      <w:bookmarkStart w:id="1623" w:name="_Ref307397718"/>
      <w:bookmarkStart w:id="1624" w:name="_Ref307397749"/>
      <w:bookmarkStart w:id="1625" w:name="_Ref307397762"/>
      <w:bookmarkStart w:id="1626" w:name="_Ref307397779"/>
      <w:bookmarkStart w:id="1627" w:name="_Ref307397791"/>
      <w:bookmarkStart w:id="1628" w:name="_Ref307397799"/>
      <w:bookmarkStart w:id="1629" w:name="_Ref307397821"/>
      <w:bookmarkStart w:id="1630" w:name="_Ref307397843"/>
      <w:bookmarkStart w:id="1631" w:name="_Ref307397903"/>
      <w:bookmarkStart w:id="1632" w:name="_Ref441488179"/>
      <w:r w:rsidRPr="009F5F6A">
        <w:rPr>
          <w:rFonts w:ascii="Times New Roman" w:hAnsi="Times New Roman"/>
          <w:caps/>
          <w:sz w:val="24"/>
          <w:szCs w:val="24"/>
        </w:rPr>
        <w:lastRenderedPageBreak/>
        <w:t>Техническая часть</w:t>
      </w:r>
      <w:bookmarkEnd w:id="1597"/>
      <w:bookmarkEnd w:id="1598"/>
      <w:bookmarkEnd w:id="1599"/>
      <w:bookmarkEnd w:id="1600"/>
      <w:bookmarkEnd w:id="1601"/>
      <w:bookmarkEnd w:id="1602"/>
      <w:r w:rsidR="000D1809" w:rsidRPr="009F5F6A">
        <w:rPr>
          <w:rFonts w:ascii="Times New Roman" w:hAnsi="Times New Roman"/>
          <w:sz w:val="24"/>
          <w:szCs w:val="24"/>
        </w:rPr>
        <w:t xml:space="preserve"> </w:t>
      </w:r>
      <w:bookmarkEnd w:id="1590"/>
      <w:bookmarkEnd w:id="1591"/>
      <w:bookmarkEnd w:id="1592"/>
      <w:bookmarkEnd w:id="1593"/>
      <w:bookmarkEnd w:id="1594"/>
      <w:bookmarkEnd w:id="1595"/>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rsidR="00514CE6" w:rsidRPr="009F5F6A" w:rsidRDefault="00514CE6" w:rsidP="00822777">
      <w:pPr>
        <w:pStyle w:val="2"/>
        <w:keepNext/>
        <w:numPr>
          <w:ilvl w:val="1"/>
          <w:numId w:val="101"/>
        </w:numPr>
        <w:suppressAutoHyphens/>
        <w:spacing w:before="160" w:after="120" w:line="288" w:lineRule="auto"/>
        <w:ind w:left="1701"/>
        <w:jc w:val="left"/>
        <w:rPr>
          <w:sz w:val="24"/>
          <w:szCs w:val="24"/>
        </w:rPr>
      </w:pPr>
      <w:bookmarkStart w:id="1633" w:name="_Toc176064097"/>
      <w:bookmarkStart w:id="1634" w:name="_Toc176338525"/>
      <w:bookmarkStart w:id="1635" w:name="_Toc180399753"/>
      <w:bookmarkStart w:id="1636" w:name="_Toc189457101"/>
      <w:bookmarkStart w:id="1637" w:name="_Toc189461737"/>
      <w:bookmarkStart w:id="1638" w:name="_Toc189462011"/>
      <w:bookmarkStart w:id="1639" w:name="_Toc191273610"/>
      <w:bookmarkStart w:id="1640" w:name="_Toc423421726"/>
      <w:bookmarkStart w:id="1641" w:name="_Toc441131093"/>
      <w:bookmarkStart w:id="1642" w:name="_Toc515529988"/>
      <w:bookmarkStart w:id="1643" w:name="_Toc167189319"/>
      <w:bookmarkStart w:id="1644" w:name="_Toc168725254"/>
      <w:r w:rsidRPr="009F5F6A">
        <w:rPr>
          <w:sz w:val="24"/>
          <w:szCs w:val="24"/>
        </w:rPr>
        <w:t xml:space="preserve">Перечень, объемы и характеристики </w:t>
      </w:r>
      <w:bookmarkEnd w:id="1633"/>
      <w:bookmarkEnd w:id="1634"/>
      <w:bookmarkEnd w:id="1635"/>
      <w:bookmarkEnd w:id="1636"/>
      <w:bookmarkEnd w:id="1637"/>
      <w:bookmarkEnd w:id="1638"/>
      <w:bookmarkEnd w:id="1639"/>
      <w:bookmarkEnd w:id="1640"/>
      <w:r w:rsidRPr="009F5F6A">
        <w:rPr>
          <w:sz w:val="24"/>
          <w:szCs w:val="24"/>
        </w:rPr>
        <w:t xml:space="preserve">закупаемых </w:t>
      </w:r>
      <w:bookmarkEnd w:id="1641"/>
      <w:r w:rsidR="0057216B" w:rsidRPr="009F5F6A">
        <w:rPr>
          <w:sz w:val="24"/>
          <w:szCs w:val="24"/>
        </w:rPr>
        <w:t>работ</w:t>
      </w:r>
      <w:bookmarkEnd w:id="1642"/>
    </w:p>
    <w:p w:rsidR="00514CE6" w:rsidRPr="009F5F6A" w:rsidRDefault="00514CE6" w:rsidP="00822777">
      <w:pPr>
        <w:pStyle w:val="3"/>
        <w:numPr>
          <w:ilvl w:val="2"/>
          <w:numId w:val="101"/>
        </w:numPr>
        <w:ind w:left="0" w:firstLine="851"/>
        <w:jc w:val="both"/>
        <w:rPr>
          <w:b w:val="0"/>
          <w:sz w:val="24"/>
          <w:szCs w:val="24"/>
        </w:rPr>
      </w:pPr>
      <w:bookmarkStart w:id="1645" w:name="_Toc439166311"/>
      <w:bookmarkStart w:id="1646" w:name="_Toc439170659"/>
      <w:bookmarkStart w:id="1647" w:name="_Toc439172761"/>
      <w:bookmarkStart w:id="1648" w:name="_Toc439173205"/>
      <w:bookmarkStart w:id="1649" w:name="_Toc439238199"/>
      <w:bookmarkStart w:id="1650" w:name="_Toc439252751"/>
      <w:bookmarkStart w:id="1651" w:name="_Toc439323609"/>
      <w:bookmarkStart w:id="1652" w:name="_Toc439323725"/>
      <w:bookmarkStart w:id="1653" w:name="_Toc440361359"/>
      <w:bookmarkStart w:id="1654" w:name="_Toc440376114"/>
      <w:bookmarkStart w:id="1655" w:name="_Toc440376241"/>
      <w:bookmarkStart w:id="1656" w:name="_Toc440382503"/>
      <w:bookmarkStart w:id="1657" w:name="_Toc440447173"/>
      <w:bookmarkStart w:id="1658" w:name="_Toc440632334"/>
      <w:bookmarkStart w:id="1659" w:name="_Toc440875107"/>
      <w:bookmarkStart w:id="1660" w:name="_Toc441131094"/>
      <w:bookmarkStart w:id="1661" w:name="_Toc441572068"/>
      <w:bookmarkStart w:id="1662" w:name="_Toc441575160"/>
      <w:bookmarkStart w:id="1663" w:name="_Toc442434821"/>
      <w:bookmarkStart w:id="1664" w:name="_Toc442435660"/>
      <w:bookmarkStart w:id="1665" w:name="_Toc462044780"/>
      <w:bookmarkStart w:id="1666" w:name="_Toc462068483"/>
      <w:bookmarkStart w:id="1667" w:name="_Toc463514173"/>
      <w:bookmarkStart w:id="1668" w:name="_Toc469480410"/>
      <w:bookmarkStart w:id="1669" w:name="_Toc471823201"/>
      <w:bookmarkStart w:id="1670" w:name="_Toc498512062"/>
      <w:bookmarkStart w:id="1671" w:name="_Toc511312882"/>
      <w:bookmarkStart w:id="1672" w:name="_Toc511315287"/>
      <w:bookmarkStart w:id="1673" w:name="_Toc515529989"/>
      <w:r w:rsidRPr="009F5F6A">
        <w:rPr>
          <w:b w:val="0"/>
          <w:sz w:val="24"/>
          <w:szCs w:val="24"/>
        </w:rPr>
        <w:t>Техническо</w:t>
      </w:r>
      <w:proofErr w:type="gramStart"/>
      <w:r w:rsidRPr="009F5F6A">
        <w:rPr>
          <w:b w:val="0"/>
          <w:sz w:val="24"/>
          <w:szCs w:val="24"/>
        </w:rPr>
        <w:t>е(</w:t>
      </w:r>
      <w:proofErr w:type="spellStart"/>
      <w:proofErr w:type="gramEnd"/>
      <w:r w:rsidRPr="009F5F6A">
        <w:rPr>
          <w:b w:val="0"/>
          <w:sz w:val="24"/>
          <w:szCs w:val="24"/>
        </w:rPr>
        <w:t>ие</w:t>
      </w:r>
      <w:proofErr w:type="spellEnd"/>
      <w:r w:rsidRPr="009F5F6A">
        <w:rPr>
          <w:b w:val="0"/>
          <w:sz w:val="24"/>
          <w:szCs w:val="24"/>
        </w:rPr>
        <w:t xml:space="preserve">) задание(я) по Лоту №1 (подраздел </w:t>
      </w:r>
      <w:r w:rsidR="005A1486" w:rsidRPr="009F5F6A">
        <w:rPr>
          <w:b w:val="0"/>
          <w:sz w:val="24"/>
          <w:szCs w:val="24"/>
        </w:rPr>
        <w:fldChar w:fldCharType="begin"/>
      </w:r>
      <w:r w:rsidRPr="009F5F6A">
        <w:rPr>
          <w:b w:val="0"/>
          <w:sz w:val="24"/>
          <w:szCs w:val="24"/>
        </w:rPr>
        <w:instrText xml:space="preserve"> REF _Ref303323780 \r \h </w:instrText>
      </w:r>
      <w:r w:rsidR="004A76B6" w:rsidRPr="009F5F6A">
        <w:rPr>
          <w:b w:val="0"/>
          <w:sz w:val="24"/>
          <w:szCs w:val="24"/>
        </w:rPr>
        <w:instrText xml:space="preserve"> \* MERGEFORMAT </w:instrText>
      </w:r>
      <w:r w:rsidR="005A1486" w:rsidRPr="009F5F6A">
        <w:rPr>
          <w:b w:val="0"/>
          <w:sz w:val="24"/>
          <w:szCs w:val="24"/>
        </w:rPr>
      </w:r>
      <w:r w:rsidR="005A1486" w:rsidRPr="009F5F6A">
        <w:rPr>
          <w:b w:val="0"/>
          <w:sz w:val="24"/>
          <w:szCs w:val="24"/>
        </w:rPr>
        <w:fldChar w:fldCharType="separate"/>
      </w:r>
      <w:r w:rsidR="0010016D" w:rsidRPr="009F5F6A">
        <w:rPr>
          <w:b w:val="0"/>
          <w:sz w:val="24"/>
          <w:szCs w:val="24"/>
        </w:rPr>
        <w:t>1.1.4</w:t>
      </w:r>
      <w:r w:rsidR="005A1486" w:rsidRPr="009F5F6A">
        <w:rPr>
          <w:b w:val="0"/>
          <w:sz w:val="24"/>
          <w:szCs w:val="24"/>
        </w:rPr>
        <w:fldChar w:fldCharType="end"/>
      </w:r>
      <w:r w:rsidRPr="009F5F6A">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rsidR="00514CE6" w:rsidRPr="009F5F6A" w:rsidRDefault="00514CE6" w:rsidP="00822777">
      <w:pPr>
        <w:pStyle w:val="2"/>
        <w:keepNext/>
        <w:numPr>
          <w:ilvl w:val="1"/>
          <w:numId w:val="101"/>
        </w:numPr>
        <w:tabs>
          <w:tab w:val="left" w:pos="1700"/>
        </w:tabs>
        <w:suppressAutoHyphens/>
        <w:spacing w:before="160" w:after="120" w:line="288" w:lineRule="auto"/>
        <w:ind w:left="1701"/>
        <w:jc w:val="left"/>
        <w:rPr>
          <w:sz w:val="24"/>
          <w:szCs w:val="24"/>
        </w:rPr>
      </w:pPr>
      <w:bookmarkStart w:id="1674" w:name="_Ref194832984"/>
      <w:bookmarkStart w:id="1675" w:name="_Ref197686508"/>
      <w:bookmarkStart w:id="1676" w:name="_Toc423421727"/>
      <w:bookmarkStart w:id="1677" w:name="_Toc441131095"/>
      <w:bookmarkStart w:id="1678" w:name="_Toc515529990"/>
      <w:r w:rsidRPr="009F5F6A">
        <w:rPr>
          <w:sz w:val="24"/>
          <w:szCs w:val="24"/>
        </w:rPr>
        <w:t xml:space="preserve">Требование к </w:t>
      </w:r>
      <w:bookmarkEnd w:id="1674"/>
      <w:bookmarkEnd w:id="1675"/>
      <w:bookmarkEnd w:id="1676"/>
      <w:r w:rsidRPr="009F5F6A">
        <w:rPr>
          <w:sz w:val="24"/>
          <w:szCs w:val="24"/>
        </w:rPr>
        <w:t xml:space="preserve">закупаемым </w:t>
      </w:r>
      <w:bookmarkEnd w:id="1677"/>
      <w:r w:rsidR="0057216B" w:rsidRPr="009F5F6A">
        <w:rPr>
          <w:sz w:val="24"/>
          <w:szCs w:val="24"/>
        </w:rPr>
        <w:t>работам</w:t>
      </w:r>
      <w:bookmarkEnd w:id="1678"/>
    </w:p>
    <w:p w:rsidR="00514CE6" w:rsidRPr="009F5F6A" w:rsidRDefault="00514CE6" w:rsidP="00822777">
      <w:pPr>
        <w:pStyle w:val="3"/>
        <w:numPr>
          <w:ilvl w:val="2"/>
          <w:numId w:val="101"/>
        </w:numPr>
        <w:ind w:left="0" w:firstLine="851"/>
        <w:jc w:val="both"/>
        <w:rPr>
          <w:b w:val="0"/>
          <w:sz w:val="24"/>
          <w:szCs w:val="24"/>
        </w:rPr>
      </w:pPr>
      <w:bookmarkStart w:id="1679" w:name="_Toc439166314"/>
      <w:bookmarkStart w:id="1680" w:name="_Toc439170662"/>
      <w:bookmarkStart w:id="1681" w:name="_Toc439172764"/>
      <w:bookmarkStart w:id="1682" w:name="_Toc439173208"/>
      <w:bookmarkStart w:id="1683" w:name="_Toc439238202"/>
      <w:bookmarkStart w:id="1684" w:name="_Toc439252754"/>
      <w:bookmarkStart w:id="1685" w:name="_Toc439323612"/>
      <w:bookmarkStart w:id="1686" w:name="_Toc439323728"/>
      <w:bookmarkStart w:id="1687" w:name="_Toc440361362"/>
      <w:bookmarkStart w:id="1688" w:name="_Toc440376117"/>
      <w:bookmarkStart w:id="1689" w:name="_Toc440376244"/>
      <w:bookmarkStart w:id="1690" w:name="_Toc440382505"/>
      <w:bookmarkStart w:id="1691" w:name="_Toc440447175"/>
      <w:bookmarkStart w:id="1692" w:name="_Toc440632336"/>
      <w:bookmarkStart w:id="1693" w:name="_Toc440875109"/>
      <w:bookmarkStart w:id="1694" w:name="_Toc441131096"/>
      <w:bookmarkStart w:id="1695" w:name="_Toc441572070"/>
      <w:bookmarkStart w:id="1696" w:name="_Toc441575162"/>
      <w:bookmarkStart w:id="1697" w:name="_Toc442434823"/>
      <w:bookmarkStart w:id="1698" w:name="_Toc442435662"/>
      <w:bookmarkStart w:id="1699" w:name="_Toc462044782"/>
      <w:bookmarkStart w:id="1700" w:name="_Toc462068485"/>
      <w:bookmarkStart w:id="1701" w:name="_Toc463514175"/>
      <w:bookmarkStart w:id="1702" w:name="_Toc469480413"/>
      <w:bookmarkStart w:id="1703" w:name="_Toc471823204"/>
      <w:bookmarkStart w:id="1704" w:name="_Toc498512065"/>
      <w:bookmarkStart w:id="1705" w:name="_Toc511312885"/>
      <w:bookmarkStart w:id="1706" w:name="_Toc511315289"/>
      <w:bookmarkStart w:id="1707" w:name="_Toc515529991"/>
      <w:bookmarkStart w:id="1708" w:name="_Ref194833053"/>
      <w:bookmarkStart w:id="1709" w:name="_Ref223496951"/>
      <w:bookmarkStart w:id="1710" w:name="_Ref223496970"/>
      <w:r w:rsidRPr="009F5F6A">
        <w:rPr>
          <w:b w:val="0"/>
          <w:sz w:val="24"/>
          <w:szCs w:val="24"/>
        </w:rPr>
        <w:t xml:space="preserve">Дополнительные требования к закупаемым </w:t>
      </w:r>
      <w:r w:rsidR="0057216B" w:rsidRPr="009F5F6A">
        <w:rPr>
          <w:b w:val="0"/>
          <w:sz w:val="24"/>
          <w:szCs w:val="24"/>
        </w:rPr>
        <w:t>работам</w:t>
      </w:r>
      <w:r w:rsidRPr="009F5F6A">
        <w:rPr>
          <w:b w:val="0"/>
          <w:sz w:val="24"/>
          <w:szCs w:val="24"/>
        </w:rPr>
        <w:t>, изложены в Приложении №1 (Техническо</w:t>
      </w:r>
      <w:proofErr w:type="gramStart"/>
      <w:r w:rsidRPr="009F5F6A">
        <w:rPr>
          <w:b w:val="0"/>
          <w:sz w:val="24"/>
          <w:szCs w:val="24"/>
        </w:rPr>
        <w:t>м(</w:t>
      </w:r>
      <w:proofErr w:type="gramEnd"/>
      <w:r w:rsidRPr="009F5F6A">
        <w:rPr>
          <w:b w:val="0"/>
          <w:sz w:val="24"/>
          <w:szCs w:val="24"/>
        </w:rPr>
        <w:t>их) задании(</w:t>
      </w:r>
      <w:proofErr w:type="spellStart"/>
      <w:r w:rsidRPr="009F5F6A">
        <w:rPr>
          <w:b w:val="0"/>
          <w:sz w:val="24"/>
          <w:szCs w:val="24"/>
        </w:rPr>
        <w:t>ях</w:t>
      </w:r>
      <w:proofErr w:type="spellEnd"/>
      <w:r w:rsidRPr="009F5F6A">
        <w:rPr>
          <w:b w:val="0"/>
          <w:sz w:val="24"/>
          <w:szCs w:val="24"/>
        </w:rPr>
        <w:t>)) к настоящей Документации. При несоблюдении требован</w:t>
      </w:r>
      <w:r w:rsidR="00C24F83" w:rsidRPr="009F5F6A">
        <w:rPr>
          <w:b w:val="0"/>
          <w:sz w:val="24"/>
          <w:szCs w:val="24"/>
        </w:rPr>
        <w:t>ий Техническог</w:t>
      </w:r>
      <w:proofErr w:type="gramStart"/>
      <w:r w:rsidR="00C24F83" w:rsidRPr="009F5F6A">
        <w:rPr>
          <w:b w:val="0"/>
          <w:sz w:val="24"/>
          <w:szCs w:val="24"/>
        </w:rPr>
        <w:t>о(</w:t>
      </w:r>
      <w:proofErr w:type="gramEnd"/>
      <w:r w:rsidR="00C24F83" w:rsidRPr="009F5F6A">
        <w:rPr>
          <w:b w:val="0"/>
          <w:sz w:val="24"/>
          <w:szCs w:val="24"/>
        </w:rPr>
        <w:t>их) задания(й) Конкурсная</w:t>
      </w:r>
      <w:r w:rsidRPr="009F5F6A">
        <w:rPr>
          <w:b w:val="0"/>
          <w:sz w:val="24"/>
          <w:szCs w:val="24"/>
        </w:rPr>
        <w:t xml:space="preserve"> комиссия отклонит Заявку Участника.</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rsidR="00827F49" w:rsidRPr="009F5F6A" w:rsidRDefault="00827F49" w:rsidP="00822777">
      <w:pPr>
        <w:pStyle w:val="2"/>
        <w:keepNext/>
        <w:numPr>
          <w:ilvl w:val="1"/>
          <w:numId w:val="101"/>
        </w:numPr>
        <w:tabs>
          <w:tab w:val="left" w:pos="1700"/>
        </w:tabs>
        <w:suppressAutoHyphens/>
        <w:spacing w:before="160" w:after="120" w:line="288" w:lineRule="auto"/>
        <w:ind w:left="1701"/>
        <w:jc w:val="left"/>
        <w:rPr>
          <w:sz w:val="24"/>
          <w:szCs w:val="24"/>
        </w:rPr>
      </w:pPr>
      <w:bookmarkStart w:id="1711" w:name="_Toc515529992"/>
      <w:bookmarkEnd w:id="1643"/>
      <w:bookmarkEnd w:id="1644"/>
      <w:bookmarkEnd w:id="1708"/>
      <w:bookmarkEnd w:id="1709"/>
      <w:bookmarkEnd w:id="1710"/>
      <w:r w:rsidRPr="009F5F6A">
        <w:rPr>
          <w:sz w:val="24"/>
          <w:szCs w:val="24"/>
        </w:rPr>
        <w:t>Альтернативные предложения</w:t>
      </w:r>
      <w:bookmarkStart w:id="1712" w:name="_Ref56252639"/>
      <w:bookmarkEnd w:id="1711"/>
    </w:p>
    <w:p w:rsidR="00827F49" w:rsidRPr="009F5F6A" w:rsidRDefault="00827F49" w:rsidP="00822777">
      <w:pPr>
        <w:pStyle w:val="3"/>
        <w:numPr>
          <w:ilvl w:val="2"/>
          <w:numId w:val="101"/>
        </w:numPr>
        <w:ind w:left="0" w:firstLine="851"/>
        <w:jc w:val="both"/>
        <w:rPr>
          <w:b w:val="0"/>
          <w:sz w:val="24"/>
          <w:szCs w:val="24"/>
        </w:rPr>
      </w:pPr>
      <w:bookmarkStart w:id="1713" w:name="_Toc462044784"/>
      <w:bookmarkStart w:id="1714" w:name="_Toc462068487"/>
      <w:bookmarkStart w:id="1715" w:name="_Toc463514177"/>
      <w:bookmarkStart w:id="1716" w:name="_Toc469480415"/>
      <w:bookmarkStart w:id="1717" w:name="_Toc471823206"/>
      <w:bookmarkStart w:id="1718" w:name="_Toc498512067"/>
      <w:bookmarkStart w:id="1719" w:name="_Toc511312887"/>
      <w:bookmarkStart w:id="1720" w:name="_Toc511315291"/>
      <w:bookmarkStart w:id="1721" w:name="_Toc515529993"/>
      <w:r w:rsidRPr="009F5F6A">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712"/>
      <w:bookmarkEnd w:id="1713"/>
      <w:bookmarkEnd w:id="1714"/>
      <w:bookmarkEnd w:id="1715"/>
      <w:bookmarkEnd w:id="1716"/>
      <w:bookmarkEnd w:id="1717"/>
      <w:bookmarkEnd w:id="1718"/>
      <w:bookmarkEnd w:id="1719"/>
      <w:bookmarkEnd w:id="1720"/>
      <w:bookmarkEnd w:id="1721"/>
    </w:p>
    <w:p w:rsidR="00514CE6" w:rsidRPr="009F5F6A" w:rsidRDefault="00514CE6" w:rsidP="00514CE6"/>
    <w:p w:rsidR="007F400D" w:rsidRPr="009F5F6A" w:rsidRDefault="00211593" w:rsidP="00822777">
      <w:pPr>
        <w:pStyle w:val="1"/>
        <w:numPr>
          <w:ilvl w:val="0"/>
          <w:numId w:val="101"/>
        </w:numPr>
        <w:spacing w:before="0" w:after="120"/>
        <w:ind w:hanging="595"/>
        <w:jc w:val="center"/>
        <w:rPr>
          <w:rFonts w:ascii="Times New Roman" w:hAnsi="Times New Roman"/>
          <w:sz w:val="24"/>
          <w:szCs w:val="24"/>
        </w:rPr>
      </w:pPr>
      <w:bookmarkStart w:id="1722" w:name="_Toc307934300"/>
      <w:bookmarkStart w:id="1723" w:name="_Toc307934779"/>
      <w:bookmarkStart w:id="1724" w:name="_Toc307935039"/>
      <w:bookmarkStart w:id="1725" w:name="_Toc307935565"/>
      <w:bookmarkStart w:id="1726" w:name="_Toc307936294"/>
      <w:bookmarkStart w:id="1727" w:name="_Toc307934301"/>
      <w:bookmarkStart w:id="1728" w:name="_Toc307934780"/>
      <w:bookmarkStart w:id="1729" w:name="_Toc307935040"/>
      <w:bookmarkStart w:id="1730" w:name="_Toc307935566"/>
      <w:bookmarkStart w:id="1731" w:name="_Toc307936295"/>
      <w:bookmarkStart w:id="1732" w:name="_Toc307934303"/>
      <w:bookmarkStart w:id="1733" w:name="_Toc307934782"/>
      <w:bookmarkStart w:id="1734" w:name="_Toc307935042"/>
      <w:bookmarkStart w:id="1735" w:name="_Toc307935568"/>
      <w:bookmarkStart w:id="1736" w:name="_Toc307936297"/>
      <w:bookmarkStart w:id="1737" w:name="_Ref440270602"/>
      <w:bookmarkStart w:id="1738" w:name="_Toc441131097"/>
      <w:bookmarkStart w:id="1739" w:name="_Toc515529994"/>
      <w:bookmarkStart w:id="1740" w:name="_Toc295386556"/>
      <w:bookmarkStart w:id="1741" w:name="_Toc296341892"/>
      <w:bookmarkEnd w:id="1596"/>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r w:rsidRPr="009F5F6A">
        <w:rPr>
          <w:rFonts w:ascii="Times New Roman" w:hAnsi="Times New Roman"/>
          <w:caps/>
          <w:sz w:val="24"/>
          <w:szCs w:val="24"/>
        </w:rPr>
        <w:lastRenderedPageBreak/>
        <w:t>Образцы основных форм документов, включаемых в Заявку</w:t>
      </w:r>
      <w:bookmarkEnd w:id="1737"/>
      <w:bookmarkEnd w:id="1738"/>
      <w:bookmarkEnd w:id="1739"/>
    </w:p>
    <w:p w:rsidR="00211593" w:rsidRPr="009F5F6A" w:rsidRDefault="00211593" w:rsidP="00822777">
      <w:pPr>
        <w:pStyle w:val="2"/>
        <w:keepNext/>
        <w:numPr>
          <w:ilvl w:val="1"/>
          <w:numId w:val="101"/>
        </w:numPr>
        <w:tabs>
          <w:tab w:val="left" w:pos="1700"/>
        </w:tabs>
        <w:suppressAutoHyphens/>
        <w:spacing w:before="160" w:after="120" w:line="288" w:lineRule="auto"/>
        <w:jc w:val="left"/>
        <w:rPr>
          <w:sz w:val="24"/>
          <w:szCs w:val="24"/>
        </w:rPr>
      </w:pPr>
      <w:bookmarkStart w:id="1742" w:name="_Ref55336310"/>
      <w:bookmarkStart w:id="1743" w:name="_Toc57314672"/>
      <w:bookmarkStart w:id="1744" w:name="_Toc69728986"/>
      <w:bookmarkStart w:id="1745" w:name="_Toc98253919"/>
      <w:bookmarkStart w:id="1746" w:name="_Toc165173847"/>
      <w:bookmarkStart w:id="1747" w:name="_Toc423423667"/>
      <w:bookmarkStart w:id="1748" w:name="_Toc441131098"/>
      <w:bookmarkStart w:id="1749" w:name="_Toc515529995"/>
      <w:r w:rsidRPr="009F5F6A">
        <w:rPr>
          <w:sz w:val="24"/>
          <w:szCs w:val="24"/>
        </w:rPr>
        <w:t xml:space="preserve">Письмо о подаче оферты </w:t>
      </w:r>
      <w:bookmarkStart w:id="1750" w:name="_Ref22846535"/>
      <w:r w:rsidRPr="009F5F6A">
        <w:rPr>
          <w:sz w:val="24"/>
          <w:szCs w:val="24"/>
        </w:rPr>
        <w:t>(</w:t>
      </w:r>
      <w:bookmarkEnd w:id="1750"/>
      <w:r w:rsidRPr="009F5F6A">
        <w:rPr>
          <w:sz w:val="24"/>
          <w:szCs w:val="24"/>
        </w:rPr>
        <w:t xml:space="preserve">форма </w:t>
      </w:r>
      <w:r w:rsidRPr="009F5F6A">
        <w:rPr>
          <w:noProof/>
          <w:sz w:val="24"/>
          <w:szCs w:val="24"/>
        </w:rPr>
        <w:t>1</w:t>
      </w:r>
      <w:r w:rsidRPr="009F5F6A">
        <w:rPr>
          <w:sz w:val="24"/>
          <w:szCs w:val="24"/>
        </w:rPr>
        <w:t>)</w:t>
      </w:r>
      <w:bookmarkEnd w:id="1742"/>
      <w:bookmarkEnd w:id="1743"/>
      <w:bookmarkEnd w:id="1744"/>
      <w:bookmarkEnd w:id="1745"/>
      <w:bookmarkEnd w:id="1746"/>
      <w:bookmarkEnd w:id="1747"/>
      <w:bookmarkEnd w:id="1748"/>
      <w:bookmarkEnd w:id="1749"/>
    </w:p>
    <w:p w:rsidR="00211593" w:rsidRPr="009F5F6A" w:rsidRDefault="00211593" w:rsidP="00822777">
      <w:pPr>
        <w:pStyle w:val="3"/>
        <w:numPr>
          <w:ilvl w:val="2"/>
          <w:numId w:val="101"/>
        </w:numPr>
        <w:rPr>
          <w:sz w:val="24"/>
          <w:szCs w:val="24"/>
        </w:rPr>
      </w:pPr>
      <w:bookmarkStart w:id="1751" w:name="_Toc98253920"/>
      <w:bookmarkStart w:id="1752" w:name="_Toc157248174"/>
      <w:bookmarkStart w:id="1753" w:name="_Toc157496543"/>
      <w:bookmarkStart w:id="1754" w:name="_Toc158206082"/>
      <w:bookmarkStart w:id="1755" w:name="_Toc164057767"/>
      <w:bookmarkStart w:id="1756" w:name="_Toc164137117"/>
      <w:bookmarkStart w:id="1757" w:name="_Toc164161277"/>
      <w:bookmarkStart w:id="1758" w:name="_Toc165173848"/>
      <w:bookmarkStart w:id="1759" w:name="_Toc439170673"/>
      <w:bookmarkStart w:id="1760" w:name="_Toc439172775"/>
      <w:bookmarkStart w:id="1761" w:name="_Toc439173219"/>
      <w:bookmarkStart w:id="1762" w:name="_Toc439238213"/>
      <w:bookmarkStart w:id="1763" w:name="_Toc440361369"/>
      <w:bookmarkStart w:id="1764" w:name="_Toc440376124"/>
      <w:bookmarkStart w:id="1765" w:name="_Toc441131099"/>
      <w:bookmarkStart w:id="1766" w:name="_Toc462068490"/>
      <w:bookmarkStart w:id="1767" w:name="_Toc463514180"/>
      <w:bookmarkStart w:id="1768" w:name="_Toc469480418"/>
      <w:bookmarkStart w:id="1769" w:name="_Toc471823209"/>
      <w:bookmarkStart w:id="1770" w:name="_Toc498512070"/>
      <w:bookmarkStart w:id="1771" w:name="_Toc511315294"/>
      <w:bookmarkStart w:id="1772" w:name="_Toc515529996"/>
      <w:r w:rsidRPr="009F5F6A">
        <w:rPr>
          <w:sz w:val="24"/>
          <w:szCs w:val="24"/>
        </w:rPr>
        <w:t>Форма письма о подаче оферты</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rsidR="00211593" w:rsidRPr="009F5F6A" w:rsidRDefault="00211593" w:rsidP="00211593">
      <w:pPr>
        <w:pBdr>
          <w:top w:val="single" w:sz="4" w:space="1" w:color="auto"/>
        </w:pBdr>
        <w:shd w:val="clear" w:color="auto" w:fill="E0E0E0"/>
        <w:ind w:right="21" w:firstLine="0"/>
        <w:jc w:val="center"/>
        <w:rPr>
          <w:b/>
          <w:color w:val="000000"/>
          <w:spacing w:val="36"/>
          <w:szCs w:val="24"/>
        </w:rPr>
      </w:pPr>
      <w:r w:rsidRPr="009F5F6A">
        <w:rPr>
          <w:b/>
          <w:color w:val="000000"/>
          <w:spacing w:val="36"/>
          <w:szCs w:val="24"/>
        </w:rPr>
        <w:t>начало формы</w:t>
      </w:r>
    </w:p>
    <w:p w:rsidR="00211593" w:rsidRPr="009F5F6A" w:rsidRDefault="00211593" w:rsidP="00211593">
      <w:pPr>
        <w:ind w:right="5243" w:firstLine="0"/>
        <w:rPr>
          <w:szCs w:val="24"/>
        </w:rPr>
      </w:pPr>
    </w:p>
    <w:p w:rsidR="00211593" w:rsidRPr="009F5F6A" w:rsidRDefault="00211593" w:rsidP="00211593">
      <w:pPr>
        <w:ind w:right="5243" w:firstLine="0"/>
        <w:rPr>
          <w:szCs w:val="24"/>
        </w:rPr>
      </w:pPr>
      <w:r w:rsidRPr="009F5F6A">
        <w:rPr>
          <w:szCs w:val="24"/>
        </w:rPr>
        <w:t>«_____»_______________ года</w:t>
      </w:r>
    </w:p>
    <w:p w:rsidR="00211593" w:rsidRPr="009F5F6A" w:rsidRDefault="00211593" w:rsidP="00211593">
      <w:pPr>
        <w:spacing w:before="100" w:beforeAutospacing="1"/>
        <w:ind w:right="5243" w:firstLine="0"/>
        <w:rPr>
          <w:szCs w:val="24"/>
        </w:rPr>
      </w:pPr>
      <w:r w:rsidRPr="009F5F6A">
        <w:rPr>
          <w:szCs w:val="24"/>
        </w:rPr>
        <w:t>№________________________</w:t>
      </w:r>
    </w:p>
    <w:p w:rsidR="00211593" w:rsidRPr="009F5F6A" w:rsidRDefault="00211593" w:rsidP="00211593">
      <w:pPr>
        <w:spacing w:before="480" w:after="120"/>
        <w:jc w:val="center"/>
        <w:rPr>
          <w:szCs w:val="24"/>
        </w:rPr>
      </w:pPr>
      <w:bookmarkStart w:id="1773" w:name="_Ref34763774"/>
      <w:r w:rsidRPr="009F5F6A">
        <w:rPr>
          <w:szCs w:val="24"/>
        </w:rPr>
        <w:t>Уважаемые господа!</w:t>
      </w:r>
    </w:p>
    <w:p w:rsidR="00211593" w:rsidRPr="009F5F6A" w:rsidRDefault="00211593" w:rsidP="00211593">
      <w:pPr>
        <w:rPr>
          <w:szCs w:val="24"/>
        </w:rPr>
      </w:pPr>
      <w:r w:rsidRPr="009F5F6A">
        <w:rPr>
          <w:szCs w:val="24"/>
        </w:rPr>
        <w:t xml:space="preserve">Изучив Извещение о проведении </w:t>
      </w:r>
      <w:r w:rsidR="00514CE6" w:rsidRPr="009F5F6A">
        <w:rPr>
          <w:szCs w:val="24"/>
        </w:rPr>
        <w:t>конкурса</w:t>
      </w:r>
      <w:r w:rsidRPr="009F5F6A">
        <w:rPr>
          <w:szCs w:val="24"/>
        </w:rPr>
        <w:t xml:space="preserve">, опубликованное </w:t>
      </w:r>
      <w:proofErr w:type="gramStart"/>
      <w:r w:rsidRPr="009F5F6A">
        <w:rPr>
          <w:szCs w:val="24"/>
        </w:rPr>
        <w:t>в</w:t>
      </w:r>
      <w:proofErr w:type="gramEnd"/>
      <w:r w:rsidRPr="009F5F6A">
        <w:rPr>
          <w:szCs w:val="24"/>
        </w:rPr>
        <w:t xml:space="preserve"> [</w:t>
      </w:r>
      <w:r w:rsidRPr="009F5F6A">
        <w:rPr>
          <w:rStyle w:val="aff1"/>
          <w:szCs w:val="24"/>
        </w:rPr>
        <w:t xml:space="preserve">указывается </w:t>
      </w:r>
      <w:proofErr w:type="gramStart"/>
      <w:r w:rsidRPr="009F5F6A">
        <w:rPr>
          <w:rStyle w:val="aff1"/>
          <w:szCs w:val="24"/>
        </w:rPr>
        <w:t>дата</w:t>
      </w:r>
      <w:proofErr w:type="gramEnd"/>
      <w:r w:rsidRPr="009F5F6A">
        <w:rPr>
          <w:rStyle w:val="aff1"/>
          <w:szCs w:val="24"/>
        </w:rPr>
        <w:t xml:space="preserve"> публикации Извещения о проведении </w:t>
      </w:r>
      <w:r w:rsidR="005A1FF6" w:rsidRPr="009F5F6A">
        <w:rPr>
          <w:rStyle w:val="aff1"/>
          <w:szCs w:val="24"/>
        </w:rPr>
        <w:t>конкурса</w:t>
      </w:r>
      <w:r w:rsidRPr="009F5F6A">
        <w:rPr>
          <w:rStyle w:val="aff1"/>
          <w:szCs w:val="24"/>
        </w:rPr>
        <w:t xml:space="preserve"> и издание, в котором оно было опубликовано</w:t>
      </w:r>
      <w:r w:rsidRPr="009F5F6A">
        <w:rPr>
          <w:szCs w:val="24"/>
        </w:rPr>
        <w:t xml:space="preserve">], и </w:t>
      </w:r>
      <w:r w:rsidR="00514CE6" w:rsidRPr="009F5F6A">
        <w:rPr>
          <w:szCs w:val="24"/>
        </w:rPr>
        <w:t>Конкурсную документацию</w:t>
      </w:r>
      <w:r w:rsidRPr="009F5F6A">
        <w:rPr>
          <w:szCs w:val="24"/>
        </w:rPr>
        <w:t xml:space="preserve">, и принимая установленные в них требования и условия </w:t>
      </w:r>
      <w:r w:rsidR="00514CE6" w:rsidRPr="009F5F6A">
        <w:rPr>
          <w:szCs w:val="24"/>
        </w:rPr>
        <w:t>конкурса</w:t>
      </w:r>
      <w:r w:rsidRPr="009F5F6A">
        <w:rPr>
          <w:szCs w:val="24"/>
        </w:rPr>
        <w:t>,</w:t>
      </w:r>
    </w:p>
    <w:p w:rsidR="00211593" w:rsidRPr="009F5F6A" w:rsidRDefault="00211593" w:rsidP="00211593">
      <w:pPr>
        <w:ind w:firstLine="0"/>
        <w:rPr>
          <w:szCs w:val="24"/>
        </w:rPr>
      </w:pPr>
      <w:r w:rsidRPr="009F5F6A">
        <w:rPr>
          <w:szCs w:val="24"/>
        </w:rPr>
        <w:t>_____________________________________________________________________________,</w:t>
      </w:r>
    </w:p>
    <w:p w:rsidR="00211593" w:rsidRPr="009F5F6A" w:rsidRDefault="00211593" w:rsidP="00211593">
      <w:pPr>
        <w:jc w:val="center"/>
        <w:rPr>
          <w:szCs w:val="24"/>
          <w:vertAlign w:val="superscript"/>
        </w:rPr>
      </w:pPr>
      <w:r w:rsidRPr="009F5F6A">
        <w:rPr>
          <w:szCs w:val="24"/>
          <w:vertAlign w:val="superscript"/>
        </w:rPr>
        <w:t>(полное наименование Участника с указанием организационно-правовой формы)</w:t>
      </w:r>
    </w:p>
    <w:p w:rsidR="00211593" w:rsidRPr="009F5F6A" w:rsidRDefault="00211593" w:rsidP="00211593">
      <w:pPr>
        <w:ind w:firstLine="0"/>
        <w:rPr>
          <w:szCs w:val="24"/>
        </w:rPr>
      </w:pPr>
      <w:proofErr w:type="gramStart"/>
      <w:r w:rsidRPr="009F5F6A">
        <w:rPr>
          <w:szCs w:val="24"/>
        </w:rPr>
        <w:t>зарегистрированное</w:t>
      </w:r>
      <w:proofErr w:type="gramEnd"/>
      <w:r w:rsidRPr="009F5F6A">
        <w:rPr>
          <w:szCs w:val="24"/>
        </w:rPr>
        <w:t xml:space="preserve"> по адресу ___________________________________________________,</w:t>
      </w:r>
    </w:p>
    <w:p w:rsidR="00211593" w:rsidRPr="009F5F6A" w:rsidRDefault="00211593" w:rsidP="00211593">
      <w:pPr>
        <w:jc w:val="center"/>
        <w:rPr>
          <w:szCs w:val="24"/>
          <w:vertAlign w:val="superscript"/>
        </w:rPr>
      </w:pPr>
      <w:r w:rsidRPr="009F5F6A">
        <w:rPr>
          <w:szCs w:val="24"/>
          <w:vertAlign w:val="superscript"/>
        </w:rPr>
        <w:t>(юридический адрес Участника)</w:t>
      </w:r>
    </w:p>
    <w:p w:rsidR="0057216B" w:rsidRPr="009F5F6A" w:rsidRDefault="0057216B" w:rsidP="0057216B">
      <w:pPr>
        <w:ind w:firstLine="0"/>
        <w:rPr>
          <w:szCs w:val="24"/>
        </w:rPr>
      </w:pPr>
      <w:r w:rsidRPr="009F5F6A">
        <w:rPr>
          <w:szCs w:val="24"/>
        </w:rPr>
        <w:t>предлагает заключить Договор на выполнение следующих работ:</w:t>
      </w:r>
    </w:p>
    <w:p w:rsidR="0057216B" w:rsidRPr="009F5F6A" w:rsidRDefault="0057216B" w:rsidP="0057216B">
      <w:pPr>
        <w:ind w:firstLine="0"/>
        <w:rPr>
          <w:szCs w:val="24"/>
        </w:rPr>
      </w:pPr>
      <w:r w:rsidRPr="009F5F6A">
        <w:rPr>
          <w:szCs w:val="24"/>
        </w:rPr>
        <w:t>_______________________________________________________________________________</w:t>
      </w:r>
    </w:p>
    <w:p w:rsidR="0057216B" w:rsidRPr="009F5F6A" w:rsidRDefault="0057216B" w:rsidP="0057216B">
      <w:pPr>
        <w:ind w:firstLine="0"/>
        <w:jc w:val="center"/>
        <w:rPr>
          <w:szCs w:val="24"/>
          <w:vertAlign w:val="superscript"/>
        </w:rPr>
      </w:pPr>
      <w:r w:rsidRPr="009F5F6A">
        <w:rPr>
          <w:szCs w:val="24"/>
          <w:vertAlign w:val="superscript"/>
        </w:rPr>
        <w:t>(краткое описание предлагаемых работ)</w:t>
      </w:r>
    </w:p>
    <w:p w:rsidR="00211593" w:rsidRPr="009F5F6A" w:rsidRDefault="0057216B" w:rsidP="0057216B">
      <w:pPr>
        <w:spacing w:after="120"/>
        <w:ind w:firstLine="0"/>
        <w:rPr>
          <w:szCs w:val="24"/>
        </w:rPr>
      </w:pPr>
      <w:r w:rsidRPr="009F5F6A">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9F5F6A">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9F5F6A"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ind w:right="-45" w:firstLine="0"/>
            </w:pPr>
            <w:r w:rsidRPr="009F5F6A">
              <w:t xml:space="preserve">Итоговая стоимость Заявки без НДС, </w:t>
            </w:r>
            <w:proofErr w:type="spellStart"/>
            <w:r w:rsidRPr="009F5F6A">
              <w:t>руб.РФ</w:t>
            </w:r>
            <w:proofErr w:type="spellEnd"/>
            <w:r w:rsidRPr="009F5F6A">
              <w:t>.</w:t>
            </w:r>
          </w:p>
          <w:p w:rsidR="00211593" w:rsidRPr="009F5F6A" w:rsidRDefault="00211593" w:rsidP="00211593">
            <w:pPr>
              <w:ind w:right="-45" w:firstLine="0"/>
            </w:pPr>
            <w:r w:rsidRPr="009F5F6A">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ind w:right="-45" w:firstLine="0"/>
              <w:jc w:val="center"/>
              <w:rPr>
                <w:rStyle w:val="aff1"/>
                <w:b w:val="0"/>
                <w:i w:val="0"/>
              </w:rPr>
            </w:pPr>
          </w:p>
          <w:p w:rsidR="00211593" w:rsidRPr="009F5F6A" w:rsidRDefault="00211593" w:rsidP="00211593">
            <w:pPr>
              <w:ind w:right="-45" w:firstLine="0"/>
              <w:jc w:val="center"/>
              <w:rPr>
                <w:rStyle w:val="aff1"/>
                <w:b w:val="0"/>
                <w:i w:val="0"/>
              </w:rPr>
            </w:pPr>
          </w:p>
          <w:p w:rsidR="00211593" w:rsidRPr="009F5F6A" w:rsidRDefault="00211593" w:rsidP="00211593">
            <w:pPr>
              <w:ind w:right="-45" w:firstLine="0"/>
              <w:jc w:val="center"/>
              <w:rPr>
                <w:rStyle w:val="aff1"/>
                <w:b w:val="0"/>
                <w:i w:val="0"/>
              </w:rPr>
            </w:pPr>
            <w:r w:rsidRPr="009F5F6A">
              <w:rPr>
                <w:rStyle w:val="aff1"/>
              </w:rPr>
              <w:t>_________________________________</w:t>
            </w:r>
          </w:p>
          <w:p w:rsidR="00211593" w:rsidRPr="009F5F6A" w:rsidRDefault="00211593" w:rsidP="00211593">
            <w:pPr>
              <w:ind w:right="-45" w:firstLine="0"/>
              <w:jc w:val="center"/>
            </w:pPr>
            <w:r w:rsidRPr="009F5F6A">
              <w:t>(итоговая стоимость, рублей</w:t>
            </w:r>
            <w:r w:rsidRPr="009F5F6A">
              <w:rPr>
                <w:rStyle w:val="aff1"/>
              </w:rPr>
              <w:t xml:space="preserve"> РФ</w:t>
            </w:r>
            <w:r w:rsidRPr="009F5F6A">
              <w:t>, без НДС)</w:t>
            </w:r>
          </w:p>
        </w:tc>
      </w:tr>
      <w:tr w:rsidR="00211593" w:rsidRPr="009F5F6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ind w:firstLine="0"/>
            </w:pPr>
            <w:r w:rsidRPr="009F5F6A">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ind w:right="-45" w:firstLine="0"/>
              <w:jc w:val="center"/>
              <w:rPr>
                <w:rStyle w:val="aff1"/>
                <w:b w:val="0"/>
                <w:i w:val="0"/>
              </w:rPr>
            </w:pPr>
            <w:r w:rsidRPr="009F5F6A">
              <w:rPr>
                <w:rStyle w:val="aff1"/>
              </w:rPr>
              <w:t>_________________________________</w:t>
            </w:r>
          </w:p>
          <w:p w:rsidR="00211593" w:rsidRPr="009F5F6A" w:rsidRDefault="00211593" w:rsidP="00211593">
            <w:pPr>
              <w:ind w:right="-45" w:firstLine="0"/>
              <w:jc w:val="center"/>
            </w:pPr>
            <w:r w:rsidRPr="009F5F6A">
              <w:t>(НДС по итоговой стоимости, рублей)</w:t>
            </w:r>
          </w:p>
        </w:tc>
      </w:tr>
      <w:tr w:rsidR="00211593" w:rsidRPr="009F5F6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ind w:firstLine="0"/>
            </w:pPr>
            <w:r w:rsidRPr="009F5F6A">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ind w:right="-45" w:firstLine="0"/>
              <w:jc w:val="center"/>
              <w:rPr>
                <w:rStyle w:val="aff1"/>
                <w:b w:val="0"/>
                <w:i w:val="0"/>
              </w:rPr>
            </w:pPr>
            <w:r w:rsidRPr="009F5F6A">
              <w:rPr>
                <w:rStyle w:val="aff1"/>
              </w:rPr>
              <w:t>_________________________________</w:t>
            </w:r>
          </w:p>
          <w:p w:rsidR="00211593" w:rsidRPr="009F5F6A" w:rsidRDefault="00211593" w:rsidP="00211593">
            <w:pPr>
              <w:ind w:right="-45" w:firstLine="0"/>
              <w:jc w:val="center"/>
            </w:pPr>
            <w:r w:rsidRPr="009F5F6A">
              <w:t>(полная итоговая стоимость, рублей, с НДС)</w:t>
            </w:r>
          </w:p>
        </w:tc>
      </w:tr>
    </w:tbl>
    <w:p w:rsidR="00211593" w:rsidRPr="009F5F6A" w:rsidRDefault="00211593" w:rsidP="00211593">
      <w:pPr>
        <w:spacing w:before="120"/>
        <w:ind w:left="284"/>
        <w:rPr>
          <w:szCs w:val="24"/>
          <w:shd w:val="clear" w:color="auto" w:fill="FFFF99"/>
        </w:rPr>
      </w:pPr>
      <w:r w:rsidRPr="009F5F6A">
        <w:rPr>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9F5F6A" w:rsidTr="00211593">
        <w:trPr>
          <w:trHeight w:val="546"/>
        </w:trPr>
        <w:tc>
          <w:tcPr>
            <w:tcW w:w="547" w:type="dxa"/>
            <w:vAlign w:val="center"/>
          </w:tcPr>
          <w:p w:rsidR="00211593" w:rsidRPr="009F5F6A" w:rsidRDefault="00211593" w:rsidP="00211593">
            <w:pPr>
              <w:ind w:firstLine="0"/>
              <w:jc w:val="center"/>
              <w:rPr>
                <w:rStyle w:val="aff1"/>
                <w:b w:val="0"/>
                <w:i w:val="0"/>
              </w:rPr>
            </w:pPr>
            <w:r w:rsidRPr="009F5F6A">
              <w:rPr>
                <w:rStyle w:val="aff1"/>
              </w:rPr>
              <w:t>№</w:t>
            </w:r>
          </w:p>
          <w:p w:rsidR="00211593" w:rsidRPr="009F5F6A" w:rsidRDefault="00211593" w:rsidP="00211593">
            <w:pPr>
              <w:ind w:hanging="108"/>
              <w:jc w:val="center"/>
              <w:rPr>
                <w:rStyle w:val="aff1"/>
                <w:b w:val="0"/>
                <w:i w:val="0"/>
              </w:rPr>
            </w:pPr>
            <w:proofErr w:type="gramStart"/>
            <w:r w:rsidRPr="009F5F6A">
              <w:rPr>
                <w:rStyle w:val="aff1"/>
              </w:rPr>
              <w:t>п</w:t>
            </w:r>
            <w:proofErr w:type="gramEnd"/>
            <w:r w:rsidRPr="009F5F6A">
              <w:rPr>
                <w:rStyle w:val="aff1"/>
              </w:rPr>
              <w:t>/п</w:t>
            </w:r>
          </w:p>
        </w:tc>
        <w:tc>
          <w:tcPr>
            <w:tcW w:w="3497" w:type="dxa"/>
            <w:vAlign w:val="center"/>
          </w:tcPr>
          <w:p w:rsidR="00211593" w:rsidRPr="009F5F6A" w:rsidRDefault="00211593" w:rsidP="00211593">
            <w:pPr>
              <w:ind w:firstLine="0"/>
              <w:jc w:val="center"/>
              <w:rPr>
                <w:rStyle w:val="aff1"/>
                <w:b w:val="0"/>
                <w:i w:val="0"/>
              </w:rPr>
            </w:pPr>
            <w:r w:rsidRPr="009F5F6A">
              <w:rPr>
                <w:rStyle w:val="aff1"/>
              </w:rPr>
              <w:t>Наименование</w:t>
            </w:r>
          </w:p>
        </w:tc>
        <w:tc>
          <w:tcPr>
            <w:tcW w:w="6216" w:type="dxa"/>
            <w:vAlign w:val="center"/>
          </w:tcPr>
          <w:p w:rsidR="00211593" w:rsidRPr="009F5F6A" w:rsidRDefault="00211593" w:rsidP="00211593">
            <w:pPr>
              <w:ind w:firstLine="0"/>
              <w:jc w:val="center"/>
              <w:rPr>
                <w:rStyle w:val="aff1"/>
                <w:b w:val="0"/>
                <w:i w:val="0"/>
              </w:rPr>
            </w:pPr>
            <w:r w:rsidRPr="009F5F6A">
              <w:rPr>
                <w:rStyle w:val="aff1"/>
              </w:rPr>
              <w:t>Итоговая сумма</w:t>
            </w:r>
          </w:p>
        </w:tc>
      </w:tr>
      <w:tr w:rsidR="00211593" w:rsidRPr="009F5F6A" w:rsidTr="00211593">
        <w:trPr>
          <w:trHeight w:val="340"/>
        </w:trPr>
        <w:tc>
          <w:tcPr>
            <w:tcW w:w="547" w:type="dxa"/>
            <w:vMerge w:val="restart"/>
            <w:vAlign w:val="center"/>
          </w:tcPr>
          <w:p w:rsidR="00211593" w:rsidRPr="009F5F6A" w:rsidRDefault="00211593" w:rsidP="00211593">
            <w:pPr>
              <w:ind w:firstLine="0"/>
              <w:jc w:val="center"/>
              <w:rPr>
                <w:rStyle w:val="aff1"/>
                <w:b w:val="0"/>
                <w:i w:val="0"/>
              </w:rPr>
            </w:pPr>
            <w:r w:rsidRPr="009F5F6A">
              <w:rPr>
                <w:rStyle w:val="aff1"/>
              </w:rPr>
              <w:t>1</w:t>
            </w:r>
          </w:p>
        </w:tc>
        <w:tc>
          <w:tcPr>
            <w:tcW w:w="3497" w:type="dxa"/>
            <w:vMerge w:val="restart"/>
            <w:vAlign w:val="center"/>
          </w:tcPr>
          <w:p w:rsidR="00211593" w:rsidRPr="009F5F6A" w:rsidRDefault="00211593" w:rsidP="00211593">
            <w:pPr>
              <w:ind w:firstLine="0"/>
              <w:jc w:val="center"/>
              <w:rPr>
                <w:rStyle w:val="aff1"/>
                <w:b w:val="0"/>
                <w:i w:val="0"/>
              </w:rPr>
            </w:pPr>
            <w:r w:rsidRPr="009F5F6A">
              <w:rPr>
                <w:rStyle w:val="aff1"/>
              </w:rPr>
              <w:t>филиал ПАО «МРСК Центра» «………………….»</w:t>
            </w:r>
          </w:p>
        </w:tc>
        <w:tc>
          <w:tcPr>
            <w:tcW w:w="6216" w:type="dxa"/>
            <w:noWrap/>
            <w:vAlign w:val="center"/>
          </w:tcPr>
          <w:p w:rsidR="00211593" w:rsidRPr="009F5F6A" w:rsidRDefault="00211593" w:rsidP="00211593">
            <w:pPr>
              <w:ind w:firstLine="0"/>
              <w:jc w:val="center"/>
              <w:rPr>
                <w:rStyle w:val="aff1"/>
                <w:b w:val="0"/>
                <w:i w:val="0"/>
              </w:rPr>
            </w:pPr>
            <w:r w:rsidRPr="009F5F6A">
              <w:rPr>
                <w:rStyle w:val="aff1"/>
              </w:rPr>
              <w:t>_________________________________________________</w:t>
            </w:r>
          </w:p>
          <w:p w:rsidR="00211593" w:rsidRPr="009F5F6A" w:rsidRDefault="00211593" w:rsidP="00211593">
            <w:pPr>
              <w:ind w:right="-45" w:firstLine="0"/>
              <w:jc w:val="center"/>
              <w:rPr>
                <w:rStyle w:val="aff1"/>
                <w:b w:val="0"/>
                <w:i w:val="0"/>
              </w:rPr>
            </w:pPr>
            <w:r w:rsidRPr="009F5F6A">
              <w:t>(полная итоговая стоимость, рублей, без НДС)</w:t>
            </w:r>
          </w:p>
        </w:tc>
      </w:tr>
      <w:tr w:rsidR="00211593" w:rsidRPr="009F5F6A" w:rsidTr="00211593">
        <w:trPr>
          <w:trHeight w:val="564"/>
        </w:trPr>
        <w:tc>
          <w:tcPr>
            <w:tcW w:w="547" w:type="dxa"/>
            <w:vMerge/>
            <w:vAlign w:val="center"/>
          </w:tcPr>
          <w:p w:rsidR="00211593" w:rsidRPr="009F5F6A" w:rsidRDefault="00211593" w:rsidP="00211593">
            <w:pPr>
              <w:ind w:firstLine="0"/>
              <w:jc w:val="center"/>
              <w:rPr>
                <w:rStyle w:val="aff1"/>
                <w:b w:val="0"/>
                <w:i w:val="0"/>
              </w:rPr>
            </w:pPr>
          </w:p>
        </w:tc>
        <w:tc>
          <w:tcPr>
            <w:tcW w:w="3497" w:type="dxa"/>
            <w:vMerge/>
            <w:vAlign w:val="center"/>
          </w:tcPr>
          <w:p w:rsidR="00211593" w:rsidRPr="009F5F6A" w:rsidRDefault="00211593" w:rsidP="00211593">
            <w:pPr>
              <w:ind w:firstLine="0"/>
              <w:jc w:val="center"/>
              <w:rPr>
                <w:rStyle w:val="aff1"/>
                <w:b w:val="0"/>
                <w:i w:val="0"/>
              </w:rPr>
            </w:pPr>
          </w:p>
        </w:tc>
        <w:tc>
          <w:tcPr>
            <w:tcW w:w="6216" w:type="dxa"/>
            <w:noWrap/>
          </w:tcPr>
          <w:p w:rsidR="00211593" w:rsidRPr="009F5F6A" w:rsidRDefault="00211593" w:rsidP="00211593">
            <w:pPr>
              <w:ind w:firstLine="0"/>
              <w:jc w:val="center"/>
              <w:rPr>
                <w:rStyle w:val="aff1"/>
                <w:b w:val="0"/>
                <w:i w:val="0"/>
              </w:rPr>
            </w:pPr>
            <w:r w:rsidRPr="009F5F6A">
              <w:rPr>
                <w:rStyle w:val="aff1"/>
              </w:rPr>
              <w:t>_________________________________________________</w:t>
            </w:r>
          </w:p>
          <w:p w:rsidR="00211593" w:rsidRPr="009F5F6A" w:rsidRDefault="00211593" w:rsidP="00211593">
            <w:pPr>
              <w:ind w:right="-45" w:firstLine="0"/>
              <w:jc w:val="center"/>
              <w:rPr>
                <w:rStyle w:val="aff1"/>
                <w:b w:val="0"/>
                <w:i w:val="0"/>
              </w:rPr>
            </w:pPr>
            <w:r w:rsidRPr="009F5F6A">
              <w:t>(НДС по итоговой стоимости, рублей)</w:t>
            </w:r>
          </w:p>
        </w:tc>
      </w:tr>
      <w:tr w:rsidR="00211593" w:rsidRPr="009F5F6A" w:rsidTr="00211593">
        <w:trPr>
          <w:trHeight w:val="340"/>
        </w:trPr>
        <w:tc>
          <w:tcPr>
            <w:tcW w:w="547" w:type="dxa"/>
            <w:vMerge/>
            <w:vAlign w:val="center"/>
          </w:tcPr>
          <w:p w:rsidR="00211593" w:rsidRPr="009F5F6A" w:rsidRDefault="00211593" w:rsidP="00211593">
            <w:pPr>
              <w:ind w:firstLine="0"/>
              <w:jc w:val="center"/>
              <w:rPr>
                <w:rStyle w:val="aff1"/>
                <w:b w:val="0"/>
                <w:i w:val="0"/>
              </w:rPr>
            </w:pPr>
          </w:p>
        </w:tc>
        <w:tc>
          <w:tcPr>
            <w:tcW w:w="3497" w:type="dxa"/>
            <w:vMerge/>
            <w:vAlign w:val="center"/>
          </w:tcPr>
          <w:p w:rsidR="00211593" w:rsidRPr="009F5F6A" w:rsidRDefault="00211593" w:rsidP="00211593">
            <w:pPr>
              <w:ind w:firstLine="0"/>
              <w:jc w:val="center"/>
              <w:rPr>
                <w:rStyle w:val="aff1"/>
                <w:b w:val="0"/>
                <w:i w:val="0"/>
              </w:rPr>
            </w:pPr>
          </w:p>
        </w:tc>
        <w:tc>
          <w:tcPr>
            <w:tcW w:w="6216" w:type="dxa"/>
            <w:noWrap/>
          </w:tcPr>
          <w:p w:rsidR="00211593" w:rsidRPr="009F5F6A" w:rsidRDefault="00211593" w:rsidP="00211593">
            <w:pPr>
              <w:ind w:firstLine="0"/>
              <w:jc w:val="center"/>
              <w:rPr>
                <w:rStyle w:val="aff1"/>
                <w:b w:val="0"/>
                <w:i w:val="0"/>
              </w:rPr>
            </w:pPr>
            <w:r w:rsidRPr="009F5F6A">
              <w:rPr>
                <w:rStyle w:val="aff1"/>
              </w:rPr>
              <w:t>_________________________________________________</w:t>
            </w:r>
          </w:p>
          <w:p w:rsidR="00211593" w:rsidRPr="009F5F6A" w:rsidRDefault="00211593" w:rsidP="00211593">
            <w:pPr>
              <w:ind w:right="-45" w:firstLine="0"/>
              <w:jc w:val="center"/>
            </w:pPr>
            <w:r w:rsidRPr="009F5F6A">
              <w:t>(полная итоговая стоимость, рублей, с НДС)</w:t>
            </w:r>
          </w:p>
        </w:tc>
      </w:tr>
      <w:tr w:rsidR="00211593" w:rsidRPr="009F5F6A" w:rsidTr="00211593">
        <w:trPr>
          <w:trHeight w:val="340"/>
        </w:trPr>
        <w:tc>
          <w:tcPr>
            <w:tcW w:w="547" w:type="dxa"/>
            <w:vMerge w:val="restart"/>
            <w:vAlign w:val="center"/>
          </w:tcPr>
          <w:p w:rsidR="00211593" w:rsidRPr="009F5F6A" w:rsidRDefault="00211593" w:rsidP="00211593">
            <w:pPr>
              <w:ind w:firstLine="0"/>
              <w:jc w:val="center"/>
              <w:rPr>
                <w:rStyle w:val="aff1"/>
                <w:b w:val="0"/>
                <w:i w:val="0"/>
              </w:rPr>
            </w:pPr>
            <w:r w:rsidRPr="009F5F6A">
              <w:rPr>
                <w:rStyle w:val="aff1"/>
              </w:rPr>
              <w:t>2</w:t>
            </w:r>
          </w:p>
        </w:tc>
        <w:tc>
          <w:tcPr>
            <w:tcW w:w="3497" w:type="dxa"/>
            <w:vMerge w:val="restart"/>
            <w:vAlign w:val="center"/>
          </w:tcPr>
          <w:p w:rsidR="00211593" w:rsidRPr="009F5F6A" w:rsidRDefault="00211593" w:rsidP="00211593">
            <w:pPr>
              <w:ind w:firstLine="0"/>
              <w:jc w:val="center"/>
              <w:rPr>
                <w:rStyle w:val="aff1"/>
                <w:b w:val="0"/>
                <w:i w:val="0"/>
              </w:rPr>
            </w:pPr>
            <w:r w:rsidRPr="009F5F6A">
              <w:rPr>
                <w:rStyle w:val="aff1"/>
              </w:rPr>
              <w:t>филиал ПАО «МРСК Центра» «………………….»</w:t>
            </w:r>
          </w:p>
        </w:tc>
        <w:tc>
          <w:tcPr>
            <w:tcW w:w="6216" w:type="dxa"/>
            <w:noWrap/>
            <w:vAlign w:val="center"/>
          </w:tcPr>
          <w:p w:rsidR="00211593" w:rsidRPr="009F5F6A" w:rsidRDefault="00211593" w:rsidP="00211593">
            <w:pPr>
              <w:ind w:firstLine="0"/>
              <w:jc w:val="center"/>
              <w:rPr>
                <w:rStyle w:val="aff1"/>
                <w:b w:val="0"/>
                <w:i w:val="0"/>
              </w:rPr>
            </w:pPr>
            <w:r w:rsidRPr="009F5F6A">
              <w:rPr>
                <w:rStyle w:val="aff1"/>
              </w:rPr>
              <w:t>_________________________________________________</w:t>
            </w:r>
          </w:p>
          <w:p w:rsidR="00211593" w:rsidRPr="009F5F6A" w:rsidRDefault="00211593" w:rsidP="00211593">
            <w:pPr>
              <w:ind w:right="-45" w:firstLine="0"/>
              <w:jc w:val="center"/>
              <w:rPr>
                <w:rStyle w:val="aff1"/>
                <w:b w:val="0"/>
                <w:i w:val="0"/>
              </w:rPr>
            </w:pPr>
            <w:r w:rsidRPr="009F5F6A">
              <w:t>(полная итоговая стоимость, рублей, без НДС)</w:t>
            </w:r>
          </w:p>
        </w:tc>
      </w:tr>
      <w:tr w:rsidR="00211593" w:rsidRPr="009F5F6A" w:rsidTr="00211593">
        <w:trPr>
          <w:trHeight w:val="340"/>
        </w:trPr>
        <w:tc>
          <w:tcPr>
            <w:tcW w:w="547" w:type="dxa"/>
            <w:vMerge/>
            <w:vAlign w:val="center"/>
          </w:tcPr>
          <w:p w:rsidR="00211593" w:rsidRPr="009F5F6A" w:rsidRDefault="00211593" w:rsidP="00211593">
            <w:pPr>
              <w:ind w:firstLine="0"/>
              <w:jc w:val="center"/>
              <w:rPr>
                <w:rStyle w:val="aff1"/>
                <w:b w:val="0"/>
                <w:i w:val="0"/>
              </w:rPr>
            </w:pPr>
          </w:p>
        </w:tc>
        <w:tc>
          <w:tcPr>
            <w:tcW w:w="3497" w:type="dxa"/>
            <w:vMerge/>
            <w:vAlign w:val="center"/>
          </w:tcPr>
          <w:p w:rsidR="00211593" w:rsidRPr="009F5F6A" w:rsidRDefault="00211593" w:rsidP="00211593">
            <w:pPr>
              <w:ind w:firstLine="0"/>
              <w:jc w:val="center"/>
              <w:rPr>
                <w:rStyle w:val="aff1"/>
                <w:b w:val="0"/>
                <w:i w:val="0"/>
              </w:rPr>
            </w:pPr>
          </w:p>
        </w:tc>
        <w:tc>
          <w:tcPr>
            <w:tcW w:w="6216" w:type="dxa"/>
            <w:noWrap/>
          </w:tcPr>
          <w:p w:rsidR="00211593" w:rsidRPr="009F5F6A" w:rsidRDefault="00211593" w:rsidP="00211593">
            <w:pPr>
              <w:ind w:firstLine="0"/>
              <w:jc w:val="center"/>
              <w:rPr>
                <w:rStyle w:val="aff1"/>
                <w:b w:val="0"/>
                <w:i w:val="0"/>
              </w:rPr>
            </w:pPr>
            <w:r w:rsidRPr="009F5F6A">
              <w:rPr>
                <w:rStyle w:val="aff1"/>
              </w:rPr>
              <w:t>_________________________________________________</w:t>
            </w:r>
          </w:p>
          <w:p w:rsidR="00211593" w:rsidRPr="009F5F6A" w:rsidRDefault="00211593" w:rsidP="00211593">
            <w:pPr>
              <w:ind w:right="-45" w:firstLine="0"/>
              <w:jc w:val="center"/>
              <w:rPr>
                <w:rStyle w:val="aff1"/>
                <w:b w:val="0"/>
                <w:i w:val="0"/>
              </w:rPr>
            </w:pPr>
            <w:r w:rsidRPr="009F5F6A">
              <w:t>(НДС по итоговой стоимости, рублей)</w:t>
            </w:r>
          </w:p>
        </w:tc>
      </w:tr>
      <w:tr w:rsidR="00211593" w:rsidRPr="009F5F6A" w:rsidTr="00211593">
        <w:trPr>
          <w:trHeight w:val="340"/>
        </w:trPr>
        <w:tc>
          <w:tcPr>
            <w:tcW w:w="547" w:type="dxa"/>
            <w:vMerge/>
            <w:vAlign w:val="center"/>
          </w:tcPr>
          <w:p w:rsidR="00211593" w:rsidRPr="009F5F6A" w:rsidRDefault="00211593" w:rsidP="00211593">
            <w:pPr>
              <w:ind w:firstLine="0"/>
              <w:jc w:val="center"/>
              <w:rPr>
                <w:rStyle w:val="aff1"/>
                <w:b w:val="0"/>
                <w:i w:val="0"/>
              </w:rPr>
            </w:pPr>
          </w:p>
        </w:tc>
        <w:tc>
          <w:tcPr>
            <w:tcW w:w="3497" w:type="dxa"/>
            <w:vMerge/>
            <w:vAlign w:val="center"/>
          </w:tcPr>
          <w:p w:rsidR="00211593" w:rsidRPr="009F5F6A" w:rsidRDefault="00211593" w:rsidP="00211593">
            <w:pPr>
              <w:ind w:firstLine="0"/>
              <w:jc w:val="center"/>
              <w:rPr>
                <w:rStyle w:val="aff1"/>
                <w:b w:val="0"/>
                <w:i w:val="0"/>
              </w:rPr>
            </w:pPr>
          </w:p>
        </w:tc>
        <w:tc>
          <w:tcPr>
            <w:tcW w:w="6216" w:type="dxa"/>
            <w:noWrap/>
          </w:tcPr>
          <w:p w:rsidR="00211593" w:rsidRPr="009F5F6A" w:rsidRDefault="00211593" w:rsidP="00211593">
            <w:pPr>
              <w:ind w:firstLine="0"/>
              <w:jc w:val="center"/>
              <w:rPr>
                <w:rStyle w:val="aff1"/>
                <w:b w:val="0"/>
                <w:i w:val="0"/>
              </w:rPr>
            </w:pPr>
            <w:r w:rsidRPr="009F5F6A">
              <w:rPr>
                <w:rStyle w:val="aff1"/>
              </w:rPr>
              <w:t>_________________________________________________</w:t>
            </w:r>
          </w:p>
          <w:p w:rsidR="00211593" w:rsidRPr="009F5F6A" w:rsidRDefault="00211593" w:rsidP="00211593">
            <w:pPr>
              <w:ind w:right="-45" w:firstLine="0"/>
              <w:jc w:val="center"/>
            </w:pPr>
            <w:r w:rsidRPr="009F5F6A">
              <w:t>(полная итоговая стоимость, рублей, с НДС)</w:t>
            </w:r>
          </w:p>
        </w:tc>
      </w:tr>
    </w:tbl>
    <w:p w:rsidR="00211593" w:rsidRPr="009F5F6A" w:rsidRDefault="00211593" w:rsidP="00211593">
      <w:pPr>
        <w:spacing w:before="100" w:beforeAutospacing="1"/>
        <w:rPr>
          <w:szCs w:val="24"/>
        </w:rPr>
      </w:pPr>
      <w:r w:rsidRPr="009F5F6A">
        <w:rPr>
          <w:szCs w:val="24"/>
        </w:rPr>
        <w:lastRenderedPageBreak/>
        <w:t>Стоимость является окончательной и содержит все расходы, связанные с исполнением Договора.</w:t>
      </w:r>
    </w:p>
    <w:p w:rsidR="0057216B" w:rsidRPr="009F5F6A" w:rsidRDefault="0057216B" w:rsidP="0057216B">
      <w:pPr>
        <w:pStyle w:val="Times12"/>
        <w:widowControl w:val="0"/>
        <w:spacing w:before="120"/>
        <w:rPr>
          <w:b/>
          <w:szCs w:val="24"/>
        </w:rPr>
      </w:pPr>
      <w:r w:rsidRPr="009F5F6A">
        <w:rPr>
          <w:b/>
          <w:szCs w:val="24"/>
        </w:rPr>
        <w:t xml:space="preserve">Срок выполнения работ: </w:t>
      </w:r>
    </w:p>
    <w:p w:rsidR="0057216B" w:rsidRPr="009F5F6A" w:rsidRDefault="0057216B" w:rsidP="0057216B">
      <w:pPr>
        <w:pStyle w:val="Times12"/>
        <w:widowControl w:val="0"/>
        <w:rPr>
          <w:szCs w:val="24"/>
        </w:rPr>
      </w:pPr>
      <w:r w:rsidRPr="009F5F6A">
        <w:rPr>
          <w:szCs w:val="24"/>
        </w:rPr>
        <w:t xml:space="preserve">Начало выполнения работ: </w:t>
      </w:r>
      <w:r w:rsidRPr="009F5F6A">
        <w:rPr>
          <w:rStyle w:val="aff1"/>
          <w:bCs w:val="0"/>
          <w:snapToGrid w:val="0"/>
          <w:sz w:val="16"/>
          <w:szCs w:val="16"/>
        </w:rPr>
        <w:t>_____________________________________________________</w:t>
      </w:r>
      <w:r w:rsidRPr="009F5F6A">
        <w:rPr>
          <w:szCs w:val="24"/>
        </w:rPr>
        <w:t>.</w:t>
      </w:r>
    </w:p>
    <w:p w:rsidR="0057216B" w:rsidRPr="009F5F6A" w:rsidRDefault="0057216B" w:rsidP="0057216B">
      <w:pPr>
        <w:pStyle w:val="Times12"/>
        <w:widowControl w:val="0"/>
        <w:rPr>
          <w:szCs w:val="24"/>
        </w:rPr>
      </w:pPr>
      <w:r w:rsidRPr="009F5F6A">
        <w:rPr>
          <w:szCs w:val="24"/>
        </w:rPr>
        <w:t xml:space="preserve">Окончание выполнения работ: </w:t>
      </w:r>
      <w:r w:rsidRPr="009F5F6A">
        <w:rPr>
          <w:rStyle w:val="aff1"/>
          <w:bCs w:val="0"/>
          <w:snapToGrid w:val="0"/>
          <w:sz w:val="16"/>
          <w:szCs w:val="16"/>
        </w:rPr>
        <w:t>________________________________________________</w:t>
      </w:r>
      <w:r w:rsidRPr="009F5F6A">
        <w:rPr>
          <w:szCs w:val="24"/>
        </w:rPr>
        <w:t>.</w:t>
      </w:r>
    </w:p>
    <w:p w:rsidR="0057216B" w:rsidRPr="009F5F6A" w:rsidRDefault="0057216B" w:rsidP="0057216B">
      <w:pPr>
        <w:pStyle w:val="Times12"/>
        <w:widowControl w:val="0"/>
        <w:spacing w:after="120"/>
        <w:rPr>
          <w:iCs/>
          <w:szCs w:val="24"/>
        </w:rPr>
      </w:pPr>
      <w:r w:rsidRPr="009F5F6A">
        <w:rPr>
          <w:b/>
          <w:szCs w:val="24"/>
        </w:rPr>
        <w:t>Условия оплаты выполнения работ</w:t>
      </w:r>
      <w:r w:rsidRPr="009F5F6A">
        <w:rPr>
          <w:b/>
          <w:iCs/>
          <w:szCs w:val="24"/>
        </w:rPr>
        <w:t>:</w:t>
      </w:r>
      <w:r w:rsidRPr="009F5F6A">
        <w:rPr>
          <w:iCs/>
          <w:szCs w:val="24"/>
        </w:rPr>
        <w:t xml:space="preserve"> </w:t>
      </w:r>
      <w:r w:rsidRPr="009F5F6A">
        <w:rPr>
          <w:rStyle w:val="aff1"/>
          <w:bCs w:val="0"/>
          <w:snapToGrid w:val="0"/>
          <w:sz w:val="16"/>
          <w:szCs w:val="16"/>
        </w:rPr>
        <w:t>_________________________________________</w:t>
      </w:r>
      <w:r w:rsidRPr="009F5F6A">
        <w:rPr>
          <w:iCs/>
          <w:szCs w:val="24"/>
        </w:rPr>
        <w:t>.</w:t>
      </w:r>
    </w:p>
    <w:p w:rsidR="00211593" w:rsidRPr="009F5F6A" w:rsidRDefault="00211593" w:rsidP="00211593">
      <w:pPr>
        <w:spacing w:after="120"/>
        <w:rPr>
          <w:szCs w:val="24"/>
        </w:rPr>
      </w:pPr>
      <w:r w:rsidRPr="009F5F6A">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9F5F6A" w:rsidRDefault="00211593" w:rsidP="00211593">
      <w:pPr>
        <w:spacing w:after="60"/>
        <w:rPr>
          <w:szCs w:val="24"/>
        </w:rPr>
      </w:pPr>
      <w:r w:rsidRPr="009F5F6A">
        <w:rPr>
          <w:szCs w:val="24"/>
        </w:rPr>
        <w:t>Настоящая Заявка имеет правовой статус оферты и действует до «____»_______________ 20</w:t>
      </w:r>
      <w:r w:rsidR="00827F49" w:rsidRPr="009F5F6A">
        <w:rPr>
          <w:szCs w:val="24"/>
        </w:rPr>
        <w:t>1</w:t>
      </w:r>
      <w:r w:rsidRPr="009F5F6A">
        <w:rPr>
          <w:szCs w:val="24"/>
        </w:rPr>
        <w:t>_ года.</w:t>
      </w:r>
    </w:p>
    <w:p w:rsidR="00211593" w:rsidRPr="009F5F6A" w:rsidRDefault="00211593" w:rsidP="00211593">
      <w:pPr>
        <w:tabs>
          <w:tab w:val="left" w:pos="1080"/>
        </w:tabs>
        <w:ind w:firstLine="540"/>
        <w:rPr>
          <w:szCs w:val="24"/>
        </w:rPr>
      </w:pPr>
      <w:r w:rsidRPr="009F5F6A">
        <w:rPr>
          <w:szCs w:val="24"/>
        </w:rPr>
        <w:t>Данная Заявка подается с пониманием того, что:</w:t>
      </w:r>
    </w:p>
    <w:p w:rsidR="00211593" w:rsidRPr="009F5F6A" w:rsidRDefault="00211593" w:rsidP="00211593">
      <w:pPr>
        <w:tabs>
          <w:tab w:val="left" w:pos="1080"/>
        </w:tabs>
        <w:ind w:firstLine="540"/>
        <w:rPr>
          <w:szCs w:val="24"/>
        </w:rPr>
      </w:pPr>
      <w:r w:rsidRPr="009F5F6A">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9F5F6A" w:rsidRDefault="00211593" w:rsidP="00211593">
      <w:pPr>
        <w:tabs>
          <w:tab w:val="left" w:pos="1080"/>
        </w:tabs>
        <w:ind w:firstLine="540"/>
        <w:rPr>
          <w:szCs w:val="24"/>
        </w:rPr>
      </w:pPr>
      <w:r w:rsidRPr="009F5F6A">
        <w:rPr>
          <w:szCs w:val="24"/>
        </w:rPr>
        <w:t>вы оставляете за собой право:</w:t>
      </w:r>
    </w:p>
    <w:p w:rsidR="00211593" w:rsidRPr="009F5F6A" w:rsidRDefault="00211593" w:rsidP="00822777">
      <w:pPr>
        <w:numPr>
          <w:ilvl w:val="0"/>
          <w:numId w:val="54"/>
        </w:numPr>
        <w:tabs>
          <w:tab w:val="left" w:pos="1080"/>
        </w:tabs>
        <w:rPr>
          <w:szCs w:val="24"/>
        </w:rPr>
      </w:pPr>
      <w:r w:rsidRPr="009F5F6A">
        <w:rPr>
          <w:szCs w:val="24"/>
        </w:rPr>
        <w:t>отклонить заявки с ценами, превышающими начальную (максимальную) цену договора (цену лота);</w:t>
      </w:r>
    </w:p>
    <w:p w:rsidR="00211593" w:rsidRPr="009F5F6A" w:rsidRDefault="00211593" w:rsidP="00822777">
      <w:pPr>
        <w:numPr>
          <w:ilvl w:val="0"/>
          <w:numId w:val="54"/>
        </w:numPr>
        <w:tabs>
          <w:tab w:val="left" w:pos="1080"/>
        </w:tabs>
        <w:rPr>
          <w:szCs w:val="24"/>
        </w:rPr>
      </w:pPr>
      <w:r w:rsidRPr="009F5F6A">
        <w:rPr>
          <w:szCs w:val="24"/>
        </w:rPr>
        <w:t xml:space="preserve">принять или отклонить любую Заявку в соответствии с условиями </w:t>
      </w:r>
      <w:r w:rsidR="009922AC" w:rsidRPr="009F5F6A">
        <w:rPr>
          <w:spacing w:val="-1"/>
          <w:szCs w:val="24"/>
        </w:rPr>
        <w:t>Конкурсной документации</w:t>
      </w:r>
      <w:r w:rsidRPr="009F5F6A">
        <w:rPr>
          <w:szCs w:val="24"/>
        </w:rPr>
        <w:t>;</w:t>
      </w:r>
    </w:p>
    <w:p w:rsidR="00211593" w:rsidRPr="009F5F6A" w:rsidRDefault="00211593" w:rsidP="00822777">
      <w:pPr>
        <w:numPr>
          <w:ilvl w:val="0"/>
          <w:numId w:val="54"/>
        </w:numPr>
        <w:tabs>
          <w:tab w:val="left" w:pos="1080"/>
        </w:tabs>
        <w:rPr>
          <w:szCs w:val="24"/>
        </w:rPr>
      </w:pPr>
      <w:r w:rsidRPr="009F5F6A">
        <w:rPr>
          <w:szCs w:val="24"/>
        </w:rPr>
        <w:t>отклонить все заявки.</w:t>
      </w:r>
    </w:p>
    <w:p w:rsidR="00211593" w:rsidRPr="009F5F6A" w:rsidRDefault="00211593" w:rsidP="00211593">
      <w:pPr>
        <w:tabs>
          <w:tab w:val="left" w:pos="1080"/>
        </w:tabs>
        <w:ind w:firstLine="540"/>
        <w:rPr>
          <w:szCs w:val="24"/>
        </w:rPr>
      </w:pPr>
      <w:r w:rsidRPr="009F5F6A">
        <w:rPr>
          <w:szCs w:val="24"/>
        </w:rPr>
        <w:t>______________(</w:t>
      </w:r>
      <w:r w:rsidRPr="009F5F6A">
        <w:rPr>
          <w:i/>
          <w:szCs w:val="24"/>
        </w:rPr>
        <w:t>Наименование Участника, при подаче заявки коллективным участником указывается лидер и состав коллективного Участника</w:t>
      </w:r>
      <w:r w:rsidRPr="009F5F6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9F5F6A" w:rsidRDefault="00827F49" w:rsidP="00822777">
      <w:pPr>
        <w:numPr>
          <w:ilvl w:val="0"/>
          <w:numId w:val="55"/>
        </w:numPr>
        <w:tabs>
          <w:tab w:val="left" w:pos="1080"/>
        </w:tabs>
        <w:rPr>
          <w:szCs w:val="24"/>
        </w:rPr>
      </w:pPr>
      <w:r w:rsidRPr="009F5F6A">
        <w:rPr>
          <w:szCs w:val="24"/>
        </w:rPr>
        <w:t xml:space="preserve">не изменять (не вносить изменения) </w:t>
      </w:r>
      <w:r w:rsidR="00127425" w:rsidRPr="009F5F6A">
        <w:rPr>
          <w:szCs w:val="24"/>
        </w:rPr>
        <w:t xml:space="preserve">в Заявку </w:t>
      </w:r>
      <w:r w:rsidRPr="009F5F6A">
        <w:rPr>
          <w:szCs w:val="24"/>
        </w:rPr>
        <w:t>в течение срока ее действия после истечения срока окончания подачи Заявок</w:t>
      </w:r>
      <w:r w:rsidR="00211593" w:rsidRPr="009F5F6A">
        <w:rPr>
          <w:szCs w:val="24"/>
        </w:rPr>
        <w:t>;</w:t>
      </w:r>
    </w:p>
    <w:p w:rsidR="00211593" w:rsidRPr="009F5F6A" w:rsidRDefault="00211593" w:rsidP="00822777">
      <w:pPr>
        <w:numPr>
          <w:ilvl w:val="0"/>
          <w:numId w:val="55"/>
        </w:numPr>
        <w:tabs>
          <w:tab w:val="left" w:pos="1080"/>
        </w:tabs>
        <w:rPr>
          <w:szCs w:val="24"/>
        </w:rPr>
      </w:pPr>
      <w:r w:rsidRPr="009F5F6A">
        <w:rPr>
          <w:szCs w:val="24"/>
        </w:rPr>
        <w:t>предоставлять достоверные и не</w:t>
      </w:r>
      <w:r w:rsidR="00332A55" w:rsidRPr="009F5F6A">
        <w:rPr>
          <w:szCs w:val="24"/>
        </w:rPr>
        <w:t>фальсифицированны</w:t>
      </w:r>
      <w:r w:rsidRPr="009F5F6A">
        <w:rPr>
          <w:szCs w:val="24"/>
        </w:rPr>
        <w:t xml:space="preserve">е документы, сведения и/или информацию, приведенные в составе Заявки; </w:t>
      </w:r>
    </w:p>
    <w:p w:rsidR="00211593" w:rsidRPr="009F5F6A" w:rsidRDefault="00827F49" w:rsidP="00822777">
      <w:pPr>
        <w:numPr>
          <w:ilvl w:val="0"/>
          <w:numId w:val="55"/>
        </w:numPr>
        <w:tabs>
          <w:tab w:val="left" w:pos="1080"/>
        </w:tabs>
        <w:rPr>
          <w:szCs w:val="24"/>
        </w:rPr>
      </w:pPr>
      <w:r w:rsidRPr="009F5F6A">
        <w:t>подписать протокол о результатах торгов в порядке, предусмотренном в документации о торгах, в случае признания ____________________(</w:t>
      </w:r>
      <w:r w:rsidRPr="009F5F6A">
        <w:rPr>
          <w:i/>
        </w:rPr>
        <w:t>Наименование Участника, при подаче заявки коллективным Участником указывается лидер и состав коллективного Участника</w:t>
      </w:r>
      <w:r w:rsidRPr="009F5F6A">
        <w:t>) победителем торгов и должного его уведомления об этом</w:t>
      </w:r>
      <w:r w:rsidR="00211593" w:rsidRPr="009F5F6A">
        <w:rPr>
          <w:szCs w:val="24"/>
        </w:rPr>
        <w:t>;</w:t>
      </w:r>
    </w:p>
    <w:p w:rsidR="00220E82" w:rsidRPr="009F5F6A" w:rsidRDefault="00220E82" w:rsidP="00822777">
      <w:pPr>
        <w:numPr>
          <w:ilvl w:val="0"/>
          <w:numId w:val="55"/>
        </w:numPr>
        <w:tabs>
          <w:tab w:val="left" w:pos="1080"/>
        </w:tabs>
        <w:rPr>
          <w:szCs w:val="24"/>
        </w:rPr>
      </w:pPr>
      <w:proofErr w:type="gramStart"/>
      <w:r w:rsidRPr="009F5F6A">
        <w:rPr>
          <w:szCs w:val="24"/>
        </w:rPr>
        <w:t>заключить договор в установленном в документации о закупке порядке, в случае признания ____________________(</w:t>
      </w:r>
      <w:r w:rsidRPr="009F5F6A">
        <w:rPr>
          <w:i/>
          <w:szCs w:val="24"/>
        </w:rPr>
        <w:t>Наименование Участника, при подаче Заявки коллективным Участником указывается лидер и состав коллективного Участника</w:t>
      </w:r>
      <w:r w:rsidRPr="009F5F6A">
        <w:rPr>
          <w:szCs w:val="24"/>
        </w:rPr>
        <w:t xml:space="preserve">) Победителем/участником, предложившим  наилучшую заявку, либо единственным Участником, соответствующим требованиям </w:t>
      </w:r>
      <w:r w:rsidRPr="009F5F6A">
        <w:rPr>
          <w:spacing w:val="-1"/>
          <w:szCs w:val="24"/>
        </w:rPr>
        <w:t>Конкурсной документации</w:t>
      </w:r>
      <w:r w:rsidRPr="009F5F6A">
        <w:rPr>
          <w:szCs w:val="24"/>
        </w:rPr>
        <w:t>;</w:t>
      </w:r>
      <w:proofErr w:type="gramEnd"/>
    </w:p>
    <w:p w:rsidR="00211593" w:rsidRPr="009F5F6A" w:rsidRDefault="00211593" w:rsidP="00822777">
      <w:pPr>
        <w:numPr>
          <w:ilvl w:val="0"/>
          <w:numId w:val="55"/>
        </w:numPr>
        <w:tabs>
          <w:tab w:val="left" w:pos="1080"/>
        </w:tabs>
        <w:rPr>
          <w:szCs w:val="24"/>
        </w:rPr>
      </w:pPr>
      <w:r w:rsidRPr="009F5F6A">
        <w:rPr>
          <w:szCs w:val="24"/>
        </w:rPr>
        <w:t>предоставить финансовое обеспечение по Договору, заключенному по итогам проведения закупки, в случае признания ____________________(</w:t>
      </w:r>
      <w:r w:rsidRPr="009F5F6A">
        <w:rPr>
          <w:i/>
          <w:szCs w:val="24"/>
        </w:rPr>
        <w:t>Наименование Участника, при подаче заявки коллективным Участником указывается лидер и состав коллективного Участника</w:t>
      </w:r>
      <w:r w:rsidRPr="009F5F6A">
        <w:rPr>
          <w:szCs w:val="24"/>
        </w:rPr>
        <w:t>) Победителем/участником, предложившим наилучшую заявку.</w:t>
      </w:r>
    </w:p>
    <w:p w:rsidR="00211593" w:rsidRPr="009F5F6A" w:rsidRDefault="00211593" w:rsidP="00822777">
      <w:pPr>
        <w:numPr>
          <w:ilvl w:val="0"/>
          <w:numId w:val="55"/>
        </w:numPr>
        <w:tabs>
          <w:tab w:val="left" w:pos="1080"/>
        </w:tabs>
        <w:rPr>
          <w:szCs w:val="24"/>
        </w:rPr>
      </w:pPr>
      <w:proofErr w:type="gramStart"/>
      <w:r w:rsidRPr="009F5F6A">
        <w:rPr>
          <w:szCs w:val="24"/>
        </w:rPr>
        <w:t xml:space="preserve">предоставить в качестве обеспечения исполнения обязательств Участника в составе подаваемой Заявки </w:t>
      </w:r>
      <w:r w:rsidR="009A3198" w:rsidRPr="009F5F6A">
        <w:rPr>
          <w:bCs/>
          <w:szCs w:val="24"/>
        </w:rPr>
        <w:t>Банковскую гарантию</w:t>
      </w:r>
      <w:r w:rsidRPr="009F5F6A">
        <w:rPr>
          <w:szCs w:val="24"/>
        </w:rPr>
        <w:t xml:space="preserve"> по форме и в соответствии с инструкциями, </w:t>
      </w:r>
      <w:r w:rsidRPr="009F5F6A">
        <w:rPr>
          <w:spacing w:val="-1"/>
          <w:szCs w:val="24"/>
        </w:rPr>
        <w:t xml:space="preserve">приведенными в </w:t>
      </w:r>
      <w:r w:rsidR="00514CE6" w:rsidRPr="009F5F6A">
        <w:rPr>
          <w:spacing w:val="-1"/>
          <w:szCs w:val="24"/>
        </w:rPr>
        <w:t>Конкурсной документации</w:t>
      </w:r>
      <w:r w:rsidRPr="009F5F6A">
        <w:rPr>
          <w:spacing w:val="-1"/>
          <w:szCs w:val="24"/>
        </w:rPr>
        <w:t>,</w:t>
      </w:r>
      <w:r w:rsidR="007D6553" w:rsidRPr="009F5F6A">
        <w:rPr>
          <w:spacing w:val="-1"/>
          <w:szCs w:val="24"/>
        </w:rPr>
        <w:t xml:space="preserve"> или</w:t>
      </w:r>
      <w:r w:rsidRPr="009F5F6A">
        <w:rPr>
          <w:szCs w:val="24"/>
        </w:rPr>
        <w:t xml:space="preserve"> </w:t>
      </w:r>
      <w:r w:rsidR="007D6553" w:rsidRPr="009F5F6A">
        <w:rPr>
          <w:szCs w:val="24"/>
        </w:rPr>
        <w:t xml:space="preserve">Соглашение о неустойке по форме и в соответствии с инструкциями, </w:t>
      </w:r>
      <w:r w:rsidR="007D6553" w:rsidRPr="009F5F6A">
        <w:rPr>
          <w:spacing w:val="-1"/>
          <w:szCs w:val="24"/>
        </w:rPr>
        <w:t>приведенными в Конкурсной документации,</w:t>
      </w:r>
      <w:r w:rsidR="007D6553" w:rsidRPr="009F5F6A">
        <w:rPr>
          <w:szCs w:val="24"/>
        </w:rPr>
        <w:t xml:space="preserve"> </w:t>
      </w:r>
      <w:r w:rsidR="00E57E7C" w:rsidRPr="009F5F6A">
        <w:rPr>
          <w:szCs w:val="24"/>
        </w:rPr>
        <w:t xml:space="preserve">или путем внесения денежных средств на расчетный счет </w:t>
      </w:r>
      <w:r w:rsidR="00E57E7C" w:rsidRPr="009F5F6A">
        <w:rPr>
          <w:bCs/>
          <w:szCs w:val="24"/>
        </w:rPr>
        <w:t>Заказчика</w:t>
      </w:r>
      <w:r w:rsidR="00E57E7C" w:rsidRPr="009F5F6A">
        <w:rPr>
          <w:szCs w:val="24"/>
        </w:rPr>
        <w:t xml:space="preserve"> в установленный в документации о закупке срок</w:t>
      </w:r>
      <w:r w:rsidRPr="009F5F6A">
        <w:rPr>
          <w:i/>
          <w:szCs w:val="24"/>
        </w:rPr>
        <w:t>.</w:t>
      </w:r>
      <w:proofErr w:type="gramEnd"/>
    </w:p>
    <w:p w:rsidR="00211593" w:rsidRPr="009F5F6A" w:rsidRDefault="00211593" w:rsidP="00211593">
      <w:pPr>
        <w:tabs>
          <w:tab w:val="left" w:pos="1080"/>
        </w:tabs>
        <w:ind w:left="1260"/>
        <w:rPr>
          <w:szCs w:val="24"/>
        </w:rPr>
      </w:pPr>
    </w:p>
    <w:p w:rsidR="00211593" w:rsidRPr="009F5F6A" w:rsidRDefault="00211593" w:rsidP="00211593">
      <w:pPr>
        <w:tabs>
          <w:tab w:val="left" w:pos="1080"/>
        </w:tabs>
        <w:ind w:firstLine="540"/>
        <w:rPr>
          <w:szCs w:val="24"/>
        </w:rPr>
      </w:pPr>
      <w:r w:rsidRPr="009F5F6A">
        <w:rPr>
          <w:szCs w:val="24"/>
        </w:rPr>
        <w:t xml:space="preserve">Я, нижеподписавшийся, настоящим удостоверяю, что на момент подписания настоящей </w:t>
      </w:r>
      <w:r w:rsidRPr="009F5F6A">
        <w:rPr>
          <w:szCs w:val="24"/>
        </w:rPr>
        <w:lastRenderedPageBreak/>
        <w:t>заявки ______________ (</w:t>
      </w:r>
      <w:r w:rsidRPr="009F5F6A">
        <w:rPr>
          <w:i/>
          <w:szCs w:val="24"/>
        </w:rPr>
        <w:t>Наименование Участника, при подаче заявки коллективным участником указывается лидер и состав коллективного участника</w:t>
      </w:r>
      <w:r w:rsidRPr="009F5F6A">
        <w:rPr>
          <w:szCs w:val="24"/>
        </w:rPr>
        <w:t>) полностью удовлетворяет требованиям к Участникам закупки и в частности:</w:t>
      </w:r>
    </w:p>
    <w:p w:rsidR="00211593" w:rsidRPr="009F5F6A" w:rsidRDefault="00211593" w:rsidP="00822777">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9F5F6A">
        <w:rPr>
          <w:szCs w:val="24"/>
        </w:rPr>
        <w:t>является полностью правоспособным;</w:t>
      </w:r>
    </w:p>
    <w:p w:rsidR="00211593" w:rsidRPr="009F5F6A" w:rsidRDefault="00211593" w:rsidP="00822777">
      <w:pPr>
        <w:numPr>
          <w:ilvl w:val="0"/>
          <w:numId w:val="53"/>
        </w:numPr>
        <w:tabs>
          <w:tab w:val="num" w:pos="1080"/>
          <w:tab w:val="num" w:pos="1620"/>
        </w:tabs>
        <w:autoSpaceDE w:val="0"/>
        <w:autoSpaceDN w:val="0"/>
        <w:adjustRightInd w:val="0"/>
        <w:spacing w:line="288" w:lineRule="auto"/>
        <w:ind w:left="0" w:firstLine="709"/>
        <w:textAlignment w:val="baseline"/>
        <w:rPr>
          <w:szCs w:val="24"/>
        </w:rPr>
      </w:pPr>
      <w:proofErr w:type="gramStart"/>
      <w:r w:rsidRPr="009F5F6A">
        <w:rPr>
          <w:szCs w:val="24"/>
        </w:rPr>
        <w:t>является полностью дееспособным [</w:t>
      </w:r>
      <w:r w:rsidRPr="009F5F6A">
        <w:rPr>
          <w:rStyle w:val="FTN-"/>
          <w:szCs w:val="24"/>
        </w:rPr>
        <w:t>заполняется физическим лицом, подающим Заявку на участие в закупочной процедуре.</w:t>
      </w:r>
      <w:proofErr w:type="gramEnd"/>
      <w:r w:rsidRPr="009F5F6A">
        <w:rPr>
          <w:rStyle w:val="FTN-"/>
          <w:szCs w:val="24"/>
        </w:rPr>
        <w:t xml:space="preserve"> </w:t>
      </w:r>
      <w:proofErr w:type="gramStart"/>
      <w:r w:rsidRPr="009F5F6A">
        <w:rPr>
          <w:rStyle w:val="FTN-"/>
          <w:szCs w:val="24"/>
        </w:rPr>
        <w:t>При подготовке Заявки юридическим лицом – данная формулировка подлежит удалению]</w:t>
      </w:r>
      <w:r w:rsidRPr="009F5F6A">
        <w:rPr>
          <w:szCs w:val="24"/>
        </w:rPr>
        <w:t>;</w:t>
      </w:r>
      <w:proofErr w:type="gramEnd"/>
    </w:p>
    <w:p w:rsidR="00211593" w:rsidRPr="009F5F6A" w:rsidRDefault="00211593" w:rsidP="00822777">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9F5F6A">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9F5F6A" w:rsidRDefault="00211593" w:rsidP="00822777">
      <w:pPr>
        <w:numPr>
          <w:ilvl w:val="0"/>
          <w:numId w:val="53"/>
        </w:numPr>
        <w:tabs>
          <w:tab w:val="num" w:pos="1080"/>
          <w:tab w:val="num" w:pos="1620"/>
        </w:tabs>
        <w:autoSpaceDE w:val="0"/>
        <w:autoSpaceDN w:val="0"/>
        <w:adjustRightInd w:val="0"/>
        <w:spacing w:line="288" w:lineRule="auto"/>
        <w:ind w:left="0" w:firstLine="709"/>
        <w:textAlignment w:val="baseline"/>
        <w:rPr>
          <w:szCs w:val="24"/>
        </w:rPr>
      </w:pPr>
      <w:r w:rsidRPr="009F5F6A">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9F5F6A" w:rsidRDefault="00211593" w:rsidP="00822777">
      <w:pPr>
        <w:numPr>
          <w:ilvl w:val="0"/>
          <w:numId w:val="53"/>
        </w:numPr>
        <w:tabs>
          <w:tab w:val="num" w:pos="1080"/>
          <w:tab w:val="num" w:pos="1620"/>
        </w:tabs>
        <w:autoSpaceDE w:val="0"/>
        <w:autoSpaceDN w:val="0"/>
        <w:adjustRightInd w:val="0"/>
        <w:spacing w:after="120"/>
        <w:ind w:left="0" w:firstLine="709"/>
        <w:textAlignment w:val="baseline"/>
        <w:rPr>
          <w:szCs w:val="24"/>
        </w:rPr>
      </w:pPr>
      <w:proofErr w:type="gramStart"/>
      <w:r w:rsidRPr="009F5F6A">
        <w:rPr>
          <w:szCs w:val="24"/>
        </w:rPr>
        <w:t>не находится  в процессе ликвидации, не имеет вступившего в силу решения арбитражного суда о признании ________________________(</w:t>
      </w:r>
      <w:r w:rsidRPr="009F5F6A">
        <w:rPr>
          <w:i/>
          <w:iCs/>
          <w:szCs w:val="24"/>
        </w:rPr>
        <w:t xml:space="preserve">Наименование Участника, </w:t>
      </w:r>
      <w:r w:rsidRPr="009F5F6A">
        <w:rPr>
          <w:i/>
          <w:szCs w:val="24"/>
        </w:rPr>
        <w:t>при подаче заявки коллективным участником указывается лидер и состав коллективного участника</w:t>
      </w:r>
      <w:r w:rsidRPr="009F5F6A">
        <w:rPr>
          <w:szCs w:val="24"/>
        </w:rPr>
        <w:t>)  банкротом и об открытии конкурсного производства, на имущество ________________________(</w:t>
      </w:r>
      <w:r w:rsidRPr="009F5F6A">
        <w:rPr>
          <w:i/>
          <w:iCs/>
          <w:szCs w:val="24"/>
        </w:rPr>
        <w:t xml:space="preserve">Наименование Участника, </w:t>
      </w:r>
      <w:r w:rsidRPr="009F5F6A">
        <w:rPr>
          <w:i/>
          <w:szCs w:val="24"/>
        </w:rPr>
        <w:t>при подаче заявки коллективным участником указывается лидер и состав коллективного участника</w:t>
      </w:r>
      <w:r w:rsidRPr="009F5F6A">
        <w:rPr>
          <w:szCs w:val="24"/>
        </w:rPr>
        <w:t>), в части существенной для исполнения договора, не наложен арест, экономическая деятельность</w:t>
      </w:r>
      <w:proofErr w:type="gramEnd"/>
      <w:r w:rsidRPr="009F5F6A">
        <w:rPr>
          <w:szCs w:val="24"/>
        </w:rPr>
        <w:t xml:space="preserve">  ________________________(</w:t>
      </w:r>
      <w:proofErr w:type="gramStart"/>
      <w:r w:rsidRPr="009F5F6A">
        <w:rPr>
          <w:i/>
          <w:iCs/>
          <w:szCs w:val="24"/>
        </w:rPr>
        <w:t xml:space="preserve">Наименование Участника, </w:t>
      </w:r>
      <w:r w:rsidRPr="009F5F6A">
        <w:rPr>
          <w:i/>
          <w:szCs w:val="24"/>
        </w:rPr>
        <w:t>при подаче заявки коллективным участником указывается лидер и состав коллективного участника</w:t>
      </w:r>
      <w:r w:rsidRPr="009F5F6A">
        <w:rPr>
          <w:szCs w:val="24"/>
        </w:rPr>
        <w:t>)  не приостановлена.</w:t>
      </w:r>
      <w:proofErr w:type="gramEnd"/>
    </w:p>
    <w:p w:rsidR="00211593" w:rsidRPr="009F5F6A" w:rsidRDefault="00211593" w:rsidP="00211593">
      <w:pPr>
        <w:spacing w:after="120"/>
        <w:rPr>
          <w:szCs w:val="24"/>
        </w:rPr>
      </w:pPr>
      <w:r w:rsidRPr="009F5F6A">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9F5F6A"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9F5F6A" w:rsidRDefault="00B75751" w:rsidP="00B75751">
            <w:pPr>
              <w:pStyle w:val="aff7"/>
              <w:tabs>
                <w:tab w:val="right" w:pos="9360"/>
              </w:tabs>
              <w:spacing w:line="240" w:lineRule="auto"/>
              <w:ind w:right="0"/>
              <w:jc w:val="center"/>
              <w:rPr>
                <w:szCs w:val="24"/>
                <w:lang w:eastAsia="ar-SA"/>
              </w:rPr>
            </w:pPr>
            <w:r w:rsidRPr="009F5F6A">
              <w:rPr>
                <w:szCs w:val="24"/>
                <w:lang w:eastAsia="ar-SA"/>
              </w:rPr>
              <w:t xml:space="preserve">№ </w:t>
            </w:r>
            <w:proofErr w:type="spellStart"/>
            <w:proofErr w:type="gramStart"/>
            <w:r w:rsidRPr="009F5F6A">
              <w:rPr>
                <w:szCs w:val="24"/>
                <w:lang w:eastAsia="ar-SA"/>
              </w:rPr>
              <w:t>прило-жения</w:t>
            </w:r>
            <w:proofErr w:type="spellEnd"/>
            <w:proofErr w:type="gram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9F5F6A" w:rsidRDefault="00B75751" w:rsidP="00B75751">
            <w:pPr>
              <w:pStyle w:val="aff7"/>
              <w:jc w:val="center"/>
              <w:rPr>
                <w:szCs w:val="24"/>
              </w:rPr>
            </w:pPr>
            <w:r w:rsidRPr="009F5F6A">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9F5F6A" w:rsidRDefault="00B75751" w:rsidP="00200F14">
            <w:pPr>
              <w:pStyle w:val="aff7"/>
              <w:ind w:left="-108" w:right="-108"/>
              <w:jc w:val="center"/>
              <w:rPr>
                <w:szCs w:val="24"/>
              </w:rPr>
            </w:pPr>
            <w:r w:rsidRPr="009F5F6A">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9F5F6A" w:rsidRDefault="00B75751" w:rsidP="00200F14">
            <w:pPr>
              <w:pStyle w:val="aff7"/>
              <w:ind w:left="-108" w:right="-108"/>
              <w:jc w:val="center"/>
              <w:rPr>
                <w:szCs w:val="24"/>
              </w:rPr>
            </w:pPr>
            <w:r w:rsidRPr="009F5F6A">
              <w:rPr>
                <w:szCs w:val="24"/>
              </w:rPr>
              <w:t>Число    страниц</w:t>
            </w:r>
          </w:p>
        </w:tc>
      </w:tr>
      <w:tr w:rsidR="00B75751" w:rsidRPr="009F5F6A" w:rsidTr="00B75751">
        <w:tc>
          <w:tcPr>
            <w:tcW w:w="1380" w:type="dxa"/>
            <w:tcBorders>
              <w:top w:val="single" w:sz="4" w:space="0" w:color="auto"/>
              <w:left w:val="single" w:sz="4" w:space="0" w:color="auto"/>
              <w:bottom w:val="single" w:sz="4" w:space="0" w:color="auto"/>
              <w:right w:val="single" w:sz="4" w:space="0" w:color="auto"/>
            </w:tcBorders>
          </w:tcPr>
          <w:p w:rsidR="00B75751" w:rsidRPr="009F5F6A" w:rsidRDefault="00B75751" w:rsidP="00B75751">
            <w:pPr>
              <w:pStyle w:val="aff7"/>
              <w:jc w:val="center"/>
              <w:rPr>
                <w:szCs w:val="24"/>
              </w:rPr>
            </w:pPr>
            <w:r w:rsidRPr="009F5F6A">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9F5F6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F5F6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F5F6A" w:rsidRDefault="00B75751" w:rsidP="00200F14">
            <w:pPr>
              <w:pStyle w:val="aff7"/>
              <w:jc w:val="center"/>
              <w:rPr>
                <w:szCs w:val="24"/>
              </w:rPr>
            </w:pPr>
          </w:p>
        </w:tc>
      </w:tr>
      <w:tr w:rsidR="00B75751" w:rsidRPr="009F5F6A" w:rsidTr="00B75751">
        <w:tc>
          <w:tcPr>
            <w:tcW w:w="1380" w:type="dxa"/>
            <w:tcBorders>
              <w:top w:val="single" w:sz="4" w:space="0" w:color="auto"/>
              <w:left w:val="single" w:sz="4" w:space="0" w:color="auto"/>
              <w:bottom w:val="single" w:sz="4" w:space="0" w:color="auto"/>
              <w:right w:val="single" w:sz="4" w:space="0" w:color="auto"/>
            </w:tcBorders>
          </w:tcPr>
          <w:p w:rsidR="00B75751" w:rsidRPr="009F5F6A" w:rsidRDefault="00B75751" w:rsidP="00B75751">
            <w:pPr>
              <w:pStyle w:val="aff7"/>
              <w:jc w:val="center"/>
              <w:rPr>
                <w:szCs w:val="24"/>
              </w:rPr>
            </w:pPr>
            <w:r w:rsidRPr="009F5F6A">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9F5F6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F5F6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F5F6A" w:rsidRDefault="00B75751" w:rsidP="00200F14">
            <w:pPr>
              <w:pStyle w:val="aff7"/>
              <w:jc w:val="center"/>
              <w:rPr>
                <w:szCs w:val="24"/>
              </w:rPr>
            </w:pPr>
          </w:p>
        </w:tc>
      </w:tr>
      <w:tr w:rsidR="00B75751" w:rsidRPr="009F5F6A" w:rsidTr="00B75751">
        <w:tc>
          <w:tcPr>
            <w:tcW w:w="1380" w:type="dxa"/>
            <w:tcBorders>
              <w:top w:val="single" w:sz="4" w:space="0" w:color="auto"/>
              <w:left w:val="single" w:sz="4" w:space="0" w:color="auto"/>
              <w:bottom w:val="single" w:sz="4" w:space="0" w:color="auto"/>
              <w:right w:val="single" w:sz="4" w:space="0" w:color="auto"/>
            </w:tcBorders>
          </w:tcPr>
          <w:p w:rsidR="00B75751" w:rsidRPr="009F5F6A" w:rsidRDefault="00B75751" w:rsidP="00B75751">
            <w:pPr>
              <w:pStyle w:val="aff7"/>
              <w:jc w:val="center"/>
              <w:rPr>
                <w:szCs w:val="24"/>
              </w:rPr>
            </w:pPr>
            <w:r w:rsidRPr="009F5F6A">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9F5F6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F5F6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F5F6A" w:rsidRDefault="00B75751" w:rsidP="00200F14">
            <w:pPr>
              <w:pStyle w:val="aff7"/>
              <w:jc w:val="center"/>
              <w:rPr>
                <w:szCs w:val="24"/>
              </w:rPr>
            </w:pPr>
          </w:p>
        </w:tc>
      </w:tr>
      <w:tr w:rsidR="00B75751" w:rsidRPr="009F5F6A" w:rsidTr="00B75751">
        <w:tc>
          <w:tcPr>
            <w:tcW w:w="1380" w:type="dxa"/>
            <w:tcBorders>
              <w:top w:val="single" w:sz="4" w:space="0" w:color="auto"/>
              <w:left w:val="single" w:sz="4" w:space="0" w:color="auto"/>
              <w:bottom w:val="single" w:sz="4" w:space="0" w:color="auto"/>
              <w:right w:val="single" w:sz="4" w:space="0" w:color="auto"/>
            </w:tcBorders>
          </w:tcPr>
          <w:p w:rsidR="00B75751" w:rsidRPr="009F5F6A" w:rsidRDefault="00B75751" w:rsidP="00B75751">
            <w:pPr>
              <w:pStyle w:val="aff7"/>
              <w:jc w:val="center"/>
              <w:rPr>
                <w:szCs w:val="24"/>
              </w:rPr>
            </w:pPr>
            <w:r w:rsidRPr="009F5F6A">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9F5F6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F5F6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F5F6A" w:rsidRDefault="00B75751" w:rsidP="00200F14">
            <w:pPr>
              <w:pStyle w:val="aff7"/>
              <w:jc w:val="center"/>
              <w:rPr>
                <w:szCs w:val="24"/>
              </w:rPr>
            </w:pPr>
          </w:p>
        </w:tc>
      </w:tr>
      <w:tr w:rsidR="00B75751" w:rsidRPr="009F5F6A" w:rsidTr="00B75751">
        <w:tc>
          <w:tcPr>
            <w:tcW w:w="1380" w:type="dxa"/>
            <w:tcBorders>
              <w:top w:val="single" w:sz="4" w:space="0" w:color="auto"/>
              <w:left w:val="single" w:sz="4" w:space="0" w:color="auto"/>
              <w:bottom w:val="single" w:sz="4" w:space="0" w:color="auto"/>
              <w:right w:val="single" w:sz="4" w:space="0" w:color="auto"/>
            </w:tcBorders>
          </w:tcPr>
          <w:p w:rsidR="00B75751" w:rsidRPr="009F5F6A" w:rsidRDefault="00B75751" w:rsidP="00B75751">
            <w:pPr>
              <w:pStyle w:val="aff7"/>
              <w:jc w:val="center"/>
              <w:rPr>
                <w:szCs w:val="24"/>
              </w:rPr>
            </w:pPr>
            <w:r w:rsidRPr="009F5F6A">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9F5F6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F5F6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F5F6A" w:rsidRDefault="00B75751" w:rsidP="00200F14">
            <w:pPr>
              <w:pStyle w:val="aff7"/>
              <w:jc w:val="center"/>
              <w:rPr>
                <w:szCs w:val="24"/>
              </w:rPr>
            </w:pPr>
          </w:p>
        </w:tc>
      </w:tr>
      <w:tr w:rsidR="00B75751" w:rsidRPr="009F5F6A" w:rsidTr="00B75751">
        <w:tc>
          <w:tcPr>
            <w:tcW w:w="1380" w:type="dxa"/>
            <w:tcBorders>
              <w:top w:val="single" w:sz="4" w:space="0" w:color="auto"/>
              <w:left w:val="single" w:sz="4" w:space="0" w:color="auto"/>
              <w:bottom w:val="single" w:sz="4" w:space="0" w:color="auto"/>
              <w:right w:val="single" w:sz="4" w:space="0" w:color="auto"/>
            </w:tcBorders>
          </w:tcPr>
          <w:p w:rsidR="00B75751" w:rsidRPr="009F5F6A" w:rsidRDefault="00B75751" w:rsidP="00B75751">
            <w:pPr>
              <w:pStyle w:val="aff7"/>
              <w:jc w:val="center"/>
              <w:rPr>
                <w:szCs w:val="24"/>
              </w:rPr>
            </w:pPr>
            <w:r w:rsidRPr="009F5F6A">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9F5F6A"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F5F6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F5F6A" w:rsidRDefault="00B75751" w:rsidP="00200F14">
            <w:pPr>
              <w:pStyle w:val="aff7"/>
              <w:jc w:val="center"/>
              <w:rPr>
                <w:szCs w:val="24"/>
              </w:rPr>
            </w:pPr>
          </w:p>
        </w:tc>
      </w:tr>
      <w:tr w:rsidR="00B75751" w:rsidRPr="009F5F6A" w:rsidTr="00B75751">
        <w:tc>
          <w:tcPr>
            <w:tcW w:w="1380" w:type="dxa"/>
            <w:tcBorders>
              <w:top w:val="single" w:sz="4" w:space="0" w:color="auto"/>
              <w:left w:val="single" w:sz="4" w:space="0" w:color="auto"/>
              <w:bottom w:val="single" w:sz="4" w:space="0" w:color="auto"/>
              <w:right w:val="single" w:sz="4" w:space="0" w:color="auto"/>
            </w:tcBorders>
          </w:tcPr>
          <w:p w:rsidR="00B75751" w:rsidRPr="009F5F6A"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9F5F6A" w:rsidRDefault="00B75751" w:rsidP="00200F14">
            <w:pPr>
              <w:pStyle w:val="aff7"/>
              <w:rPr>
                <w:szCs w:val="24"/>
              </w:rPr>
            </w:pPr>
            <w:r w:rsidRPr="009F5F6A">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9F5F6A"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F5F6A" w:rsidRDefault="00B75751" w:rsidP="00200F14">
            <w:pPr>
              <w:pStyle w:val="aff7"/>
              <w:jc w:val="center"/>
              <w:rPr>
                <w:szCs w:val="24"/>
              </w:rPr>
            </w:pPr>
          </w:p>
        </w:tc>
      </w:tr>
    </w:tbl>
    <w:p w:rsidR="00211593" w:rsidRPr="009F5F6A" w:rsidRDefault="00211593" w:rsidP="00211593">
      <w:pPr>
        <w:spacing w:after="120"/>
        <w:rPr>
          <w:szCs w:val="24"/>
        </w:rPr>
      </w:pPr>
    </w:p>
    <w:p w:rsidR="00211593" w:rsidRPr="009F5F6A" w:rsidRDefault="00211593" w:rsidP="00211593">
      <w:pPr>
        <w:rPr>
          <w:szCs w:val="24"/>
        </w:rPr>
      </w:pPr>
    </w:p>
    <w:p w:rsidR="00211593" w:rsidRPr="009F5F6A" w:rsidRDefault="00211593" w:rsidP="00211593">
      <w:pPr>
        <w:rPr>
          <w:szCs w:val="24"/>
        </w:rPr>
      </w:pPr>
      <w:r w:rsidRPr="009F5F6A">
        <w:rPr>
          <w:szCs w:val="24"/>
        </w:rPr>
        <w:t>____________________________________</w:t>
      </w:r>
    </w:p>
    <w:p w:rsidR="00211593" w:rsidRPr="009F5F6A" w:rsidRDefault="00211593" w:rsidP="00211593">
      <w:pPr>
        <w:ind w:right="3684"/>
        <w:jc w:val="center"/>
        <w:rPr>
          <w:szCs w:val="24"/>
          <w:vertAlign w:val="superscript"/>
        </w:rPr>
      </w:pPr>
      <w:r w:rsidRPr="009F5F6A">
        <w:rPr>
          <w:szCs w:val="24"/>
          <w:vertAlign w:val="superscript"/>
        </w:rPr>
        <w:t>(подпись, М.П.)</w:t>
      </w:r>
    </w:p>
    <w:p w:rsidR="00211593" w:rsidRPr="009F5F6A" w:rsidRDefault="00211593" w:rsidP="00211593">
      <w:pPr>
        <w:rPr>
          <w:szCs w:val="24"/>
        </w:rPr>
      </w:pPr>
      <w:r w:rsidRPr="009F5F6A">
        <w:rPr>
          <w:szCs w:val="24"/>
        </w:rPr>
        <w:t>____________________________________</w:t>
      </w:r>
    </w:p>
    <w:p w:rsidR="00211593" w:rsidRPr="009F5F6A" w:rsidRDefault="00211593" w:rsidP="00211593">
      <w:pPr>
        <w:ind w:right="3684"/>
        <w:jc w:val="center"/>
        <w:rPr>
          <w:szCs w:val="24"/>
          <w:vertAlign w:val="superscript"/>
        </w:rPr>
      </w:pPr>
      <w:r w:rsidRPr="009F5F6A">
        <w:rPr>
          <w:szCs w:val="24"/>
          <w:vertAlign w:val="superscript"/>
        </w:rPr>
        <w:t xml:space="preserve">(фамилия, имя, отчество </w:t>
      </w:r>
      <w:proofErr w:type="gramStart"/>
      <w:r w:rsidRPr="009F5F6A">
        <w:rPr>
          <w:szCs w:val="24"/>
          <w:vertAlign w:val="superscript"/>
        </w:rPr>
        <w:t>подписавшего</w:t>
      </w:r>
      <w:proofErr w:type="gramEnd"/>
      <w:r w:rsidRPr="009F5F6A">
        <w:rPr>
          <w:szCs w:val="24"/>
          <w:vertAlign w:val="superscript"/>
        </w:rPr>
        <w:t>, должность)</w:t>
      </w:r>
    </w:p>
    <w:p w:rsidR="00211593" w:rsidRPr="009F5F6A" w:rsidRDefault="00211593" w:rsidP="00211593">
      <w:pPr>
        <w:pBdr>
          <w:bottom w:val="single" w:sz="4" w:space="1" w:color="auto"/>
        </w:pBdr>
        <w:shd w:val="clear" w:color="auto" w:fill="E0E0E0"/>
        <w:ind w:right="21" w:firstLine="0"/>
        <w:jc w:val="center"/>
        <w:rPr>
          <w:b/>
          <w:color w:val="000000"/>
          <w:spacing w:val="36"/>
          <w:szCs w:val="24"/>
        </w:rPr>
      </w:pPr>
      <w:r w:rsidRPr="009F5F6A">
        <w:rPr>
          <w:b/>
          <w:color w:val="000000"/>
          <w:spacing w:val="36"/>
          <w:szCs w:val="24"/>
        </w:rPr>
        <w:t>конец формы</w:t>
      </w:r>
    </w:p>
    <w:p w:rsidR="00211593" w:rsidRPr="009F5F6A" w:rsidRDefault="00211593" w:rsidP="00211593">
      <w:pPr>
        <w:ind w:firstLine="0"/>
        <w:jc w:val="left"/>
        <w:rPr>
          <w:szCs w:val="24"/>
        </w:rPr>
      </w:pPr>
      <w:bookmarkStart w:id="1774" w:name="_Toc98253921"/>
      <w:bookmarkStart w:id="1775" w:name="_Toc157248175"/>
      <w:bookmarkStart w:id="1776" w:name="_Toc157496544"/>
      <w:bookmarkStart w:id="1777" w:name="_Toc158206083"/>
      <w:bookmarkStart w:id="1778" w:name="_Toc164057768"/>
      <w:bookmarkStart w:id="1779" w:name="_Toc164137118"/>
      <w:bookmarkStart w:id="1780" w:name="_Toc164161278"/>
      <w:bookmarkStart w:id="1781" w:name="_Toc165173849"/>
      <w:r w:rsidRPr="009F5F6A">
        <w:rPr>
          <w:b/>
          <w:szCs w:val="24"/>
        </w:rPr>
        <w:br w:type="page"/>
      </w:r>
    </w:p>
    <w:p w:rsidR="00211593" w:rsidRPr="009F5F6A" w:rsidRDefault="00211593" w:rsidP="00822777">
      <w:pPr>
        <w:pStyle w:val="3"/>
        <w:numPr>
          <w:ilvl w:val="2"/>
          <w:numId w:val="101"/>
        </w:numPr>
        <w:rPr>
          <w:sz w:val="24"/>
          <w:szCs w:val="24"/>
        </w:rPr>
      </w:pPr>
      <w:bookmarkStart w:id="1782" w:name="_Toc439170674"/>
      <w:bookmarkStart w:id="1783" w:name="_Toc439172776"/>
      <w:bookmarkStart w:id="1784" w:name="_Toc439173220"/>
      <w:bookmarkStart w:id="1785" w:name="_Toc439238214"/>
      <w:bookmarkStart w:id="1786" w:name="_Toc439252762"/>
      <w:bookmarkStart w:id="1787" w:name="_Toc439323736"/>
      <w:bookmarkStart w:id="1788" w:name="_Toc440361370"/>
      <w:bookmarkStart w:id="1789" w:name="_Toc440376125"/>
      <w:bookmarkStart w:id="1790" w:name="_Toc440376252"/>
      <w:bookmarkStart w:id="1791" w:name="_Toc440382510"/>
      <w:bookmarkStart w:id="1792" w:name="_Toc440447180"/>
      <w:bookmarkStart w:id="1793" w:name="_Toc440632341"/>
      <w:bookmarkStart w:id="1794" w:name="_Toc440875113"/>
      <w:bookmarkStart w:id="1795" w:name="_Toc441131100"/>
      <w:bookmarkStart w:id="1796" w:name="_Toc441485097"/>
      <w:bookmarkStart w:id="1797" w:name="_Toc441572074"/>
      <w:bookmarkStart w:id="1798" w:name="_Toc441575166"/>
      <w:bookmarkStart w:id="1799" w:name="_Toc442434827"/>
      <w:bookmarkStart w:id="1800" w:name="_Toc442435666"/>
      <w:bookmarkStart w:id="1801" w:name="_Toc462068491"/>
      <w:bookmarkStart w:id="1802" w:name="_Toc463514181"/>
      <w:bookmarkStart w:id="1803" w:name="_Toc469480419"/>
      <w:bookmarkStart w:id="1804" w:name="_Toc471823210"/>
      <w:bookmarkStart w:id="1805" w:name="_Toc498512071"/>
      <w:bookmarkStart w:id="1806" w:name="_Toc511315295"/>
      <w:bookmarkStart w:id="1807" w:name="_Toc515529997"/>
      <w:r w:rsidRPr="009F5F6A">
        <w:rPr>
          <w:sz w:val="24"/>
          <w:szCs w:val="24"/>
        </w:rPr>
        <w:lastRenderedPageBreak/>
        <w:t>Инструкции по заполнению</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Участник должен указать стоимость </w:t>
      </w:r>
      <w:r w:rsidR="0057216B" w:rsidRPr="009F5F6A">
        <w:rPr>
          <w:sz w:val="24"/>
          <w:szCs w:val="24"/>
        </w:rPr>
        <w:t>выполнения работ</w:t>
      </w:r>
      <w:r w:rsidRPr="009F5F6A">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9F5F6A">
        <w:rPr>
          <w:sz w:val="24"/>
          <w:szCs w:val="24"/>
        </w:rPr>
        <w:t>ХХХ</w:t>
      </w:r>
      <w:proofErr w:type="spellEnd"/>
      <w:r w:rsidRPr="009F5F6A">
        <w:rPr>
          <w:sz w:val="24"/>
          <w:szCs w:val="24"/>
        </w:rPr>
        <w:t> ХХХ</w:t>
      </w:r>
      <w:proofErr w:type="gramStart"/>
      <w:r w:rsidRPr="009F5F6A">
        <w:rPr>
          <w:sz w:val="24"/>
          <w:szCs w:val="24"/>
        </w:rPr>
        <w:t>,Х</w:t>
      </w:r>
      <w:proofErr w:type="gramEnd"/>
      <w:r w:rsidRPr="009F5F6A">
        <w:rPr>
          <w:sz w:val="24"/>
          <w:szCs w:val="24"/>
        </w:rPr>
        <w:t>Х руб., например: «1 234 567,89 руб. (Один миллион двести тридцать четыре тысячи пятьсот шестьдесят семь руб. восемьдесят девять коп.)».</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Участник должен указать срок действия Заявки согласно требованиям подпункта </w:t>
      </w:r>
      <w:r w:rsidR="005A1486" w:rsidRPr="009F5F6A">
        <w:rPr>
          <w:sz w:val="24"/>
          <w:szCs w:val="24"/>
        </w:rPr>
        <w:fldChar w:fldCharType="begin"/>
      </w:r>
      <w:r w:rsidR="009922AC" w:rsidRPr="009F5F6A">
        <w:rPr>
          <w:sz w:val="24"/>
          <w:szCs w:val="24"/>
        </w:rPr>
        <w:instrText xml:space="preserve"> REF _Ref441571664 \r \h </w:instrText>
      </w:r>
      <w:r w:rsidR="006C5B45" w:rsidRPr="009F5F6A">
        <w:rPr>
          <w:sz w:val="24"/>
          <w:szCs w:val="24"/>
        </w:rPr>
        <w:instrText xml:space="preserve"> \* MERGEFORMAT </w:instrText>
      </w:r>
      <w:r w:rsidR="005A1486" w:rsidRPr="009F5F6A">
        <w:rPr>
          <w:sz w:val="24"/>
          <w:szCs w:val="24"/>
        </w:rPr>
      </w:r>
      <w:r w:rsidR="005A1486" w:rsidRPr="009F5F6A">
        <w:rPr>
          <w:sz w:val="24"/>
          <w:szCs w:val="24"/>
        </w:rPr>
        <w:fldChar w:fldCharType="separate"/>
      </w:r>
      <w:r w:rsidR="0010016D" w:rsidRPr="009F5F6A">
        <w:rPr>
          <w:sz w:val="24"/>
          <w:szCs w:val="24"/>
        </w:rPr>
        <w:t>3.4.4</w:t>
      </w:r>
      <w:r w:rsidR="005A1486" w:rsidRPr="009F5F6A">
        <w:rPr>
          <w:sz w:val="24"/>
          <w:szCs w:val="24"/>
        </w:rPr>
        <w:fldChar w:fldCharType="end"/>
      </w:r>
      <w:r w:rsidRPr="009F5F6A">
        <w:rPr>
          <w:sz w:val="24"/>
          <w:szCs w:val="24"/>
        </w:rPr>
        <w:t>.</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Письмо должно быть подписано и скреплено печатью в соответствии с требованиями подпунктов </w:t>
      </w:r>
      <w:r w:rsidR="005A1486" w:rsidRPr="009F5F6A">
        <w:rPr>
          <w:sz w:val="24"/>
          <w:szCs w:val="24"/>
        </w:rPr>
        <w:fldChar w:fldCharType="begin"/>
      </w:r>
      <w:r w:rsidRPr="009F5F6A">
        <w:rPr>
          <w:sz w:val="24"/>
          <w:szCs w:val="24"/>
        </w:rPr>
        <w:instrText xml:space="preserve"> REF _Ref55279015 \r \h </w:instrText>
      </w:r>
      <w:r w:rsidR="006C5B45" w:rsidRPr="009F5F6A">
        <w:rPr>
          <w:sz w:val="24"/>
          <w:szCs w:val="24"/>
        </w:rPr>
        <w:instrText xml:space="preserve"> \* MERGEFORMAT </w:instrText>
      </w:r>
      <w:r w:rsidR="005A1486" w:rsidRPr="009F5F6A">
        <w:rPr>
          <w:sz w:val="24"/>
          <w:szCs w:val="24"/>
        </w:rPr>
      </w:r>
      <w:r w:rsidR="005A1486" w:rsidRPr="009F5F6A">
        <w:rPr>
          <w:sz w:val="24"/>
          <w:szCs w:val="24"/>
        </w:rPr>
        <w:fldChar w:fldCharType="separate"/>
      </w:r>
      <w:r w:rsidR="0010016D" w:rsidRPr="009F5F6A">
        <w:rPr>
          <w:sz w:val="24"/>
          <w:szCs w:val="24"/>
        </w:rPr>
        <w:t>3.4.1.6</w:t>
      </w:r>
      <w:r w:rsidR="005A1486" w:rsidRPr="009F5F6A">
        <w:rPr>
          <w:sz w:val="24"/>
          <w:szCs w:val="24"/>
        </w:rPr>
        <w:fldChar w:fldCharType="end"/>
      </w:r>
      <w:r w:rsidRPr="009F5F6A">
        <w:rPr>
          <w:sz w:val="24"/>
          <w:szCs w:val="24"/>
        </w:rPr>
        <w:t xml:space="preserve"> и </w:t>
      </w:r>
      <w:r w:rsidR="005A1486" w:rsidRPr="009F5F6A">
        <w:rPr>
          <w:sz w:val="24"/>
          <w:szCs w:val="24"/>
        </w:rPr>
        <w:fldChar w:fldCharType="begin"/>
      </w:r>
      <w:r w:rsidRPr="009F5F6A">
        <w:rPr>
          <w:sz w:val="24"/>
          <w:szCs w:val="24"/>
        </w:rPr>
        <w:instrText xml:space="preserve"> REF _Ref195087786 \r \h </w:instrText>
      </w:r>
      <w:r w:rsidR="006C5B45" w:rsidRPr="009F5F6A">
        <w:rPr>
          <w:sz w:val="24"/>
          <w:szCs w:val="24"/>
        </w:rPr>
        <w:instrText xml:space="preserve"> \* MERGEFORMAT </w:instrText>
      </w:r>
      <w:r w:rsidR="005A1486" w:rsidRPr="009F5F6A">
        <w:rPr>
          <w:sz w:val="24"/>
          <w:szCs w:val="24"/>
        </w:rPr>
      </w:r>
      <w:r w:rsidR="005A1486" w:rsidRPr="009F5F6A">
        <w:rPr>
          <w:sz w:val="24"/>
          <w:szCs w:val="24"/>
        </w:rPr>
        <w:fldChar w:fldCharType="separate"/>
      </w:r>
      <w:r w:rsidR="0010016D" w:rsidRPr="009F5F6A">
        <w:rPr>
          <w:sz w:val="24"/>
          <w:szCs w:val="24"/>
        </w:rPr>
        <w:t>3.4.1.7</w:t>
      </w:r>
      <w:r w:rsidR="005A1486" w:rsidRPr="009F5F6A">
        <w:rPr>
          <w:sz w:val="24"/>
          <w:szCs w:val="24"/>
        </w:rPr>
        <w:fldChar w:fldCharType="end"/>
      </w:r>
      <w:r w:rsidRPr="009F5F6A">
        <w:rPr>
          <w:sz w:val="24"/>
          <w:szCs w:val="24"/>
        </w:rPr>
        <w:t>.</w:t>
      </w:r>
    </w:p>
    <w:p w:rsidR="00211593" w:rsidRPr="009F5F6A" w:rsidRDefault="00211593" w:rsidP="00211593">
      <w:pPr>
        <w:ind w:firstLine="0"/>
        <w:jc w:val="left"/>
        <w:rPr>
          <w:b/>
          <w:szCs w:val="24"/>
        </w:rPr>
      </w:pPr>
      <w:bookmarkStart w:id="1808" w:name="_Ref55335821"/>
      <w:bookmarkStart w:id="1809" w:name="_Ref55336345"/>
      <w:bookmarkStart w:id="1810" w:name="_Toc57314674"/>
      <w:bookmarkStart w:id="1811" w:name="_Toc69728988"/>
      <w:bookmarkStart w:id="1812" w:name="_Toc98253922"/>
      <w:bookmarkStart w:id="1813" w:name="_Toc165173850"/>
      <w:r w:rsidRPr="009F5F6A">
        <w:br w:type="page"/>
      </w:r>
    </w:p>
    <w:p w:rsidR="00211593" w:rsidRPr="009F5F6A" w:rsidRDefault="00211593" w:rsidP="00822777">
      <w:pPr>
        <w:pStyle w:val="3"/>
        <w:numPr>
          <w:ilvl w:val="2"/>
          <w:numId w:val="101"/>
        </w:numPr>
        <w:rPr>
          <w:sz w:val="24"/>
          <w:szCs w:val="24"/>
        </w:rPr>
      </w:pPr>
      <w:bookmarkStart w:id="1814" w:name="_Ref440271964"/>
      <w:bookmarkStart w:id="1815" w:name="_Toc440361371"/>
      <w:bookmarkStart w:id="1816" w:name="_Toc440376126"/>
      <w:bookmarkStart w:id="1817" w:name="_Toc441131101"/>
      <w:bookmarkStart w:id="1818" w:name="_Toc471823211"/>
      <w:bookmarkStart w:id="1819" w:name="_Toc515529998"/>
      <w:r w:rsidRPr="009F5F6A">
        <w:rPr>
          <w:sz w:val="24"/>
          <w:szCs w:val="24"/>
        </w:rPr>
        <w:lastRenderedPageBreak/>
        <w:t>Антикоррупционные обязательства (Форма 1.1).</w:t>
      </w:r>
      <w:bookmarkEnd w:id="1814"/>
      <w:bookmarkEnd w:id="1815"/>
      <w:bookmarkEnd w:id="1816"/>
      <w:bookmarkEnd w:id="1817"/>
      <w:bookmarkEnd w:id="1818"/>
      <w:bookmarkEnd w:id="1819"/>
    </w:p>
    <w:p w:rsidR="00211593" w:rsidRPr="009F5F6A" w:rsidRDefault="00211593" w:rsidP="00822777">
      <w:pPr>
        <w:pStyle w:val="3"/>
        <w:numPr>
          <w:ilvl w:val="3"/>
          <w:numId w:val="101"/>
        </w:numPr>
        <w:rPr>
          <w:sz w:val="24"/>
          <w:szCs w:val="24"/>
        </w:rPr>
      </w:pPr>
      <w:bookmarkStart w:id="1820" w:name="_Toc439238216"/>
      <w:bookmarkStart w:id="1821" w:name="_Toc439252764"/>
      <w:bookmarkStart w:id="1822" w:name="_Toc439323738"/>
      <w:bookmarkStart w:id="1823" w:name="_Toc440361372"/>
      <w:bookmarkStart w:id="1824" w:name="_Toc440376127"/>
      <w:bookmarkStart w:id="1825" w:name="_Toc440376254"/>
      <w:bookmarkStart w:id="1826" w:name="_Toc440382512"/>
      <w:bookmarkStart w:id="1827" w:name="_Toc440447182"/>
      <w:bookmarkStart w:id="1828" w:name="_Toc440632343"/>
      <w:bookmarkStart w:id="1829" w:name="_Toc440875115"/>
      <w:bookmarkStart w:id="1830" w:name="_Toc441131102"/>
      <w:bookmarkStart w:id="1831" w:name="_Toc441572076"/>
      <w:bookmarkStart w:id="1832" w:name="_Toc441575168"/>
      <w:bookmarkStart w:id="1833" w:name="_Toc442434829"/>
      <w:bookmarkStart w:id="1834" w:name="_Toc442435668"/>
      <w:bookmarkStart w:id="1835" w:name="_Toc462068493"/>
      <w:bookmarkStart w:id="1836" w:name="_Toc463514183"/>
      <w:bookmarkStart w:id="1837" w:name="_Toc469480421"/>
      <w:bookmarkStart w:id="1838" w:name="_Toc471823212"/>
      <w:bookmarkStart w:id="1839" w:name="_Toc498512073"/>
      <w:bookmarkStart w:id="1840" w:name="_Toc511315297"/>
      <w:bookmarkStart w:id="1841" w:name="_Toc515529999"/>
      <w:r w:rsidRPr="009F5F6A">
        <w:rPr>
          <w:sz w:val="24"/>
          <w:szCs w:val="24"/>
        </w:rPr>
        <w:t>Форма Антикоррупционных обязательств</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rsidR="00211593" w:rsidRPr="009F5F6A" w:rsidRDefault="00211593" w:rsidP="00211593">
      <w:pPr>
        <w:pBdr>
          <w:top w:val="single" w:sz="4" w:space="1" w:color="auto"/>
        </w:pBdr>
        <w:shd w:val="clear" w:color="auto" w:fill="E0E0E0"/>
        <w:ind w:right="21" w:firstLine="0"/>
        <w:jc w:val="center"/>
        <w:rPr>
          <w:b/>
          <w:color w:val="000000"/>
          <w:spacing w:val="36"/>
        </w:rPr>
      </w:pPr>
      <w:r w:rsidRPr="009F5F6A">
        <w:rPr>
          <w:b/>
          <w:color w:val="000000"/>
          <w:spacing w:val="36"/>
        </w:rPr>
        <w:t>начало формы</w:t>
      </w:r>
    </w:p>
    <w:p w:rsidR="00211593" w:rsidRPr="009F5F6A" w:rsidRDefault="00211593" w:rsidP="00211593">
      <w:pPr>
        <w:ind w:firstLine="0"/>
        <w:rPr>
          <w:szCs w:val="24"/>
        </w:rPr>
      </w:pPr>
      <w:r w:rsidRPr="009F5F6A">
        <w:rPr>
          <w:szCs w:val="24"/>
        </w:rPr>
        <w:t>Приложение 1 к письму о подаче оферты</w:t>
      </w:r>
    </w:p>
    <w:p w:rsidR="00211593" w:rsidRPr="009F5F6A" w:rsidRDefault="00211593" w:rsidP="00211593">
      <w:pPr>
        <w:ind w:firstLine="0"/>
        <w:rPr>
          <w:szCs w:val="24"/>
        </w:rPr>
      </w:pPr>
      <w:r w:rsidRPr="009F5F6A">
        <w:rPr>
          <w:szCs w:val="24"/>
        </w:rPr>
        <w:t>от «____»_____________ </w:t>
      </w:r>
      <w:proofErr w:type="gramStart"/>
      <w:r w:rsidRPr="009F5F6A">
        <w:rPr>
          <w:szCs w:val="24"/>
        </w:rPr>
        <w:t>г</w:t>
      </w:r>
      <w:proofErr w:type="gramEnd"/>
      <w:r w:rsidRPr="009F5F6A">
        <w:rPr>
          <w:szCs w:val="24"/>
        </w:rPr>
        <w:t>. №__________</w:t>
      </w:r>
    </w:p>
    <w:p w:rsidR="00211593" w:rsidRPr="009F5F6A" w:rsidRDefault="00211593" w:rsidP="00211593">
      <w:pPr>
        <w:keepNext/>
        <w:tabs>
          <w:tab w:val="num" w:pos="1134"/>
        </w:tabs>
        <w:jc w:val="right"/>
        <w:outlineLvl w:val="1"/>
        <w:rPr>
          <w:b/>
        </w:rPr>
      </w:pPr>
    </w:p>
    <w:p w:rsidR="00211593" w:rsidRPr="009F5F6A" w:rsidRDefault="00211593" w:rsidP="00211593">
      <w:pPr>
        <w:ind w:firstLine="709"/>
        <w:jc w:val="center"/>
        <w:rPr>
          <w:b/>
          <w:bCs/>
          <w:color w:val="000000"/>
        </w:rPr>
      </w:pPr>
      <w:r w:rsidRPr="009F5F6A">
        <w:rPr>
          <w:b/>
          <w:color w:val="000000"/>
        </w:rPr>
        <w:t>Антикоррупционные обязательства</w:t>
      </w:r>
    </w:p>
    <w:p w:rsidR="00211593" w:rsidRPr="009F5F6A" w:rsidRDefault="00211593" w:rsidP="00211593">
      <w:pPr>
        <w:ind w:firstLine="709"/>
        <w:jc w:val="center"/>
        <w:rPr>
          <w:b/>
          <w:bCs/>
          <w:color w:val="000000"/>
          <w:sz w:val="28"/>
          <w:szCs w:val="28"/>
        </w:rPr>
      </w:pPr>
    </w:p>
    <w:p w:rsidR="00211593" w:rsidRPr="009F5F6A" w:rsidRDefault="00211593" w:rsidP="00211593">
      <w:pPr>
        <w:ind w:firstLine="709"/>
        <w:rPr>
          <w:color w:val="000000"/>
        </w:rPr>
      </w:pPr>
      <w:r w:rsidRPr="009F5F6A">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9F5F6A">
        <w:rPr>
          <w:color w:val="000000"/>
        </w:rPr>
        <w:t>Россети</w:t>
      </w:r>
      <w:proofErr w:type="spellEnd"/>
      <w:r w:rsidRPr="009F5F6A">
        <w:rPr>
          <w:color w:val="000000"/>
        </w:rPr>
        <w:t>»/ДЗО ПАО «</w:t>
      </w:r>
      <w:proofErr w:type="spellStart"/>
      <w:r w:rsidRPr="009F5F6A">
        <w:rPr>
          <w:color w:val="000000"/>
        </w:rPr>
        <w:t>Россети</w:t>
      </w:r>
      <w:proofErr w:type="spellEnd"/>
      <w:r w:rsidRPr="009F5F6A">
        <w:rPr>
          <w:color w:val="000000"/>
        </w:rPr>
        <w:t>» по разработке и принятию мер по предупреждению и противодействию коррупции.</w:t>
      </w:r>
    </w:p>
    <w:p w:rsidR="00211593" w:rsidRPr="009F5F6A" w:rsidRDefault="00211593" w:rsidP="00822777">
      <w:pPr>
        <w:widowControl/>
        <w:numPr>
          <w:ilvl w:val="0"/>
          <w:numId w:val="48"/>
        </w:numPr>
        <w:tabs>
          <w:tab w:val="num" w:pos="0"/>
        </w:tabs>
        <w:ind w:left="0" w:firstLine="709"/>
        <w:rPr>
          <w:color w:val="000000"/>
        </w:rPr>
      </w:pPr>
      <w:r w:rsidRPr="009F5F6A">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9F5F6A">
        <w:rPr>
          <w:color w:val="000000"/>
        </w:rPr>
        <w:t>Россети</w:t>
      </w:r>
      <w:proofErr w:type="spellEnd"/>
      <w:r w:rsidRPr="009F5F6A">
        <w:rPr>
          <w:color w:val="000000"/>
        </w:rPr>
        <w:t>»/ДЗО ПАО «</w:t>
      </w:r>
      <w:proofErr w:type="spellStart"/>
      <w:r w:rsidRPr="009F5F6A">
        <w:rPr>
          <w:color w:val="000000"/>
        </w:rPr>
        <w:t>Россети</w:t>
      </w:r>
      <w:proofErr w:type="spellEnd"/>
      <w:r w:rsidRPr="009F5F6A">
        <w:rPr>
          <w:color w:val="000000"/>
        </w:rPr>
        <w:t xml:space="preserve">», именуемое в дальнейшем «Заказчик», после ознакомления с </w:t>
      </w:r>
      <w:r w:rsidR="00C24F83" w:rsidRPr="009F5F6A">
        <w:rPr>
          <w:color w:val="000000"/>
        </w:rPr>
        <w:t>конкурсной</w:t>
      </w:r>
      <w:r w:rsidRPr="009F5F6A">
        <w:rPr>
          <w:color w:val="000000"/>
        </w:rPr>
        <w:t xml:space="preserve"> документацией гарантирует и заверяет Заказчика/Организатора закупки, что он:</w:t>
      </w:r>
    </w:p>
    <w:p w:rsidR="00211593" w:rsidRPr="009F5F6A" w:rsidRDefault="00211593" w:rsidP="00211593">
      <w:pPr>
        <w:ind w:firstLine="709"/>
        <w:contextualSpacing/>
      </w:pPr>
      <w:r w:rsidRPr="009F5F6A">
        <w:t>1.1</w:t>
      </w:r>
      <w:r w:rsidRPr="009F5F6A">
        <w:tab/>
        <w:t>Ознакомлен с Антикоррупционной политикой ПАО «</w:t>
      </w:r>
      <w:proofErr w:type="spellStart"/>
      <w:r w:rsidRPr="009F5F6A">
        <w:t>Россети</w:t>
      </w:r>
      <w:proofErr w:type="spellEnd"/>
      <w:r w:rsidRPr="009F5F6A">
        <w:t>» и его ДЗО, утвержденной решением Совета директоров ПАО «</w:t>
      </w:r>
      <w:proofErr w:type="spellStart"/>
      <w:r w:rsidRPr="009F5F6A">
        <w:t>Россети</w:t>
      </w:r>
      <w:proofErr w:type="spellEnd"/>
      <w:r w:rsidRPr="009F5F6A">
        <w:t>»/</w:t>
      </w:r>
      <w:r w:rsidRPr="009F5F6A">
        <w:rPr>
          <w:rFonts w:ascii="Calibri" w:hAnsi="Calibri"/>
        </w:rPr>
        <w:t xml:space="preserve"> </w:t>
      </w:r>
      <w:r w:rsidRPr="009F5F6A">
        <w:t>ДЗО ПАО «</w:t>
      </w:r>
      <w:proofErr w:type="spellStart"/>
      <w:r w:rsidRPr="009F5F6A">
        <w:t>Россети</w:t>
      </w:r>
      <w:proofErr w:type="spellEnd"/>
      <w:r w:rsidRPr="009F5F6A">
        <w:t>» (протокол от 28.11.2014 №171) (далее - Антикоррупционная политика).</w:t>
      </w:r>
    </w:p>
    <w:p w:rsidR="00211593" w:rsidRPr="009F5F6A" w:rsidRDefault="00211593" w:rsidP="00822777">
      <w:pPr>
        <w:numPr>
          <w:ilvl w:val="1"/>
          <w:numId w:val="52"/>
        </w:numPr>
        <w:ind w:left="0" w:firstLine="709"/>
        <w:contextualSpacing/>
      </w:pPr>
      <w:proofErr w:type="gramStart"/>
      <w:r w:rsidRPr="009F5F6A">
        <w:t>Согласен с принимаемыми в ПАО «</w:t>
      </w:r>
      <w:proofErr w:type="spellStart"/>
      <w:r w:rsidRPr="009F5F6A">
        <w:t>Россети</w:t>
      </w:r>
      <w:proofErr w:type="spellEnd"/>
      <w:r w:rsidRPr="009F5F6A">
        <w:t>»/ДЗО ПАО «</w:t>
      </w:r>
      <w:proofErr w:type="spellStart"/>
      <w:r w:rsidRPr="009F5F6A">
        <w:t>Россети</w:t>
      </w:r>
      <w:proofErr w:type="spellEnd"/>
      <w:r w:rsidRPr="009F5F6A">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9F5F6A">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9F5F6A">
        <w:t xml:space="preserve">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9F5F6A">
        <w:t>Заявок</w:t>
      </w:r>
      <w:r w:rsidRPr="009F5F6A">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9F5F6A">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9F5F6A" w:rsidRDefault="00211593" w:rsidP="00822777">
      <w:pPr>
        <w:widowControl/>
        <w:numPr>
          <w:ilvl w:val="0"/>
          <w:numId w:val="48"/>
        </w:numPr>
        <w:ind w:left="0" w:firstLine="709"/>
        <w:rPr>
          <w:color w:val="000000"/>
        </w:rPr>
      </w:pPr>
      <w:r w:rsidRPr="009F5F6A">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9F5F6A" w:rsidRDefault="00211593" w:rsidP="00211593">
      <w:pPr>
        <w:ind w:firstLine="709"/>
        <w:rPr>
          <w:color w:val="000000"/>
        </w:rPr>
      </w:pPr>
      <w:r w:rsidRPr="009F5F6A">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9F5F6A" w:rsidRDefault="00211593" w:rsidP="00822777">
      <w:pPr>
        <w:widowControl/>
        <w:numPr>
          <w:ilvl w:val="0"/>
          <w:numId w:val="51"/>
        </w:numPr>
        <w:ind w:left="0" w:firstLine="709"/>
        <w:rPr>
          <w:color w:val="000000"/>
        </w:rPr>
      </w:pPr>
      <w:r w:rsidRPr="009F5F6A">
        <w:rPr>
          <w:color w:val="000000"/>
        </w:rPr>
        <w:t>предоставление неполных, заведомо ложных, недостоверных сведений о структуре собственников;</w:t>
      </w:r>
    </w:p>
    <w:p w:rsidR="00211593" w:rsidRPr="009F5F6A" w:rsidRDefault="00211593" w:rsidP="00822777">
      <w:pPr>
        <w:widowControl/>
        <w:numPr>
          <w:ilvl w:val="0"/>
          <w:numId w:val="51"/>
        </w:numPr>
        <w:ind w:left="0" w:firstLine="709"/>
        <w:rPr>
          <w:color w:val="000000"/>
        </w:rPr>
      </w:pPr>
      <w:r w:rsidRPr="009F5F6A">
        <w:rPr>
          <w:color w:val="000000"/>
        </w:rPr>
        <w:t xml:space="preserve">непредставление информации о наличии аффилированных и иных связей, </w:t>
      </w:r>
      <w:proofErr w:type="gramStart"/>
      <w:r w:rsidRPr="009F5F6A">
        <w:rPr>
          <w:color w:val="000000"/>
        </w:rPr>
        <w:t>пред</w:t>
      </w:r>
      <w:proofErr w:type="gramEnd"/>
      <w:r w:rsidRPr="009F5F6A">
        <w:rPr>
          <w:color w:val="000000"/>
        </w:rPr>
        <w:t>/</w:t>
      </w:r>
      <w:proofErr w:type="gramStart"/>
      <w:r w:rsidRPr="009F5F6A">
        <w:rPr>
          <w:color w:val="000000"/>
        </w:rPr>
        <w:t>конфликта</w:t>
      </w:r>
      <w:proofErr w:type="gramEnd"/>
      <w:r w:rsidRPr="009F5F6A">
        <w:rPr>
          <w:color w:val="000000"/>
        </w:rPr>
        <w:t xml:space="preserve"> интересов с работниками Заказчика/Организатора закупки (либо их родственниками), а так же с иными участниками </w:t>
      </w:r>
      <w:r w:rsidR="00112895" w:rsidRPr="009F5F6A">
        <w:rPr>
          <w:color w:val="000000"/>
        </w:rPr>
        <w:t>Конкурса</w:t>
      </w:r>
      <w:r w:rsidRPr="009F5F6A">
        <w:rPr>
          <w:color w:val="000000"/>
        </w:rPr>
        <w:t>/их бенефициарами;</w:t>
      </w:r>
    </w:p>
    <w:p w:rsidR="00211593" w:rsidRPr="009F5F6A" w:rsidRDefault="00211593" w:rsidP="00822777">
      <w:pPr>
        <w:widowControl/>
        <w:numPr>
          <w:ilvl w:val="0"/>
          <w:numId w:val="49"/>
        </w:numPr>
        <w:ind w:left="0" w:firstLine="709"/>
        <w:rPr>
          <w:color w:val="000000"/>
        </w:rPr>
      </w:pPr>
      <w:r w:rsidRPr="009F5F6A">
        <w:rPr>
          <w:color w:val="000000"/>
        </w:rPr>
        <w:lastRenderedPageBreak/>
        <w:t>освобождение, предложение или обещание освободить от исполнения обязательства или обязанности;</w:t>
      </w:r>
    </w:p>
    <w:p w:rsidR="00211593" w:rsidRPr="009F5F6A" w:rsidRDefault="00211593" w:rsidP="00822777">
      <w:pPr>
        <w:widowControl/>
        <w:numPr>
          <w:ilvl w:val="0"/>
          <w:numId w:val="49"/>
        </w:numPr>
        <w:ind w:left="0" w:firstLine="709"/>
        <w:rPr>
          <w:color w:val="000000"/>
        </w:rPr>
      </w:pPr>
      <w:r w:rsidRPr="009F5F6A">
        <w:rPr>
          <w:color w:val="000000"/>
        </w:rPr>
        <w:t>оказание, предложение или обещание оказать услуги;</w:t>
      </w:r>
    </w:p>
    <w:p w:rsidR="00211593" w:rsidRPr="009F5F6A" w:rsidRDefault="00211593" w:rsidP="00822777">
      <w:pPr>
        <w:widowControl/>
        <w:numPr>
          <w:ilvl w:val="0"/>
          <w:numId w:val="49"/>
        </w:numPr>
        <w:ind w:left="0" w:firstLine="709"/>
        <w:rPr>
          <w:color w:val="000000"/>
        </w:rPr>
      </w:pPr>
      <w:r w:rsidRPr="009F5F6A">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9F5F6A" w:rsidRDefault="00211593" w:rsidP="00822777">
      <w:pPr>
        <w:widowControl/>
        <w:numPr>
          <w:ilvl w:val="0"/>
          <w:numId w:val="49"/>
        </w:numPr>
        <w:ind w:left="0" w:firstLine="709"/>
        <w:rPr>
          <w:color w:val="000000"/>
        </w:rPr>
      </w:pPr>
      <w:r w:rsidRPr="009F5F6A">
        <w:rPr>
          <w:color w:val="000000"/>
        </w:rPr>
        <w:t xml:space="preserve">предоставление, предложение или обещание предоставить иные выгоды; </w:t>
      </w:r>
    </w:p>
    <w:p w:rsidR="00211593" w:rsidRPr="009F5F6A" w:rsidRDefault="00211593" w:rsidP="00822777">
      <w:pPr>
        <w:widowControl/>
        <w:numPr>
          <w:ilvl w:val="0"/>
          <w:numId w:val="49"/>
        </w:numPr>
        <w:ind w:left="0" w:firstLine="709"/>
      </w:pPr>
      <w:r w:rsidRPr="009F5F6A">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9F5F6A" w:rsidRDefault="00211593" w:rsidP="00822777">
      <w:pPr>
        <w:widowControl/>
        <w:numPr>
          <w:ilvl w:val="1"/>
          <w:numId w:val="50"/>
        </w:numPr>
        <w:ind w:left="0" w:firstLine="709"/>
      </w:pPr>
      <w:r w:rsidRPr="009F5F6A">
        <w:rPr>
          <w:lang w:val="en-US"/>
        </w:rPr>
        <w:t>C</w:t>
      </w:r>
      <w:proofErr w:type="spellStart"/>
      <w:r w:rsidRPr="009F5F6A">
        <w:t>тимулирование</w:t>
      </w:r>
      <w:proofErr w:type="spellEnd"/>
      <w:r w:rsidRPr="009F5F6A">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9F5F6A" w:rsidRDefault="00211593" w:rsidP="00822777">
      <w:pPr>
        <w:widowControl/>
        <w:numPr>
          <w:ilvl w:val="1"/>
          <w:numId w:val="50"/>
        </w:numPr>
        <w:ind w:left="0" w:firstLine="709"/>
      </w:pPr>
      <w:r w:rsidRPr="009F5F6A">
        <w:t>Под действиями работника Заказчика/Организатора закупки, осуществляемыми в пользу Участника, понимаются:</w:t>
      </w:r>
    </w:p>
    <w:p w:rsidR="00211593" w:rsidRPr="009F5F6A" w:rsidRDefault="00211593" w:rsidP="00822777">
      <w:pPr>
        <w:widowControl/>
        <w:numPr>
          <w:ilvl w:val="0"/>
          <w:numId w:val="49"/>
        </w:numPr>
        <w:ind w:left="0" w:firstLine="709"/>
        <w:rPr>
          <w:color w:val="000000"/>
        </w:rPr>
      </w:pPr>
      <w:r w:rsidRPr="009F5F6A">
        <w:rPr>
          <w:color w:val="000000"/>
        </w:rPr>
        <w:t>предоставление неоправданных преимуществ по сравнению с другими участниками закупочных процедур;</w:t>
      </w:r>
    </w:p>
    <w:p w:rsidR="00211593" w:rsidRPr="009F5F6A" w:rsidRDefault="00211593" w:rsidP="00822777">
      <w:pPr>
        <w:widowControl/>
        <w:numPr>
          <w:ilvl w:val="0"/>
          <w:numId w:val="49"/>
        </w:numPr>
        <w:ind w:left="0" w:firstLine="709"/>
        <w:rPr>
          <w:color w:val="000000"/>
        </w:rPr>
      </w:pPr>
      <w:r w:rsidRPr="009F5F6A">
        <w:rPr>
          <w:color w:val="000000"/>
        </w:rPr>
        <w:t>предоставление каких-либо гарантий;</w:t>
      </w:r>
    </w:p>
    <w:p w:rsidR="00211593" w:rsidRPr="009F5F6A" w:rsidRDefault="00211593" w:rsidP="00822777">
      <w:pPr>
        <w:widowControl/>
        <w:numPr>
          <w:ilvl w:val="0"/>
          <w:numId w:val="49"/>
        </w:numPr>
        <w:ind w:left="0" w:firstLine="709"/>
        <w:rPr>
          <w:color w:val="000000"/>
        </w:rPr>
      </w:pPr>
      <w:r w:rsidRPr="009F5F6A">
        <w:rPr>
          <w:color w:val="000000"/>
        </w:rPr>
        <w:t>ускорение существующих процедур;</w:t>
      </w:r>
    </w:p>
    <w:p w:rsidR="00211593" w:rsidRPr="009F5F6A" w:rsidRDefault="00211593" w:rsidP="00822777">
      <w:pPr>
        <w:widowControl/>
        <w:numPr>
          <w:ilvl w:val="0"/>
          <w:numId w:val="49"/>
        </w:numPr>
        <w:ind w:left="0" w:firstLine="709"/>
        <w:rPr>
          <w:color w:val="000000"/>
        </w:rPr>
      </w:pPr>
      <w:r w:rsidRPr="009F5F6A">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9F5F6A" w:rsidRDefault="00211593" w:rsidP="00822777">
      <w:pPr>
        <w:widowControl/>
        <w:numPr>
          <w:ilvl w:val="0"/>
          <w:numId w:val="50"/>
        </w:numPr>
        <w:ind w:left="0" w:firstLine="709"/>
        <w:rPr>
          <w:color w:val="000000"/>
        </w:rPr>
      </w:pPr>
      <w:r w:rsidRPr="009F5F6A">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9F5F6A" w:rsidRDefault="00211593" w:rsidP="00822777">
      <w:pPr>
        <w:widowControl/>
        <w:numPr>
          <w:ilvl w:val="0"/>
          <w:numId w:val="50"/>
        </w:numPr>
        <w:ind w:left="0" w:firstLine="709"/>
        <w:rPr>
          <w:color w:val="000000"/>
        </w:rPr>
      </w:pPr>
      <w:r w:rsidRPr="009F5F6A">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9F5F6A" w:rsidRDefault="00211593" w:rsidP="00822777">
      <w:pPr>
        <w:widowControl/>
        <w:numPr>
          <w:ilvl w:val="0"/>
          <w:numId w:val="50"/>
        </w:numPr>
        <w:ind w:left="0" w:firstLine="709"/>
        <w:rPr>
          <w:color w:val="000000"/>
        </w:rPr>
      </w:pPr>
      <w:r w:rsidRPr="009F5F6A">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9F5F6A">
        <w:rPr>
          <w:color w:val="000000"/>
        </w:rPr>
        <w:t xml:space="preserve">конкурсных </w:t>
      </w:r>
      <w:r w:rsidRPr="009F5F6A">
        <w:rPr>
          <w:color w:val="000000"/>
        </w:rPr>
        <w:t xml:space="preserve">процедур, а Заказчик имеет право требовать соблюдения таких обязанностей. </w:t>
      </w:r>
    </w:p>
    <w:p w:rsidR="00211593" w:rsidRPr="009F5F6A" w:rsidRDefault="00211593" w:rsidP="00211593">
      <w:pPr>
        <w:ind w:firstLine="709"/>
        <w:rPr>
          <w:b/>
          <w:bCs/>
          <w:color w:val="000000"/>
        </w:rPr>
      </w:pPr>
    </w:p>
    <w:p w:rsidR="00211593" w:rsidRPr="009F5F6A" w:rsidRDefault="00211593" w:rsidP="00211593">
      <w:pPr>
        <w:ind w:firstLine="709"/>
        <w:rPr>
          <w:color w:val="000000"/>
        </w:rPr>
      </w:pPr>
      <w:r w:rsidRPr="009F5F6A">
        <w:rPr>
          <w:b/>
          <w:color w:val="000000"/>
        </w:rPr>
        <w:t xml:space="preserve">Участник: </w:t>
      </w:r>
      <w:r w:rsidRPr="009F5F6A">
        <w:rPr>
          <w:color w:val="000000"/>
        </w:rPr>
        <w:t>_______________/</w:t>
      </w:r>
    </w:p>
    <w:p w:rsidR="00211593" w:rsidRPr="009F5F6A" w:rsidRDefault="00211593" w:rsidP="00211593">
      <w:pPr>
        <w:ind w:firstLine="709"/>
        <w:rPr>
          <w:b/>
          <w:bCs/>
          <w:i/>
          <w:iCs/>
          <w:color w:val="000000"/>
        </w:rPr>
      </w:pPr>
    </w:p>
    <w:p w:rsidR="00211593" w:rsidRPr="009F5F6A" w:rsidRDefault="00211593" w:rsidP="00211593">
      <w:pPr>
        <w:ind w:firstLine="709"/>
        <w:rPr>
          <w:b/>
          <w:bCs/>
          <w:i/>
          <w:iCs/>
          <w:color w:val="000000"/>
          <w:sz w:val="28"/>
          <w:szCs w:val="28"/>
        </w:rPr>
      </w:pPr>
    </w:p>
    <w:p w:rsidR="00211593" w:rsidRPr="009F5F6A" w:rsidRDefault="00211593" w:rsidP="00211593">
      <w:pPr>
        <w:ind w:firstLine="709"/>
        <w:rPr>
          <w:b/>
          <w:bCs/>
          <w:i/>
          <w:iCs/>
          <w:color w:val="000000"/>
          <w:sz w:val="28"/>
          <w:szCs w:val="28"/>
        </w:rPr>
      </w:pPr>
    </w:p>
    <w:p w:rsidR="00211593" w:rsidRPr="009F5F6A" w:rsidRDefault="00211593" w:rsidP="00211593">
      <w:pPr>
        <w:ind w:firstLine="709"/>
        <w:rPr>
          <w:b/>
          <w:bCs/>
          <w:i/>
          <w:iCs/>
          <w:color w:val="000000"/>
          <w:sz w:val="28"/>
          <w:szCs w:val="28"/>
        </w:rPr>
      </w:pPr>
    </w:p>
    <w:p w:rsidR="00827F49" w:rsidRPr="009F5F6A" w:rsidRDefault="00827F49" w:rsidP="00827F49">
      <w:pPr>
        <w:ind w:firstLine="709"/>
        <w:rPr>
          <w:b/>
          <w:i/>
          <w:szCs w:val="24"/>
        </w:rPr>
      </w:pPr>
      <w:r w:rsidRPr="009F5F6A">
        <w:rPr>
          <w:b/>
          <w:i/>
          <w:iCs/>
          <w:szCs w:val="24"/>
        </w:rPr>
        <w:t>Информация о формах обратной связи ПАО «МРСК Центра» в рамках системы предупреждения и профилактики коррупции:</w:t>
      </w:r>
    </w:p>
    <w:p w:rsidR="00211593" w:rsidRPr="009F5F6A" w:rsidRDefault="00827F49" w:rsidP="00827F49">
      <w:r w:rsidRPr="009F5F6A">
        <w:rPr>
          <w:i/>
          <w:szCs w:val="24"/>
        </w:rPr>
        <w:t xml:space="preserve">В ПАО «МРСК Центра действует система </w:t>
      </w:r>
      <w:r w:rsidRPr="009F5F6A">
        <w:rPr>
          <w:i/>
          <w:iCs/>
          <w:szCs w:val="24"/>
        </w:rPr>
        <w:t>предупреждения и профилактики коррупции.</w:t>
      </w:r>
      <w:r w:rsidRPr="009F5F6A">
        <w:rPr>
          <w:i/>
          <w:szCs w:val="24"/>
        </w:rPr>
        <w:t xml:space="preserve"> </w:t>
      </w:r>
      <w:proofErr w:type="gramStart"/>
      <w:r w:rsidRPr="009F5F6A">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7" w:history="1">
        <w:r w:rsidRPr="009F5F6A">
          <w:rPr>
            <w:rStyle w:val="ae"/>
            <w:i/>
            <w:szCs w:val="24"/>
            <w:shd w:val="clear" w:color="auto" w:fill="FFFFFF"/>
          </w:rPr>
          <w:t>форму обратной связи</w:t>
        </w:r>
      </w:hyperlink>
      <w:r w:rsidRPr="009F5F6A">
        <w:rPr>
          <w:i/>
          <w:szCs w:val="24"/>
        </w:rPr>
        <w:t xml:space="preserve"> на корпоративном веб-сайте</w:t>
      </w:r>
      <w:r w:rsidRPr="009F5F6A">
        <w:rPr>
          <w:i/>
          <w:szCs w:val="24"/>
          <w:shd w:val="clear" w:color="auto" w:fill="FFFFFF"/>
        </w:rPr>
        <w:t>, позвонив по телефону «Горячей линии» +7 (495) 747 9299 либо на адрес электронной почты</w:t>
      </w:r>
      <w:r w:rsidRPr="009F5F6A">
        <w:rPr>
          <w:i/>
          <w:szCs w:val="24"/>
        </w:rPr>
        <w:t> </w:t>
      </w:r>
      <w:hyperlink r:id="rId28" w:tgtFrame="_blank" w:history="1">
        <w:r w:rsidRPr="009F5F6A">
          <w:rPr>
            <w:rStyle w:val="ae"/>
            <w:i/>
            <w:szCs w:val="24"/>
            <w:shd w:val="clear" w:color="auto" w:fill="FFFFFF"/>
          </w:rPr>
          <w:t>doverie@mrsk-1.ru</w:t>
        </w:r>
      </w:hyperlink>
      <w:r w:rsidRPr="009F5F6A">
        <w:rPr>
          <w:i/>
          <w:szCs w:val="24"/>
          <w:shd w:val="clear" w:color="auto" w:fill="FFFFFF"/>
        </w:rPr>
        <w:t>, или направив письменное обращение по адресу: 127018, Россия, г. Москва, 2-я Ямская ул., д.4.</w:t>
      </w:r>
      <w:proofErr w:type="gramEnd"/>
    </w:p>
    <w:p w:rsidR="00211593" w:rsidRPr="009F5F6A" w:rsidRDefault="00211593" w:rsidP="00211593">
      <w:pPr>
        <w:pBdr>
          <w:bottom w:val="single" w:sz="4" w:space="1" w:color="auto"/>
        </w:pBdr>
        <w:shd w:val="clear" w:color="auto" w:fill="E0E0E0"/>
        <w:ind w:right="21"/>
        <w:jc w:val="center"/>
        <w:rPr>
          <w:b/>
          <w:color w:val="000000"/>
          <w:spacing w:val="36"/>
          <w:szCs w:val="24"/>
        </w:rPr>
      </w:pPr>
      <w:r w:rsidRPr="009F5F6A">
        <w:rPr>
          <w:b/>
          <w:color w:val="000000"/>
          <w:spacing w:val="36"/>
          <w:szCs w:val="24"/>
        </w:rPr>
        <w:lastRenderedPageBreak/>
        <w:t>конец формы</w:t>
      </w:r>
    </w:p>
    <w:p w:rsidR="00211593" w:rsidRPr="009F5F6A" w:rsidRDefault="00211593" w:rsidP="00211593">
      <w:pPr>
        <w:ind w:firstLine="0"/>
        <w:jc w:val="left"/>
        <w:rPr>
          <w:b/>
          <w:szCs w:val="24"/>
        </w:rPr>
      </w:pPr>
    </w:p>
    <w:p w:rsidR="00211593" w:rsidRPr="009F5F6A" w:rsidRDefault="00211593" w:rsidP="00822777">
      <w:pPr>
        <w:pStyle w:val="2"/>
        <w:keepNext/>
        <w:pageBreakBefore/>
        <w:numPr>
          <w:ilvl w:val="1"/>
          <w:numId w:val="101"/>
        </w:numPr>
        <w:suppressAutoHyphens/>
        <w:spacing w:before="100" w:beforeAutospacing="1" w:after="100" w:afterAutospacing="1" w:line="240" w:lineRule="auto"/>
        <w:jc w:val="left"/>
        <w:sectPr w:rsidR="00211593" w:rsidRPr="009F5F6A" w:rsidSect="00211593">
          <w:footerReference w:type="even" r:id="rId29"/>
          <w:pgSz w:w="11906" w:h="16838" w:code="9"/>
          <w:pgMar w:top="680" w:right="566" w:bottom="539" w:left="1134" w:header="680" w:footer="278" w:gutter="0"/>
          <w:cols w:space="708"/>
          <w:titlePg/>
          <w:docGrid w:linePitch="360"/>
        </w:sectPr>
      </w:pPr>
    </w:p>
    <w:p w:rsidR="00211593" w:rsidRPr="009F5F6A" w:rsidRDefault="00211593" w:rsidP="00822777">
      <w:pPr>
        <w:pStyle w:val="2"/>
        <w:keepNext/>
        <w:pageBreakBefore/>
        <w:numPr>
          <w:ilvl w:val="1"/>
          <w:numId w:val="101"/>
        </w:numPr>
        <w:suppressAutoHyphens/>
        <w:spacing w:before="100" w:beforeAutospacing="1" w:after="100" w:afterAutospacing="1" w:line="240" w:lineRule="auto"/>
        <w:jc w:val="left"/>
        <w:rPr>
          <w:sz w:val="24"/>
          <w:szCs w:val="24"/>
        </w:rPr>
      </w:pPr>
      <w:bookmarkStart w:id="1842" w:name="_Toc423423668"/>
      <w:bookmarkStart w:id="1843" w:name="_Ref440271072"/>
      <w:bookmarkStart w:id="1844" w:name="_Ref440273986"/>
      <w:bookmarkStart w:id="1845" w:name="_Ref440274337"/>
      <w:bookmarkStart w:id="1846" w:name="_Ref440274913"/>
      <w:bookmarkStart w:id="1847" w:name="_Ref440284918"/>
      <w:bookmarkStart w:id="1848" w:name="_Toc441131103"/>
      <w:bookmarkStart w:id="1849" w:name="_Ref462067635"/>
      <w:bookmarkStart w:id="1850" w:name="_Toc515530000"/>
      <w:r w:rsidRPr="009F5F6A">
        <w:rPr>
          <w:sz w:val="24"/>
          <w:szCs w:val="24"/>
        </w:rPr>
        <w:lastRenderedPageBreak/>
        <w:t xml:space="preserve">Сводная таблица стоимости </w:t>
      </w:r>
      <w:r w:rsidR="004D5E6A" w:rsidRPr="009F5F6A">
        <w:rPr>
          <w:sz w:val="24"/>
          <w:szCs w:val="24"/>
        </w:rPr>
        <w:t>работ</w:t>
      </w:r>
      <w:r w:rsidRPr="009F5F6A">
        <w:rPr>
          <w:sz w:val="24"/>
          <w:szCs w:val="24"/>
        </w:rPr>
        <w:t xml:space="preserve"> (форма </w:t>
      </w:r>
      <w:r w:rsidRPr="009F5F6A">
        <w:rPr>
          <w:noProof/>
          <w:sz w:val="24"/>
          <w:szCs w:val="24"/>
        </w:rPr>
        <w:t>2</w:t>
      </w:r>
      <w:r w:rsidRPr="009F5F6A">
        <w:rPr>
          <w:sz w:val="24"/>
          <w:szCs w:val="24"/>
        </w:rPr>
        <w:t>)</w:t>
      </w:r>
      <w:bookmarkEnd w:id="1808"/>
      <w:bookmarkEnd w:id="1809"/>
      <w:bookmarkEnd w:id="1810"/>
      <w:bookmarkEnd w:id="1811"/>
      <w:bookmarkEnd w:id="1812"/>
      <w:bookmarkEnd w:id="1813"/>
      <w:bookmarkEnd w:id="1842"/>
      <w:bookmarkEnd w:id="1843"/>
      <w:bookmarkEnd w:id="1844"/>
      <w:bookmarkEnd w:id="1845"/>
      <w:bookmarkEnd w:id="1846"/>
      <w:bookmarkEnd w:id="1847"/>
      <w:bookmarkEnd w:id="1848"/>
      <w:bookmarkEnd w:id="1849"/>
      <w:bookmarkEnd w:id="1850"/>
    </w:p>
    <w:p w:rsidR="00211593" w:rsidRPr="009F5F6A" w:rsidRDefault="00211593" w:rsidP="00211593">
      <w:pPr>
        <w:rPr>
          <w:szCs w:val="24"/>
        </w:rPr>
      </w:pPr>
      <w:r w:rsidRPr="009F5F6A">
        <w:rPr>
          <w:szCs w:val="24"/>
        </w:rPr>
        <w:t>(</w:t>
      </w:r>
      <w:r w:rsidRPr="009F5F6A">
        <w:rPr>
          <w:szCs w:val="24"/>
          <w:shd w:val="clear" w:color="auto" w:fill="FFFF99"/>
        </w:rPr>
        <w:t>заполняется отдельно по каждому из лотов с указанием номера и названия лота</w:t>
      </w:r>
      <w:r w:rsidRPr="009F5F6A">
        <w:rPr>
          <w:szCs w:val="24"/>
        </w:rPr>
        <w:t>)</w:t>
      </w:r>
    </w:p>
    <w:p w:rsidR="00211593" w:rsidRPr="009F5F6A" w:rsidRDefault="00211593" w:rsidP="00822777">
      <w:pPr>
        <w:pStyle w:val="3"/>
        <w:numPr>
          <w:ilvl w:val="2"/>
          <w:numId w:val="101"/>
        </w:numPr>
        <w:rPr>
          <w:sz w:val="24"/>
          <w:szCs w:val="24"/>
        </w:rPr>
      </w:pPr>
      <w:bookmarkStart w:id="1851" w:name="_Toc98253923"/>
      <w:bookmarkStart w:id="1852" w:name="_Toc157248177"/>
      <w:bookmarkStart w:id="1853" w:name="_Toc157496546"/>
      <w:bookmarkStart w:id="1854" w:name="_Toc158206085"/>
      <w:bookmarkStart w:id="1855" w:name="_Toc164057770"/>
      <w:bookmarkStart w:id="1856" w:name="_Toc164137120"/>
      <w:bookmarkStart w:id="1857" w:name="_Toc164161280"/>
      <w:bookmarkStart w:id="1858" w:name="_Toc165173851"/>
      <w:bookmarkStart w:id="1859" w:name="_Ref264038986"/>
      <w:bookmarkStart w:id="1860" w:name="_Ref264359294"/>
      <w:bookmarkStart w:id="1861" w:name="_Toc439170676"/>
      <w:bookmarkStart w:id="1862" w:name="_Toc439172778"/>
      <w:bookmarkStart w:id="1863" w:name="_Toc439173222"/>
      <w:bookmarkStart w:id="1864" w:name="_Toc439238218"/>
      <w:bookmarkStart w:id="1865" w:name="_Toc439252766"/>
      <w:bookmarkStart w:id="1866" w:name="_Toc439323740"/>
      <w:bookmarkStart w:id="1867" w:name="_Toc440361374"/>
      <w:bookmarkStart w:id="1868" w:name="_Toc440376129"/>
      <w:bookmarkStart w:id="1869" w:name="_Toc440376256"/>
      <w:bookmarkStart w:id="1870" w:name="_Toc440382514"/>
      <w:bookmarkStart w:id="1871" w:name="_Toc440447184"/>
      <w:bookmarkStart w:id="1872" w:name="_Toc440632345"/>
      <w:bookmarkStart w:id="1873" w:name="_Toc440875117"/>
      <w:bookmarkStart w:id="1874" w:name="_Toc441131104"/>
      <w:bookmarkStart w:id="1875" w:name="_Toc441485101"/>
      <w:bookmarkStart w:id="1876" w:name="_Toc441572078"/>
      <w:bookmarkStart w:id="1877" w:name="_Toc441575170"/>
      <w:bookmarkStart w:id="1878" w:name="_Toc442434831"/>
      <w:bookmarkStart w:id="1879" w:name="_Toc442435670"/>
      <w:bookmarkStart w:id="1880" w:name="_Toc462044792"/>
      <w:bookmarkStart w:id="1881" w:name="_Toc462068495"/>
      <w:bookmarkStart w:id="1882" w:name="_Toc463514185"/>
      <w:bookmarkStart w:id="1883" w:name="_Toc469480423"/>
      <w:bookmarkStart w:id="1884" w:name="_Toc471823214"/>
      <w:bookmarkStart w:id="1885" w:name="_Toc498512075"/>
      <w:bookmarkStart w:id="1886" w:name="_Toc511312895"/>
      <w:bookmarkStart w:id="1887" w:name="_Toc511315299"/>
      <w:bookmarkStart w:id="1888" w:name="_Toc515530001"/>
      <w:r w:rsidRPr="009F5F6A">
        <w:rPr>
          <w:sz w:val="24"/>
          <w:szCs w:val="24"/>
        </w:rPr>
        <w:t xml:space="preserve">Форма </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r w:rsidRPr="009F5F6A">
        <w:rPr>
          <w:sz w:val="24"/>
          <w:szCs w:val="24"/>
        </w:rPr>
        <w:t>Сводной таблицы стоимости</w:t>
      </w:r>
      <w:bookmarkEnd w:id="1865"/>
      <w:bookmarkEnd w:id="1866"/>
      <w:bookmarkEnd w:id="1867"/>
      <w:bookmarkEnd w:id="1868"/>
      <w:bookmarkEnd w:id="1869"/>
      <w:bookmarkEnd w:id="1870"/>
      <w:bookmarkEnd w:id="1871"/>
      <w:bookmarkEnd w:id="1872"/>
      <w:bookmarkEnd w:id="1873"/>
      <w:r w:rsidRPr="009F5F6A">
        <w:rPr>
          <w:sz w:val="24"/>
          <w:szCs w:val="24"/>
        </w:rPr>
        <w:t xml:space="preserve"> </w:t>
      </w:r>
      <w:bookmarkEnd w:id="1874"/>
      <w:bookmarkEnd w:id="1875"/>
      <w:bookmarkEnd w:id="1876"/>
      <w:bookmarkEnd w:id="1877"/>
      <w:r w:rsidR="004D5E6A" w:rsidRPr="009F5F6A">
        <w:rPr>
          <w:bCs w:val="0"/>
          <w:sz w:val="24"/>
          <w:szCs w:val="24"/>
        </w:rPr>
        <w:t>работ</w:t>
      </w:r>
      <w:bookmarkEnd w:id="1878"/>
      <w:bookmarkEnd w:id="1879"/>
      <w:bookmarkEnd w:id="1880"/>
      <w:bookmarkEnd w:id="1881"/>
      <w:bookmarkEnd w:id="1882"/>
      <w:bookmarkEnd w:id="1883"/>
      <w:bookmarkEnd w:id="1884"/>
      <w:bookmarkEnd w:id="1885"/>
      <w:bookmarkEnd w:id="1886"/>
      <w:bookmarkEnd w:id="1887"/>
      <w:bookmarkEnd w:id="1888"/>
    </w:p>
    <w:p w:rsidR="00211593" w:rsidRPr="009F5F6A" w:rsidRDefault="00211593" w:rsidP="00211593">
      <w:pPr>
        <w:pBdr>
          <w:top w:val="single" w:sz="4" w:space="1" w:color="auto"/>
        </w:pBdr>
        <w:shd w:val="clear" w:color="auto" w:fill="E0E0E0"/>
        <w:ind w:right="21" w:firstLine="0"/>
        <w:jc w:val="center"/>
        <w:rPr>
          <w:b/>
          <w:color w:val="000000"/>
          <w:spacing w:val="36"/>
        </w:rPr>
      </w:pPr>
      <w:r w:rsidRPr="009F5F6A">
        <w:rPr>
          <w:b/>
          <w:color w:val="000000"/>
          <w:spacing w:val="36"/>
        </w:rPr>
        <w:t>начало формы</w:t>
      </w:r>
    </w:p>
    <w:p w:rsidR="00211593" w:rsidRPr="009F5F6A" w:rsidRDefault="00211593" w:rsidP="00211593">
      <w:pPr>
        <w:ind w:firstLine="0"/>
        <w:rPr>
          <w:szCs w:val="24"/>
        </w:rPr>
      </w:pPr>
      <w:r w:rsidRPr="009F5F6A">
        <w:rPr>
          <w:szCs w:val="24"/>
        </w:rPr>
        <w:t>Приложение 2 к письму о подаче оферты</w:t>
      </w:r>
    </w:p>
    <w:p w:rsidR="00211593" w:rsidRPr="009F5F6A" w:rsidRDefault="00211593" w:rsidP="00211593">
      <w:pPr>
        <w:ind w:firstLine="0"/>
        <w:rPr>
          <w:szCs w:val="24"/>
        </w:rPr>
      </w:pPr>
      <w:r w:rsidRPr="009F5F6A">
        <w:rPr>
          <w:szCs w:val="24"/>
        </w:rPr>
        <w:t>от «____»_____________ </w:t>
      </w:r>
      <w:proofErr w:type="gramStart"/>
      <w:r w:rsidRPr="009F5F6A">
        <w:rPr>
          <w:szCs w:val="24"/>
        </w:rPr>
        <w:t>г</w:t>
      </w:r>
      <w:proofErr w:type="gramEnd"/>
      <w:r w:rsidRPr="009F5F6A">
        <w:rPr>
          <w:szCs w:val="24"/>
        </w:rPr>
        <w:t>. №__________</w:t>
      </w:r>
    </w:p>
    <w:p w:rsidR="004D5E6A" w:rsidRPr="009F5F6A" w:rsidRDefault="004D5E6A" w:rsidP="004D5E6A">
      <w:pPr>
        <w:jc w:val="center"/>
        <w:rPr>
          <w:b/>
          <w:szCs w:val="24"/>
        </w:rPr>
      </w:pPr>
      <w:r w:rsidRPr="009F5F6A">
        <w:rPr>
          <w:b/>
          <w:szCs w:val="24"/>
        </w:rPr>
        <w:t>Сводная таблица стоимости</w:t>
      </w:r>
      <w:r w:rsidRPr="009F5F6A">
        <w:rPr>
          <w:szCs w:val="24"/>
        </w:rPr>
        <w:t xml:space="preserve"> </w:t>
      </w:r>
      <w:r w:rsidRPr="009F5F6A">
        <w:rPr>
          <w:b/>
          <w:szCs w:val="24"/>
        </w:rPr>
        <w:t>работ</w:t>
      </w:r>
    </w:p>
    <w:p w:rsidR="004D5E6A" w:rsidRPr="009F5F6A" w:rsidRDefault="004D5E6A" w:rsidP="004D5E6A">
      <w:pPr>
        <w:rPr>
          <w:color w:val="000000"/>
          <w:szCs w:val="24"/>
        </w:rPr>
      </w:pPr>
      <w:r w:rsidRPr="009F5F6A">
        <w:rPr>
          <w:color w:val="000000"/>
          <w:szCs w:val="24"/>
        </w:rPr>
        <w:t>Наименование и адрес Участника: _________________________________</w:t>
      </w:r>
    </w:p>
    <w:p w:rsidR="004D5E6A" w:rsidRPr="009F5F6A" w:rsidRDefault="004D5E6A" w:rsidP="004D5E6A">
      <w:pPr>
        <w:spacing w:before="120"/>
        <w:ind w:firstLine="0"/>
        <w:rPr>
          <w:b/>
          <w:color w:val="000000"/>
          <w:szCs w:val="24"/>
          <w:u w:val="single"/>
        </w:rPr>
      </w:pPr>
      <w:r w:rsidRPr="009F5F6A">
        <w:rPr>
          <w:b/>
          <w:color w:val="000000"/>
          <w:szCs w:val="24"/>
          <w:u w:val="single"/>
        </w:rPr>
        <w:t>Таблица 1. Сводная стоимость оборудования и материалов</w:t>
      </w:r>
    </w:p>
    <w:p w:rsidR="004D5E6A" w:rsidRPr="009F5F6A"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9F5F6A"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4"/>
              <w:spacing w:before="0" w:after="0"/>
              <w:rPr>
                <w:color w:val="000000"/>
                <w:sz w:val="24"/>
                <w:szCs w:val="24"/>
              </w:rPr>
            </w:pPr>
            <w:r w:rsidRPr="009F5F6A">
              <w:rPr>
                <w:color w:val="000000"/>
                <w:sz w:val="24"/>
                <w:szCs w:val="24"/>
              </w:rPr>
              <w:t>_________________________________________________________________________________</w:t>
            </w:r>
          </w:p>
          <w:p w:rsidR="004D5E6A" w:rsidRPr="009F5F6A" w:rsidRDefault="004D5E6A" w:rsidP="004D5E6A">
            <w:pPr>
              <w:pStyle w:val="af4"/>
              <w:spacing w:before="0" w:after="0"/>
              <w:jc w:val="center"/>
              <w:rPr>
                <w:b/>
                <w:color w:val="000000"/>
              </w:rPr>
            </w:pPr>
            <w:r w:rsidRPr="009F5F6A">
              <w:rPr>
                <w:rStyle w:val="aff1"/>
                <w:sz w:val="20"/>
              </w:rPr>
              <w:t>(Указывается наименование работ)</w:t>
            </w:r>
          </w:p>
        </w:tc>
      </w:tr>
      <w:tr w:rsidR="004D5E6A" w:rsidRPr="009F5F6A" w:rsidTr="004D5E6A">
        <w:trPr>
          <w:trHeight w:val="557"/>
        </w:trPr>
        <w:tc>
          <w:tcPr>
            <w:tcW w:w="567" w:type="dxa"/>
            <w:gridSpan w:val="2"/>
            <w:vAlign w:val="center"/>
          </w:tcPr>
          <w:p w:rsidR="004D5E6A" w:rsidRPr="009F5F6A" w:rsidRDefault="004D5E6A" w:rsidP="004D5E6A">
            <w:pPr>
              <w:ind w:firstLine="0"/>
              <w:jc w:val="center"/>
              <w:rPr>
                <w:szCs w:val="24"/>
              </w:rPr>
            </w:pPr>
            <w:r w:rsidRPr="009F5F6A">
              <w:rPr>
                <w:szCs w:val="24"/>
              </w:rPr>
              <w:t>№</w:t>
            </w:r>
          </w:p>
        </w:tc>
        <w:tc>
          <w:tcPr>
            <w:tcW w:w="4536" w:type="dxa"/>
            <w:vAlign w:val="center"/>
          </w:tcPr>
          <w:p w:rsidR="004D5E6A" w:rsidRPr="009F5F6A" w:rsidRDefault="004D5E6A" w:rsidP="004D5E6A">
            <w:pPr>
              <w:ind w:firstLine="0"/>
              <w:jc w:val="center"/>
              <w:rPr>
                <w:szCs w:val="24"/>
              </w:rPr>
            </w:pPr>
            <w:r w:rsidRPr="009F5F6A">
              <w:rPr>
                <w:szCs w:val="24"/>
              </w:rPr>
              <w:t>Наименование</w:t>
            </w:r>
          </w:p>
        </w:tc>
        <w:tc>
          <w:tcPr>
            <w:tcW w:w="5812" w:type="dxa"/>
            <w:vAlign w:val="center"/>
          </w:tcPr>
          <w:p w:rsidR="004D5E6A" w:rsidRPr="009F5F6A" w:rsidRDefault="004D5E6A" w:rsidP="004D5E6A">
            <w:pPr>
              <w:ind w:firstLine="0"/>
              <w:jc w:val="center"/>
              <w:rPr>
                <w:szCs w:val="24"/>
              </w:rPr>
            </w:pPr>
            <w:r w:rsidRPr="009F5F6A">
              <w:rPr>
                <w:szCs w:val="24"/>
              </w:rPr>
              <w:t>Производитель</w:t>
            </w:r>
          </w:p>
        </w:tc>
        <w:tc>
          <w:tcPr>
            <w:tcW w:w="3827" w:type="dxa"/>
            <w:vAlign w:val="center"/>
          </w:tcPr>
          <w:p w:rsidR="004D5E6A" w:rsidRPr="009F5F6A" w:rsidRDefault="004D5E6A" w:rsidP="004D5E6A">
            <w:pPr>
              <w:ind w:firstLine="0"/>
              <w:jc w:val="center"/>
              <w:rPr>
                <w:szCs w:val="24"/>
              </w:rPr>
            </w:pPr>
            <w:r w:rsidRPr="009F5F6A">
              <w:rPr>
                <w:szCs w:val="24"/>
              </w:rPr>
              <w:t>Стоимость, руб. РФ без НДС</w:t>
            </w:r>
          </w:p>
        </w:tc>
      </w:tr>
      <w:tr w:rsidR="004D5E6A" w:rsidRPr="009F5F6A" w:rsidTr="004D5E6A">
        <w:trPr>
          <w:trHeight w:val="20"/>
        </w:trPr>
        <w:tc>
          <w:tcPr>
            <w:tcW w:w="14742" w:type="dxa"/>
            <w:gridSpan w:val="5"/>
          </w:tcPr>
          <w:p w:rsidR="004D5E6A" w:rsidRPr="009F5F6A" w:rsidRDefault="004D5E6A" w:rsidP="00822777">
            <w:pPr>
              <w:widowControl/>
              <w:numPr>
                <w:ilvl w:val="0"/>
                <w:numId w:val="71"/>
              </w:numPr>
              <w:rPr>
                <w:i/>
                <w:szCs w:val="24"/>
              </w:rPr>
            </w:pPr>
            <w:r w:rsidRPr="009F5F6A">
              <w:rPr>
                <w:szCs w:val="24"/>
              </w:rPr>
              <w:t>Филиал ПАО «МРСК Центра» «</w:t>
            </w:r>
            <w:r w:rsidRPr="009F5F6A">
              <w:rPr>
                <w:rStyle w:val="aff1"/>
                <w:szCs w:val="24"/>
              </w:rPr>
              <w:t xml:space="preserve">____ </w:t>
            </w:r>
            <w:proofErr w:type="spellStart"/>
            <w:r w:rsidRPr="009F5F6A">
              <w:rPr>
                <w:szCs w:val="24"/>
              </w:rPr>
              <w:t>энерго</w:t>
            </w:r>
            <w:proofErr w:type="spellEnd"/>
            <w:r w:rsidRPr="009F5F6A">
              <w:rPr>
                <w:szCs w:val="24"/>
              </w:rPr>
              <w:t>»</w:t>
            </w:r>
          </w:p>
        </w:tc>
      </w:tr>
      <w:tr w:rsidR="004D5E6A" w:rsidRPr="009F5F6A" w:rsidTr="004D5E6A">
        <w:trPr>
          <w:trHeight w:val="20"/>
        </w:trPr>
        <w:tc>
          <w:tcPr>
            <w:tcW w:w="567" w:type="dxa"/>
            <w:gridSpan w:val="2"/>
          </w:tcPr>
          <w:p w:rsidR="004D5E6A" w:rsidRPr="009F5F6A" w:rsidRDefault="004D5E6A" w:rsidP="004D5E6A">
            <w:pPr>
              <w:ind w:firstLine="0"/>
              <w:rPr>
                <w:i/>
                <w:szCs w:val="24"/>
              </w:rPr>
            </w:pPr>
            <w:r w:rsidRPr="009F5F6A">
              <w:rPr>
                <w:i/>
                <w:szCs w:val="24"/>
              </w:rPr>
              <w:t>1.1</w:t>
            </w:r>
          </w:p>
        </w:tc>
        <w:tc>
          <w:tcPr>
            <w:tcW w:w="4536" w:type="dxa"/>
          </w:tcPr>
          <w:p w:rsidR="004D5E6A" w:rsidRPr="009F5F6A" w:rsidRDefault="004D5E6A" w:rsidP="004D5E6A">
            <w:pPr>
              <w:ind w:firstLine="0"/>
              <w:rPr>
                <w:i/>
                <w:szCs w:val="24"/>
              </w:rPr>
            </w:pPr>
          </w:p>
        </w:tc>
        <w:tc>
          <w:tcPr>
            <w:tcW w:w="5812" w:type="dxa"/>
          </w:tcPr>
          <w:p w:rsidR="004D5E6A" w:rsidRPr="009F5F6A" w:rsidRDefault="004D5E6A" w:rsidP="004D5E6A">
            <w:pPr>
              <w:ind w:firstLine="0"/>
              <w:rPr>
                <w:i/>
                <w:szCs w:val="24"/>
              </w:rPr>
            </w:pPr>
          </w:p>
        </w:tc>
        <w:tc>
          <w:tcPr>
            <w:tcW w:w="3827" w:type="dxa"/>
          </w:tcPr>
          <w:p w:rsidR="004D5E6A" w:rsidRPr="009F5F6A" w:rsidRDefault="004D5E6A" w:rsidP="004D5E6A">
            <w:pPr>
              <w:ind w:firstLine="0"/>
              <w:rPr>
                <w:i/>
                <w:szCs w:val="24"/>
              </w:rPr>
            </w:pPr>
          </w:p>
        </w:tc>
      </w:tr>
      <w:tr w:rsidR="004D5E6A" w:rsidRPr="009F5F6A" w:rsidTr="004D5E6A">
        <w:trPr>
          <w:trHeight w:val="20"/>
        </w:trPr>
        <w:tc>
          <w:tcPr>
            <w:tcW w:w="567" w:type="dxa"/>
            <w:gridSpan w:val="2"/>
          </w:tcPr>
          <w:p w:rsidR="004D5E6A" w:rsidRPr="009F5F6A" w:rsidRDefault="004D5E6A" w:rsidP="004D5E6A">
            <w:pPr>
              <w:ind w:firstLine="0"/>
              <w:rPr>
                <w:i/>
                <w:szCs w:val="24"/>
              </w:rPr>
            </w:pPr>
            <w:r w:rsidRPr="009F5F6A">
              <w:rPr>
                <w:i/>
                <w:szCs w:val="24"/>
              </w:rPr>
              <w:t>1.2</w:t>
            </w:r>
          </w:p>
        </w:tc>
        <w:tc>
          <w:tcPr>
            <w:tcW w:w="4536" w:type="dxa"/>
          </w:tcPr>
          <w:p w:rsidR="004D5E6A" w:rsidRPr="009F5F6A" w:rsidRDefault="004D5E6A" w:rsidP="004D5E6A">
            <w:pPr>
              <w:ind w:firstLine="0"/>
              <w:rPr>
                <w:i/>
                <w:szCs w:val="24"/>
              </w:rPr>
            </w:pPr>
          </w:p>
        </w:tc>
        <w:tc>
          <w:tcPr>
            <w:tcW w:w="5812" w:type="dxa"/>
          </w:tcPr>
          <w:p w:rsidR="004D5E6A" w:rsidRPr="009F5F6A" w:rsidRDefault="004D5E6A" w:rsidP="004D5E6A">
            <w:pPr>
              <w:ind w:firstLine="0"/>
              <w:rPr>
                <w:i/>
                <w:szCs w:val="24"/>
              </w:rPr>
            </w:pPr>
          </w:p>
        </w:tc>
        <w:tc>
          <w:tcPr>
            <w:tcW w:w="3827" w:type="dxa"/>
          </w:tcPr>
          <w:p w:rsidR="004D5E6A" w:rsidRPr="009F5F6A" w:rsidRDefault="004D5E6A" w:rsidP="004D5E6A">
            <w:pPr>
              <w:ind w:firstLine="0"/>
              <w:rPr>
                <w:i/>
                <w:szCs w:val="24"/>
              </w:rPr>
            </w:pPr>
          </w:p>
        </w:tc>
      </w:tr>
      <w:tr w:rsidR="004D5E6A" w:rsidRPr="009F5F6A" w:rsidTr="004D5E6A">
        <w:trPr>
          <w:trHeight w:val="557"/>
        </w:trPr>
        <w:tc>
          <w:tcPr>
            <w:tcW w:w="567" w:type="dxa"/>
            <w:gridSpan w:val="2"/>
          </w:tcPr>
          <w:p w:rsidR="004D5E6A" w:rsidRPr="009F5F6A" w:rsidRDefault="004D5E6A" w:rsidP="004D5E6A">
            <w:pPr>
              <w:ind w:firstLine="0"/>
              <w:rPr>
                <w:i/>
                <w:szCs w:val="24"/>
              </w:rPr>
            </w:pPr>
            <w:r w:rsidRPr="009F5F6A">
              <w:rPr>
                <w:i/>
                <w:szCs w:val="24"/>
              </w:rPr>
              <w:t>….</w:t>
            </w:r>
          </w:p>
        </w:tc>
        <w:tc>
          <w:tcPr>
            <w:tcW w:w="4536" w:type="dxa"/>
          </w:tcPr>
          <w:p w:rsidR="004D5E6A" w:rsidRPr="009F5F6A" w:rsidRDefault="004D5E6A" w:rsidP="004D5E6A">
            <w:pPr>
              <w:ind w:firstLine="0"/>
              <w:rPr>
                <w:i/>
                <w:szCs w:val="24"/>
              </w:rPr>
            </w:pPr>
          </w:p>
        </w:tc>
        <w:tc>
          <w:tcPr>
            <w:tcW w:w="5812" w:type="dxa"/>
          </w:tcPr>
          <w:p w:rsidR="004D5E6A" w:rsidRPr="009F5F6A" w:rsidRDefault="004D5E6A" w:rsidP="004D5E6A">
            <w:pPr>
              <w:ind w:firstLine="0"/>
              <w:rPr>
                <w:i/>
                <w:szCs w:val="24"/>
              </w:rPr>
            </w:pPr>
          </w:p>
        </w:tc>
        <w:tc>
          <w:tcPr>
            <w:tcW w:w="3827" w:type="dxa"/>
          </w:tcPr>
          <w:p w:rsidR="004D5E6A" w:rsidRPr="009F5F6A" w:rsidRDefault="004D5E6A" w:rsidP="004D5E6A">
            <w:pPr>
              <w:ind w:firstLine="0"/>
              <w:rPr>
                <w:i/>
                <w:szCs w:val="24"/>
              </w:rPr>
            </w:pPr>
          </w:p>
        </w:tc>
      </w:tr>
      <w:tr w:rsidR="004D5E6A" w:rsidRPr="009F5F6A" w:rsidTr="004D5E6A">
        <w:trPr>
          <w:trHeight w:val="271"/>
        </w:trPr>
        <w:tc>
          <w:tcPr>
            <w:tcW w:w="10915" w:type="dxa"/>
            <w:gridSpan w:val="4"/>
          </w:tcPr>
          <w:p w:rsidR="004D5E6A" w:rsidRPr="009F5F6A" w:rsidRDefault="004D5E6A" w:rsidP="004D5E6A">
            <w:pPr>
              <w:pStyle w:val="af7"/>
              <w:spacing w:before="0" w:after="0"/>
              <w:rPr>
                <w:b/>
                <w:color w:val="000000"/>
                <w:szCs w:val="24"/>
              </w:rPr>
            </w:pPr>
            <w:r w:rsidRPr="009F5F6A">
              <w:rPr>
                <w:b/>
                <w:bCs w:val="0"/>
                <w:color w:val="000000"/>
                <w:szCs w:val="24"/>
              </w:rPr>
              <w:t>ИТОГО по филиалу ПАО «МРСК Центра» «</w:t>
            </w:r>
            <w:r w:rsidRPr="009F5F6A">
              <w:rPr>
                <w:rStyle w:val="aff1"/>
                <w:szCs w:val="24"/>
              </w:rPr>
              <w:t xml:space="preserve">____ </w:t>
            </w:r>
            <w:proofErr w:type="spellStart"/>
            <w:r w:rsidRPr="009F5F6A">
              <w:rPr>
                <w:b/>
                <w:bCs w:val="0"/>
                <w:color w:val="000000"/>
                <w:szCs w:val="24"/>
              </w:rPr>
              <w:t>энерго</w:t>
            </w:r>
            <w:proofErr w:type="spellEnd"/>
            <w:r w:rsidRPr="009F5F6A">
              <w:rPr>
                <w:b/>
                <w:bCs w:val="0"/>
                <w:color w:val="000000"/>
                <w:szCs w:val="24"/>
              </w:rPr>
              <w:t>» без НДС, руб.</w:t>
            </w:r>
          </w:p>
        </w:tc>
        <w:tc>
          <w:tcPr>
            <w:tcW w:w="3827" w:type="dxa"/>
          </w:tcPr>
          <w:p w:rsidR="004D5E6A" w:rsidRPr="009F5F6A" w:rsidRDefault="004D5E6A" w:rsidP="004D5E6A">
            <w:pPr>
              <w:ind w:firstLine="0"/>
              <w:rPr>
                <w:i/>
                <w:szCs w:val="24"/>
              </w:rPr>
            </w:pPr>
          </w:p>
        </w:tc>
      </w:tr>
      <w:tr w:rsidR="004D5E6A" w:rsidRPr="009F5F6A" w:rsidTr="004D5E6A">
        <w:trPr>
          <w:trHeight w:val="271"/>
        </w:trPr>
        <w:tc>
          <w:tcPr>
            <w:tcW w:w="10915" w:type="dxa"/>
            <w:gridSpan w:val="4"/>
          </w:tcPr>
          <w:p w:rsidR="004D5E6A" w:rsidRPr="009F5F6A" w:rsidRDefault="004D5E6A" w:rsidP="004D5E6A">
            <w:pPr>
              <w:pStyle w:val="af7"/>
              <w:spacing w:before="0" w:after="0"/>
              <w:rPr>
                <w:b/>
                <w:color w:val="000000"/>
                <w:szCs w:val="24"/>
              </w:rPr>
            </w:pPr>
            <w:r w:rsidRPr="009F5F6A">
              <w:rPr>
                <w:b/>
                <w:bCs w:val="0"/>
                <w:color w:val="000000"/>
                <w:szCs w:val="24"/>
              </w:rPr>
              <w:t>НДС по филиалу ПАО «МРСК Центра» «</w:t>
            </w:r>
            <w:r w:rsidRPr="009F5F6A">
              <w:rPr>
                <w:rStyle w:val="aff1"/>
                <w:szCs w:val="24"/>
              </w:rPr>
              <w:t xml:space="preserve">____ </w:t>
            </w:r>
            <w:proofErr w:type="spellStart"/>
            <w:r w:rsidRPr="009F5F6A">
              <w:rPr>
                <w:b/>
                <w:bCs w:val="0"/>
                <w:color w:val="000000"/>
                <w:szCs w:val="24"/>
              </w:rPr>
              <w:t>энерго</w:t>
            </w:r>
            <w:proofErr w:type="spellEnd"/>
            <w:r w:rsidRPr="009F5F6A">
              <w:rPr>
                <w:b/>
                <w:bCs w:val="0"/>
                <w:color w:val="000000"/>
                <w:szCs w:val="24"/>
              </w:rPr>
              <w:t>», руб.</w:t>
            </w:r>
          </w:p>
        </w:tc>
        <w:tc>
          <w:tcPr>
            <w:tcW w:w="3827" w:type="dxa"/>
          </w:tcPr>
          <w:p w:rsidR="004D5E6A" w:rsidRPr="009F5F6A" w:rsidRDefault="004D5E6A" w:rsidP="004D5E6A">
            <w:pPr>
              <w:ind w:firstLine="0"/>
              <w:rPr>
                <w:i/>
                <w:szCs w:val="24"/>
              </w:rPr>
            </w:pPr>
          </w:p>
        </w:tc>
      </w:tr>
      <w:tr w:rsidR="004D5E6A" w:rsidRPr="009F5F6A" w:rsidTr="004D5E6A">
        <w:trPr>
          <w:trHeight w:val="286"/>
        </w:trPr>
        <w:tc>
          <w:tcPr>
            <w:tcW w:w="10915" w:type="dxa"/>
            <w:gridSpan w:val="4"/>
          </w:tcPr>
          <w:p w:rsidR="004D5E6A" w:rsidRPr="009F5F6A" w:rsidRDefault="004D5E6A" w:rsidP="004D5E6A">
            <w:pPr>
              <w:pStyle w:val="af7"/>
              <w:spacing w:before="0" w:after="0"/>
              <w:rPr>
                <w:b/>
                <w:color w:val="000000"/>
                <w:szCs w:val="24"/>
              </w:rPr>
            </w:pPr>
            <w:r w:rsidRPr="009F5F6A">
              <w:rPr>
                <w:b/>
                <w:bCs w:val="0"/>
                <w:color w:val="000000"/>
                <w:szCs w:val="24"/>
              </w:rPr>
              <w:t>ИТОГО по филиалу ПАО «МРСК Центра» «</w:t>
            </w:r>
            <w:r w:rsidRPr="009F5F6A">
              <w:rPr>
                <w:rStyle w:val="aff1"/>
                <w:szCs w:val="24"/>
              </w:rPr>
              <w:t xml:space="preserve">____ </w:t>
            </w:r>
            <w:proofErr w:type="spellStart"/>
            <w:r w:rsidRPr="009F5F6A">
              <w:rPr>
                <w:b/>
                <w:bCs w:val="0"/>
                <w:color w:val="000000"/>
                <w:szCs w:val="24"/>
              </w:rPr>
              <w:t>энерго</w:t>
            </w:r>
            <w:proofErr w:type="spellEnd"/>
            <w:r w:rsidRPr="009F5F6A">
              <w:rPr>
                <w:b/>
                <w:bCs w:val="0"/>
                <w:color w:val="000000"/>
                <w:szCs w:val="24"/>
              </w:rPr>
              <w:t>» с НДС, руб.</w:t>
            </w:r>
          </w:p>
        </w:tc>
        <w:tc>
          <w:tcPr>
            <w:tcW w:w="3827" w:type="dxa"/>
          </w:tcPr>
          <w:p w:rsidR="004D5E6A" w:rsidRPr="009F5F6A" w:rsidRDefault="004D5E6A" w:rsidP="004D5E6A">
            <w:pPr>
              <w:ind w:firstLine="0"/>
              <w:rPr>
                <w:i/>
                <w:szCs w:val="24"/>
              </w:rPr>
            </w:pPr>
          </w:p>
        </w:tc>
      </w:tr>
      <w:tr w:rsidR="004D5E6A" w:rsidRPr="009F5F6A" w:rsidTr="004D5E6A">
        <w:trPr>
          <w:trHeight w:val="20"/>
        </w:trPr>
        <w:tc>
          <w:tcPr>
            <w:tcW w:w="14742" w:type="dxa"/>
            <w:gridSpan w:val="5"/>
          </w:tcPr>
          <w:p w:rsidR="004D5E6A" w:rsidRPr="009F5F6A" w:rsidRDefault="004D5E6A" w:rsidP="00822777">
            <w:pPr>
              <w:widowControl/>
              <w:numPr>
                <w:ilvl w:val="0"/>
                <w:numId w:val="71"/>
              </w:numPr>
              <w:rPr>
                <w:i/>
                <w:szCs w:val="24"/>
              </w:rPr>
            </w:pPr>
            <w:r w:rsidRPr="009F5F6A">
              <w:rPr>
                <w:szCs w:val="24"/>
              </w:rPr>
              <w:t>Филиал ПАО «МРСК Центра» «</w:t>
            </w:r>
            <w:r w:rsidRPr="009F5F6A">
              <w:rPr>
                <w:rStyle w:val="aff1"/>
                <w:szCs w:val="24"/>
              </w:rPr>
              <w:t xml:space="preserve">____ </w:t>
            </w:r>
            <w:proofErr w:type="spellStart"/>
            <w:r w:rsidRPr="009F5F6A">
              <w:rPr>
                <w:szCs w:val="24"/>
              </w:rPr>
              <w:t>энерго</w:t>
            </w:r>
            <w:proofErr w:type="spellEnd"/>
            <w:r w:rsidRPr="009F5F6A">
              <w:rPr>
                <w:szCs w:val="24"/>
              </w:rPr>
              <w:t>»</w:t>
            </w:r>
          </w:p>
        </w:tc>
      </w:tr>
      <w:tr w:rsidR="004D5E6A" w:rsidRPr="009F5F6A" w:rsidTr="004D5E6A">
        <w:trPr>
          <w:trHeight w:val="20"/>
        </w:trPr>
        <w:tc>
          <w:tcPr>
            <w:tcW w:w="567" w:type="dxa"/>
            <w:gridSpan w:val="2"/>
          </w:tcPr>
          <w:p w:rsidR="004D5E6A" w:rsidRPr="009F5F6A" w:rsidRDefault="004D5E6A" w:rsidP="004D5E6A">
            <w:pPr>
              <w:ind w:firstLine="0"/>
              <w:rPr>
                <w:i/>
                <w:szCs w:val="24"/>
              </w:rPr>
            </w:pPr>
            <w:r w:rsidRPr="009F5F6A">
              <w:rPr>
                <w:i/>
                <w:szCs w:val="24"/>
              </w:rPr>
              <w:t>2.1</w:t>
            </w:r>
          </w:p>
        </w:tc>
        <w:tc>
          <w:tcPr>
            <w:tcW w:w="4536" w:type="dxa"/>
          </w:tcPr>
          <w:p w:rsidR="004D5E6A" w:rsidRPr="009F5F6A" w:rsidRDefault="004D5E6A" w:rsidP="004D5E6A">
            <w:pPr>
              <w:ind w:firstLine="0"/>
              <w:rPr>
                <w:i/>
                <w:szCs w:val="24"/>
              </w:rPr>
            </w:pPr>
          </w:p>
        </w:tc>
        <w:tc>
          <w:tcPr>
            <w:tcW w:w="5812" w:type="dxa"/>
          </w:tcPr>
          <w:p w:rsidR="004D5E6A" w:rsidRPr="009F5F6A" w:rsidRDefault="004D5E6A" w:rsidP="004D5E6A">
            <w:pPr>
              <w:ind w:firstLine="0"/>
              <w:rPr>
                <w:i/>
                <w:szCs w:val="24"/>
              </w:rPr>
            </w:pPr>
          </w:p>
        </w:tc>
        <w:tc>
          <w:tcPr>
            <w:tcW w:w="3827" w:type="dxa"/>
          </w:tcPr>
          <w:p w:rsidR="004D5E6A" w:rsidRPr="009F5F6A" w:rsidRDefault="004D5E6A" w:rsidP="004D5E6A">
            <w:pPr>
              <w:ind w:firstLine="0"/>
              <w:rPr>
                <w:i/>
                <w:szCs w:val="24"/>
              </w:rPr>
            </w:pPr>
          </w:p>
        </w:tc>
      </w:tr>
      <w:tr w:rsidR="004D5E6A" w:rsidRPr="009F5F6A" w:rsidTr="004D5E6A">
        <w:trPr>
          <w:trHeight w:val="20"/>
        </w:trPr>
        <w:tc>
          <w:tcPr>
            <w:tcW w:w="567" w:type="dxa"/>
            <w:gridSpan w:val="2"/>
          </w:tcPr>
          <w:p w:rsidR="004D5E6A" w:rsidRPr="009F5F6A" w:rsidRDefault="004D5E6A" w:rsidP="004D5E6A">
            <w:pPr>
              <w:ind w:firstLine="0"/>
              <w:rPr>
                <w:i/>
                <w:szCs w:val="24"/>
              </w:rPr>
            </w:pPr>
            <w:r w:rsidRPr="009F5F6A">
              <w:rPr>
                <w:i/>
                <w:szCs w:val="24"/>
              </w:rPr>
              <w:t>2.2</w:t>
            </w:r>
          </w:p>
        </w:tc>
        <w:tc>
          <w:tcPr>
            <w:tcW w:w="4536" w:type="dxa"/>
          </w:tcPr>
          <w:p w:rsidR="004D5E6A" w:rsidRPr="009F5F6A" w:rsidRDefault="004D5E6A" w:rsidP="004D5E6A">
            <w:pPr>
              <w:ind w:firstLine="0"/>
              <w:rPr>
                <w:i/>
                <w:szCs w:val="24"/>
              </w:rPr>
            </w:pPr>
          </w:p>
        </w:tc>
        <w:tc>
          <w:tcPr>
            <w:tcW w:w="5812" w:type="dxa"/>
          </w:tcPr>
          <w:p w:rsidR="004D5E6A" w:rsidRPr="009F5F6A" w:rsidRDefault="004D5E6A" w:rsidP="004D5E6A">
            <w:pPr>
              <w:ind w:firstLine="0"/>
              <w:rPr>
                <w:i/>
                <w:szCs w:val="24"/>
              </w:rPr>
            </w:pPr>
          </w:p>
        </w:tc>
        <w:tc>
          <w:tcPr>
            <w:tcW w:w="3827" w:type="dxa"/>
          </w:tcPr>
          <w:p w:rsidR="004D5E6A" w:rsidRPr="009F5F6A" w:rsidRDefault="004D5E6A" w:rsidP="004D5E6A">
            <w:pPr>
              <w:ind w:firstLine="0"/>
              <w:rPr>
                <w:i/>
                <w:szCs w:val="24"/>
              </w:rPr>
            </w:pPr>
          </w:p>
        </w:tc>
      </w:tr>
      <w:tr w:rsidR="004D5E6A" w:rsidRPr="009F5F6A" w:rsidTr="004D5E6A">
        <w:trPr>
          <w:trHeight w:val="557"/>
        </w:trPr>
        <w:tc>
          <w:tcPr>
            <w:tcW w:w="567" w:type="dxa"/>
            <w:gridSpan w:val="2"/>
          </w:tcPr>
          <w:p w:rsidR="004D5E6A" w:rsidRPr="009F5F6A" w:rsidRDefault="004D5E6A" w:rsidP="004D5E6A">
            <w:pPr>
              <w:ind w:firstLine="0"/>
              <w:rPr>
                <w:i/>
                <w:szCs w:val="24"/>
              </w:rPr>
            </w:pPr>
            <w:r w:rsidRPr="009F5F6A">
              <w:rPr>
                <w:i/>
                <w:szCs w:val="24"/>
              </w:rPr>
              <w:t>….</w:t>
            </w:r>
          </w:p>
        </w:tc>
        <w:tc>
          <w:tcPr>
            <w:tcW w:w="4536" w:type="dxa"/>
          </w:tcPr>
          <w:p w:rsidR="004D5E6A" w:rsidRPr="009F5F6A" w:rsidRDefault="004D5E6A" w:rsidP="004D5E6A">
            <w:pPr>
              <w:ind w:firstLine="0"/>
              <w:rPr>
                <w:i/>
                <w:szCs w:val="24"/>
              </w:rPr>
            </w:pPr>
          </w:p>
        </w:tc>
        <w:tc>
          <w:tcPr>
            <w:tcW w:w="5812" w:type="dxa"/>
          </w:tcPr>
          <w:p w:rsidR="004D5E6A" w:rsidRPr="009F5F6A" w:rsidRDefault="004D5E6A" w:rsidP="004D5E6A">
            <w:pPr>
              <w:ind w:firstLine="0"/>
              <w:rPr>
                <w:i/>
                <w:szCs w:val="24"/>
              </w:rPr>
            </w:pPr>
          </w:p>
        </w:tc>
        <w:tc>
          <w:tcPr>
            <w:tcW w:w="3827" w:type="dxa"/>
          </w:tcPr>
          <w:p w:rsidR="004D5E6A" w:rsidRPr="009F5F6A" w:rsidRDefault="004D5E6A" w:rsidP="004D5E6A">
            <w:pPr>
              <w:ind w:firstLine="0"/>
              <w:rPr>
                <w:i/>
                <w:szCs w:val="24"/>
              </w:rPr>
            </w:pPr>
          </w:p>
        </w:tc>
      </w:tr>
      <w:tr w:rsidR="004D5E6A" w:rsidRPr="009F5F6A" w:rsidTr="004D5E6A">
        <w:trPr>
          <w:trHeight w:val="271"/>
        </w:trPr>
        <w:tc>
          <w:tcPr>
            <w:tcW w:w="10915" w:type="dxa"/>
            <w:gridSpan w:val="4"/>
          </w:tcPr>
          <w:p w:rsidR="004D5E6A" w:rsidRPr="009F5F6A" w:rsidRDefault="004D5E6A" w:rsidP="004D5E6A">
            <w:pPr>
              <w:pStyle w:val="af7"/>
              <w:spacing w:before="0" w:after="0"/>
              <w:rPr>
                <w:b/>
                <w:color w:val="000000"/>
                <w:szCs w:val="24"/>
              </w:rPr>
            </w:pPr>
            <w:r w:rsidRPr="009F5F6A">
              <w:rPr>
                <w:b/>
                <w:bCs w:val="0"/>
                <w:color w:val="000000"/>
                <w:szCs w:val="24"/>
              </w:rPr>
              <w:t>ИТОГО по филиалу ПАО «МРСК Центра» «</w:t>
            </w:r>
            <w:r w:rsidRPr="009F5F6A">
              <w:rPr>
                <w:rStyle w:val="aff1"/>
                <w:szCs w:val="24"/>
              </w:rPr>
              <w:t xml:space="preserve">____ </w:t>
            </w:r>
            <w:proofErr w:type="spellStart"/>
            <w:r w:rsidRPr="009F5F6A">
              <w:rPr>
                <w:b/>
                <w:bCs w:val="0"/>
                <w:color w:val="000000"/>
                <w:szCs w:val="24"/>
              </w:rPr>
              <w:t>энерго</w:t>
            </w:r>
            <w:proofErr w:type="spellEnd"/>
            <w:r w:rsidRPr="009F5F6A">
              <w:rPr>
                <w:b/>
                <w:bCs w:val="0"/>
                <w:color w:val="000000"/>
                <w:szCs w:val="24"/>
              </w:rPr>
              <w:t>» без НДС, руб.</w:t>
            </w:r>
          </w:p>
        </w:tc>
        <w:tc>
          <w:tcPr>
            <w:tcW w:w="3827" w:type="dxa"/>
          </w:tcPr>
          <w:p w:rsidR="004D5E6A" w:rsidRPr="009F5F6A" w:rsidRDefault="004D5E6A" w:rsidP="004D5E6A">
            <w:pPr>
              <w:ind w:firstLine="0"/>
              <w:rPr>
                <w:i/>
                <w:szCs w:val="24"/>
              </w:rPr>
            </w:pPr>
          </w:p>
        </w:tc>
      </w:tr>
      <w:tr w:rsidR="004D5E6A" w:rsidRPr="009F5F6A" w:rsidTr="004D5E6A">
        <w:trPr>
          <w:trHeight w:val="271"/>
        </w:trPr>
        <w:tc>
          <w:tcPr>
            <w:tcW w:w="10915" w:type="dxa"/>
            <w:gridSpan w:val="4"/>
          </w:tcPr>
          <w:p w:rsidR="004D5E6A" w:rsidRPr="009F5F6A" w:rsidRDefault="004D5E6A" w:rsidP="004D5E6A">
            <w:pPr>
              <w:pStyle w:val="af7"/>
              <w:spacing w:before="0" w:after="0"/>
              <w:rPr>
                <w:b/>
                <w:color w:val="000000"/>
                <w:szCs w:val="24"/>
              </w:rPr>
            </w:pPr>
            <w:r w:rsidRPr="009F5F6A">
              <w:rPr>
                <w:b/>
                <w:bCs w:val="0"/>
                <w:color w:val="000000"/>
                <w:szCs w:val="24"/>
              </w:rPr>
              <w:t>НДС по филиалу ПАО «МРСК Центра» «</w:t>
            </w:r>
            <w:r w:rsidRPr="009F5F6A">
              <w:rPr>
                <w:rStyle w:val="aff1"/>
                <w:szCs w:val="24"/>
              </w:rPr>
              <w:t xml:space="preserve">____ </w:t>
            </w:r>
            <w:proofErr w:type="spellStart"/>
            <w:r w:rsidRPr="009F5F6A">
              <w:rPr>
                <w:b/>
                <w:bCs w:val="0"/>
                <w:color w:val="000000"/>
                <w:szCs w:val="24"/>
              </w:rPr>
              <w:t>энерго</w:t>
            </w:r>
            <w:proofErr w:type="spellEnd"/>
            <w:r w:rsidRPr="009F5F6A">
              <w:rPr>
                <w:b/>
                <w:bCs w:val="0"/>
                <w:color w:val="000000"/>
                <w:szCs w:val="24"/>
              </w:rPr>
              <w:t>», руб.</w:t>
            </w:r>
          </w:p>
        </w:tc>
        <w:tc>
          <w:tcPr>
            <w:tcW w:w="3827" w:type="dxa"/>
          </w:tcPr>
          <w:p w:rsidR="004D5E6A" w:rsidRPr="009F5F6A" w:rsidRDefault="004D5E6A" w:rsidP="004D5E6A">
            <w:pPr>
              <w:ind w:firstLine="0"/>
              <w:rPr>
                <w:i/>
                <w:szCs w:val="24"/>
              </w:rPr>
            </w:pPr>
          </w:p>
        </w:tc>
      </w:tr>
      <w:tr w:rsidR="004D5E6A" w:rsidRPr="009F5F6A" w:rsidTr="004D5E6A">
        <w:trPr>
          <w:trHeight w:val="286"/>
        </w:trPr>
        <w:tc>
          <w:tcPr>
            <w:tcW w:w="10915" w:type="dxa"/>
            <w:gridSpan w:val="4"/>
          </w:tcPr>
          <w:p w:rsidR="004D5E6A" w:rsidRPr="009F5F6A" w:rsidRDefault="004D5E6A" w:rsidP="004D5E6A">
            <w:pPr>
              <w:pStyle w:val="af7"/>
              <w:spacing w:before="0" w:after="0"/>
              <w:rPr>
                <w:b/>
                <w:color w:val="000000"/>
                <w:szCs w:val="24"/>
              </w:rPr>
            </w:pPr>
            <w:r w:rsidRPr="009F5F6A">
              <w:rPr>
                <w:b/>
                <w:bCs w:val="0"/>
                <w:color w:val="000000"/>
                <w:szCs w:val="24"/>
              </w:rPr>
              <w:t>ИТОГО по филиалу ПАО «МРСК Центра» «</w:t>
            </w:r>
            <w:r w:rsidRPr="009F5F6A">
              <w:rPr>
                <w:rStyle w:val="aff1"/>
                <w:szCs w:val="24"/>
              </w:rPr>
              <w:t xml:space="preserve">____ </w:t>
            </w:r>
            <w:proofErr w:type="spellStart"/>
            <w:r w:rsidRPr="009F5F6A">
              <w:rPr>
                <w:b/>
                <w:bCs w:val="0"/>
                <w:color w:val="000000"/>
                <w:szCs w:val="24"/>
              </w:rPr>
              <w:t>энерго</w:t>
            </w:r>
            <w:proofErr w:type="spellEnd"/>
            <w:r w:rsidRPr="009F5F6A">
              <w:rPr>
                <w:b/>
                <w:bCs w:val="0"/>
                <w:color w:val="000000"/>
                <w:szCs w:val="24"/>
              </w:rPr>
              <w:t>» с НДС, руб.</w:t>
            </w:r>
          </w:p>
        </w:tc>
        <w:tc>
          <w:tcPr>
            <w:tcW w:w="3827" w:type="dxa"/>
          </w:tcPr>
          <w:p w:rsidR="004D5E6A" w:rsidRPr="009F5F6A" w:rsidRDefault="004D5E6A" w:rsidP="004D5E6A">
            <w:pPr>
              <w:ind w:firstLine="0"/>
              <w:rPr>
                <w:i/>
                <w:szCs w:val="24"/>
              </w:rPr>
            </w:pPr>
          </w:p>
        </w:tc>
      </w:tr>
      <w:tr w:rsidR="004D5E6A" w:rsidRPr="009F5F6A" w:rsidTr="004D5E6A">
        <w:trPr>
          <w:trHeight w:val="20"/>
        </w:trPr>
        <w:tc>
          <w:tcPr>
            <w:tcW w:w="416" w:type="dxa"/>
          </w:tcPr>
          <w:p w:rsidR="004D5E6A" w:rsidRPr="009F5F6A" w:rsidRDefault="004D5E6A" w:rsidP="004D5E6A">
            <w:pPr>
              <w:ind w:firstLine="0"/>
              <w:rPr>
                <w:i/>
                <w:szCs w:val="24"/>
              </w:rPr>
            </w:pPr>
            <w:r w:rsidRPr="009F5F6A">
              <w:rPr>
                <w:i/>
                <w:szCs w:val="24"/>
              </w:rPr>
              <w:t>….</w:t>
            </w:r>
          </w:p>
        </w:tc>
        <w:tc>
          <w:tcPr>
            <w:tcW w:w="4687" w:type="dxa"/>
            <w:gridSpan w:val="2"/>
          </w:tcPr>
          <w:p w:rsidR="004D5E6A" w:rsidRPr="009F5F6A" w:rsidRDefault="004D5E6A" w:rsidP="004D5E6A">
            <w:pPr>
              <w:ind w:firstLine="0"/>
              <w:rPr>
                <w:i/>
                <w:szCs w:val="24"/>
              </w:rPr>
            </w:pPr>
          </w:p>
        </w:tc>
        <w:tc>
          <w:tcPr>
            <w:tcW w:w="5812" w:type="dxa"/>
          </w:tcPr>
          <w:p w:rsidR="004D5E6A" w:rsidRPr="009F5F6A" w:rsidRDefault="004D5E6A" w:rsidP="004D5E6A">
            <w:pPr>
              <w:ind w:firstLine="0"/>
              <w:rPr>
                <w:i/>
                <w:szCs w:val="24"/>
              </w:rPr>
            </w:pPr>
          </w:p>
        </w:tc>
        <w:tc>
          <w:tcPr>
            <w:tcW w:w="3827" w:type="dxa"/>
          </w:tcPr>
          <w:p w:rsidR="004D5E6A" w:rsidRPr="009F5F6A" w:rsidRDefault="004D5E6A" w:rsidP="004D5E6A">
            <w:pPr>
              <w:ind w:firstLine="0"/>
              <w:rPr>
                <w:i/>
                <w:szCs w:val="24"/>
              </w:rPr>
            </w:pPr>
          </w:p>
        </w:tc>
      </w:tr>
      <w:tr w:rsidR="004D5E6A" w:rsidRPr="009F5F6A" w:rsidTr="004D5E6A">
        <w:trPr>
          <w:trHeight w:val="557"/>
        </w:trPr>
        <w:tc>
          <w:tcPr>
            <w:tcW w:w="416" w:type="dxa"/>
          </w:tcPr>
          <w:p w:rsidR="004D5E6A" w:rsidRPr="009F5F6A" w:rsidRDefault="004D5E6A" w:rsidP="004D5E6A">
            <w:pPr>
              <w:ind w:firstLine="0"/>
              <w:rPr>
                <w:i/>
                <w:szCs w:val="24"/>
              </w:rPr>
            </w:pPr>
            <w:r w:rsidRPr="009F5F6A">
              <w:rPr>
                <w:i/>
                <w:szCs w:val="24"/>
              </w:rPr>
              <w:lastRenderedPageBreak/>
              <w:t>….</w:t>
            </w:r>
          </w:p>
        </w:tc>
        <w:tc>
          <w:tcPr>
            <w:tcW w:w="4687" w:type="dxa"/>
            <w:gridSpan w:val="2"/>
          </w:tcPr>
          <w:p w:rsidR="004D5E6A" w:rsidRPr="009F5F6A" w:rsidRDefault="004D5E6A" w:rsidP="004D5E6A">
            <w:pPr>
              <w:ind w:firstLine="0"/>
              <w:rPr>
                <w:i/>
                <w:szCs w:val="24"/>
              </w:rPr>
            </w:pPr>
          </w:p>
        </w:tc>
        <w:tc>
          <w:tcPr>
            <w:tcW w:w="5812" w:type="dxa"/>
          </w:tcPr>
          <w:p w:rsidR="004D5E6A" w:rsidRPr="009F5F6A" w:rsidRDefault="004D5E6A" w:rsidP="004D5E6A">
            <w:pPr>
              <w:ind w:firstLine="0"/>
              <w:rPr>
                <w:i/>
                <w:szCs w:val="24"/>
              </w:rPr>
            </w:pPr>
          </w:p>
        </w:tc>
        <w:tc>
          <w:tcPr>
            <w:tcW w:w="3827" w:type="dxa"/>
          </w:tcPr>
          <w:p w:rsidR="004D5E6A" w:rsidRPr="009F5F6A" w:rsidRDefault="004D5E6A" w:rsidP="004D5E6A">
            <w:pPr>
              <w:ind w:firstLine="0"/>
              <w:rPr>
                <w:i/>
                <w:szCs w:val="24"/>
              </w:rPr>
            </w:pPr>
          </w:p>
        </w:tc>
      </w:tr>
      <w:tr w:rsidR="004D5E6A" w:rsidRPr="009F5F6A" w:rsidTr="004D5E6A">
        <w:trPr>
          <w:trHeight w:val="271"/>
        </w:trPr>
        <w:tc>
          <w:tcPr>
            <w:tcW w:w="5103" w:type="dxa"/>
            <w:gridSpan w:val="3"/>
          </w:tcPr>
          <w:p w:rsidR="004D5E6A" w:rsidRPr="009F5F6A" w:rsidRDefault="004D5E6A" w:rsidP="004D5E6A">
            <w:pPr>
              <w:pStyle w:val="af7"/>
              <w:spacing w:before="0" w:after="0"/>
              <w:rPr>
                <w:b/>
                <w:bCs w:val="0"/>
                <w:color w:val="000000"/>
                <w:szCs w:val="24"/>
              </w:rPr>
            </w:pPr>
            <w:r w:rsidRPr="009F5F6A">
              <w:rPr>
                <w:b/>
                <w:bCs w:val="0"/>
                <w:color w:val="000000"/>
                <w:szCs w:val="24"/>
              </w:rPr>
              <w:t>ВСЕГО без НДС, руб.</w:t>
            </w:r>
          </w:p>
        </w:tc>
        <w:tc>
          <w:tcPr>
            <w:tcW w:w="5812" w:type="dxa"/>
          </w:tcPr>
          <w:p w:rsidR="004D5E6A" w:rsidRPr="009F5F6A" w:rsidRDefault="004D5E6A" w:rsidP="004D5E6A">
            <w:pPr>
              <w:pStyle w:val="af7"/>
              <w:spacing w:before="0" w:after="0"/>
              <w:rPr>
                <w:b/>
                <w:bCs w:val="0"/>
                <w:color w:val="000000"/>
                <w:szCs w:val="24"/>
              </w:rPr>
            </w:pPr>
            <w:r w:rsidRPr="009F5F6A">
              <w:rPr>
                <w:b/>
                <w:bCs w:val="0"/>
                <w:color w:val="000000"/>
                <w:szCs w:val="24"/>
              </w:rPr>
              <w:t>х</w:t>
            </w:r>
          </w:p>
        </w:tc>
        <w:tc>
          <w:tcPr>
            <w:tcW w:w="3827" w:type="dxa"/>
          </w:tcPr>
          <w:p w:rsidR="004D5E6A" w:rsidRPr="009F5F6A" w:rsidRDefault="004D5E6A" w:rsidP="004D5E6A">
            <w:pPr>
              <w:ind w:firstLine="0"/>
              <w:rPr>
                <w:i/>
                <w:szCs w:val="24"/>
              </w:rPr>
            </w:pPr>
          </w:p>
        </w:tc>
      </w:tr>
      <w:tr w:rsidR="004D5E6A" w:rsidRPr="009F5F6A" w:rsidTr="004D5E6A">
        <w:trPr>
          <w:trHeight w:val="271"/>
        </w:trPr>
        <w:tc>
          <w:tcPr>
            <w:tcW w:w="5103" w:type="dxa"/>
            <w:gridSpan w:val="3"/>
          </w:tcPr>
          <w:p w:rsidR="004D5E6A" w:rsidRPr="009F5F6A" w:rsidRDefault="004D5E6A" w:rsidP="004D5E6A">
            <w:pPr>
              <w:pStyle w:val="af7"/>
              <w:spacing w:before="0" w:after="0"/>
              <w:rPr>
                <w:b/>
                <w:bCs w:val="0"/>
                <w:color w:val="000000"/>
                <w:szCs w:val="24"/>
              </w:rPr>
            </w:pPr>
            <w:r w:rsidRPr="009F5F6A">
              <w:rPr>
                <w:b/>
                <w:bCs w:val="0"/>
                <w:color w:val="000000"/>
                <w:szCs w:val="24"/>
              </w:rPr>
              <w:t>НДС, руб.</w:t>
            </w:r>
          </w:p>
        </w:tc>
        <w:tc>
          <w:tcPr>
            <w:tcW w:w="5812" w:type="dxa"/>
          </w:tcPr>
          <w:p w:rsidR="004D5E6A" w:rsidRPr="009F5F6A" w:rsidRDefault="004D5E6A" w:rsidP="004D5E6A">
            <w:pPr>
              <w:pStyle w:val="af7"/>
              <w:spacing w:before="0" w:after="0"/>
              <w:rPr>
                <w:b/>
                <w:bCs w:val="0"/>
                <w:color w:val="000000"/>
                <w:szCs w:val="24"/>
              </w:rPr>
            </w:pPr>
            <w:r w:rsidRPr="009F5F6A">
              <w:rPr>
                <w:b/>
                <w:bCs w:val="0"/>
                <w:color w:val="000000"/>
                <w:szCs w:val="24"/>
              </w:rPr>
              <w:t>х</w:t>
            </w:r>
          </w:p>
        </w:tc>
        <w:tc>
          <w:tcPr>
            <w:tcW w:w="3827" w:type="dxa"/>
          </w:tcPr>
          <w:p w:rsidR="004D5E6A" w:rsidRPr="009F5F6A" w:rsidRDefault="004D5E6A" w:rsidP="004D5E6A">
            <w:pPr>
              <w:ind w:firstLine="0"/>
              <w:rPr>
                <w:i/>
                <w:szCs w:val="24"/>
              </w:rPr>
            </w:pPr>
          </w:p>
        </w:tc>
      </w:tr>
      <w:tr w:rsidR="004D5E6A" w:rsidRPr="009F5F6A" w:rsidTr="004D5E6A">
        <w:trPr>
          <w:trHeight w:val="286"/>
        </w:trPr>
        <w:tc>
          <w:tcPr>
            <w:tcW w:w="5103" w:type="dxa"/>
            <w:gridSpan w:val="3"/>
          </w:tcPr>
          <w:p w:rsidR="004D5E6A" w:rsidRPr="009F5F6A" w:rsidRDefault="004D5E6A" w:rsidP="004D5E6A">
            <w:pPr>
              <w:pStyle w:val="af7"/>
              <w:spacing w:before="0" w:after="0"/>
              <w:rPr>
                <w:b/>
                <w:bCs w:val="0"/>
                <w:color w:val="000000"/>
                <w:szCs w:val="24"/>
              </w:rPr>
            </w:pPr>
            <w:r w:rsidRPr="009F5F6A">
              <w:rPr>
                <w:b/>
                <w:bCs w:val="0"/>
                <w:color w:val="000000"/>
                <w:szCs w:val="24"/>
              </w:rPr>
              <w:t>ВСЕГО с НДС, руб.</w:t>
            </w:r>
          </w:p>
        </w:tc>
        <w:tc>
          <w:tcPr>
            <w:tcW w:w="5812" w:type="dxa"/>
          </w:tcPr>
          <w:p w:rsidR="004D5E6A" w:rsidRPr="009F5F6A" w:rsidRDefault="004D5E6A" w:rsidP="004D5E6A">
            <w:pPr>
              <w:pStyle w:val="af7"/>
              <w:spacing w:before="0" w:after="0"/>
              <w:rPr>
                <w:b/>
                <w:bCs w:val="0"/>
                <w:color w:val="000000"/>
                <w:szCs w:val="24"/>
              </w:rPr>
            </w:pPr>
            <w:r w:rsidRPr="009F5F6A">
              <w:rPr>
                <w:b/>
                <w:bCs w:val="0"/>
                <w:color w:val="000000"/>
                <w:szCs w:val="24"/>
              </w:rPr>
              <w:t>х</w:t>
            </w:r>
          </w:p>
        </w:tc>
        <w:tc>
          <w:tcPr>
            <w:tcW w:w="3827" w:type="dxa"/>
          </w:tcPr>
          <w:p w:rsidR="004D5E6A" w:rsidRPr="009F5F6A" w:rsidRDefault="004D5E6A" w:rsidP="004D5E6A">
            <w:pPr>
              <w:ind w:firstLine="0"/>
              <w:rPr>
                <w:i/>
                <w:szCs w:val="24"/>
              </w:rPr>
            </w:pPr>
          </w:p>
        </w:tc>
      </w:tr>
    </w:tbl>
    <w:p w:rsidR="004D5E6A" w:rsidRPr="009F5F6A" w:rsidRDefault="004D5E6A" w:rsidP="004D5E6A">
      <w:pPr>
        <w:ind w:firstLine="0"/>
        <w:rPr>
          <w:color w:val="000000"/>
          <w:szCs w:val="24"/>
        </w:rPr>
      </w:pPr>
    </w:p>
    <w:p w:rsidR="004D5E6A" w:rsidRPr="009F5F6A" w:rsidRDefault="004D5E6A" w:rsidP="004D5E6A">
      <w:pPr>
        <w:ind w:firstLine="0"/>
        <w:rPr>
          <w:b/>
          <w:color w:val="000000"/>
          <w:szCs w:val="24"/>
          <w:u w:val="single"/>
        </w:rPr>
      </w:pPr>
      <w:r w:rsidRPr="009F5F6A">
        <w:rPr>
          <w:b/>
          <w:color w:val="000000"/>
          <w:szCs w:val="24"/>
          <w:u w:val="single"/>
        </w:rPr>
        <w:t xml:space="preserve">Таблица 2. Сводная стоимость работ, оборудования и материалов </w:t>
      </w:r>
    </w:p>
    <w:p w:rsidR="004D5E6A" w:rsidRPr="009F5F6A" w:rsidRDefault="004D5E6A" w:rsidP="004D5E6A">
      <w:pPr>
        <w:ind w:firstLine="0"/>
        <w:rPr>
          <w:rStyle w:val="aff1"/>
          <w:b w:val="0"/>
          <w:szCs w:val="24"/>
        </w:rPr>
      </w:pPr>
      <w:r w:rsidRPr="009F5F6A">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9F5F6A"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4"/>
              <w:spacing w:before="0" w:after="0"/>
              <w:rPr>
                <w:color w:val="000000"/>
                <w:sz w:val="24"/>
                <w:szCs w:val="24"/>
              </w:rPr>
            </w:pPr>
            <w:r w:rsidRPr="009F5F6A">
              <w:rPr>
                <w:color w:val="000000"/>
                <w:sz w:val="24"/>
                <w:szCs w:val="24"/>
              </w:rPr>
              <w:t>_________________________________________________________________________________</w:t>
            </w:r>
          </w:p>
          <w:p w:rsidR="004D5E6A" w:rsidRPr="009F5F6A" w:rsidRDefault="004D5E6A" w:rsidP="004D5E6A">
            <w:pPr>
              <w:pStyle w:val="af4"/>
              <w:spacing w:before="0" w:after="0"/>
              <w:jc w:val="center"/>
              <w:rPr>
                <w:b/>
                <w:color w:val="000000"/>
              </w:rPr>
            </w:pPr>
            <w:r w:rsidRPr="009F5F6A">
              <w:rPr>
                <w:rStyle w:val="aff1"/>
                <w:sz w:val="20"/>
              </w:rPr>
              <w:t>(Указывается наименование работ)</w:t>
            </w:r>
          </w:p>
        </w:tc>
      </w:tr>
      <w:tr w:rsidR="004D5E6A" w:rsidRPr="009F5F6A" w:rsidTr="004D5E6A">
        <w:trPr>
          <w:trHeight w:val="944"/>
        </w:trPr>
        <w:tc>
          <w:tcPr>
            <w:tcW w:w="578" w:type="dxa"/>
          </w:tcPr>
          <w:p w:rsidR="004D5E6A" w:rsidRPr="009F5F6A" w:rsidRDefault="004D5E6A" w:rsidP="004D5E6A">
            <w:pPr>
              <w:pStyle w:val="af4"/>
              <w:spacing w:before="0" w:after="0"/>
              <w:rPr>
                <w:sz w:val="24"/>
                <w:szCs w:val="24"/>
              </w:rPr>
            </w:pPr>
            <w:r w:rsidRPr="009F5F6A">
              <w:rPr>
                <w:sz w:val="24"/>
                <w:szCs w:val="24"/>
              </w:rPr>
              <w:t xml:space="preserve">№ </w:t>
            </w:r>
            <w:proofErr w:type="gramStart"/>
            <w:r w:rsidRPr="009F5F6A">
              <w:rPr>
                <w:sz w:val="24"/>
                <w:szCs w:val="24"/>
              </w:rPr>
              <w:t>п</w:t>
            </w:r>
            <w:proofErr w:type="gramEnd"/>
            <w:r w:rsidRPr="009F5F6A">
              <w:rPr>
                <w:sz w:val="24"/>
                <w:szCs w:val="24"/>
              </w:rPr>
              <w:t>/п</w:t>
            </w:r>
          </w:p>
        </w:tc>
        <w:tc>
          <w:tcPr>
            <w:tcW w:w="3958" w:type="dxa"/>
          </w:tcPr>
          <w:p w:rsidR="004D5E6A" w:rsidRPr="009F5F6A" w:rsidRDefault="004D5E6A" w:rsidP="004D5E6A">
            <w:pPr>
              <w:pStyle w:val="af4"/>
              <w:spacing w:before="0" w:after="0"/>
              <w:rPr>
                <w:sz w:val="24"/>
                <w:szCs w:val="24"/>
              </w:rPr>
            </w:pPr>
            <w:r w:rsidRPr="009F5F6A">
              <w:rPr>
                <w:sz w:val="24"/>
                <w:szCs w:val="24"/>
              </w:rPr>
              <w:t>Вид работ</w:t>
            </w:r>
          </w:p>
        </w:tc>
        <w:tc>
          <w:tcPr>
            <w:tcW w:w="1134" w:type="dxa"/>
          </w:tcPr>
          <w:p w:rsidR="004D5E6A" w:rsidRPr="009F5F6A" w:rsidRDefault="004D5E6A" w:rsidP="004D5E6A">
            <w:pPr>
              <w:pStyle w:val="af4"/>
              <w:spacing w:before="0" w:after="0"/>
              <w:rPr>
                <w:sz w:val="24"/>
                <w:szCs w:val="24"/>
              </w:rPr>
            </w:pPr>
            <w:r w:rsidRPr="009F5F6A">
              <w:rPr>
                <w:sz w:val="24"/>
                <w:szCs w:val="24"/>
              </w:rPr>
              <w:t>Ед. изм.</w:t>
            </w:r>
          </w:p>
        </w:tc>
        <w:tc>
          <w:tcPr>
            <w:tcW w:w="1134" w:type="dxa"/>
          </w:tcPr>
          <w:p w:rsidR="004D5E6A" w:rsidRPr="009F5F6A" w:rsidRDefault="004D5E6A" w:rsidP="004D5E6A">
            <w:pPr>
              <w:pStyle w:val="af4"/>
              <w:spacing w:before="0" w:after="0"/>
              <w:rPr>
                <w:sz w:val="24"/>
                <w:szCs w:val="24"/>
              </w:rPr>
            </w:pPr>
            <w:r w:rsidRPr="009F5F6A">
              <w:rPr>
                <w:sz w:val="24"/>
                <w:szCs w:val="24"/>
              </w:rPr>
              <w:t>Кол-во</w:t>
            </w:r>
          </w:p>
        </w:tc>
        <w:tc>
          <w:tcPr>
            <w:tcW w:w="2410" w:type="dxa"/>
          </w:tcPr>
          <w:p w:rsidR="004D5E6A" w:rsidRPr="009F5F6A" w:rsidRDefault="004D5E6A" w:rsidP="004D5E6A">
            <w:pPr>
              <w:pStyle w:val="af4"/>
              <w:spacing w:before="0" w:after="0"/>
              <w:rPr>
                <w:sz w:val="24"/>
                <w:szCs w:val="24"/>
              </w:rPr>
            </w:pPr>
            <w:r w:rsidRPr="009F5F6A">
              <w:rPr>
                <w:sz w:val="24"/>
                <w:szCs w:val="24"/>
              </w:rPr>
              <w:t>Единичная расценка, руб. (без НДС)</w:t>
            </w:r>
          </w:p>
        </w:tc>
        <w:tc>
          <w:tcPr>
            <w:tcW w:w="2552" w:type="dxa"/>
          </w:tcPr>
          <w:p w:rsidR="004D5E6A" w:rsidRPr="009F5F6A" w:rsidRDefault="004D5E6A" w:rsidP="004D5E6A">
            <w:pPr>
              <w:pStyle w:val="af4"/>
              <w:spacing w:before="0" w:after="0"/>
              <w:rPr>
                <w:sz w:val="24"/>
                <w:szCs w:val="24"/>
              </w:rPr>
            </w:pPr>
            <w:r w:rsidRPr="009F5F6A">
              <w:rPr>
                <w:sz w:val="24"/>
                <w:szCs w:val="24"/>
              </w:rPr>
              <w:t>Общая стоимость, руб. (без НДС)</w:t>
            </w:r>
          </w:p>
        </w:tc>
        <w:tc>
          <w:tcPr>
            <w:tcW w:w="2976" w:type="dxa"/>
          </w:tcPr>
          <w:p w:rsidR="004D5E6A" w:rsidRPr="009F5F6A" w:rsidRDefault="004D5E6A" w:rsidP="004D5E6A">
            <w:pPr>
              <w:pStyle w:val="af4"/>
              <w:spacing w:before="0" w:after="0"/>
              <w:rPr>
                <w:sz w:val="24"/>
                <w:szCs w:val="24"/>
              </w:rPr>
            </w:pPr>
            <w:r w:rsidRPr="009F5F6A">
              <w:rPr>
                <w:sz w:val="24"/>
                <w:szCs w:val="24"/>
              </w:rPr>
              <w:t>Примечания</w:t>
            </w:r>
          </w:p>
        </w:tc>
      </w:tr>
      <w:tr w:rsidR="004D5E6A" w:rsidRPr="009F5F6A" w:rsidTr="004D5E6A">
        <w:trPr>
          <w:trHeight w:val="284"/>
        </w:trPr>
        <w:tc>
          <w:tcPr>
            <w:tcW w:w="14742" w:type="dxa"/>
            <w:gridSpan w:val="7"/>
          </w:tcPr>
          <w:p w:rsidR="004D5E6A" w:rsidRPr="009F5F6A" w:rsidRDefault="004D5E6A" w:rsidP="00822777">
            <w:pPr>
              <w:pStyle w:val="af7"/>
              <w:numPr>
                <w:ilvl w:val="0"/>
                <w:numId w:val="70"/>
              </w:numPr>
              <w:spacing w:before="0" w:after="0"/>
              <w:rPr>
                <w:color w:val="000000"/>
                <w:szCs w:val="24"/>
              </w:rPr>
            </w:pPr>
            <w:r w:rsidRPr="009F5F6A">
              <w:rPr>
                <w:bCs w:val="0"/>
                <w:szCs w:val="24"/>
              </w:rPr>
              <w:t>Филиал ПАО «МРСК Центра»</w:t>
            </w:r>
            <w:r w:rsidRPr="009F5F6A">
              <w:rPr>
                <w:szCs w:val="24"/>
              </w:rPr>
              <w:t xml:space="preserve"> «</w:t>
            </w:r>
            <w:r w:rsidRPr="009F5F6A">
              <w:rPr>
                <w:rStyle w:val="aff1"/>
                <w:szCs w:val="24"/>
              </w:rPr>
              <w:t xml:space="preserve">____ </w:t>
            </w:r>
            <w:proofErr w:type="spellStart"/>
            <w:r w:rsidRPr="009F5F6A">
              <w:rPr>
                <w:szCs w:val="24"/>
              </w:rPr>
              <w:t>энерго</w:t>
            </w:r>
            <w:proofErr w:type="spellEnd"/>
            <w:r w:rsidRPr="009F5F6A">
              <w:rPr>
                <w:szCs w:val="24"/>
              </w:rPr>
              <w:t>»</w:t>
            </w:r>
          </w:p>
        </w:tc>
      </w:tr>
      <w:tr w:rsidR="004D5E6A" w:rsidRPr="009F5F6A" w:rsidTr="004D5E6A">
        <w:trPr>
          <w:trHeight w:val="284"/>
        </w:trPr>
        <w:tc>
          <w:tcPr>
            <w:tcW w:w="578" w:type="dxa"/>
          </w:tcPr>
          <w:p w:rsidR="004D5E6A" w:rsidRPr="009F5F6A" w:rsidRDefault="004D5E6A" w:rsidP="004D5E6A">
            <w:pPr>
              <w:pStyle w:val="af7"/>
              <w:spacing w:before="0" w:after="0"/>
              <w:ind w:left="0"/>
              <w:rPr>
                <w:color w:val="000000"/>
                <w:szCs w:val="24"/>
              </w:rPr>
            </w:pPr>
            <w:r w:rsidRPr="009F5F6A">
              <w:rPr>
                <w:color w:val="000000"/>
                <w:szCs w:val="24"/>
              </w:rPr>
              <w:t>1.1</w:t>
            </w:r>
          </w:p>
        </w:tc>
        <w:tc>
          <w:tcPr>
            <w:tcW w:w="3958" w:type="dxa"/>
          </w:tcPr>
          <w:p w:rsidR="004D5E6A" w:rsidRPr="009F5F6A" w:rsidRDefault="004D5E6A" w:rsidP="004D5E6A">
            <w:pPr>
              <w:pStyle w:val="af7"/>
              <w:spacing w:before="0" w:after="0"/>
              <w:rPr>
                <w:color w:val="000000"/>
                <w:szCs w:val="24"/>
              </w:rPr>
            </w:pPr>
          </w:p>
        </w:tc>
        <w:tc>
          <w:tcPr>
            <w:tcW w:w="1134" w:type="dxa"/>
          </w:tcPr>
          <w:p w:rsidR="004D5E6A" w:rsidRPr="009F5F6A" w:rsidRDefault="004D5E6A" w:rsidP="004D5E6A">
            <w:pPr>
              <w:pStyle w:val="af7"/>
              <w:spacing w:before="0" w:after="0"/>
              <w:rPr>
                <w:color w:val="000000"/>
                <w:szCs w:val="24"/>
              </w:rPr>
            </w:pPr>
          </w:p>
        </w:tc>
        <w:tc>
          <w:tcPr>
            <w:tcW w:w="1134" w:type="dxa"/>
          </w:tcPr>
          <w:p w:rsidR="004D5E6A" w:rsidRPr="009F5F6A" w:rsidRDefault="004D5E6A" w:rsidP="004D5E6A">
            <w:pPr>
              <w:pStyle w:val="af7"/>
              <w:spacing w:before="0" w:after="0"/>
              <w:rPr>
                <w:color w:val="000000"/>
                <w:szCs w:val="24"/>
              </w:rPr>
            </w:pPr>
          </w:p>
        </w:tc>
        <w:tc>
          <w:tcPr>
            <w:tcW w:w="2410" w:type="dxa"/>
          </w:tcPr>
          <w:p w:rsidR="004D5E6A" w:rsidRPr="009F5F6A" w:rsidRDefault="004D5E6A" w:rsidP="004D5E6A">
            <w:pPr>
              <w:pStyle w:val="af7"/>
              <w:spacing w:before="0" w:after="0"/>
              <w:rPr>
                <w:color w:val="000000"/>
                <w:szCs w:val="24"/>
              </w:rPr>
            </w:pPr>
          </w:p>
        </w:tc>
        <w:tc>
          <w:tcPr>
            <w:tcW w:w="2552" w:type="dxa"/>
          </w:tcPr>
          <w:p w:rsidR="004D5E6A" w:rsidRPr="009F5F6A" w:rsidRDefault="004D5E6A" w:rsidP="004D5E6A">
            <w:pPr>
              <w:pStyle w:val="af7"/>
              <w:spacing w:before="0" w:after="0"/>
              <w:jc w:val="right"/>
              <w:rPr>
                <w:color w:val="000000"/>
                <w:szCs w:val="24"/>
              </w:rPr>
            </w:pPr>
          </w:p>
        </w:tc>
        <w:tc>
          <w:tcPr>
            <w:tcW w:w="2976" w:type="dxa"/>
          </w:tcPr>
          <w:p w:rsidR="004D5E6A" w:rsidRPr="009F5F6A" w:rsidRDefault="004D5E6A" w:rsidP="004D5E6A">
            <w:pPr>
              <w:pStyle w:val="af7"/>
              <w:spacing w:before="0" w:after="0"/>
              <w:rPr>
                <w:color w:val="000000"/>
                <w:szCs w:val="24"/>
              </w:rPr>
            </w:pPr>
          </w:p>
        </w:tc>
      </w:tr>
      <w:tr w:rsidR="004D5E6A" w:rsidRPr="009F5F6A" w:rsidTr="004D5E6A">
        <w:trPr>
          <w:trHeight w:val="284"/>
        </w:trPr>
        <w:tc>
          <w:tcPr>
            <w:tcW w:w="578" w:type="dxa"/>
          </w:tcPr>
          <w:p w:rsidR="004D5E6A" w:rsidRPr="009F5F6A" w:rsidRDefault="004D5E6A" w:rsidP="004D5E6A">
            <w:pPr>
              <w:pStyle w:val="af7"/>
              <w:spacing w:before="0" w:after="0"/>
              <w:ind w:left="0"/>
              <w:rPr>
                <w:color w:val="000000"/>
                <w:szCs w:val="24"/>
              </w:rPr>
            </w:pPr>
            <w:r w:rsidRPr="009F5F6A">
              <w:rPr>
                <w:color w:val="000000"/>
                <w:szCs w:val="24"/>
              </w:rPr>
              <w:t>1.2</w:t>
            </w:r>
          </w:p>
        </w:tc>
        <w:tc>
          <w:tcPr>
            <w:tcW w:w="3958" w:type="dxa"/>
          </w:tcPr>
          <w:p w:rsidR="004D5E6A" w:rsidRPr="009F5F6A" w:rsidRDefault="004D5E6A" w:rsidP="004D5E6A">
            <w:pPr>
              <w:pStyle w:val="af7"/>
              <w:spacing w:before="0" w:after="0"/>
              <w:rPr>
                <w:color w:val="000000"/>
                <w:szCs w:val="24"/>
              </w:rPr>
            </w:pPr>
          </w:p>
        </w:tc>
        <w:tc>
          <w:tcPr>
            <w:tcW w:w="1134" w:type="dxa"/>
          </w:tcPr>
          <w:p w:rsidR="004D5E6A" w:rsidRPr="009F5F6A" w:rsidRDefault="004D5E6A" w:rsidP="004D5E6A">
            <w:pPr>
              <w:pStyle w:val="af7"/>
              <w:spacing w:before="0" w:after="0"/>
              <w:rPr>
                <w:color w:val="000000"/>
                <w:szCs w:val="24"/>
              </w:rPr>
            </w:pPr>
          </w:p>
        </w:tc>
        <w:tc>
          <w:tcPr>
            <w:tcW w:w="1134" w:type="dxa"/>
          </w:tcPr>
          <w:p w:rsidR="004D5E6A" w:rsidRPr="009F5F6A" w:rsidRDefault="004D5E6A" w:rsidP="004D5E6A">
            <w:pPr>
              <w:pStyle w:val="af7"/>
              <w:spacing w:before="0" w:after="0"/>
              <w:rPr>
                <w:color w:val="000000"/>
                <w:szCs w:val="24"/>
              </w:rPr>
            </w:pPr>
          </w:p>
        </w:tc>
        <w:tc>
          <w:tcPr>
            <w:tcW w:w="2410" w:type="dxa"/>
          </w:tcPr>
          <w:p w:rsidR="004D5E6A" w:rsidRPr="009F5F6A" w:rsidRDefault="004D5E6A" w:rsidP="004D5E6A">
            <w:pPr>
              <w:pStyle w:val="af7"/>
              <w:spacing w:before="0" w:after="0"/>
              <w:rPr>
                <w:color w:val="000000"/>
                <w:szCs w:val="24"/>
              </w:rPr>
            </w:pPr>
          </w:p>
        </w:tc>
        <w:tc>
          <w:tcPr>
            <w:tcW w:w="2552" w:type="dxa"/>
          </w:tcPr>
          <w:p w:rsidR="004D5E6A" w:rsidRPr="009F5F6A" w:rsidRDefault="004D5E6A" w:rsidP="004D5E6A">
            <w:pPr>
              <w:pStyle w:val="af7"/>
              <w:spacing w:before="0" w:after="0"/>
              <w:jc w:val="right"/>
              <w:rPr>
                <w:color w:val="000000"/>
                <w:szCs w:val="24"/>
              </w:rPr>
            </w:pPr>
          </w:p>
        </w:tc>
        <w:tc>
          <w:tcPr>
            <w:tcW w:w="2976" w:type="dxa"/>
          </w:tcPr>
          <w:p w:rsidR="004D5E6A" w:rsidRPr="009F5F6A" w:rsidRDefault="004D5E6A" w:rsidP="004D5E6A">
            <w:pPr>
              <w:pStyle w:val="af7"/>
              <w:spacing w:before="0" w:after="0"/>
              <w:rPr>
                <w:color w:val="000000"/>
                <w:szCs w:val="24"/>
              </w:rPr>
            </w:pPr>
          </w:p>
        </w:tc>
      </w:tr>
      <w:tr w:rsidR="004D5E6A" w:rsidRPr="009F5F6A" w:rsidTr="004D5E6A">
        <w:trPr>
          <w:trHeight w:val="504"/>
        </w:trPr>
        <w:tc>
          <w:tcPr>
            <w:tcW w:w="578" w:type="dxa"/>
          </w:tcPr>
          <w:p w:rsidR="004D5E6A" w:rsidRPr="009F5F6A" w:rsidRDefault="004D5E6A" w:rsidP="004D5E6A">
            <w:pPr>
              <w:pStyle w:val="af7"/>
              <w:spacing w:before="0" w:after="0"/>
              <w:rPr>
                <w:color w:val="000000"/>
                <w:szCs w:val="24"/>
              </w:rPr>
            </w:pPr>
            <w:r w:rsidRPr="009F5F6A">
              <w:rPr>
                <w:color w:val="000000"/>
                <w:szCs w:val="24"/>
              </w:rPr>
              <w:t>…</w:t>
            </w:r>
          </w:p>
        </w:tc>
        <w:tc>
          <w:tcPr>
            <w:tcW w:w="8636" w:type="dxa"/>
            <w:gridSpan w:val="4"/>
          </w:tcPr>
          <w:p w:rsidR="004D5E6A" w:rsidRPr="009F5F6A" w:rsidRDefault="004D5E6A" w:rsidP="004D5E6A">
            <w:pPr>
              <w:pStyle w:val="af7"/>
              <w:spacing w:before="0" w:after="0"/>
              <w:rPr>
                <w:color w:val="000000"/>
                <w:szCs w:val="24"/>
              </w:rPr>
            </w:pPr>
            <w:r w:rsidRPr="009F5F6A">
              <w:rPr>
                <w:color w:val="000000"/>
                <w:szCs w:val="24"/>
              </w:rPr>
              <w:t>Оборудование и материалы по филиалу ПАО «МРСК Центра» «</w:t>
            </w:r>
            <w:r w:rsidRPr="009F5F6A">
              <w:rPr>
                <w:rStyle w:val="aff1"/>
                <w:szCs w:val="24"/>
              </w:rPr>
              <w:t xml:space="preserve">____ </w:t>
            </w:r>
            <w:proofErr w:type="spellStart"/>
            <w:r w:rsidRPr="009F5F6A">
              <w:rPr>
                <w:color w:val="000000"/>
                <w:szCs w:val="24"/>
              </w:rPr>
              <w:t>энерго</w:t>
            </w:r>
            <w:proofErr w:type="spellEnd"/>
            <w:r w:rsidRPr="009F5F6A">
              <w:rPr>
                <w:color w:val="000000"/>
                <w:szCs w:val="24"/>
              </w:rPr>
              <w:t>»</w:t>
            </w:r>
          </w:p>
        </w:tc>
        <w:tc>
          <w:tcPr>
            <w:tcW w:w="2552" w:type="dxa"/>
          </w:tcPr>
          <w:p w:rsidR="004D5E6A" w:rsidRPr="009F5F6A" w:rsidRDefault="004D5E6A" w:rsidP="004D5E6A">
            <w:pPr>
              <w:pStyle w:val="af7"/>
              <w:spacing w:before="0" w:after="0"/>
              <w:jc w:val="right"/>
              <w:rPr>
                <w:color w:val="000000"/>
                <w:szCs w:val="24"/>
              </w:rPr>
            </w:pPr>
          </w:p>
        </w:tc>
        <w:tc>
          <w:tcPr>
            <w:tcW w:w="2976" w:type="dxa"/>
          </w:tcPr>
          <w:p w:rsidR="004D5E6A" w:rsidRPr="009F5F6A" w:rsidRDefault="004D5E6A" w:rsidP="004D5E6A">
            <w:pPr>
              <w:pStyle w:val="af7"/>
              <w:spacing w:before="0" w:after="0"/>
              <w:rPr>
                <w:color w:val="000000"/>
                <w:szCs w:val="24"/>
              </w:rPr>
            </w:pPr>
          </w:p>
        </w:tc>
      </w:tr>
      <w:tr w:rsidR="004D5E6A" w:rsidRPr="009F5F6A" w:rsidTr="004D5E6A">
        <w:trPr>
          <w:trHeight w:val="284"/>
        </w:trPr>
        <w:tc>
          <w:tcPr>
            <w:tcW w:w="578" w:type="dxa"/>
          </w:tcPr>
          <w:p w:rsidR="004D5E6A" w:rsidRPr="009F5F6A" w:rsidRDefault="004D5E6A" w:rsidP="004D5E6A">
            <w:pPr>
              <w:pStyle w:val="af7"/>
              <w:spacing w:before="0" w:after="0"/>
              <w:rPr>
                <w:color w:val="000000"/>
                <w:szCs w:val="24"/>
              </w:rPr>
            </w:pPr>
            <w:r w:rsidRPr="009F5F6A">
              <w:rPr>
                <w:color w:val="000000"/>
                <w:szCs w:val="24"/>
              </w:rPr>
              <w:t>…</w:t>
            </w:r>
          </w:p>
        </w:tc>
        <w:tc>
          <w:tcPr>
            <w:tcW w:w="3958" w:type="dxa"/>
          </w:tcPr>
          <w:p w:rsidR="004D5E6A" w:rsidRPr="009F5F6A" w:rsidRDefault="004D5E6A" w:rsidP="004D5E6A">
            <w:pPr>
              <w:pStyle w:val="af7"/>
              <w:spacing w:before="0" w:after="0"/>
              <w:rPr>
                <w:color w:val="000000"/>
                <w:szCs w:val="24"/>
              </w:rPr>
            </w:pPr>
          </w:p>
        </w:tc>
        <w:tc>
          <w:tcPr>
            <w:tcW w:w="1134" w:type="dxa"/>
          </w:tcPr>
          <w:p w:rsidR="004D5E6A" w:rsidRPr="009F5F6A" w:rsidRDefault="004D5E6A" w:rsidP="004D5E6A">
            <w:pPr>
              <w:pStyle w:val="af7"/>
              <w:spacing w:before="0" w:after="0"/>
              <w:rPr>
                <w:color w:val="000000"/>
                <w:szCs w:val="24"/>
              </w:rPr>
            </w:pPr>
          </w:p>
        </w:tc>
        <w:tc>
          <w:tcPr>
            <w:tcW w:w="1134" w:type="dxa"/>
          </w:tcPr>
          <w:p w:rsidR="004D5E6A" w:rsidRPr="009F5F6A" w:rsidRDefault="004D5E6A" w:rsidP="004D5E6A">
            <w:pPr>
              <w:pStyle w:val="af7"/>
              <w:spacing w:before="0" w:after="0"/>
              <w:rPr>
                <w:color w:val="000000"/>
                <w:szCs w:val="24"/>
              </w:rPr>
            </w:pPr>
          </w:p>
        </w:tc>
        <w:tc>
          <w:tcPr>
            <w:tcW w:w="2410" w:type="dxa"/>
          </w:tcPr>
          <w:p w:rsidR="004D5E6A" w:rsidRPr="009F5F6A" w:rsidRDefault="004D5E6A" w:rsidP="004D5E6A">
            <w:pPr>
              <w:pStyle w:val="af7"/>
              <w:spacing w:before="0" w:after="0"/>
              <w:rPr>
                <w:color w:val="000000"/>
                <w:szCs w:val="24"/>
              </w:rPr>
            </w:pPr>
          </w:p>
        </w:tc>
        <w:tc>
          <w:tcPr>
            <w:tcW w:w="2552" w:type="dxa"/>
          </w:tcPr>
          <w:p w:rsidR="004D5E6A" w:rsidRPr="009F5F6A" w:rsidRDefault="004D5E6A" w:rsidP="004D5E6A">
            <w:pPr>
              <w:pStyle w:val="af7"/>
              <w:spacing w:before="0" w:after="0"/>
              <w:jc w:val="right"/>
              <w:rPr>
                <w:color w:val="000000"/>
                <w:szCs w:val="24"/>
              </w:rPr>
            </w:pPr>
          </w:p>
        </w:tc>
        <w:tc>
          <w:tcPr>
            <w:tcW w:w="2976" w:type="dxa"/>
          </w:tcPr>
          <w:p w:rsidR="004D5E6A" w:rsidRPr="009F5F6A" w:rsidRDefault="004D5E6A" w:rsidP="004D5E6A">
            <w:pPr>
              <w:pStyle w:val="af7"/>
              <w:spacing w:before="0" w:after="0"/>
              <w:rPr>
                <w:color w:val="000000"/>
                <w:szCs w:val="24"/>
              </w:rPr>
            </w:pPr>
          </w:p>
        </w:tc>
      </w:tr>
      <w:tr w:rsidR="004D5E6A" w:rsidRPr="009F5F6A" w:rsidTr="004D5E6A">
        <w:trPr>
          <w:trHeight w:val="284"/>
        </w:trPr>
        <w:tc>
          <w:tcPr>
            <w:tcW w:w="9214" w:type="dxa"/>
            <w:gridSpan w:val="5"/>
          </w:tcPr>
          <w:p w:rsidR="004D5E6A" w:rsidRPr="009F5F6A" w:rsidRDefault="004D5E6A" w:rsidP="004D5E6A">
            <w:pPr>
              <w:pStyle w:val="af7"/>
              <w:spacing w:before="0" w:after="0"/>
              <w:rPr>
                <w:color w:val="000000"/>
                <w:szCs w:val="24"/>
              </w:rPr>
            </w:pPr>
            <w:r w:rsidRPr="009F5F6A">
              <w:rPr>
                <w:b/>
                <w:bCs w:val="0"/>
                <w:color w:val="000000"/>
                <w:szCs w:val="24"/>
              </w:rPr>
              <w:t>ИТОГО по филиалу ПАО «МРСК Центра» «</w:t>
            </w:r>
            <w:r w:rsidRPr="009F5F6A">
              <w:rPr>
                <w:rStyle w:val="aff1"/>
                <w:szCs w:val="24"/>
              </w:rPr>
              <w:t xml:space="preserve">____ </w:t>
            </w:r>
            <w:proofErr w:type="spellStart"/>
            <w:r w:rsidRPr="009F5F6A">
              <w:rPr>
                <w:b/>
                <w:bCs w:val="0"/>
                <w:color w:val="000000"/>
                <w:szCs w:val="24"/>
              </w:rPr>
              <w:t>энерго</w:t>
            </w:r>
            <w:proofErr w:type="spellEnd"/>
            <w:r w:rsidRPr="009F5F6A">
              <w:rPr>
                <w:b/>
                <w:bCs w:val="0"/>
                <w:color w:val="000000"/>
                <w:szCs w:val="24"/>
              </w:rPr>
              <w:t>» без НДС, руб.</w:t>
            </w:r>
          </w:p>
        </w:tc>
        <w:tc>
          <w:tcPr>
            <w:tcW w:w="2552" w:type="dxa"/>
          </w:tcPr>
          <w:p w:rsidR="004D5E6A" w:rsidRPr="009F5F6A" w:rsidRDefault="004D5E6A" w:rsidP="004D5E6A">
            <w:pPr>
              <w:pStyle w:val="af7"/>
              <w:spacing w:before="0" w:after="0"/>
              <w:jc w:val="right"/>
              <w:rPr>
                <w:color w:val="000000"/>
                <w:szCs w:val="24"/>
              </w:rPr>
            </w:pPr>
          </w:p>
        </w:tc>
        <w:tc>
          <w:tcPr>
            <w:tcW w:w="2976" w:type="dxa"/>
          </w:tcPr>
          <w:p w:rsidR="004D5E6A" w:rsidRPr="009F5F6A" w:rsidRDefault="004D5E6A" w:rsidP="004D5E6A">
            <w:pPr>
              <w:pStyle w:val="af7"/>
              <w:spacing w:before="0" w:after="0"/>
              <w:rPr>
                <w:color w:val="000000"/>
                <w:szCs w:val="24"/>
              </w:rPr>
            </w:pPr>
          </w:p>
        </w:tc>
      </w:tr>
      <w:tr w:rsidR="004D5E6A" w:rsidRPr="009F5F6A" w:rsidTr="004D5E6A">
        <w:trPr>
          <w:trHeight w:val="284"/>
        </w:trPr>
        <w:tc>
          <w:tcPr>
            <w:tcW w:w="9214" w:type="dxa"/>
            <w:gridSpan w:val="5"/>
          </w:tcPr>
          <w:p w:rsidR="004D5E6A" w:rsidRPr="009F5F6A" w:rsidRDefault="004D5E6A" w:rsidP="004D5E6A">
            <w:pPr>
              <w:pStyle w:val="af7"/>
              <w:spacing w:before="0" w:after="0"/>
              <w:rPr>
                <w:color w:val="000000"/>
                <w:szCs w:val="24"/>
              </w:rPr>
            </w:pPr>
            <w:r w:rsidRPr="009F5F6A">
              <w:rPr>
                <w:b/>
                <w:bCs w:val="0"/>
                <w:color w:val="000000"/>
                <w:szCs w:val="24"/>
              </w:rPr>
              <w:t>НДС по филиалу ПАО «МРСК Центра» «</w:t>
            </w:r>
            <w:r w:rsidRPr="009F5F6A">
              <w:rPr>
                <w:rStyle w:val="aff1"/>
                <w:szCs w:val="24"/>
              </w:rPr>
              <w:t xml:space="preserve">____ </w:t>
            </w:r>
            <w:proofErr w:type="spellStart"/>
            <w:r w:rsidRPr="009F5F6A">
              <w:rPr>
                <w:b/>
                <w:bCs w:val="0"/>
                <w:color w:val="000000"/>
                <w:szCs w:val="24"/>
              </w:rPr>
              <w:t>энерго</w:t>
            </w:r>
            <w:proofErr w:type="spellEnd"/>
            <w:r w:rsidRPr="009F5F6A">
              <w:rPr>
                <w:b/>
                <w:bCs w:val="0"/>
                <w:color w:val="000000"/>
                <w:szCs w:val="24"/>
              </w:rPr>
              <w:t>», руб.</w:t>
            </w:r>
          </w:p>
        </w:tc>
        <w:tc>
          <w:tcPr>
            <w:tcW w:w="2552" w:type="dxa"/>
          </w:tcPr>
          <w:p w:rsidR="004D5E6A" w:rsidRPr="009F5F6A" w:rsidRDefault="004D5E6A" w:rsidP="004D5E6A">
            <w:pPr>
              <w:pStyle w:val="af7"/>
              <w:spacing w:before="0" w:after="0"/>
              <w:jc w:val="right"/>
              <w:rPr>
                <w:color w:val="000000"/>
                <w:szCs w:val="24"/>
              </w:rPr>
            </w:pPr>
          </w:p>
        </w:tc>
        <w:tc>
          <w:tcPr>
            <w:tcW w:w="2976" w:type="dxa"/>
          </w:tcPr>
          <w:p w:rsidR="004D5E6A" w:rsidRPr="009F5F6A" w:rsidRDefault="004D5E6A" w:rsidP="004D5E6A">
            <w:pPr>
              <w:pStyle w:val="af7"/>
              <w:spacing w:before="0" w:after="0"/>
              <w:rPr>
                <w:color w:val="000000"/>
                <w:szCs w:val="24"/>
              </w:rPr>
            </w:pPr>
          </w:p>
        </w:tc>
      </w:tr>
      <w:tr w:rsidR="004D5E6A" w:rsidRPr="009F5F6A" w:rsidTr="004D5E6A">
        <w:trPr>
          <w:trHeight w:val="284"/>
        </w:trPr>
        <w:tc>
          <w:tcPr>
            <w:tcW w:w="9214" w:type="dxa"/>
            <w:gridSpan w:val="5"/>
          </w:tcPr>
          <w:p w:rsidR="004D5E6A" w:rsidRPr="009F5F6A" w:rsidRDefault="004D5E6A" w:rsidP="004D5E6A">
            <w:pPr>
              <w:pStyle w:val="af7"/>
              <w:spacing w:before="0" w:after="0"/>
              <w:rPr>
                <w:color w:val="000000"/>
                <w:szCs w:val="24"/>
              </w:rPr>
            </w:pPr>
            <w:r w:rsidRPr="009F5F6A">
              <w:rPr>
                <w:b/>
                <w:bCs w:val="0"/>
                <w:color w:val="000000"/>
                <w:szCs w:val="24"/>
              </w:rPr>
              <w:t>ИТОГО по филиалу ПАО «МРСК Центра» «</w:t>
            </w:r>
            <w:r w:rsidRPr="009F5F6A">
              <w:rPr>
                <w:rStyle w:val="aff1"/>
                <w:szCs w:val="24"/>
              </w:rPr>
              <w:t xml:space="preserve">____ </w:t>
            </w:r>
            <w:proofErr w:type="spellStart"/>
            <w:r w:rsidRPr="009F5F6A">
              <w:rPr>
                <w:b/>
                <w:bCs w:val="0"/>
                <w:color w:val="000000"/>
                <w:szCs w:val="24"/>
              </w:rPr>
              <w:t>энерго</w:t>
            </w:r>
            <w:proofErr w:type="spellEnd"/>
            <w:r w:rsidRPr="009F5F6A">
              <w:rPr>
                <w:b/>
                <w:bCs w:val="0"/>
                <w:color w:val="000000"/>
                <w:szCs w:val="24"/>
              </w:rPr>
              <w:t>» с НДС, руб.</w:t>
            </w:r>
          </w:p>
        </w:tc>
        <w:tc>
          <w:tcPr>
            <w:tcW w:w="2552" w:type="dxa"/>
          </w:tcPr>
          <w:p w:rsidR="004D5E6A" w:rsidRPr="009F5F6A" w:rsidRDefault="004D5E6A" w:rsidP="004D5E6A">
            <w:pPr>
              <w:pStyle w:val="af7"/>
              <w:spacing w:before="0" w:after="0"/>
              <w:jc w:val="right"/>
              <w:rPr>
                <w:color w:val="000000"/>
                <w:szCs w:val="24"/>
              </w:rPr>
            </w:pPr>
          </w:p>
        </w:tc>
        <w:tc>
          <w:tcPr>
            <w:tcW w:w="2976" w:type="dxa"/>
          </w:tcPr>
          <w:p w:rsidR="004D5E6A" w:rsidRPr="009F5F6A" w:rsidRDefault="004D5E6A" w:rsidP="004D5E6A">
            <w:pPr>
              <w:pStyle w:val="af7"/>
              <w:spacing w:before="0" w:after="0"/>
              <w:rPr>
                <w:color w:val="000000"/>
                <w:szCs w:val="24"/>
              </w:rPr>
            </w:pPr>
          </w:p>
        </w:tc>
      </w:tr>
      <w:tr w:rsidR="004D5E6A" w:rsidRPr="009F5F6A" w:rsidTr="004D5E6A">
        <w:trPr>
          <w:trHeight w:val="284"/>
        </w:trPr>
        <w:tc>
          <w:tcPr>
            <w:tcW w:w="14742" w:type="dxa"/>
            <w:gridSpan w:val="7"/>
          </w:tcPr>
          <w:p w:rsidR="004D5E6A" w:rsidRPr="009F5F6A" w:rsidRDefault="004D5E6A" w:rsidP="00822777">
            <w:pPr>
              <w:pStyle w:val="af7"/>
              <w:numPr>
                <w:ilvl w:val="0"/>
                <w:numId w:val="70"/>
              </w:numPr>
              <w:spacing w:before="0" w:after="0"/>
              <w:rPr>
                <w:color w:val="000000"/>
                <w:szCs w:val="24"/>
              </w:rPr>
            </w:pPr>
            <w:r w:rsidRPr="009F5F6A">
              <w:rPr>
                <w:bCs w:val="0"/>
                <w:szCs w:val="24"/>
              </w:rPr>
              <w:t>Филиал ПАО «МРСК Центра»</w:t>
            </w:r>
            <w:r w:rsidRPr="009F5F6A">
              <w:rPr>
                <w:szCs w:val="24"/>
              </w:rPr>
              <w:t xml:space="preserve"> «</w:t>
            </w:r>
            <w:r w:rsidRPr="009F5F6A">
              <w:rPr>
                <w:rStyle w:val="aff1"/>
                <w:szCs w:val="24"/>
              </w:rPr>
              <w:t xml:space="preserve">____ </w:t>
            </w:r>
            <w:proofErr w:type="spellStart"/>
            <w:r w:rsidRPr="009F5F6A">
              <w:rPr>
                <w:szCs w:val="24"/>
              </w:rPr>
              <w:t>энерго</w:t>
            </w:r>
            <w:proofErr w:type="spellEnd"/>
            <w:r w:rsidRPr="009F5F6A">
              <w:rPr>
                <w:szCs w:val="24"/>
              </w:rPr>
              <w:t>»</w:t>
            </w:r>
          </w:p>
        </w:tc>
      </w:tr>
      <w:tr w:rsidR="004D5E6A" w:rsidRPr="009F5F6A" w:rsidTr="004D5E6A">
        <w:trPr>
          <w:trHeight w:val="284"/>
        </w:trPr>
        <w:tc>
          <w:tcPr>
            <w:tcW w:w="578" w:type="dxa"/>
          </w:tcPr>
          <w:p w:rsidR="004D5E6A" w:rsidRPr="009F5F6A" w:rsidRDefault="004D5E6A" w:rsidP="004D5E6A">
            <w:pPr>
              <w:pStyle w:val="af7"/>
              <w:spacing w:before="0" w:after="0"/>
              <w:ind w:left="0"/>
              <w:rPr>
                <w:color w:val="000000"/>
                <w:szCs w:val="24"/>
              </w:rPr>
            </w:pPr>
            <w:r w:rsidRPr="009F5F6A">
              <w:rPr>
                <w:color w:val="000000"/>
                <w:szCs w:val="24"/>
              </w:rPr>
              <w:t>2.1</w:t>
            </w:r>
          </w:p>
        </w:tc>
        <w:tc>
          <w:tcPr>
            <w:tcW w:w="3958" w:type="dxa"/>
          </w:tcPr>
          <w:p w:rsidR="004D5E6A" w:rsidRPr="009F5F6A" w:rsidRDefault="004D5E6A" w:rsidP="004D5E6A">
            <w:pPr>
              <w:pStyle w:val="af7"/>
              <w:spacing w:before="0" w:after="0"/>
              <w:rPr>
                <w:color w:val="000000"/>
                <w:szCs w:val="24"/>
              </w:rPr>
            </w:pPr>
          </w:p>
        </w:tc>
        <w:tc>
          <w:tcPr>
            <w:tcW w:w="1134" w:type="dxa"/>
          </w:tcPr>
          <w:p w:rsidR="004D5E6A" w:rsidRPr="009F5F6A" w:rsidRDefault="004D5E6A" w:rsidP="004D5E6A">
            <w:pPr>
              <w:pStyle w:val="af7"/>
              <w:spacing w:before="0" w:after="0"/>
              <w:rPr>
                <w:color w:val="000000"/>
                <w:szCs w:val="24"/>
              </w:rPr>
            </w:pPr>
          </w:p>
        </w:tc>
        <w:tc>
          <w:tcPr>
            <w:tcW w:w="1134" w:type="dxa"/>
          </w:tcPr>
          <w:p w:rsidR="004D5E6A" w:rsidRPr="009F5F6A" w:rsidRDefault="004D5E6A" w:rsidP="004D5E6A">
            <w:pPr>
              <w:pStyle w:val="af7"/>
              <w:spacing w:before="0" w:after="0"/>
              <w:rPr>
                <w:color w:val="000000"/>
                <w:szCs w:val="24"/>
              </w:rPr>
            </w:pPr>
          </w:p>
        </w:tc>
        <w:tc>
          <w:tcPr>
            <w:tcW w:w="2410" w:type="dxa"/>
          </w:tcPr>
          <w:p w:rsidR="004D5E6A" w:rsidRPr="009F5F6A" w:rsidRDefault="004D5E6A" w:rsidP="004D5E6A">
            <w:pPr>
              <w:pStyle w:val="af7"/>
              <w:spacing w:before="0" w:after="0"/>
              <w:rPr>
                <w:color w:val="000000"/>
                <w:szCs w:val="24"/>
              </w:rPr>
            </w:pPr>
          </w:p>
        </w:tc>
        <w:tc>
          <w:tcPr>
            <w:tcW w:w="2552" w:type="dxa"/>
          </w:tcPr>
          <w:p w:rsidR="004D5E6A" w:rsidRPr="009F5F6A" w:rsidRDefault="004D5E6A" w:rsidP="004D5E6A">
            <w:pPr>
              <w:pStyle w:val="af7"/>
              <w:spacing w:before="0" w:after="0"/>
              <w:jc w:val="right"/>
              <w:rPr>
                <w:color w:val="000000"/>
                <w:szCs w:val="24"/>
              </w:rPr>
            </w:pPr>
          </w:p>
        </w:tc>
        <w:tc>
          <w:tcPr>
            <w:tcW w:w="2976" w:type="dxa"/>
          </w:tcPr>
          <w:p w:rsidR="004D5E6A" w:rsidRPr="009F5F6A" w:rsidRDefault="004D5E6A" w:rsidP="004D5E6A">
            <w:pPr>
              <w:pStyle w:val="af7"/>
              <w:spacing w:before="0" w:after="0"/>
              <w:rPr>
                <w:color w:val="000000"/>
                <w:szCs w:val="24"/>
              </w:rPr>
            </w:pPr>
          </w:p>
        </w:tc>
      </w:tr>
      <w:tr w:rsidR="004D5E6A" w:rsidRPr="009F5F6A" w:rsidTr="004D5E6A">
        <w:trPr>
          <w:trHeight w:val="284"/>
        </w:trPr>
        <w:tc>
          <w:tcPr>
            <w:tcW w:w="578" w:type="dxa"/>
          </w:tcPr>
          <w:p w:rsidR="004D5E6A" w:rsidRPr="009F5F6A" w:rsidRDefault="004D5E6A" w:rsidP="004D5E6A">
            <w:pPr>
              <w:pStyle w:val="af7"/>
              <w:spacing w:before="0" w:after="0"/>
              <w:ind w:left="0"/>
              <w:rPr>
                <w:color w:val="000000"/>
                <w:szCs w:val="24"/>
              </w:rPr>
            </w:pPr>
            <w:r w:rsidRPr="009F5F6A">
              <w:rPr>
                <w:color w:val="000000"/>
                <w:szCs w:val="24"/>
              </w:rPr>
              <w:t>2.2</w:t>
            </w:r>
          </w:p>
        </w:tc>
        <w:tc>
          <w:tcPr>
            <w:tcW w:w="3958" w:type="dxa"/>
          </w:tcPr>
          <w:p w:rsidR="004D5E6A" w:rsidRPr="009F5F6A" w:rsidRDefault="004D5E6A" w:rsidP="004D5E6A">
            <w:pPr>
              <w:pStyle w:val="af7"/>
              <w:spacing w:before="0" w:after="0"/>
              <w:rPr>
                <w:color w:val="000000"/>
                <w:szCs w:val="24"/>
              </w:rPr>
            </w:pPr>
          </w:p>
        </w:tc>
        <w:tc>
          <w:tcPr>
            <w:tcW w:w="1134" w:type="dxa"/>
          </w:tcPr>
          <w:p w:rsidR="004D5E6A" w:rsidRPr="009F5F6A" w:rsidRDefault="004D5E6A" w:rsidP="004D5E6A">
            <w:pPr>
              <w:pStyle w:val="af7"/>
              <w:spacing w:before="0" w:after="0"/>
              <w:rPr>
                <w:color w:val="000000"/>
                <w:szCs w:val="24"/>
              </w:rPr>
            </w:pPr>
          </w:p>
        </w:tc>
        <w:tc>
          <w:tcPr>
            <w:tcW w:w="1134" w:type="dxa"/>
          </w:tcPr>
          <w:p w:rsidR="004D5E6A" w:rsidRPr="009F5F6A" w:rsidRDefault="004D5E6A" w:rsidP="004D5E6A">
            <w:pPr>
              <w:pStyle w:val="af7"/>
              <w:spacing w:before="0" w:after="0"/>
              <w:rPr>
                <w:color w:val="000000"/>
                <w:szCs w:val="24"/>
              </w:rPr>
            </w:pPr>
          </w:p>
        </w:tc>
        <w:tc>
          <w:tcPr>
            <w:tcW w:w="2410" w:type="dxa"/>
          </w:tcPr>
          <w:p w:rsidR="004D5E6A" w:rsidRPr="009F5F6A" w:rsidRDefault="004D5E6A" w:rsidP="004D5E6A">
            <w:pPr>
              <w:pStyle w:val="af7"/>
              <w:spacing w:before="0" w:after="0"/>
              <w:rPr>
                <w:color w:val="000000"/>
                <w:szCs w:val="24"/>
              </w:rPr>
            </w:pPr>
          </w:p>
        </w:tc>
        <w:tc>
          <w:tcPr>
            <w:tcW w:w="2552" w:type="dxa"/>
          </w:tcPr>
          <w:p w:rsidR="004D5E6A" w:rsidRPr="009F5F6A" w:rsidRDefault="004D5E6A" w:rsidP="004D5E6A">
            <w:pPr>
              <w:pStyle w:val="af7"/>
              <w:spacing w:before="0" w:after="0"/>
              <w:jc w:val="right"/>
              <w:rPr>
                <w:color w:val="000000"/>
                <w:szCs w:val="24"/>
              </w:rPr>
            </w:pPr>
          </w:p>
        </w:tc>
        <w:tc>
          <w:tcPr>
            <w:tcW w:w="2976" w:type="dxa"/>
          </w:tcPr>
          <w:p w:rsidR="004D5E6A" w:rsidRPr="009F5F6A" w:rsidRDefault="004D5E6A" w:rsidP="004D5E6A">
            <w:pPr>
              <w:pStyle w:val="af7"/>
              <w:spacing w:before="0" w:after="0"/>
              <w:rPr>
                <w:color w:val="000000"/>
                <w:szCs w:val="24"/>
              </w:rPr>
            </w:pPr>
          </w:p>
        </w:tc>
      </w:tr>
      <w:tr w:rsidR="004D5E6A" w:rsidRPr="009F5F6A" w:rsidTr="004D5E6A">
        <w:trPr>
          <w:trHeight w:val="504"/>
        </w:trPr>
        <w:tc>
          <w:tcPr>
            <w:tcW w:w="578" w:type="dxa"/>
          </w:tcPr>
          <w:p w:rsidR="004D5E6A" w:rsidRPr="009F5F6A" w:rsidRDefault="004D5E6A" w:rsidP="004D5E6A">
            <w:pPr>
              <w:pStyle w:val="af7"/>
              <w:spacing w:before="0" w:after="0"/>
              <w:rPr>
                <w:color w:val="000000"/>
                <w:szCs w:val="24"/>
              </w:rPr>
            </w:pPr>
            <w:r w:rsidRPr="009F5F6A">
              <w:rPr>
                <w:color w:val="000000"/>
                <w:szCs w:val="24"/>
              </w:rPr>
              <w:t>…</w:t>
            </w:r>
          </w:p>
        </w:tc>
        <w:tc>
          <w:tcPr>
            <w:tcW w:w="8636" w:type="dxa"/>
            <w:gridSpan w:val="4"/>
          </w:tcPr>
          <w:p w:rsidR="004D5E6A" w:rsidRPr="009F5F6A" w:rsidRDefault="004D5E6A" w:rsidP="004D5E6A">
            <w:pPr>
              <w:pStyle w:val="af7"/>
              <w:spacing w:before="0" w:after="0"/>
              <w:rPr>
                <w:color w:val="000000"/>
                <w:szCs w:val="24"/>
              </w:rPr>
            </w:pPr>
            <w:r w:rsidRPr="009F5F6A">
              <w:rPr>
                <w:color w:val="000000"/>
                <w:szCs w:val="24"/>
              </w:rPr>
              <w:t>Оборудование и материалы по филиалу ПАО «МРСК Центра» «</w:t>
            </w:r>
            <w:r w:rsidRPr="009F5F6A">
              <w:rPr>
                <w:rStyle w:val="aff1"/>
                <w:szCs w:val="24"/>
              </w:rPr>
              <w:t xml:space="preserve">____ </w:t>
            </w:r>
            <w:proofErr w:type="spellStart"/>
            <w:r w:rsidRPr="009F5F6A">
              <w:rPr>
                <w:color w:val="000000"/>
                <w:szCs w:val="24"/>
              </w:rPr>
              <w:t>энерго</w:t>
            </w:r>
            <w:proofErr w:type="spellEnd"/>
            <w:r w:rsidRPr="009F5F6A">
              <w:rPr>
                <w:color w:val="000000"/>
                <w:szCs w:val="24"/>
              </w:rPr>
              <w:t>»</w:t>
            </w:r>
          </w:p>
        </w:tc>
        <w:tc>
          <w:tcPr>
            <w:tcW w:w="2552" w:type="dxa"/>
          </w:tcPr>
          <w:p w:rsidR="004D5E6A" w:rsidRPr="009F5F6A" w:rsidRDefault="004D5E6A" w:rsidP="004D5E6A">
            <w:pPr>
              <w:pStyle w:val="af7"/>
              <w:spacing w:before="0" w:after="0"/>
              <w:jc w:val="right"/>
              <w:rPr>
                <w:color w:val="000000"/>
                <w:szCs w:val="24"/>
              </w:rPr>
            </w:pPr>
          </w:p>
        </w:tc>
        <w:tc>
          <w:tcPr>
            <w:tcW w:w="2976" w:type="dxa"/>
          </w:tcPr>
          <w:p w:rsidR="004D5E6A" w:rsidRPr="009F5F6A" w:rsidRDefault="004D5E6A" w:rsidP="004D5E6A">
            <w:pPr>
              <w:pStyle w:val="af7"/>
              <w:spacing w:before="0" w:after="0"/>
              <w:rPr>
                <w:color w:val="000000"/>
                <w:szCs w:val="24"/>
              </w:rPr>
            </w:pPr>
          </w:p>
        </w:tc>
      </w:tr>
      <w:tr w:rsidR="004D5E6A" w:rsidRPr="009F5F6A" w:rsidTr="004D5E6A">
        <w:trPr>
          <w:trHeight w:val="284"/>
        </w:trPr>
        <w:tc>
          <w:tcPr>
            <w:tcW w:w="578" w:type="dxa"/>
          </w:tcPr>
          <w:p w:rsidR="004D5E6A" w:rsidRPr="009F5F6A" w:rsidRDefault="004D5E6A" w:rsidP="004D5E6A">
            <w:pPr>
              <w:pStyle w:val="af7"/>
              <w:spacing w:before="0" w:after="0"/>
              <w:rPr>
                <w:color w:val="000000"/>
                <w:szCs w:val="24"/>
              </w:rPr>
            </w:pPr>
            <w:r w:rsidRPr="009F5F6A">
              <w:rPr>
                <w:color w:val="000000"/>
                <w:szCs w:val="24"/>
              </w:rPr>
              <w:t>…</w:t>
            </w:r>
          </w:p>
        </w:tc>
        <w:tc>
          <w:tcPr>
            <w:tcW w:w="3958" w:type="dxa"/>
          </w:tcPr>
          <w:p w:rsidR="004D5E6A" w:rsidRPr="009F5F6A" w:rsidRDefault="004D5E6A" w:rsidP="004D5E6A">
            <w:pPr>
              <w:pStyle w:val="af7"/>
              <w:spacing w:before="0" w:after="0"/>
              <w:rPr>
                <w:color w:val="000000"/>
                <w:szCs w:val="24"/>
              </w:rPr>
            </w:pPr>
          </w:p>
        </w:tc>
        <w:tc>
          <w:tcPr>
            <w:tcW w:w="1134" w:type="dxa"/>
          </w:tcPr>
          <w:p w:rsidR="004D5E6A" w:rsidRPr="009F5F6A" w:rsidRDefault="004D5E6A" w:rsidP="004D5E6A">
            <w:pPr>
              <w:pStyle w:val="af7"/>
              <w:spacing w:before="0" w:after="0"/>
              <w:rPr>
                <w:color w:val="000000"/>
                <w:szCs w:val="24"/>
              </w:rPr>
            </w:pPr>
          </w:p>
        </w:tc>
        <w:tc>
          <w:tcPr>
            <w:tcW w:w="1134" w:type="dxa"/>
          </w:tcPr>
          <w:p w:rsidR="004D5E6A" w:rsidRPr="009F5F6A" w:rsidRDefault="004D5E6A" w:rsidP="004D5E6A">
            <w:pPr>
              <w:pStyle w:val="af7"/>
              <w:spacing w:before="0" w:after="0"/>
              <w:rPr>
                <w:color w:val="000000"/>
                <w:szCs w:val="24"/>
              </w:rPr>
            </w:pPr>
          </w:p>
        </w:tc>
        <w:tc>
          <w:tcPr>
            <w:tcW w:w="2410" w:type="dxa"/>
          </w:tcPr>
          <w:p w:rsidR="004D5E6A" w:rsidRPr="009F5F6A" w:rsidRDefault="004D5E6A" w:rsidP="004D5E6A">
            <w:pPr>
              <w:pStyle w:val="af7"/>
              <w:spacing w:before="0" w:after="0"/>
              <w:rPr>
                <w:color w:val="000000"/>
                <w:szCs w:val="24"/>
              </w:rPr>
            </w:pPr>
          </w:p>
        </w:tc>
        <w:tc>
          <w:tcPr>
            <w:tcW w:w="2552" w:type="dxa"/>
          </w:tcPr>
          <w:p w:rsidR="004D5E6A" w:rsidRPr="009F5F6A" w:rsidRDefault="004D5E6A" w:rsidP="004D5E6A">
            <w:pPr>
              <w:pStyle w:val="af7"/>
              <w:spacing w:before="0" w:after="0"/>
              <w:jc w:val="right"/>
              <w:rPr>
                <w:color w:val="000000"/>
                <w:szCs w:val="24"/>
              </w:rPr>
            </w:pPr>
          </w:p>
        </w:tc>
        <w:tc>
          <w:tcPr>
            <w:tcW w:w="2976" w:type="dxa"/>
          </w:tcPr>
          <w:p w:rsidR="004D5E6A" w:rsidRPr="009F5F6A" w:rsidRDefault="004D5E6A" w:rsidP="004D5E6A">
            <w:pPr>
              <w:pStyle w:val="af7"/>
              <w:spacing w:before="0" w:after="0"/>
              <w:rPr>
                <w:color w:val="000000"/>
                <w:szCs w:val="24"/>
              </w:rPr>
            </w:pPr>
          </w:p>
        </w:tc>
      </w:tr>
      <w:tr w:rsidR="004D5E6A" w:rsidRPr="009F5F6A" w:rsidTr="004D5E6A">
        <w:trPr>
          <w:trHeight w:val="284"/>
        </w:trPr>
        <w:tc>
          <w:tcPr>
            <w:tcW w:w="9214" w:type="dxa"/>
            <w:gridSpan w:val="5"/>
          </w:tcPr>
          <w:p w:rsidR="004D5E6A" w:rsidRPr="009F5F6A" w:rsidRDefault="004D5E6A" w:rsidP="004D5E6A">
            <w:pPr>
              <w:pStyle w:val="af7"/>
              <w:spacing w:before="0" w:after="0"/>
              <w:rPr>
                <w:color w:val="000000"/>
                <w:szCs w:val="24"/>
              </w:rPr>
            </w:pPr>
            <w:r w:rsidRPr="009F5F6A">
              <w:rPr>
                <w:b/>
                <w:bCs w:val="0"/>
                <w:color w:val="000000"/>
                <w:szCs w:val="24"/>
              </w:rPr>
              <w:t>ИТОГО по филиалу ПАО «МРСК Центра» «</w:t>
            </w:r>
            <w:r w:rsidRPr="009F5F6A">
              <w:rPr>
                <w:rStyle w:val="aff1"/>
                <w:szCs w:val="24"/>
              </w:rPr>
              <w:t xml:space="preserve">____ </w:t>
            </w:r>
            <w:proofErr w:type="spellStart"/>
            <w:r w:rsidRPr="009F5F6A">
              <w:rPr>
                <w:b/>
                <w:bCs w:val="0"/>
                <w:color w:val="000000"/>
                <w:szCs w:val="24"/>
              </w:rPr>
              <w:t>энерго</w:t>
            </w:r>
            <w:proofErr w:type="spellEnd"/>
            <w:r w:rsidRPr="009F5F6A">
              <w:rPr>
                <w:b/>
                <w:bCs w:val="0"/>
                <w:color w:val="000000"/>
                <w:szCs w:val="24"/>
              </w:rPr>
              <w:t>» без НДС, руб.</w:t>
            </w:r>
          </w:p>
        </w:tc>
        <w:tc>
          <w:tcPr>
            <w:tcW w:w="2552" w:type="dxa"/>
          </w:tcPr>
          <w:p w:rsidR="004D5E6A" w:rsidRPr="009F5F6A" w:rsidRDefault="004D5E6A" w:rsidP="004D5E6A">
            <w:pPr>
              <w:pStyle w:val="af7"/>
              <w:spacing w:before="0" w:after="0"/>
              <w:jc w:val="right"/>
              <w:rPr>
                <w:color w:val="000000"/>
                <w:szCs w:val="24"/>
              </w:rPr>
            </w:pPr>
          </w:p>
        </w:tc>
        <w:tc>
          <w:tcPr>
            <w:tcW w:w="2976" w:type="dxa"/>
          </w:tcPr>
          <w:p w:rsidR="004D5E6A" w:rsidRPr="009F5F6A" w:rsidRDefault="004D5E6A" w:rsidP="004D5E6A">
            <w:pPr>
              <w:pStyle w:val="af7"/>
              <w:spacing w:before="0" w:after="0"/>
              <w:rPr>
                <w:color w:val="000000"/>
                <w:szCs w:val="24"/>
              </w:rPr>
            </w:pPr>
          </w:p>
        </w:tc>
      </w:tr>
      <w:tr w:rsidR="004D5E6A" w:rsidRPr="009F5F6A" w:rsidTr="004D5E6A">
        <w:trPr>
          <w:trHeight w:val="284"/>
        </w:trPr>
        <w:tc>
          <w:tcPr>
            <w:tcW w:w="9214" w:type="dxa"/>
            <w:gridSpan w:val="5"/>
          </w:tcPr>
          <w:p w:rsidR="004D5E6A" w:rsidRPr="009F5F6A" w:rsidRDefault="004D5E6A" w:rsidP="004D5E6A">
            <w:pPr>
              <w:pStyle w:val="af7"/>
              <w:spacing w:before="0" w:after="0"/>
              <w:rPr>
                <w:color w:val="000000"/>
                <w:szCs w:val="24"/>
              </w:rPr>
            </w:pPr>
            <w:r w:rsidRPr="009F5F6A">
              <w:rPr>
                <w:b/>
                <w:bCs w:val="0"/>
                <w:color w:val="000000"/>
                <w:szCs w:val="24"/>
              </w:rPr>
              <w:t>НДС по филиалу ПАО «МРСК Центра» «</w:t>
            </w:r>
            <w:r w:rsidRPr="009F5F6A">
              <w:rPr>
                <w:rStyle w:val="aff1"/>
                <w:szCs w:val="24"/>
              </w:rPr>
              <w:t xml:space="preserve">____ </w:t>
            </w:r>
            <w:proofErr w:type="spellStart"/>
            <w:r w:rsidRPr="009F5F6A">
              <w:rPr>
                <w:b/>
                <w:bCs w:val="0"/>
                <w:color w:val="000000"/>
                <w:szCs w:val="24"/>
              </w:rPr>
              <w:t>энерго</w:t>
            </w:r>
            <w:proofErr w:type="spellEnd"/>
            <w:r w:rsidRPr="009F5F6A">
              <w:rPr>
                <w:b/>
                <w:bCs w:val="0"/>
                <w:color w:val="000000"/>
                <w:szCs w:val="24"/>
              </w:rPr>
              <w:t>», руб.</w:t>
            </w:r>
          </w:p>
        </w:tc>
        <w:tc>
          <w:tcPr>
            <w:tcW w:w="2552" w:type="dxa"/>
          </w:tcPr>
          <w:p w:rsidR="004D5E6A" w:rsidRPr="009F5F6A" w:rsidRDefault="004D5E6A" w:rsidP="004D5E6A">
            <w:pPr>
              <w:pStyle w:val="af7"/>
              <w:spacing w:before="0" w:after="0"/>
              <w:jc w:val="right"/>
              <w:rPr>
                <w:color w:val="000000"/>
                <w:szCs w:val="24"/>
              </w:rPr>
            </w:pPr>
          </w:p>
        </w:tc>
        <w:tc>
          <w:tcPr>
            <w:tcW w:w="2976" w:type="dxa"/>
          </w:tcPr>
          <w:p w:rsidR="004D5E6A" w:rsidRPr="009F5F6A" w:rsidRDefault="004D5E6A" w:rsidP="004D5E6A">
            <w:pPr>
              <w:pStyle w:val="af7"/>
              <w:spacing w:before="0" w:after="0"/>
              <w:rPr>
                <w:color w:val="000000"/>
                <w:szCs w:val="24"/>
              </w:rPr>
            </w:pPr>
          </w:p>
        </w:tc>
      </w:tr>
      <w:tr w:rsidR="004D5E6A" w:rsidRPr="009F5F6A" w:rsidTr="004D5E6A">
        <w:trPr>
          <w:trHeight w:val="284"/>
        </w:trPr>
        <w:tc>
          <w:tcPr>
            <w:tcW w:w="9214" w:type="dxa"/>
            <w:gridSpan w:val="5"/>
          </w:tcPr>
          <w:p w:rsidR="004D5E6A" w:rsidRPr="009F5F6A" w:rsidRDefault="004D5E6A" w:rsidP="004D5E6A">
            <w:pPr>
              <w:pStyle w:val="af7"/>
              <w:spacing w:before="0" w:after="0"/>
              <w:rPr>
                <w:color w:val="000000"/>
                <w:szCs w:val="24"/>
              </w:rPr>
            </w:pPr>
            <w:r w:rsidRPr="009F5F6A">
              <w:rPr>
                <w:b/>
                <w:bCs w:val="0"/>
                <w:color w:val="000000"/>
                <w:szCs w:val="24"/>
              </w:rPr>
              <w:t>ИТОГО по филиалу ПАО «МРСК Центра» «</w:t>
            </w:r>
            <w:r w:rsidRPr="009F5F6A">
              <w:rPr>
                <w:rStyle w:val="aff1"/>
                <w:szCs w:val="24"/>
              </w:rPr>
              <w:t xml:space="preserve">____ </w:t>
            </w:r>
            <w:proofErr w:type="spellStart"/>
            <w:r w:rsidRPr="009F5F6A">
              <w:rPr>
                <w:b/>
                <w:bCs w:val="0"/>
                <w:color w:val="000000"/>
                <w:szCs w:val="24"/>
              </w:rPr>
              <w:t>энерго</w:t>
            </w:r>
            <w:proofErr w:type="spellEnd"/>
            <w:r w:rsidRPr="009F5F6A">
              <w:rPr>
                <w:b/>
                <w:bCs w:val="0"/>
                <w:color w:val="000000"/>
                <w:szCs w:val="24"/>
              </w:rPr>
              <w:t>» с НДС, руб.</w:t>
            </w:r>
          </w:p>
        </w:tc>
        <w:tc>
          <w:tcPr>
            <w:tcW w:w="2552" w:type="dxa"/>
          </w:tcPr>
          <w:p w:rsidR="004D5E6A" w:rsidRPr="009F5F6A" w:rsidRDefault="004D5E6A" w:rsidP="004D5E6A">
            <w:pPr>
              <w:pStyle w:val="af7"/>
              <w:spacing w:before="0" w:after="0"/>
              <w:jc w:val="right"/>
              <w:rPr>
                <w:color w:val="000000"/>
                <w:szCs w:val="24"/>
              </w:rPr>
            </w:pPr>
          </w:p>
        </w:tc>
        <w:tc>
          <w:tcPr>
            <w:tcW w:w="2976" w:type="dxa"/>
          </w:tcPr>
          <w:p w:rsidR="004D5E6A" w:rsidRPr="009F5F6A" w:rsidRDefault="004D5E6A" w:rsidP="004D5E6A">
            <w:pPr>
              <w:pStyle w:val="af7"/>
              <w:spacing w:before="0" w:after="0"/>
              <w:rPr>
                <w:color w:val="000000"/>
                <w:szCs w:val="24"/>
              </w:rPr>
            </w:pPr>
          </w:p>
        </w:tc>
      </w:tr>
      <w:tr w:rsidR="004D5E6A" w:rsidRPr="009F5F6A" w:rsidTr="004D5E6A">
        <w:trPr>
          <w:trHeight w:val="284"/>
        </w:trPr>
        <w:tc>
          <w:tcPr>
            <w:tcW w:w="578" w:type="dxa"/>
          </w:tcPr>
          <w:p w:rsidR="004D5E6A" w:rsidRPr="009F5F6A" w:rsidRDefault="004D5E6A" w:rsidP="004D5E6A">
            <w:pPr>
              <w:pStyle w:val="af7"/>
              <w:spacing w:before="0" w:after="0"/>
              <w:rPr>
                <w:color w:val="000000"/>
                <w:szCs w:val="24"/>
              </w:rPr>
            </w:pPr>
            <w:r w:rsidRPr="009F5F6A">
              <w:rPr>
                <w:color w:val="000000"/>
                <w:szCs w:val="24"/>
              </w:rPr>
              <w:t>…</w:t>
            </w:r>
          </w:p>
        </w:tc>
        <w:tc>
          <w:tcPr>
            <w:tcW w:w="3958" w:type="dxa"/>
          </w:tcPr>
          <w:p w:rsidR="004D5E6A" w:rsidRPr="009F5F6A" w:rsidRDefault="004D5E6A" w:rsidP="004D5E6A">
            <w:pPr>
              <w:pStyle w:val="af7"/>
              <w:spacing w:before="0" w:after="0"/>
              <w:rPr>
                <w:color w:val="000000"/>
                <w:szCs w:val="24"/>
              </w:rPr>
            </w:pPr>
          </w:p>
        </w:tc>
        <w:tc>
          <w:tcPr>
            <w:tcW w:w="1134" w:type="dxa"/>
          </w:tcPr>
          <w:p w:rsidR="004D5E6A" w:rsidRPr="009F5F6A" w:rsidRDefault="004D5E6A" w:rsidP="004D5E6A">
            <w:pPr>
              <w:pStyle w:val="af7"/>
              <w:spacing w:before="0" w:after="0"/>
              <w:rPr>
                <w:color w:val="000000"/>
                <w:szCs w:val="24"/>
              </w:rPr>
            </w:pPr>
          </w:p>
        </w:tc>
        <w:tc>
          <w:tcPr>
            <w:tcW w:w="1134" w:type="dxa"/>
          </w:tcPr>
          <w:p w:rsidR="004D5E6A" w:rsidRPr="009F5F6A" w:rsidRDefault="004D5E6A" w:rsidP="004D5E6A">
            <w:pPr>
              <w:pStyle w:val="af7"/>
              <w:spacing w:before="0" w:after="0"/>
              <w:rPr>
                <w:color w:val="000000"/>
                <w:szCs w:val="24"/>
              </w:rPr>
            </w:pPr>
          </w:p>
        </w:tc>
        <w:tc>
          <w:tcPr>
            <w:tcW w:w="2410" w:type="dxa"/>
          </w:tcPr>
          <w:p w:rsidR="004D5E6A" w:rsidRPr="009F5F6A" w:rsidRDefault="004D5E6A" w:rsidP="004D5E6A">
            <w:pPr>
              <w:pStyle w:val="af7"/>
              <w:spacing w:before="0" w:after="0"/>
              <w:rPr>
                <w:color w:val="000000"/>
                <w:szCs w:val="24"/>
              </w:rPr>
            </w:pPr>
          </w:p>
        </w:tc>
        <w:tc>
          <w:tcPr>
            <w:tcW w:w="2552" w:type="dxa"/>
          </w:tcPr>
          <w:p w:rsidR="004D5E6A" w:rsidRPr="009F5F6A" w:rsidRDefault="004D5E6A" w:rsidP="004D5E6A">
            <w:pPr>
              <w:pStyle w:val="af7"/>
              <w:spacing w:before="0" w:after="0"/>
              <w:jc w:val="right"/>
              <w:rPr>
                <w:color w:val="000000"/>
                <w:szCs w:val="24"/>
              </w:rPr>
            </w:pPr>
          </w:p>
        </w:tc>
        <w:tc>
          <w:tcPr>
            <w:tcW w:w="2976" w:type="dxa"/>
          </w:tcPr>
          <w:p w:rsidR="004D5E6A" w:rsidRPr="009F5F6A" w:rsidRDefault="004D5E6A" w:rsidP="004D5E6A">
            <w:pPr>
              <w:pStyle w:val="af7"/>
              <w:spacing w:before="0" w:after="0"/>
              <w:rPr>
                <w:color w:val="000000"/>
                <w:szCs w:val="24"/>
              </w:rPr>
            </w:pPr>
          </w:p>
        </w:tc>
      </w:tr>
      <w:tr w:rsidR="004D5E6A" w:rsidRPr="009F5F6A" w:rsidTr="004D5E6A">
        <w:trPr>
          <w:trHeight w:val="284"/>
        </w:trPr>
        <w:tc>
          <w:tcPr>
            <w:tcW w:w="578" w:type="dxa"/>
          </w:tcPr>
          <w:p w:rsidR="004D5E6A" w:rsidRPr="009F5F6A" w:rsidRDefault="004D5E6A" w:rsidP="004D5E6A">
            <w:pPr>
              <w:pStyle w:val="af7"/>
              <w:spacing w:before="0" w:after="0"/>
              <w:rPr>
                <w:color w:val="000000"/>
                <w:szCs w:val="24"/>
              </w:rPr>
            </w:pPr>
            <w:r w:rsidRPr="009F5F6A">
              <w:rPr>
                <w:color w:val="000000"/>
                <w:szCs w:val="24"/>
              </w:rPr>
              <w:lastRenderedPageBreak/>
              <w:t>…</w:t>
            </w:r>
          </w:p>
        </w:tc>
        <w:tc>
          <w:tcPr>
            <w:tcW w:w="3958" w:type="dxa"/>
          </w:tcPr>
          <w:p w:rsidR="004D5E6A" w:rsidRPr="009F5F6A" w:rsidRDefault="004D5E6A" w:rsidP="004D5E6A">
            <w:pPr>
              <w:pStyle w:val="af7"/>
              <w:spacing w:before="0" w:after="0"/>
              <w:rPr>
                <w:color w:val="000000"/>
                <w:szCs w:val="24"/>
              </w:rPr>
            </w:pPr>
          </w:p>
        </w:tc>
        <w:tc>
          <w:tcPr>
            <w:tcW w:w="1134" w:type="dxa"/>
          </w:tcPr>
          <w:p w:rsidR="004D5E6A" w:rsidRPr="009F5F6A" w:rsidRDefault="004D5E6A" w:rsidP="004D5E6A">
            <w:pPr>
              <w:pStyle w:val="af7"/>
              <w:spacing w:before="0" w:after="0"/>
              <w:rPr>
                <w:color w:val="000000"/>
                <w:szCs w:val="24"/>
              </w:rPr>
            </w:pPr>
          </w:p>
        </w:tc>
        <w:tc>
          <w:tcPr>
            <w:tcW w:w="1134" w:type="dxa"/>
          </w:tcPr>
          <w:p w:rsidR="004D5E6A" w:rsidRPr="009F5F6A" w:rsidRDefault="004D5E6A" w:rsidP="004D5E6A">
            <w:pPr>
              <w:pStyle w:val="af7"/>
              <w:spacing w:before="0" w:after="0"/>
              <w:rPr>
                <w:color w:val="000000"/>
                <w:szCs w:val="24"/>
              </w:rPr>
            </w:pPr>
          </w:p>
        </w:tc>
        <w:tc>
          <w:tcPr>
            <w:tcW w:w="2410" w:type="dxa"/>
          </w:tcPr>
          <w:p w:rsidR="004D5E6A" w:rsidRPr="009F5F6A" w:rsidRDefault="004D5E6A" w:rsidP="004D5E6A">
            <w:pPr>
              <w:pStyle w:val="af7"/>
              <w:spacing w:before="0" w:after="0"/>
              <w:rPr>
                <w:color w:val="000000"/>
                <w:szCs w:val="24"/>
              </w:rPr>
            </w:pPr>
          </w:p>
        </w:tc>
        <w:tc>
          <w:tcPr>
            <w:tcW w:w="2552" w:type="dxa"/>
          </w:tcPr>
          <w:p w:rsidR="004D5E6A" w:rsidRPr="009F5F6A" w:rsidRDefault="004D5E6A" w:rsidP="004D5E6A">
            <w:pPr>
              <w:pStyle w:val="af7"/>
              <w:spacing w:before="0" w:after="0"/>
              <w:jc w:val="right"/>
              <w:rPr>
                <w:color w:val="000000"/>
                <w:szCs w:val="24"/>
              </w:rPr>
            </w:pPr>
          </w:p>
        </w:tc>
        <w:tc>
          <w:tcPr>
            <w:tcW w:w="2976" w:type="dxa"/>
          </w:tcPr>
          <w:p w:rsidR="004D5E6A" w:rsidRPr="009F5F6A" w:rsidRDefault="004D5E6A" w:rsidP="004D5E6A">
            <w:pPr>
              <w:pStyle w:val="af7"/>
              <w:spacing w:before="0" w:after="0"/>
              <w:rPr>
                <w:color w:val="000000"/>
                <w:szCs w:val="24"/>
              </w:rPr>
            </w:pPr>
          </w:p>
        </w:tc>
      </w:tr>
      <w:tr w:rsidR="004D5E6A" w:rsidRPr="009F5F6A" w:rsidTr="004D5E6A">
        <w:trPr>
          <w:trHeight w:val="284"/>
        </w:trPr>
        <w:tc>
          <w:tcPr>
            <w:tcW w:w="6804" w:type="dxa"/>
            <w:gridSpan w:val="4"/>
          </w:tcPr>
          <w:p w:rsidR="004D5E6A" w:rsidRPr="009F5F6A" w:rsidRDefault="004D5E6A" w:rsidP="004D5E6A">
            <w:pPr>
              <w:pStyle w:val="af7"/>
              <w:spacing w:before="0" w:after="0"/>
              <w:jc w:val="center"/>
              <w:rPr>
                <w:color w:val="000000"/>
                <w:szCs w:val="24"/>
              </w:rPr>
            </w:pPr>
            <w:r w:rsidRPr="009F5F6A">
              <w:rPr>
                <w:b/>
                <w:bCs w:val="0"/>
                <w:color w:val="000000"/>
                <w:szCs w:val="24"/>
              </w:rPr>
              <w:t>ВСЕГО без НДС, руб.</w:t>
            </w:r>
          </w:p>
        </w:tc>
        <w:tc>
          <w:tcPr>
            <w:tcW w:w="2410" w:type="dxa"/>
          </w:tcPr>
          <w:p w:rsidR="004D5E6A" w:rsidRPr="009F5F6A" w:rsidRDefault="004D5E6A" w:rsidP="004D5E6A">
            <w:pPr>
              <w:pStyle w:val="af7"/>
              <w:spacing w:before="0" w:after="0"/>
              <w:jc w:val="center"/>
              <w:rPr>
                <w:b/>
                <w:color w:val="000000"/>
                <w:szCs w:val="24"/>
              </w:rPr>
            </w:pPr>
            <w:r w:rsidRPr="009F5F6A">
              <w:rPr>
                <w:b/>
                <w:color w:val="000000"/>
                <w:szCs w:val="24"/>
              </w:rPr>
              <w:t>х</w:t>
            </w:r>
          </w:p>
        </w:tc>
        <w:tc>
          <w:tcPr>
            <w:tcW w:w="2552" w:type="dxa"/>
          </w:tcPr>
          <w:p w:rsidR="004D5E6A" w:rsidRPr="009F5F6A" w:rsidRDefault="004D5E6A" w:rsidP="004D5E6A">
            <w:pPr>
              <w:pStyle w:val="af7"/>
              <w:spacing w:before="0" w:after="0"/>
              <w:jc w:val="right"/>
              <w:rPr>
                <w:b/>
                <w:color w:val="000000"/>
                <w:szCs w:val="24"/>
              </w:rPr>
            </w:pPr>
          </w:p>
        </w:tc>
        <w:tc>
          <w:tcPr>
            <w:tcW w:w="2976" w:type="dxa"/>
          </w:tcPr>
          <w:p w:rsidR="004D5E6A" w:rsidRPr="009F5F6A" w:rsidRDefault="004D5E6A" w:rsidP="004D5E6A">
            <w:pPr>
              <w:pStyle w:val="af7"/>
              <w:spacing w:before="0" w:after="0"/>
              <w:jc w:val="center"/>
              <w:rPr>
                <w:b/>
                <w:color w:val="000000"/>
                <w:szCs w:val="24"/>
              </w:rPr>
            </w:pPr>
          </w:p>
        </w:tc>
      </w:tr>
      <w:tr w:rsidR="004D5E6A" w:rsidRPr="009F5F6A" w:rsidTr="004D5E6A">
        <w:trPr>
          <w:trHeight w:val="284"/>
        </w:trPr>
        <w:tc>
          <w:tcPr>
            <w:tcW w:w="6804" w:type="dxa"/>
            <w:gridSpan w:val="4"/>
          </w:tcPr>
          <w:p w:rsidR="004D5E6A" w:rsidRPr="009F5F6A" w:rsidRDefault="004D5E6A" w:rsidP="004D5E6A">
            <w:pPr>
              <w:pStyle w:val="af7"/>
              <w:spacing w:before="0" w:after="0"/>
              <w:jc w:val="center"/>
              <w:rPr>
                <w:color w:val="000000"/>
                <w:szCs w:val="24"/>
              </w:rPr>
            </w:pPr>
            <w:r w:rsidRPr="009F5F6A">
              <w:rPr>
                <w:b/>
                <w:bCs w:val="0"/>
                <w:color w:val="000000"/>
                <w:szCs w:val="24"/>
              </w:rPr>
              <w:t>НДС, руб.</w:t>
            </w:r>
          </w:p>
        </w:tc>
        <w:tc>
          <w:tcPr>
            <w:tcW w:w="2410" w:type="dxa"/>
          </w:tcPr>
          <w:p w:rsidR="004D5E6A" w:rsidRPr="009F5F6A" w:rsidRDefault="004D5E6A" w:rsidP="004D5E6A">
            <w:pPr>
              <w:pStyle w:val="af7"/>
              <w:spacing w:before="0" w:after="0"/>
              <w:jc w:val="center"/>
              <w:rPr>
                <w:b/>
                <w:color w:val="000000"/>
                <w:szCs w:val="24"/>
              </w:rPr>
            </w:pPr>
            <w:r w:rsidRPr="009F5F6A">
              <w:rPr>
                <w:b/>
                <w:color w:val="000000"/>
                <w:szCs w:val="24"/>
              </w:rPr>
              <w:t>х</w:t>
            </w:r>
          </w:p>
        </w:tc>
        <w:tc>
          <w:tcPr>
            <w:tcW w:w="2552" w:type="dxa"/>
          </w:tcPr>
          <w:p w:rsidR="004D5E6A" w:rsidRPr="009F5F6A" w:rsidRDefault="004D5E6A" w:rsidP="004D5E6A">
            <w:pPr>
              <w:pStyle w:val="af7"/>
              <w:spacing w:before="0" w:after="0"/>
              <w:jc w:val="right"/>
              <w:rPr>
                <w:b/>
                <w:color w:val="000000"/>
                <w:szCs w:val="24"/>
              </w:rPr>
            </w:pPr>
          </w:p>
        </w:tc>
        <w:tc>
          <w:tcPr>
            <w:tcW w:w="2976" w:type="dxa"/>
          </w:tcPr>
          <w:p w:rsidR="004D5E6A" w:rsidRPr="009F5F6A" w:rsidRDefault="004D5E6A" w:rsidP="004D5E6A">
            <w:pPr>
              <w:pStyle w:val="af7"/>
              <w:spacing w:before="0" w:after="0"/>
              <w:jc w:val="center"/>
              <w:rPr>
                <w:b/>
                <w:color w:val="000000"/>
                <w:szCs w:val="24"/>
              </w:rPr>
            </w:pPr>
          </w:p>
        </w:tc>
      </w:tr>
      <w:tr w:rsidR="004D5E6A" w:rsidRPr="009F5F6A" w:rsidTr="004D5E6A">
        <w:trPr>
          <w:trHeight w:val="284"/>
        </w:trPr>
        <w:tc>
          <w:tcPr>
            <w:tcW w:w="6804" w:type="dxa"/>
            <w:gridSpan w:val="4"/>
          </w:tcPr>
          <w:p w:rsidR="004D5E6A" w:rsidRPr="009F5F6A" w:rsidRDefault="004D5E6A" w:rsidP="004D5E6A">
            <w:pPr>
              <w:pStyle w:val="af7"/>
              <w:spacing w:before="0" w:after="0"/>
              <w:jc w:val="center"/>
              <w:rPr>
                <w:color w:val="000000"/>
                <w:szCs w:val="24"/>
              </w:rPr>
            </w:pPr>
            <w:r w:rsidRPr="009F5F6A">
              <w:rPr>
                <w:b/>
                <w:bCs w:val="0"/>
                <w:color w:val="000000"/>
                <w:szCs w:val="24"/>
              </w:rPr>
              <w:t>ВСЕГО с НДС, руб.</w:t>
            </w:r>
          </w:p>
        </w:tc>
        <w:tc>
          <w:tcPr>
            <w:tcW w:w="2410" w:type="dxa"/>
          </w:tcPr>
          <w:p w:rsidR="004D5E6A" w:rsidRPr="009F5F6A" w:rsidRDefault="004D5E6A" w:rsidP="004D5E6A">
            <w:pPr>
              <w:pStyle w:val="af7"/>
              <w:spacing w:before="0" w:after="0"/>
              <w:jc w:val="center"/>
              <w:rPr>
                <w:b/>
                <w:color w:val="000000"/>
                <w:szCs w:val="24"/>
              </w:rPr>
            </w:pPr>
            <w:r w:rsidRPr="009F5F6A">
              <w:rPr>
                <w:b/>
                <w:color w:val="000000"/>
                <w:szCs w:val="24"/>
              </w:rPr>
              <w:t>х</w:t>
            </w:r>
          </w:p>
        </w:tc>
        <w:tc>
          <w:tcPr>
            <w:tcW w:w="2552" w:type="dxa"/>
          </w:tcPr>
          <w:p w:rsidR="004D5E6A" w:rsidRPr="009F5F6A" w:rsidRDefault="004D5E6A" w:rsidP="004D5E6A">
            <w:pPr>
              <w:pStyle w:val="af7"/>
              <w:spacing w:before="0" w:after="0"/>
              <w:jc w:val="right"/>
              <w:rPr>
                <w:b/>
                <w:color w:val="000000"/>
                <w:szCs w:val="24"/>
              </w:rPr>
            </w:pPr>
          </w:p>
        </w:tc>
        <w:tc>
          <w:tcPr>
            <w:tcW w:w="2976" w:type="dxa"/>
          </w:tcPr>
          <w:p w:rsidR="004D5E6A" w:rsidRPr="009F5F6A" w:rsidRDefault="004D5E6A" w:rsidP="004D5E6A">
            <w:pPr>
              <w:pStyle w:val="af7"/>
              <w:spacing w:before="0" w:after="0"/>
              <w:jc w:val="center"/>
              <w:rPr>
                <w:b/>
                <w:color w:val="000000"/>
                <w:szCs w:val="24"/>
              </w:rPr>
            </w:pPr>
          </w:p>
        </w:tc>
      </w:tr>
    </w:tbl>
    <w:p w:rsidR="004D5E6A" w:rsidRPr="009F5F6A" w:rsidRDefault="004D5E6A" w:rsidP="004D5E6A">
      <w:pPr>
        <w:ind w:firstLine="0"/>
        <w:rPr>
          <w:b/>
          <w:color w:val="000000"/>
          <w:szCs w:val="24"/>
        </w:rPr>
      </w:pPr>
    </w:p>
    <w:p w:rsidR="004D5E6A" w:rsidRPr="009F5F6A" w:rsidRDefault="004D5E6A" w:rsidP="004D5E6A">
      <w:pPr>
        <w:rPr>
          <w:szCs w:val="24"/>
        </w:rPr>
      </w:pPr>
    </w:p>
    <w:p w:rsidR="004D5E6A" w:rsidRPr="009F5F6A" w:rsidRDefault="004D5E6A" w:rsidP="004D5E6A">
      <w:pPr>
        <w:rPr>
          <w:szCs w:val="24"/>
        </w:rPr>
      </w:pPr>
      <w:r w:rsidRPr="009F5F6A">
        <w:rPr>
          <w:szCs w:val="24"/>
        </w:rPr>
        <w:t>____________________________________</w:t>
      </w:r>
    </w:p>
    <w:p w:rsidR="004D5E6A" w:rsidRPr="009F5F6A" w:rsidRDefault="004D5E6A" w:rsidP="004D5E6A">
      <w:pPr>
        <w:ind w:right="3684"/>
        <w:jc w:val="center"/>
        <w:rPr>
          <w:szCs w:val="24"/>
          <w:vertAlign w:val="superscript"/>
        </w:rPr>
      </w:pPr>
      <w:r w:rsidRPr="009F5F6A">
        <w:rPr>
          <w:szCs w:val="24"/>
          <w:vertAlign w:val="superscript"/>
        </w:rPr>
        <w:t>(подпись, М.П.)</w:t>
      </w:r>
    </w:p>
    <w:p w:rsidR="004D5E6A" w:rsidRPr="009F5F6A" w:rsidRDefault="004D5E6A" w:rsidP="004D5E6A">
      <w:pPr>
        <w:rPr>
          <w:szCs w:val="24"/>
        </w:rPr>
      </w:pPr>
      <w:r w:rsidRPr="009F5F6A">
        <w:rPr>
          <w:szCs w:val="24"/>
        </w:rPr>
        <w:t>____________________________________</w:t>
      </w:r>
    </w:p>
    <w:p w:rsidR="004D5E6A" w:rsidRPr="009F5F6A" w:rsidRDefault="004D5E6A" w:rsidP="004D5E6A">
      <w:pPr>
        <w:ind w:right="3684"/>
        <w:jc w:val="center"/>
        <w:rPr>
          <w:szCs w:val="24"/>
          <w:vertAlign w:val="superscript"/>
        </w:rPr>
      </w:pPr>
      <w:r w:rsidRPr="009F5F6A">
        <w:rPr>
          <w:szCs w:val="24"/>
          <w:vertAlign w:val="superscript"/>
        </w:rPr>
        <w:t xml:space="preserve">(фамилия, имя, отчество </w:t>
      </w:r>
      <w:proofErr w:type="gramStart"/>
      <w:r w:rsidRPr="009F5F6A">
        <w:rPr>
          <w:szCs w:val="24"/>
          <w:vertAlign w:val="superscript"/>
        </w:rPr>
        <w:t>подписавшего</w:t>
      </w:r>
      <w:proofErr w:type="gramEnd"/>
      <w:r w:rsidRPr="009F5F6A">
        <w:rPr>
          <w:szCs w:val="24"/>
          <w:vertAlign w:val="superscript"/>
        </w:rPr>
        <w:t>, должность)</w:t>
      </w:r>
    </w:p>
    <w:p w:rsidR="00211593" w:rsidRPr="009F5F6A" w:rsidRDefault="00211593" w:rsidP="00211593">
      <w:pPr>
        <w:ind w:right="3684"/>
        <w:jc w:val="center"/>
        <w:rPr>
          <w:szCs w:val="24"/>
          <w:vertAlign w:val="superscript"/>
        </w:rPr>
      </w:pPr>
    </w:p>
    <w:p w:rsidR="00211593" w:rsidRPr="009F5F6A" w:rsidRDefault="00211593" w:rsidP="00211593">
      <w:pPr>
        <w:pBdr>
          <w:bottom w:val="single" w:sz="4" w:space="1" w:color="auto"/>
        </w:pBdr>
        <w:shd w:val="clear" w:color="auto" w:fill="E0E0E0"/>
        <w:ind w:right="21"/>
        <w:jc w:val="center"/>
        <w:rPr>
          <w:b/>
          <w:color w:val="000000"/>
          <w:spacing w:val="36"/>
          <w:szCs w:val="24"/>
        </w:rPr>
      </w:pPr>
      <w:r w:rsidRPr="009F5F6A">
        <w:rPr>
          <w:b/>
          <w:color w:val="000000"/>
          <w:spacing w:val="36"/>
          <w:szCs w:val="24"/>
        </w:rPr>
        <w:t>конец формы</w:t>
      </w:r>
    </w:p>
    <w:p w:rsidR="00211593" w:rsidRPr="009F5F6A" w:rsidRDefault="00211593" w:rsidP="00822777">
      <w:pPr>
        <w:pStyle w:val="3"/>
        <w:numPr>
          <w:ilvl w:val="2"/>
          <w:numId w:val="101"/>
        </w:numPr>
        <w:rPr>
          <w:sz w:val="24"/>
          <w:szCs w:val="24"/>
        </w:rPr>
      </w:pPr>
      <w:bookmarkStart w:id="1889" w:name="_Toc176765534"/>
      <w:bookmarkStart w:id="1890" w:name="_Toc198979983"/>
      <w:bookmarkStart w:id="1891" w:name="_Toc217466315"/>
      <w:bookmarkStart w:id="1892" w:name="_Toc217702856"/>
      <w:bookmarkStart w:id="1893" w:name="_Toc233601974"/>
      <w:bookmarkStart w:id="1894" w:name="_Toc263343460"/>
      <w:r w:rsidRPr="009F5F6A">
        <w:rPr>
          <w:b w:val="0"/>
          <w:szCs w:val="24"/>
        </w:rPr>
        <w:br w:type="page"/>
      </w:r>
      <w:bookmarkStart w:id="1895" w:name="_Toc439170677"/>
      <w:bookmarkStart w:id="1896" w:name="_Toc439172779"/>
      <w:bookmarkStart w:id="1897" w:name="_Toc439173223"/>
      <w:bookmarkStart w:id="1898" w:name="_Toc439238219"/>
      <w:bookmarkStart w:id="1899" w:name="_Toc439252767"/>
      <w:bookmarkStart w:id="1900" w:name="_Toc439323741"/>
      <w:bookmarkStart w:id="1901" w:name="_Toc440361375"/>
      <w:bookmarkStart w:id="1902" w:name="_Toc440376130"/>
      <w:bookmarkStart w:id="1903" w:name="_Toc440376257"/>
      <w:bookmarkStart w:id="1904" w:name="_Toc440382515"/>
      <w:bookmarkStart w:id="1905" w:name="_Toc440447185"/>
      <w:bookmarkStart w:id="1906" w:name="_Toc440632346"/>
      <w:bookmarkStart w:id="1907" w:name="_Toc440875118"/>
      <w:bookmarkStart w:id="1908" w:name="_Toc441131105"/>
      <w:bookmarkStart w:id="1909" w:name="_Toc441485102"/>
      <w:bookmarkStart w:id="1910" w:name="_Toc441572079"/>
      <w:bookmarkStart w:id="1911" w:name="_Toc441575171"/>
      <w:bookmarkStart w:id="1912" w:name="_Toc442434832"/>
      <w:bookmarkStart w:id="1913" w:name="_Toc442435671"/>
      <w:bookmarkStart w:id="1914" w:name="_Toc462044793"/>
      <w:bookmarkStart w:id="1915" w:name="_Toc462068496"/>
      <w:bookmarkStart w:id="1916" w:name="_Toc463514186"/>
      <w:bookmarkStart w:id="1917" w:name="_Toc469480424"/>
      <w:bookmarkStart w:id="1918" w:name="_Toc471823215"/>
      <w:bookmarkStart w:id="1919" w:name="_Toc498512076"/>
      <w:bookmarkStart w:id="1920" w:name="_Toc511312896"/>
      <w:bookmarkStart w:id="1921" w:name="_Toc511315300"/>
      <w:bookmarkStart w:id="1922" w:name="_Toc515530002"/>
      <w:r w:rsidRPr="009F5F6A">
        <w:rPr>
          <w:sz w:val="24"/>
          <w:szCs w:val="24"/>
        </w:rPr>
        <w:lastRenderedPageBreak/>
        <w:t>Инструкции по заполнению</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9F5F6A">
        <w:rPr>
          <w:sz w:val="24"/>
          <w:szCs w:val="24"/>
        </w:rPr>
        <w:t>работ</w:t>
      </w:r>
      <w:r w:rsidRPr="009F5F6A">
        <w:rPr>
          <w:sz w:val="24"/>
          <w:szCs w:val="24"/>
        </w:rPr>
        <w:t>.</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Участник указывает свое фирменное наименование (в </w:t>
      </w:r>
      <w:proofErr w:type="spellStart"/>
      <w:r w:rsidRPr="009F5F6A">
        <w:rPr>
          <w:sz w:val="24"/>
          <w:szCs w:val="24"/>
        </w:rPr>
        <w:t>т.ч</w:t>
      </w:r>
      <w:proofErr w:type="spellEnd"/>
      <w:r w:rsidRPr="009F5F6A">
        <w:rPr>
          <w:sz w:val="24"/>
          <w:szCs w:val="24"/>
        </w:rPr>
        <w:t>. организационно-правовую форму) и свой адрес.</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Сводная таблица стоимости </w:t>
      </w:r>
      <w:r w:rsidR="004D5E6A" w:rsidRPr="009F5F6A">
        <w:rPr>
          <w:sz w:val="24"/>
          <w:szCs w:val="24"/>
        </w:rPr>
        <w:t>работ</w:t>
      </w:r>
      <w:r w:rsidRPr="009F5F6A">
        <w:rPr>
          <w:sz w:val="24"/>
          <w:szCs w:val="24"/>
        </w:rPr>
        <w:t xml:space="preserve"> подготавливается на основании Технического предложения </w:t>
      </w:r>
      <w:r w:rsidRPr="009F5F6A">
        <w:rPr>
          <w:spacing w:val="-1"/>
          <w:sz w:val="24"/>
          <w:szCs w:val="24"/>
        </w:rPr>
        <w:t>(</w:t>
      </w:r>
      <w:r w:rsidRPr="009F5F6A">
        <w:rPr>
          <w:spacing w:val="-2"/>
          <w:sz w:val="24"/>
          <w:szCs w:val="24"/>
        </w:rPr>
        <w:t>под</w:t>
      </w:r>
      <w:r w:rsidRPr="009F5F6A">
        <w:rPr>
          <w:sz w:val="24"/>
          <w:szCs w:val="24"/>
        </w:rPr>
        <w:t xml:space="preserve">раздел </w:t>
      </w:r>
      <w:r w:rsidR="005A1486" w:rsidRPr="009F5F6A">
        <w:rPr>
          <w:bCs/>
          <w:sz w:val="24"/>
          <w:szCs w:val="24"/>
        </w:rPr>
        <w:fldChar w:fldCharType="begin"/>
      </w:r>
      <w:r w:rsidRPr="009F5F6A">
        <w:rPr>
          <w:sz w:val="24"/>
          <w:szCs w:val="24"/>
        </w:rPr>
        <w:instrText xml:space="preserve"> REF _Ref440537086 \r \h </w:instrText>
      </w:r>
      <w:r w:rsidR="006C5B45" w:rsidRPr="009F5F6A">
        <w:rPr>
          <w:bCs/>
          <w:sz w:val="24"/>
          <w:szCs w:val="24"/>
        </w:rPr>
        <w:instrText xml:space="preserve"> \* MERGEFORMAT </w:instrText>
      </w:r>
      <w:r w:rsidR="005A1486" w:rsidRPr="009F5F6A">
        <w:rPr>
          <w:bCs/>
          <w:sz w:val="24"/>
          <w:szCs w:val="24"/>
        </w:rPr>
      </w:r>
      <w:r w:rsidR="005A1486" w:rsidRPr="009F5F6A">
        <w:rPr>
          <w:bCs/>
          <w:sz w:val="24"/>
          <w:szCs w:val="24"/>
        </w:rPr>
        <w:fldChar w:fldCharType="separate"/>
      </w:r>
      <w:r w:rsidR="0010016D" w:rsidRPr="009F5F6A">
        <w:rPr>
          <w:sz w:val="24"/>
          <w:szCs w:val="24"/>
        </w:rPr>
        <w:t>5.3</w:t>
      </w:r>
      <w:r w:rsidR="005A1486" w:rsidRPr="009F5F6A">
        <w:rPr>
          <w:bCs/>
          <w:sz w:val="24"/>
          <w:szCs w:val="24"/>
        </w:rPr>
        <w:fldChar w:fldCharType="end"/>
      </w:r>
      <w:r w:rsidRPr="009F5F6A">
        <w:rPr>
          <w:spacing w:val="-1"/>
          <w:sz w:val="24"/>
          <w:szCs w:val="24"/>
        </w:rPr>
        <w:t>)</w:t>
      </w:r>
      <w:r w:rsidRPr="009F5F6A">
        <w:rPr>
          <w:sz w:val="24"/>
          <w:szCs w:val="24"/>
        </w:rPr>
        <w:t>.</w:t>
      </w:r>
    </w:p>
    <w:p w:rsidR="004D5E6A" w:rsidRPr="009F5F6A" w:rsidRDefault="004D5E6A" w:rsidP="00822777">
      <w:pPr>
        <w:pStyle w:val="aff"/>
        <w:numPr>
          <w:ilvl w:val="3"/>
          <w:numId w:val="101"/>
        </w:numPr>
        <w:spacing w:before="100" w:beforeAutospacing="1" w:line="240" w:lineRule="auto"/>
        <w:rPr>
          <w:sz w:val="24"/>
          <w:szCs w:val="24"/>
        </w:rPr>
      </w:pPr>
      <w:r w:rsidRPr="009F5F6A">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9F5F6A" w:rsidRDefault="004D5E6A" w:rsidP="00822777">
      <w:pPr>
        <w:pStyle w:val="aff"/>
        <w:numPr>
          <w:ilvl w:val="3"/>
          <w:numId w:val="101"/>
        </w:numPr>
        <w:spacing w:before="100" w:beforeAutospacing="1" w:line="240" w:lineRule="auto"/>
        <w:rPr>
          <w:sz w:val="24"/>
          <w:szCs w:val="24"/>
        </w:rPr>
      </w:pPr>
      <w:r w:rsidRPr="009F5F6A">
        <w:rPr>
          <w:sz w:val="24"/>
          <w:szCs w:val="24"/>
        </w:rPr>
        <w:t>Все суммы в Сводной таблице стоимости работ</w:t>
      </w:r>
      <w:r w:rsidRPr="009F5F6A">
        <w:rPr>
          <w:szCs w:val="24"/>
        </w:rPr>
        <w:t xml:space="preserve"> </w:t>
      </w:r>
      <w:r w:rsidRPr="009F5F6A">
        <w:rPr>
          <w:sz w:val="24"/>
          <w:szCs w:val="24"/>
        </w:rPr>
        <w:t xml:space="preserve">должны быть представлены в формате  XXX </w:t>
      </w:r>
      <w:proofErr w:type="spellStart"/>
      <w:r w:rsidRPr="009F5F6A">
        <w:rPr>
          <w:sz w:val="24"/>
          <w:szCs w:val="24"/>
        </w:rPr>
        <w:t>XXX</w:t>
      </w:r>
      <w:proofErr w:type="spellEnd"/>
      <w:r w:rsidRPr="009F5F6A">
        <w:rPr>
          <w:sz w:val="24"/>
          <w:szCs w:val="24"/>
        </w:rPr>
        <w:t xml:space="preserve"> XXX,XX руб. например: «1 234 567,89 руб.» Округление, указанной суммы в Сводной таблице стоимости работ</w:t>
      </w:r>
      <w:r w:rsidRPr="009F5F6A">
        <w:rPr>
          <w:szCs w:val="24"/>
        </w:rPr>
        <w:t xml:space="preserve"> </w:t>
      </w:r>
      <w:r w:rsidRPr="009F5F6A">
        <w:rPr>
          <w:sz w:val="24"/>
          <w:szCs w:val="24"/>
        </w:rPr>
        <w:t>не допускаются.</w:t>
      </w:r>
    </w:p>
    <w:p w:rsidR="00211593" w:rsidRPr="009F5F6A" w:rsidRDefault="004D5E6A" w:rsidP="00822777">
      <w:pPr>
        <w:pStyle w:val="aff"/>
        <w:numPr>
          <w:ilvl w:val="3"/>
          <w:numId w:val="101"/>
        </w:numPr>
        <w:spacing w:before="100" w:beforeAutospacing="1" w:line="240" w:lineRule="auto"/>
        <w:rPr>
          <w:sz w:val="24"/>
          <w:szCs w:val="24"/>
        </w:rPr>
      </w:pPr>
      <w:r w:rsidRPr="009F5F6A">
        <w:rPr>
          <w:sz w:val="24"/>
          <w:szCs w:val="24"/>
        </w:rPr>
        <w:t>Арифметические ошибки в Сводной таблице стоимости работ</w:t>
      </w:r>
      <w:r w:rsidRPr="009F5F6A">
        <w:rPr>
          <w:szCs w:val="24"/>
        </w:rPr>
        <w:t xml:space="preserve"> </w:t>
      </w:r>
      <w:r w:rsidRPr="009F5F6A">
        <w:rPr>
          <w:sz w:val="24"/>
          <w:szCs w:val="24"/>
        </w:rPr>
        <w:t>могут быть причиной отклонения Заявки Участника.</w:t>
      </w:r>
    </w:p>
    <w:p w:rsidR="00211593" w:rsidRPr="009F5F6A"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color w:val="000000"/>
        </w:rPr>
        <w:sectPr w:rsidR="00211593" w:rsidRPr="009F5F6A" w:rsidSect="00211593">
          <w:pgSz w:w="16838" w:h="11906" w:orient="landscape" w:code="9"/>
          <w:pgMar w:top="1134" w:right="680" w:bottom="567" w:left="539" w:header="680" w:footer="278" w:gutter="0"/>
          <w:cols w:space="708"/>
          <w:titlePg/>
          <w:docGrid w:linePitch="360"/>
        </w:sectPr>
      </w:pPr>
      <w:bookmarkStart w:id="1923" w:name="_Ref86826666"/>
      <w:bookmarkStart w:id="1924" w:name="_Toc90385112"/>
      <w:bookmarkStart w:id="1925" w:name="_Toc98253925"/>
      <w:bookmarkStart w:id="1926" w:name="_Toc165173853"/>
      <w:bookmarkStart w:id="1927" w:name="_Toc423423669"/>
    </w:p>
    <w:p w:rsidR="00211593" w:rsidRPr="009F5F6A"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color w:val="000000"/>
          <w:sz w:val="24"/>
          <w:szCs w:val="24"/>
        </w:rPr>
      </w:pPr>
      <w:bookmarkStart w:id="1928" w:name="_Ref440537086"/>
      <w:bookmarkStart w:id="1929" w:name="_Toc441131106"/>
      <w:bookmarkStart w:id="1930" w:name="_Toc515530003"/>
      <w:r w:rsidRPr="009F5F6A">
        <w:rPr>
          <w:color w:val="000000"/>
          <w:sz w:val="24"/>
          <w:szCs w:val="24"/>
        </w:rPr>
        <w:lastRenderedPageBreak/>
        <w:t xml:space="preserve">Техническое предложение (форма </w:t>
      </w:r>
      <w:r w:rsidRPr="009F5F6A">
        <w:rPr>
          <w:noProof/>
          <w:color w:val="000000"/>
          <w:sz w:val="24"/>
          <w:szCs w:val="24"/>
        </w:rPr>
        <w:t>3</w:t>
      </w:r>
      <w:r w:rsidRPr="009F5F6A">
        <w:rPr>
          <w:color w:val="000000"/>
          <w:sz w:val="24"/>
          <w:szCs w:val="24"/>
        </w:rPr>
        <w:t>)</w:t>
      </w:r>
      <w:bookmarkEnd w:id="1923"/>
      <w:bookmarkEnd w:id="1924"/>
      <w:bookmarkEnd w:id="1925"/>
      <w:bookmarkEnd w:id="1926"/>
      <w:bookmarkEnd w:id="1927"/>
      <w:bookmarkEnd w:id="1928"/>
      <w:bookmarkEnd w:id="1929"/>
      <w:bookmarkEnd w:id="1930"/>
    </w:p>
    <w:p w:rsidR="00211593" w:rsidRPr="009F5F6A" w:rsidRDefault="00211593" w:rsidP="00211593">
      <w:pPr>
        <w:rPr>
          <w:szCs w:val="24"/>
        </w:rPr>
      </w:pPr>
      <w:r w:rsidRPr="009F5F6A">
        <w:rPr>
          <w:szCs w:val="24"/>
        </w:rPr>
        <w:t>(</w:t>
      </w:r>
      <w:r w:rsidRPr="009F5F6A">
        <w:rPr>
          <w:szCs w:val="24"/>
          <w:shd w:val="clear" w:color="auto" w:fill="FFFF99"/>
        </w:rPr>
        <w:t>заполняется отдельно по каждому из лотов с указанием номера и названия лота</w:t>
      </w:r>
      <w:r w:rsidRPr="009F5F6A">
        <w:rPr>
          <w:szCs w:val="24"/>
        </w:rPr>
        <w:t>)</w:t>
      </w:r>
    </w:p>
    <w:p w:rsidR="00211593" w:rsidRPr="009F5F6A" w:rsidRDefault="00211593" w:rsidP="00822777">
      <w:pPr>
        <w:pStyle w:val="3"/>
        <w:numPr>
          <w:ilvl w:val="2"/>
          <w:numId w:val="101"/>
        </w:numPr>
        <w:rPr>
          <w:sz w:val="24"/>
          <w:szCs w:val="24"/>
        </w:rPr>
      </w:pPr>
      <w:bookmarkStart w:id="1931" w:name="_Toc90385113"/>
      <w:bookmarkStart w:id="1932" w:name="_Toc98253926"/>
      <w:bookmarkStart w:id="1933" w:name="_Toc157248180"/>
      <w:bookmarkStart w:id="1934" w:name="_Toc157496549"/>
      <w:bookmarkStart w:id="1935" w:name="_Toc158206088"/>
      <w:bookmarkStart w:id="1936" w:name="_Toc164057773"/>
      <w:bookmarkStart w:id="1937" w:name="_Toc164137123"/>
      <w:bookmarkStart w:id="1938" w:name="_Toc164161283"/>
      <w:bookmarkStart w:id="1939" w:name="_Toc165173854"/>
      <w:bookmarkStart w:id="1940" w:name="_Ref193690005"/>
      <w:bookmarkStart w:id="1941" w:name="_Toc439170679"/>
      <w:bookmarkStart w:id="1942" w:name="_Toc439172781"/>
      <w:bookmarkStart w:id="1943" w:name="_Toc439173225"/>
      <w:bookmarkStart w:id="1944" w:name="_Toc439238221"/>
      <w:bookmarkStart w:id="1945" w:name="_Toc439252769"/>
      <w:bookmarkStart w:id="1946" w:name="_Toc439323743"/>
      <w:bookmarkStart w:id="1947" w:name="_Toc440361377"/>
      <w:bookmarkStart w:id="1948" w:name="_Toc440376132"/>
      <w:bookmarkStart w:id="1949" w:name="_Toc440376259"/>
      <w:bookmarkStart w:id="1950" w:name="_Toc440382517"/>
      <w:bookmarkStart w:id="1951" w:name="_Toc440447187"/>
      <w:bookmarkStart w:id="1952" w:name="_Toc440632348"/>
      <w:bookmarkStart w:id="1953" w:name="_Toc440875120"/>
      <w:bookmarkStart w:id="1954" w:name="_Toc441131107"/>
      <w:bookmarkStart w:id="1955" w:name="_Toc441485104"/>
      <w:bookmarkStart w:id="1956" w:name="_Toc441572081"/>
      <w:bookmarkStart w:id="1957" w:name="_Toc441575173"/>
      <w:bookmarkStart w:id="1958" w:name="_Toc442434834"/>
      <w:bookmarkStart w:id="1959" w:name="_Toc442435673"/>
      <w:bookmarkStart w:id="1960" w:name="_Toc462044795"/>
      <w:bookmarkStart w:id="1961" w:name="_Toc462068498"/>
      <w:bookmarkStart w:id="1962" w:name="_Toc463514188"/>
      <w:bookmarkStart w:id="1963" w:name="_Toc469480426"/>
      <w:bookmarkStart w:id="1964" w:name="_Toc471823217"/>
      <w:bookmarkStart w:id="1965" w:name="_Toc498512078"/>
      <w:bookmarkStart w:id="1966" w:name="_Toc511312898"/>
      <w:bookmarkStart w:id="1967" w:name="_Toc511315302"/>
      <w:bookmarkStart w:id="1968" w:name="_Toc515530004"/>
      <w:r w:rsidRPr="009F5F6A">
        <w:rPr>
          <w:sz w:val="24"/>
          <w:szCs w:val="24"/>
        </w:rPr>
        <w:t xml:space="preserve">Форма </w:t>
      </w:r>
      <w:bookmarkEnd w:id="1931"/>
      <w:bookmarkEnd w:id="1932"/>
      <w:bookmarkEnd w:id="1933"/>
      <w:bookmarkEnd w:id="1934"/>
      <w:bookmarkEnd w:id="1935"/>
      <w:bookmarkEnd w:id="1936"/>
      <w:bookmarkEnd w:id="1937"/>
      <w:bookmarkEnd w:id="1938"/>
      <w:bookmarkEnd w:id="1939"/>
      <w:bookmarkEnd w:id="1940"/>
      <w:r w:rsidRPr="009F5F6A">
        <w:rPr>
          <w:sz w:val="24"/>
          <w:szCs w:val="24"/>
        </w:rPr>
        <w:t>технического предложения</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rsidR="00211593" w:rsidRPr="009F5F6A" w:rsidRDefault="00211593" w:rsidP="00211593">
      <w:pPr>
        <w:pBdr>
          <w:top w:val="single" w:sz="4" w:space="1" w:color="auto"/>
        </w:pBdr>
        <w:shd w:val="clear" w:color="auto" w:fill="E0E0E0"/>
        <w:ind w:right="21" w:firstLine="0"/>
        <w:jc w:val="center"/>
        <w:rPr>
          <w:b/>
          <w:color w:val="000000"/>
          <w:spacing w:val="36"/>
          <w:szCs w:val="24"/>
        </w:rPr>
      </w:pPr>
      <w:r w:rsidRPr="009F5F6A">
        <w:rPr>
          <w:b/>
          <w:color w:val="000000"/>
          <w:spacing w:val="36"/>
          <w:szCs w:val="24"/>
        </w:rPr>
        <w:t>начало формы</w:t>
      </w:r>
    </w:p>
    <w:p w:rsidR="00211593" w:rsidRPr="009F5F6A" w:rsidRDefault="00211593" w:rsidP="00211593">
      <w:pPr>
        <w:ind w:firstLine="0"/>
        <w:jc w:val="left"/>
        <w:rPr>
          <w:color w:val="000000"/>
          <w:szCs w:val="24"/>
        </w:rPr>
      </w:pPr>
      <w:r w:rsidRPr="009F5F6A">
        <w:rPr>
          <w:color w:val="000000"/>
          <w:szCs w:val="24"/>
        </w:rPr>
        <w:t>Приложение 3 к письму о подаче оферты</w:t>
      </w:r>
      <w:r w:rsidRPr="009F5F6A">
        <w:rPr>
          <w:color w:val="000000"/>
          <w:szCs w:val="24"/>
        </w:rPr>
        <w:br/>
        <w:t>от «____»_____________ </w:t>
      </w:r>
      <w:proofErr w:type="gramStart"/>
      <w:r w:rsidRPr="009F5F6A">
        <w:rPr>
          <w:color w:val="000000"/>
          <w:szCs w:val="24"/>
        </w:rPr>
        <w:t>г</w:t>
      </w:r>
      <w:proofErr w:type="gramEnd"/>
      <w:r w:rsidRPr="009F5F6A">
        <w:rPr>
          <w:color w:val="000000"/>
          <w:szCs w:val="24"/>
        </w:rPr>
        <w:t>. №__________</w:t>
      </w:r>
    </w:p>
    <w:p w:rsidR="00211593" w:rsidRPr="009F5F6A" w:rsidRDefault="00211593" w:rsidP="00211593">
      <w:pPr>
        <w:ind w:firstLine="0"/>
        <w:rPr>
          <w:color w:val="000000"/>
          <w:szCs w:val="24"/>
        </w:rPr>
      </w:pPr>
    </w:p>
    <w:p w:rsidR="00211593" w:rsidRPr="009F5F6A" w:rsidRDefault="00211593" w:rsidP="00211593">
      <w:pPr>
        <w:jc w:val="center"/>
        <w:rPr>
          <w:b/>
          <w:szCs w:val="24"/>
        </w:rPr>
      </w:pPr>
      <w:bookmarkStart w:id="1969" w:name="_Ref55335818"/>
      <w:bookmarkStart w:id="1970" w:name="_Ref55336334"/>
      <w:bookmarkStart w:id="1971" w:name="_Toc57314673"/>
      <w:bookmarkStart w:id="1972" w:name="_Toc69728987"/>
      <w:bookmarkStart w:id="1973" w:name="_Toc98253928"/>
      <w:bookmarkStart w:id="1974" w:name="_Toc165173856"/>
      <w:bookmarkStart w:id="1975" w:name="_Ref194749150"/>
      <w:bookmarkStart w:id="1976" w:name="_Ref194750368"/>
      <w:bookmarkStart w:id="1977" w:name="_Ref89649494"/>
      <w:bookmarkStart w:id="1978" w:name="_Toc90385115"/>
      <w:r w:rsidRPr="009F5F6A">
        <w:rPr>
          <w:b/>
          <w:szCs w:val="24"/>
        </w:rPr>
        <w:t>Техническое предложение</w:t>
      </w:r>
    </w:p>
    <w:p w:rsidR="00211593" w:rsidRPr="009F5F6A" w:rsidRDefault="00211593" w:rsidP="00211593">
      <w:pPr>
        <w:rPr>
          <w:szCs w:val="24"/>
        </w:rPr>
      </w:pPr>
    </w:p>
    <w:p w:rsidR="00211593" w:rsidRPr="009F5F6A" w:rsidRDefault="00211593" w:rsidP="00211593">
      <w:pPr>
        <w:rPr>
          <w:color w:val="000000"/>
          <w:szCs w:val="24"/>
        </w:rPr>
      </w:pPr>
      <w:r w:rsidRPr="009F5F6A">
        <w:rPr>
          <w:color w:val="000000"/>
          <w:szCs w:val="24"/>
        </w:rPr>
        <w:t>Наименование и адрес Участника: _________________________________</w:t>
      </w:r>
    </w:p>
    <w:p w:rsidR="00211593" w:rsidRPr="009F5F6A" w:rsidRDefault="00211593" w:rsidP="00211593">
      <w:pPr>
        <w:rPr>
          <w:color w:val="000000"/>
          <w:szCs w:val="24"/>
        </w:rPr>
      </w:pPr>
    </w:p>
    <w:p w:rsidR="004D5E6A" w:rsidRPr="009F5F6A" w:rsidRDefault="004D5E6A" w:rsidP="004D5E6A">
      <w:pPr>
        <w:spacing w:before="100" w:beforeAutospacing="1"/>
      </w:pPr>
      <w:r w:rsidRPr="009F5F6A">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9F5F6A" w:rsidRDefault="00211593" w:rsidP="00211593">
      <w:pPr>
        <w:spacing w:before="100" w:beforeAutospacing="1"/>
        <w:rPr>
          <w:i/>
          <w:color w:val="000000"/>
        </w:rPr>
      </w:pPr>
      <w:proofErr w:type="gramStart"/>
      <w:r w:rsidRPr="009F5F6A">
        <w:rPr>
          <w:i/>
          <w:color w:val="000000"/>
        </w:rPr>
        <w:t xml:space="preserve">В случае иных предложений по </w:t>
      </w:r>
      <w:r w:rsidR="00CC362B" w:rsidRPr="009F5F6A">
        <w:rPr>
          <w:i/>
          <w:color w:val="000000"/>
        </w:rPr>
        <w:t>выполнению работ</w:t>
      </w:r>
      <w:r w:rsidRPr="009F5F6A">
        <w:rPr>
          <w:i/>
          <w:color w:val="000000"/>
        </w:rPr>
        <w:t xml:space="preserve"> Участник заполняет таблицу разногласий к Техническому заданию (раздел </w:t>
      </w:r>
      <w:r w:rsidR="005A1486" w:rsidRPr="009F5F6A">
        <w:rPr>
          <w:i/>
          <w:color w:val="000000"/>
        </w:rPr>
        <w:fldChar w:fldCharType="begin"/>
      </w:r>
      <w:r w:rsidR="009922AC" w:rsidRPr="009F5F6A">
        <w:rPr>
          <w:i/>
          <w:color w:val="000000"/>
        </w:rPr>
        <w:instrText xml:space="preserve"> REF _Ref440270568 \r \h </w:instrText>
      </w:r>
      <w:r w:rsidR="006C5B45" w:rsidRPr="009F5F6A">
        <w:rPr>
          <w:i/>
          <w:color w:val="000000"/>
        </w:rPr>
        <w:instrText xml:space="preserve"> \* MERGEFORMAT </w:instrText>
      </w:r>
      <w:r w:rsidR="005A1486" w:rsidRPr="009F5F6A">
        <w:rPr>
          <w:i/>
          <w:color w:val="000000"/>
        </w:rPr>
      </w:r>
      <w:r w:rsidR="005A1486" w:rsidRPr="009F5F6A">
        <w:rPr>
          <w:i/>
          <w:color w:val="000000"/>
        </w:rPr>
        <w:fldChar w:fldCharType="separate"/>
      </w:r>
      <w:r w:rsidR="0010016D" w:rsidRPr="009F5F6A">
        <w:rPr>
          <w:i/>
          <w:color w:val="000000"/>
        </w:rPr>
        <w:t>4</w:t>
      </w:r>
      <w:r w:rsidR="005A1486" w:rsidRPr="009F5F6A">
        <w:rPr>
          <w:i/>
          <w:color w:val="000000"/>
        </w:rPr>
        <w:fldChar w:fldCharType="end"/>
      </w:r>
      <w:r w:rsidRPr="009F5F6A">
        <w:rPr>
          <w:i/>
          <w:color w:val="000000"/>
        </w:rPr>
        <w:t>)).</w:t>
      </w:r>
      <w:proofErr w:type="gramEnd"/>
    </w:p>
    <w:p w:rsidR="00211593" w:rsidRPr="009F5F6A" w:rsidRDefault="00211593" w:rsidP="00211593">
      <w:pPr>
        <w:jc w:val="right"/>
        <w:rPr>
          <w:i/>
          <w:color w:val="000000"/>
        </w:rPr>
      </w:pPr>
      <w:r w:rsidRPr="009F5F6A">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9F5F6A" w:rsidTr="00211593">
        <w:tc>
          <w:tcPr>
            <w:tcW w:w="1005" w:type="dxa"/>
            <w:vAlign w:val="center"/>
          </w:tcPr>
          <w:p w:rsidR="00211593" w:rsidRPr="009F5F6A" w:rsidRDefault="00211593" w:rsidP="00211593">
            <w:pPr>
              <w:ind w:firstLine="0"/>
              <w:jc w:val="center"/>
              <w:rPr>
                <w:szCs w:val="24"/>
              </w:rPr>
            </w:pPr>
            <w:r w:rsidRPr="009F5F6A">
              <w:rPr>
                <w:szCs w:val="24"/>
              </w:rPr>
              <w:t>№</w:t>
            </w:r>
          </w:p>
          <w:p w:rsidR="00211593" w:rsidRPr="009F5F6A" w:rsidRDefault="00211593" w:rsidP="00211593">
            <w:pPr>
              <w:ind w:firstLine="0"/>
              <w:jc w:val="center"/>
              <w:rPr>
                <w:szCs w:val="24"/>
              </w:rPr>
            </w:pPr>
            <w:proofErr w:type="gramStart"/>
            <w:r w:rsidRPr="009F5F6A">
              <w:rPr>
                <w:szCs w:val="24"/>
              </w:rPr>
              <w:t>п</w:t>
            </w:r>
            <w:proofErr w:type="gramEnd"/>
            <w:r w:rsidRPr="009F5F6A">
              <w:rPr>
                <w:szCs w:val="24"/>
              </w:rPr>
              <w:t>/п</w:t>
            </w:r>
          </w:p>
        </w:tc>
        <w:tc>
          <w:tcPr>
            <w:tcW w:w="4722" w:type="dxa"/>
            <w:vAlign w:val="center"/>
          </w:tcPr>
          <w:p w:rsidR="00211593" w:rsidRPr="009F5F6A" w:rsidRDefault="00211593" w:rsidP="00211593">
            <w:pPr>
              <w:ind w:firstLine="0"/>
              <w:jc w:val="center"/>
              <w:rPr>
                <w:szCs w:val="24"/>
              </w:rPr>
            </w:pPr>
            <w:r w:rsidRPr="009F5F6A">
              <w:rPr>
                <w:szCs w:val="24"/>
              </w:rPr>
              <w:t>Требования Заказчика</w:t>
            </w:r>
          </w:p>
        </w:tc>
        <w:tc>
          <w:tcPr>
            <w:tcW w:w="4287" w:type="dxa"/>
            <w:vAlign w:val="center"/>
          </w:tcPr>
          <w:p w:rsidR="00211593" w:rsidRPr="009F5F6A" w:rsidRDefault="00211593" w:rsidP="00211593">
            <w:pPr>
              <w:ind w:firstLine="0"/>
              <w:jc w:val="center"/>
              <w:rPr>
                <w:szCs w:val="24"/>
              </w:rPr>
            </w:pPr>
            <w:r w:rsidRPr="009F5F6A">
              <w:rPr>
                <w:szCs w:val="24"/>
              </w:rPr>
              <w:t>Предложения Участника</w:t>
            </w:r>
          </w:p>
        </w:tc>
      </w:tr>
      <w:tr w:rsidR="00211593" w:rsidRPr="009F5F6A" w:rsidTr="00211593">
        <w:tc>
          <w:tcPr>
            <w:tcW w:w="10014" w:type="dxa"/>
            <w:gridSpan w:val="3"/>
            <w:vAlign w:val="center"/>
          </w:tcPr>
          <w:p w:rsidR="00211593" w:rsidRPr="009F5F6A" w:rsidRDefault="00211593" w:rsidP="00211593">
            <w:pPr>
              <w:ind w:firstLine="0"/>
              <w:rPr>
                <w:szCs w:val="24"/>
              </w:rPr>
            </w:pPr>
            <w:r w:rsidRPr="009F5F6A">
              <w:t>Филиал ПАО «МРСК Центра» «</w:t>
            </w:r>
            <w:r w:rsidRPr="009F5F6A">
              <w:rPr>
                <w:rStyle w:val="aff1"/>
              </w:rPr>
              <w:t xml:space="preserve">____ </w:t>
            </w:r>
            <w:proofErr w:type="spellStart"/>
            <w:r w:rsidRPr="009F5F6A">
              <w:t>энерго</w:t>
            </w:r>
            <w:proofErr w:type="spellEnd"/>
            <w:r w:rsidRPr="009F5F6A">
              <w:t>»</w:t>
            </w:r>
          </w:p>
        </w:tc>
      </w:tr>
      <w:tr w:rsidR="00211593" w:rsidRPr="009F5F6A" w:rsidTr="00211593">
        <w:tc>
          <w:tcPr>
            <w:tcW w:w="1005" w:type="dxa"/>
            <w:vAlign w:val="center"/>
          </w:tcPr>
          <w:p w:rsidR="00211593" w:rsidRPr="009F5F6A" w:rsidRDefault="00211593" w:rsidP="00211593">
            <w:pPr>
              <w:ind w:firstLine="0"/>
              <w:jc w:val="center"/>
              <w:rPr>
                <w:szCs w:val="24"/>
              </w:rPr>
            </w:pPr>
          </w:p>
        </w:tc>
        <w:tc>
          <w:tcPr>
            <w:tcW w:w="4722" w:type="dxa"/>
          </w:tcPr>
          <w:p w:rsidR="00211593" w:rsidRPr="009F5F6A" w:rsidRDefault="00211593" w:rsidP="00211593">
            <w:pPr>
              <w:ind w:firstLine="0"/>
              <w:rPr>
                <w:szCs w:val="24"/>
              </w:rPr>
            </w:pPr>
          </w:p>
        </w:tc>
        <w:tc>
          <w:tcPr>
            <w:tcW w:w="4287" w:type="dxa"/>
          </w:tcPr>
          <w:p w:rsidR="00211593" w:rsidRPr="009F5F6A" w:rsidRDefault="00211593" w:rsidP="00211593">
            <w:pPr>
              <w:ind w:firstLine="0"/>
              <w:rPr>
                <w:szCs w:val="24"/>
              </w:rPr>
            </w:pPr>
          </w:p>
        </w:tc>
      </w:tr>
      <w:tr w:rsidR="00211593" w:rsidRPr="009F5F6A" w:rsidTr="00211593">
        <w:tc>
          <w:tcPr>
            <w:tcW w:w="1005" w:type="dxa"/>
            <w:vAlign w:val="center"/>
          </w:tcPr>
          <w:p w:rsidR="00211593" w:rsidRPr="009F5F6A" w:rsidRDefault="00211593" w:rsidP="00211593">
            <w:pPr>
              <w:ind w:firstLine="0"/>
              <w:jc w:val="center"/>
              <w:rPr>
                <w:szCs w:val="24"/>
              </w:rPr>
            </w:pPr>
          </w:p>
        </w:tc>
        <w:tc>
          <w:tcPr>
            <w:tcW w:w="4722" w:type="dxa"/>
          </w:tcPr>
          <w:p w:rsidR="00211593" w:rsidRPr="009F5F6A" w:rsidRDefault="00211593" w:rsidP="00211593">
            <w:pPr>
              <w:ind w:firstLine="0"/>
              <w:rPr>
                <w:szCs w:val="24"/>
              </w:rPr>
            </w:pPr>
          </w:p>
        </w:tc>
        <w:tc>
          <w:tcPr>
            <w:tcW w:w="4287" w:type="dxa"/>
          </w:tcPr>
          <w:p w:rsidR="00211593" w:rsidRPr="009F5F6A" w:rsidRDefault="00211593" w:rsidP="00211593">
            <w:pPr>
              <w:ind w:firstLine="0"/>
              <w:rPr>
                <w:szCs w:val="24"/>
              </w:rPr>
            </w:pPr>
          </w:p>
        </w:tc>
      </w:tr>
      <w:tr w:rsidR="00211593" w:rsidRPr="009F5F6A" w:rsidTr="00211593">
        <w:tc>
          <w:tcPr>
            <w:tcW w:w="10014" w:type="dxa"/>
            <w:gridSpan w:val="3"/>
            <w:vAlign w:val="center"/>
          </w:tcPr>
          <w:p w:rsidR="00211593" w:rsidRPr="009F5F6A" w:rsidRDefault="00211593" w:rsidP="00211593">
            <w:pPr>
              <w:ind w:firstLine="0"/>
              <w:rPr>
                <w:szCs w:val="24"/>
              </w:rPr>
            </w:pPr>
            <w:r w:rsidRPr="009F5F6A">
              <w:t>Филиал ПАО «МРСК Центра» «</w:t>
            </w:r>
            <w:r w:rsidRPr="009F5F6A">
              <w:rPr>
                <w:rStyle w:val="aff1"/>
              </w:rPr>
              <w:t xml:space="preserve">____ </w:t>
            </w:r>
            <w:proofErr w:type="spellStart"/>
            <w:r w:rsidRPr="009F5F6A">
              <w:t>энерго</w:t>
            </w:r>
            <w:proofErr w:type="spellEnd"/>
            <w:r w:rsidRPr="009F5F6A">
              <w:t>»</w:t>
            </w:r>
          </w:p>
        </w:tc>
      </w:tr>
      <w:tr w:rsidR="00211593" w:rsidRPr="009F5F6A" w:rsidTr="00211593">
        <w:tc>
          <w:tcPr>
            <w:tcW w:w="1005" w:type="dxa"/>
            <w:vAlign w:val="center"/>
          </w:tcPr>
          <w:p w:rsidR="00211593" w:rsidRPr="009F5F6A" w:rsidRDefault="00211593" w:rsidP="00211593">
            <w:pPr>
              <w:ind w:firstLine="0"/>
              <w:jc w:val="center"/>
              <w:rPr>
                <w:szCs w:val="24"/>
              </w:rPr>
            </w:pPr>
          </w:p>
        </w:tc>
        <w:tc>
          <w:tcPr>
            <w:tcW w:w="4722" w:type="dxa"/>
          </w:tcPr>
          <w:p w:rsidR="00211593" w:rsidRPr="009F5F6A" w:rsidRDefault="00211593" w:rsidP="00211593">
            <w:pPr>
              <w:ind w:firstLine="0"/>
              <w:rPr>
                <w:szCs w:val="24"/>
              </w:rPr>
            </w:pPr>
          </w:p>
        </w:tc>
        <w:tc>
          <w:tcPr>
            <w:tcW w:w="4287" w:type="dxa"/>
          </w:tcPr>
          <w:p w:rsidR="00211593" w:rsidRPr="009F5F6A" w:rsidRDefault="00211593" w:rsidP="00211593">
            <w:pPr>
              <w:ind w:firstLine="0"/>
              <w:rPr>
                <w:szCs w:val="24"/>
              </w:rPr>
            </w:pPr>
          </w:p>
        </w:tc>
      </w:tr>
      <w:tr w:rsidR="00211593" w:rsidRPr="009F5F6A" w:rsidTr="00211593">
        <w:tc>
          <w:tcPr>
            <w:tcW w:w="1005" w:type="dxa"/>
            <w:vAlign w:val="center"/>
          </w:tcPr>
          <w:p w:rsidR="00211593" w:rsidRPr="009F5F6A" w:rsidRDefault="00211593" w:rsidP="00211593">
            <w:pPr>
              <w:ind w:firstLine="0"/>
              <w:jc w:val="center"/>
              <w:rPr>
                <w:szCs w:val="24"/>
              </w:rPr>
            </w:pPr>
          </w:p>
        </w:tc>
        <w:tc>
          <w:tcPr>
            <w:tcW w:w="4722" w:type="dxa"/>
          </w:tcPr>
          <w:p w:rsidR="00211593" w:rsidRPr="009F5F6A" w:rsidRDefault="00211593" w:rsidP="00211593">
            <w:pPr>
              <w:ind w:firstLine="0"/>
              <w:rPr>
                <w:szCs w:val="24"/>
              </w:rPr>
            </w:pPr>
          </w:p>
        </w:tc>
        <w:tc>
          <w:tcPr>
            <w:tcW w:w="4287" w:type="dxa"/>
          </w:tcPr>
          <w:p w:rsidR="00211593" w:rsidRPr="009F5F6A" w:rsidRDefault="00211593" w:rsidP="00211593">
            <w:pPr>
              <w:ind w:firstLine="0"/>
              <w:rPr>
                <w:szCs w:val="24"/>
              </w:rPr>
            </w:pPr>
          </w:p>
        </w:tc>
      </w:tr>
    </w:tbl>
    <w:p w:rsidR="00211593" w:rsidRPr="009F5F6A" w:rsidRDefault="00211593" w:rsidP="00211593">
      <w:pPr>
        <w:jc w:val="right"/>
        <w:rPr>
          <w:i/>
          <w:color w:val="000000"/>
        </w:rPr>
      </w:pPr>
    </w:p>
    <w:p w:rsidR="004D5E6A" w:rsidRPr="009F5F6A" w:rsidRDefault="004D5E6A" w:rsidP="004D5E6A">
      <w:pPr>
        <w:rPr>
          <w:i/>
        </w:rPr>
      </w:pPr>
      <w:r w:rsidRPr="009F5F6A">
        <w:t>Технологические и организационно – технические предложения по выполнению работ:</w:t>
      </w:r>
      <w:r w:rsidRPr="009F5F6A">
        <w:rPr>
          <w:i/>
        </w:rPr>
        <w:t xml:space="preserve"> </w:t>
      </w:r>
    </w:p>
    <w:p w:rsidR="00211593" w:rsidRPr="009F5F6A" w:rsidRDefault="004D5E6A" w:rsidP="004D5E6A">
      <w:pPr>
        <w:spacing w:before="100" w:beforeAutospacing="1"/>
        <w:rPr>
          <w:i/>
        </w:rPr>
      </w:pPr>
      <w:r w:rsidRPr="009F5F6A">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9F5F6A">
        <w:rPr>
          <w:i/>
          <w:color w:val="000000"/>
        </w:rPr>
        <w:t>задание</w:t>
      </w:r>
      <w:proofErr w:type="gramEnd"/>
      <w:r w:rsidRPr="009F5F6A">
        <w:rPr>
          <w:i/>
          <w:color w:val="000000"/>
        </w:rPr>
        <w:t xml:space="preserve"> на выполнение работ в соответствии с требованиями раздела </w:t>
      </w:r>
      <w:r w:rsidR="005A1486" w:rsidRPr="009F5F6A">
        <w:rPr>
          <w:i/>
          <w:color w:val="000000"/>
        </w:rPr>
        <w:fldChar w:fldCharType="begin"/>
      </w:r>
      <w:r w:rsidRPr="009F5F6A">
        <w:rPr>
          <w:i/>
          <w:color w:val="000000"/>
        </w:rPr>
        <w:instrText xml:space="preserve"> REF _Ref440270568 \r \h </w:instrText>
      </w:r>
      <w:r w:rsidR="006C5B45" w:rsidRPr="009F5F6A">
        <w:rPr>
          <w:i/>
          <w:color w:val="000000"/>
        </w:rPr>
        <w:instrText xml:space="preserve"> \* MERGEFORMAT </w:instrText>
      </w:r>
      <w:r w:rsidR="005A1486" w:rsidRPr="009F5F6A">
        <w:rPr>
          <w:i/>
          <w:color w:val="000000"/>
        </w:rPr>
      </w:r>
      <w:r w:rsidR="005A1486" w:rsidRPr="009F5F6A">
        <w:rPr>
          <w:i/>
          <w:color w:val="000000"/>
        </w:rPr>
        <w:fldChar w:fldCharType="separate"/>
      </w:r>
      <w:r w:rsidR="0010016D" w:rsidRPr="009F5F6A">
        <w:rPr>
          <w:i/>
          <w:color w:val="000000"/>
        </w:rPr>
        <w:t>4</w:t>
      </w:r>
      <w:r w:rsidR="005A1486" w:rsidRPr="009F5F6A">
        <w:rPr>
          <w:i/>
          <w:color w:val="000000"/>
        </w:rPr>
        <w:fldChar w:fldCharType="end"/>
      </w:r>
      <w:r w:rsidRPr="009F5F6A">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9F5F6A" w:rsidRDefault="00211593" w:rsidP="00211593">
      <w:pPr>
        <w:spacing w:before="100" w:beforeAutospacing="1"/>
        <w:rPr>
          <w:vertAlign w:val="superscript"/>
        </w:rPr>
      </w:pPr>
      <w:r w:rsidRPr="009F5F6A">
        <w:t>____________________________________</w:t>
      </w:r>
      <w:r w:rsidRPr="009F5F6A">
        <w:rPr>
          <w:vertAlign w:val="superscript"/>
        </w:rPr>
        <w:t>(подпись, М.П.)</w:t>
      </w:r>
    </w:p>
    <w:p w:rsidR="00211593" w:rsidRPr="009F5F6A" w:rsidRDefault="00211593" w:rsidP="00211593">
      <w:pPr>
        <w:rPr>
          <w:vertAlign w:val="superscript"/>
        </w:rPr>
      </w:pPr>
      <w:r w:rsidRPr="009F5F6A">
        <w:t>____________________________________</w:t>
      </w:r>
      <w:r w:rsidRPr="009F5F6A">
        <w:rPr>
          <w:vertAlign w:val="superscript"/>
        </w:rPr>
        <w:t xml:space="preserve">(фамилия, имя, отчество </w:t>
      </w:r>
      <w:proofErr w:type="gramStart"/>
      <w:r w:rsidRPr="009F5F6A">
        <w:rPr>
          <w:vertAlign w:val="superscript"/>
        </w:rPr>
        <w:t>подписавшего</w:t>
      </w:r>
      <w:proofErr w:type="gramEnd"/>
      <w:r w:rsidRPr="009F5F6A">
        <w:rPr>
          <w:vertAlign w:val="superscript"/>
        </w:rPr>
        <w:t>, должность)</w:t>
      </w:r>
    </w:p>
    <w:p w:rsidR="00211593" w:rsidRPr="009F5F6A" w:rsidRDefault="00211593" w:rsidP="00211593">
      <w:pPr>
        <w:rPr>
          <w:szCs w:val="24"/>
        </w:rPr>
      </w:pPr>
    </w:p>
    <w:p w:rsidR="00211593" w:rsidRPr="009F5F6A" w:rsidRDefault="00211593" w:rsidP="00211593">
      <w:pPr>
        <w:pBdr>
          <w:bottom w:val="single" w:sz="4" w:space="1" w:color="auto"/>
        </w:pBdr>
        <w:shd w:val="clear" w:color="auto" w:fill="E0E0E0"/>
        <w:ind w:right="21"/>
        <w:jc w:val="center"/>
        <w:rPr>
          <w:b/>
          <w:color w:val="000000"/>
          <w:spacing w:val="36"/>
          <w:szCs w:val="24"/>
        </w:rPr>
      </w:pPr>
      <w:r w:rsidRPr="009F5F6A">
        <w:rPr>
          <w:b/>
          <w:color w:val="000000"/>
          <w:spacing w:val="36"/>
          <w:szCs w:val="24"/>
        </w:rPr>
        <w:t>конец формы</w:t>
      </w:r>
    </w:p>
    <w:p w:rsidR="00211593" w:rsidRPr="009F5F6A" w:rsidRDefault="00211593" w:rsidP="00211593">
      <w:pPr>
        <w:rPr>
          <w:szCs w:val="24"/>
        </w:rPr>
      </w:pPr>
      <w:r w:rsidRPr="009F5F6A">
        <w:rPr>
          <w:szCs w:val="24"/>
        </w:rPr>
        <w:br w:type="page"/>
      </w:r>
    </w:p>
    <w:p w:rsidR="00211593" w:rsidRPr="009F5F6A" w:rsidRDefault="00211593" w:rsidP="00822777">
      <w:pPr>
        <w:pStyle w:val="3"/>
        <w:numPr>
          <w:ilvl w:val="2"/>
          <w:numId w:val="101"/>
        </w:numPr>
        <w:rPr>
          <w:sz w:val="24"/>
          <w:szCs w:val="24"/>
        </w:rPr>
      </w:pPr>
      <w:bookmarkStart w:id="1979" w:name="_Toc176765537"/>
      <w:bookmarkStart w:id="1980" w:name="_Toc198979986"/>
      <w:bookmarkStart w:id="1981" w:name="_Toc217466321"/>
      <w:bookmarkStart w:id="1982" w:name="_Toc217702859"/>
      <w:bookmarkStart w:id="1983" w:name="_Toc233601977"/>
      <w:bookmarkStart w:id="1984" w:name="_Toc263343463"/>
      <w:bookmarkStart w:id="1985" w:name="_Toc439170680"/>
      <w:bookmarkStart w:id="1986" w:name="_Toc439172782"/>
      <w:bookmarkStart w:id="1987" w:name="_Toc439173226"/>
      <w:bookmarkStart w:id="1988" w:name="_Toc439238222"/>
      <w:bookmarkStart w:id="1989" w:name="_Toc439252770"/>
      <w:bookmarkStart w:id="1990" w:name="_Toc439323744"/>
      <w:bookmarkStart w:id="1991" w:name="_Toc440361378"/>
      <w:bookmarkStart w:id="1992" w:name="_Toc440376133"/>
      <w:bookmarkStart w:id="1993" w:name="_Toc440376260"/>
      <w:bookmarkStart w:id="1994" w:name="_Toc440382518"/>
      <w:bookmarkStart w:id="1995" w:name="_Toc440447188"/>
      <w:bookmarkStart w:id="1996" w:name="_Toc440632349"/>
      <w:bookmarkStart w:id="1997" w:name="_Toc440875121"/>
      <w:bookmarkStart w:id="1998" w:name="_Toc441131108"/>
      <w:bookmarkStart w:id="1999" w:name="_Toc441485105"/>
      <w:bookmarkStart w:id="2000" w:name="_Toc441572082"/>
      <w:bookmarkStart w:id="2001" w:name="_Toc441575174"/>
      <w:bookmarkStart w:id="2002" w:name="_Toc442434835"/>
      <w:bookmarkStart w:id="2003" w:name="_Toc442435674"/>
      <w:bookmarkStart w:id="2004" w:name="_Toc462044796"/>
      <w:bookmarkStart w:id="2005" w:name="_Toc462068499"/>
      <w:bookmarkStart w:id="2006" w:name="_Toc463514189"/>
      <w:bookmarkStart w:id="2007" w:name="_Toc469480427"/>
      <w:bookmarkStart w:id="2008" w:name="_Toc471823218"/>
      <w:bookmarkStart w:id="2009" w:name="_Toc498512079"/>
      <w:bookmarkStart w:id="2010" w:name="_Toc511312899"/>
      <w:bookmarkStart w:id="2011" w:name="_Toc511315303"/>
      <w:bookmarkStart w:id="2012" w:name="_Toc515530005"/>
      <w:r w:rsidRPr="009F5F6A">
        <w:rPr>
          <w:sz w:val="24"/>
          <w:szCs w:val="24"/>
        </w:rPr>
        <w:lastRenderedPageBreak/>
        <w:t>Инструкции по заполнению</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9F5F6A">
        <w:rPr>
          <w:spacing w:val="-1"/>
          <w:sz w:val="24"/>
          <w:szCs w:val="24"/>
        </w:rPr>
        <w:t>(</w:t>
      </w:r>
      <w:r w:rsidRPr="009F5F6A">
        <w:rPr>
          <w:spacing w:val="-2"/>
          <w:sz w:val="24"/>
          <w:szCs w:val="24"/>
        </w:rPr>
        <w:t>под</w:t>
      </w:r>
      <w:r w:rsidRPr="009F5F6A">
        <w:rPr>
          <w:sz w:val="24"/>
          <w:szCs w:val="24"/>
        </w:rPr>
        <w:t xml:space="preserve">раздел </w:t>
      </w:r>
      <w:r w:rsidR="005A1486" w:rsidRPr="009F5F6A">
        <w:rPr>
          <w:bCs/>
          <w:sz w:val="24"/>
          <w:szCs w:val="24"/>
        </w:rPr>
        <w:fldChar w:fldCharType="begin"/>
      </w:r>
      <w:r w:rsidRPr="009F5F6A">
        <w:rPr>
          <w:sz w:val="24"/>
          <w:szCs w:val="24"/>
        </w:rPr>
        <w:instrText xml:space="preserve"> REF _Ref55336310 \r \h </w:instrText>
      </w:r>
      <w:r w:rsidR="006C5B45" w:rsidRPr="009F5F6A">
        <w:rPr>
          <w:bCs/>
          <w:sz w:val="24"/>
          <w:szCs w:val="24"/>
        </w:rPr>
        <w:instrText xml:space="preserve"> \* MERGEFORMAT </w:instrText>
      </w:r>
      <w:r w:rsidR="005A1486" w:rsidRPr="009F5F6A">
        <w:rPr>
          <w:bCs/>
          <w:sz w:val="24"/>
          <w:szCs w:val="24"/>
        </w:rPr>
      </w:r>
      <w:r w:rsidR="005A1486" w:rsidRPr="009F5F6A">
        <w:rPr>
          <w:bCs/>
          <w:sz w:val="24"/>
          <w:szCs w:val="24"/>
        </w:rPr>
        <w:fldChar w:fldCharType="separate"/>
      </w:r>
      <w:r w:rsidR="0010016D" w:rsidRPr="009F5F6A">
        <w:rPr>
          <w:sz w:val="24"/>
          <w:szCs w:val="24"/>
        </w:rPr>
        <w:t>5.1</w:t>
      </w:r>
      <w:r w:rsidR="005A1486" w:rsidRPr="009F5F6A">
        <w:rPr>
          <w:bCs/>
          <w:sz w:val="24"/>
          <w:szCs w:val="24"/>
        </w:rPr>
        <w:fldChar w:fldCharType="end"/>
      </w:r>
      <w:r w:rsidRPr="009F5F6A">
        <w:rPr>
          <w:spacing w:val="-1"/>
          <w:sz w:val="24"/>
          <w:szCs w:val="24"/>
        </w:rPr>
        <w:t>)</w:t>
      </w:r>
      <w:r w:rsidRPr="009F5F6A">
        <w:rPr>
          <w:sz w:val="24"/>
          <w:szCs w:val="24"/>
        </w:rPr>
        <w:t>.</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Участник указывает свое фирменное наименование (в </w:t>
      </w:r>
      <w:proofErr w:type="spellStart"/>
      <w:r w:rsidRPr="009F5F6A">
        <w:rPr>
          <w:sz w:val="24"/>
          <w:szCs w:val="24"/>
        </w:rPr>
        <w:t>т.ч</w:t>
      </w:r>
      <w:proofErr w:type="spellEnd"/>
      <w:r w:rsidRPr="009F5F6A">
        <w:rPr>
          <w:sz w:val="24"/>
          <w:szCs w:val="24"/>
        </w:rPr>
        <w:t>. организационно-правовую форму) и свой адрес.</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В Техническом предложении описываются все позиции </w:t>
      </w:r>
      <w:r w:rsidR="00827F49" w:rsidRPr="009F5F6A">
        <w:rPr>
          <w:sz w:val="24"/>
          <w:szCs w:val="24"/>
        </w:rPr>
        <w:t>Технического задания</w:t>
      </w:r>
      <w:r w:rsidRPr="009F5F6A">
        <w:rPr>
          <w:sz w:val="24"/>
          <w:szCs w:val="24"/>
        </w:rPr>
        <w:t>.</w:t>
      </w:r>
    </w:p>
    <w:p w:rsidR="00211593" w:rsidRPr="009F5F6A" w:rsidRDefault="00211593" w:rsidP="00822777">
      <w:pPr>
        <w:pStyle w:val="aff"/>
        <w:numPr>
          <w:ilvl w:val="3"/>
          <w:numId w:val="101"/>
        </w:numPr>
        <w:spacing w:before="100" w:beforeAutospacing="1" w:line="240" w:lineRule="auto"/>
      </w:pPr>
      <w:r w:rsidRPr="009F5F6A">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9F5F6A"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sectPr w:rsidR="00211593" w:rsidRPr="009F5F6A" w:rsidSect="00211593">
          <w:pgSz w:w="11906" w:h="16838" w:code="9"/>
          <w:pgMar w:top="680" w:right="567" w:bottom="539" w:left="1134" w:header="680" w:footer="278" w:gutter="0"/>
          <w:cols w:space="708"/>
          <w:titlePg/>
          <w:docGrid w:linePitch="360"/>
        </w:sectPr>
      </w:pPr>
      <w:bookmarkStart w:id="2013" w:name="_Ref194807296"/>
    </w:p>
    <w:p w:rsidR="00211593" w:rsidRPr="009F5F6A"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sz w:val="24"/>
          <w:szCs w:val="24"/>
        </w:rPr>
      </w:pPr>
      <w:bookmarkStart w:id="2014" w:name="_Toc423423670"/>
      <w:bookmarkStart w:id="2015" w:name="_Ref440271036"/>
      <w:bookmarkStart w:id="2016" w:name="_Ref440274366"/>
      <w:bookmarkStart w:id="2017" w:name="_Ref440274902"/>
      <w:bookmarkStart w:id="2018" w:name="_Ref440284947"/>
      <w:bookmarkStart w:id="2019" w:name="_Ref440361140"/>
      <w:bookmarkStart w:id="2020" w:name="_Toc441131109"/>
      <w:bookmarkStart w:id="2021" w:name="_Ref462067657"/>
      <w:bookmarkStart w:id="2022" w:name="_Toc515530006"/>
      <w:r w:rsidRPr="009F5F6A">
        <w:rPr>
          <w:sz w:val="24"/>
          <w:szCs w:val="24"/>
        </w:rPr>
        <w:lastRenderedPageBreak/>
        <w:t xml:space="preserve">График </w:t>
      </w:r>
      <w:r w:rsidR="004D5E6A" w:rsidRPr="009F5F6A">
        <w:rPr>
          <w:sz w:val="24"/>
          <w:szCs w:val="24"/>
        </w:rPr>
        <w:t>выполнения работ</w:t>
      </w:r>
      <w:r w:rsidRPr="009F5F6A">
        <w:rPr>
          <w:sz w:val="24"/>
          <w:szCs w:val="24"/>
        </w:rPr>
        <w:t xml:space="preserve"> (форма </w:t>
      </w:r>
      <w:r w:rsidRPr="009F5F6A">
        <w:rPr>
          <w:noProof/>
          <w:sz w:val="24"/>
          <w:szCs w:val="24"/>
        </w:rPr>
        <w:t>4</w:t>
      </w:r>
      <w:r w:rsidRPr="009F5F6A">
        <w:rPr>
          <w:sz w:val="24"/>
          <w:szCs w:val="24"/>
        </w:rPr>
        <w:t>)</w:t>
      </w:r>
      <w:bookmarkEnd w:id="1969"/>
      <w:bookmarkEnd w:id="1970"/>
      <w:bookmarkEnd w:id="1971"/>
      <w:bookmarkEnd w:id="1972"/>
      <w:bookmarkEnd w:id="1973"/>
      <w:bookmarkEnd w:id="1974"/>
      <w:bookmarkEnd w:id="1975"/>
      <w:bookmarkEnd w:id="1976"/>
      <w:bookmarkEnd w:id="2013"/>
      <w:bookmarkEnd w:id="2014"/>
      <w:bookmarkEnd w:id="2015"/>
      <w:bookmarkEnd w:id="2016"/>
      <w:bookmarkEnd w:id="2017"/>
      <w:bookmarkEnd w:id="2018"/>
      <w:bookmarkEnd w:id="2019"/>
      <w:bookmarkEnd w:id="2020"/>
      <w:bookmarkEnd w:id="2021"/>
      <w:bookmarkEnd w:id="2022"/>
    </w:p>
    <w:p w:rsidR="00211593" w:rsidRPr="009F5F6A" w:rsidRDefault="00211593" w:rsidP="00211593">
      <w:pPr>
        <w:rPr>
          <w:szCs w:val="24"/>
        </w:rPr>
      </w:pPr>
      <w:r w:rsidRPr="009F5F6A">
        <w:rPr>
          <w:szCs w:val="24"/>
        </w:rPr>
        <w:t>(</w:t>
      </w:r>
      <w:r w:rsidRPr="009F5F6A">
        <w:rPr>
          <w:szCs w:val="24"/>
          <w:shd w:val="clear" w:color="auto" w:fill="FFFF99"/>
        </w:rPr>
        <w:t>заполняется отдельно по каждому из лотов с указанием номера и названия лота</w:t>
      </w:r>
      <w:r w:rsidRPr="009F5F6A">
        <w:rPr>
          <w:szCs w:val="24"/>
        </w:rPr>
        <w:t>)</w:t>
      </w:r>
    </w:p>
    <w:p w:rsidR="00211593" w:rsidRPr="009F5F6A" w:rsidRDefault="00211593" w:rsidP="00822777">
      <w:pPr>
        <w:pStyle w:val="3"/>
        <w:numPr>
          <w:ilvl w:val="2"/>
          <w:numId w:val="101"/>
        </w:numPr>
        <w:rPr>
          <w:sz w:val="24"/>
          <w:szCs w:val="24"/>
        </w:rPr>
      </w:pPr>
      <w:bookmarkStart w:id="2023" w:name="_Toc98253929"/>
      <w:bookmarkStart w:id="2024" w:name="_Toc157248183"/>
      <w:bookmarkStart w:id="2025" w:name="_Toc157496552"/>
      <w:bookmarkStart w:id="2026" w:name="_Toc158206091"/>
      <w:bookmarkStart w:id="2027" w:name="_Toc164057776"/>
      <w:bookmarkStart w:id="2028" w:name="_Toc164137126"/>
      <w:bookmarkStart w:id="2029" w:name="_Toc164161286"/>
      <w:bookmarkStart w:id="2030" w:name="_Toc165173857"/>
      <w:bookmarkStart w:id="2031" w:name="_Toc439170682"/>
      <w:bookmarkStart w:id="2032" w:name="_Toc439172784"/>
      <w:bookmarkStart w:id="2033" w:name="_Toc439173228"/>
      <w:bookmarkStart w:id="2034" w:name="_Toc439238224"/>
      <w:bookmarkStart w:id="2035" w:name="_Toc439252772"/>
      <w:bookmarkStart w:id="2036" w:name="_Toc439323746"/>
      <w:bookmarkStart w:id="2037" w:name="_Toc440361380"/>
      <w:bookmarkStart w:id="2038" w:name="_Toc440376135"/>
      <w:bookmarkStart w:id="2039" w:name="_Toc440376262"/>
      <w:bookmarkStart w:id="2040" w:name="_Toc440382520"/>
      <w:bookmarkStart w:id="2041" w:name="_Toc440447190"/>
      <w:bookmarkStart w:id="2042" w:name="_Toc440632351"/>
      <w:bookmarkStart w:id="2043" w:name="_Toc440875123"/>
      <w:bookmarkStart w:id="2044" w:name="_Toc441131110"/>
      <w:bookmarkStart w:id="2045" w:name="_Toc441485107"/>
      <w:bookmarkStart w:id="2046" w:name="_Toc441572084"/>
      <w:bookmarkStart w:id="2047" w:name="_Toc441575176"/>
      <w:bookmarkStart w:id="2048" w:name="_Toc442434837"/>
      <w:bookmarkStart w:id="2049" w:name="_Toc442435676"/>
      <w:bookmarkStart w:id="2050" w:name="_Toc462044798"/>
      <w:bookmarkStart w:id="2051" w:name="_Toc462068501"/>
      <w:bookmarkStart w:id="2052" w:name="_Toc463514191"/>
      <w:bookmarkStart w:id="2053" w:name="_Toc469480429"/>
      <w:bookmarkStart w:id="2054" w:name="_Toc471823220"/>
      <w:bookmarkStart w:id="2055" w:name="_Toc498512081"/>
      <w:bookmarkStart w:id="2056" w:name="_Toc511312901"/>
      <w:bookmarkStart w:id="2057" w:name="_Toc511315305"/>
      <w:bookmarkStart w:id="2058" w:name="_Toc515530007"/>
      <w:r w:rsidRPr="009F5F6A">
        <w:rPr>
          <w:sz w:val="24"/>
          <w:szCs w:val="24"/>
        </w:rPr>
        <w:t xml:space="preserve">Форма </w:t>
      </w:r>
      <w:bookmarkEnd w:id="2023"/>
      <w:r w:rsidRPr="009F5F6A">
        <w:rPr>
          <w:sz w:val="24"/>
          <w:szCs w:val="24"/>
        </w:rPr>
        <w:t xml:space="preserve">графика </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r w:rsidR="004D5E6A" w:rsidRPr="009F5F6A">
        <w:rPr>
          <w:sz w:val="24"/>
          <w:szCs w:val="24"/>
        </w:rPr>
        <w:t>выполнения работ</w:t>
      </w:r>
      <w:bookmarkEnd w:id="2048"/>
      <w:bookmarkEnd w:id="2049"/>
      <w:bookmarkEnd w:id="2050"/>
      <w:bookmarkEnd w:id="2051"/>
      <w:bookmarkEnd w:id="2052"/>
      <w:bookmarkEnd w:id="2053"/>
      <w:bookmarkEnd w:id="2054"/>
      <w:bookmarkEnd w:id="2055"/>
      <w:bookmarkEnd w:id="2056"/>
      <w:bookmarkEnd w:id="2057"/>
      <w:bookmarkEnd w:id="2058"/>
    </w:p>
    <w:p w:rsidR="00211593" w:rsidRPr="009F5F6A" w:rsidRDefault="00211593" w:rsidP="00211593">
      <w:pPr>
        <w:pBdr>
          <w:top w:val="single" w:sz="4" w:space="1" w:color="auto"/>
        </w:pBdr>
        <w:shd w:val="clear" w:color="auto" w:fill="E0E0E0"/>
        <w:ind w:right="21" w:firstLine="0"/>
        <w:jc w:val="center"/>
        <w:rPr>
          <w:b/>
          <w:color w:val="000000"/>
          <w:spacing w:val="36"/>
          <w:szCs w:val="24"/>
        </w:rPr>
      </w:pPr>
      <w:r w:rsidRPr="009F5F6A">
        <w:rPr>
          <w:b/>
          <w:color w:val="000000"/>
          <w:spacing w:val="36"/>
          <w:szCs w:val="24"/>
        </w:rPr>
        <w:t>начало формы</w:t>
      </w:r>
    </w:p>
    <w:p w:rsidR="00211593" w:rsidRPr="009F5F6A" w:rsidRDefault="00211593" w:rsidP="00211593">
      <w:pPr>
        <w:ind w:firstLine="0"/>
        <w:jc w:val="left"/>
        <w:rPr>
          <w:szCs w:val="24"/>
        </w:rPr>
      </w:pPr>
      <w:r w:rsidRPr="009F5F6A">
        <w:rPr>
          <w:szCs w:val="24"/>
        </w:rPr>
        <w:t>Приложение 4 к письму о подаче оферты</w:t>
      </w:r>
      <w:r w:rsidRPr="009F5F6A">
        <w:rPr>
          <w:szCs w:val="24"/>
        </w:rPr>
        <w:br/>
        <w:t>от «____»_____________ </w:t>
      </w:r>
      <w:proofErr w:type="gramStart"/>
      <w:r w:rsidRPr="009F5F6A">
        <w:rPr>
          <w:szCs w:val="24"/>
        </w:rPr>
        <w:t>г</w:t>
      </w:r>
      <w:proofErr w:type="gramEnd"/>
      <w:r w:rsidRPr="009F5F6A">
        <w:rPr>
          <w:szCs w:val="24"/>
        </w:rPr>
        <w:t>. №__________</w:t>
      </w:r>
    </w:p>
    <w:p w:rsidR="00211593" w:rsidRPr="009F5F6A" w:rsidRDefault="00211593" w:rsidP="00211593">
      <w:pPr>
        <w:spacing w:before="240"/>
        <w:jc w:val="center"/>
        <w:rPr>
          <w:b/>
          <w:szCs w:val="24"/>
        </w:rPr>
      </w:pPr>
      <w:r w:rsidRPr="009F5F6A">
        <w:rPr>
          <w:b/>
          <w:szCs w:val="24"/>
        </w:rPr>
        <w:t xml:space="preserve">График </w:t>
      </w:r>
      <w:r w:rsidR="004D5E6A" w:rsidRPr="009F5F6A">
        <w:rPr>
          <w:b/>
          <w:color w:val="000000"/>
          <w:szCs w:val="24"/>
        </w:rPr>
        <w:t>выполнения работ</w:t>
      </w:r>
    </w:p>
    <w:p w:rsidR="004D5E6A" w:rsidRPr="009F5F6A" w:rsidRDefault="004D5E6A" w:rsidP="004D5E6A">
      <w:pPr>
        <w:rPr>
          <w:color w:val="000000"/>
          <w:szCs w:val="24"/>
        </w:rPr>
      </w:pPr>
    </w:p>
    <w:p w:rsidR="004D5E6A" w:rsidRPr="009F5F6A" w:rsidRDefault="004D5E6A" w:rsidP="004D5E6A">
      <w:pPr>
        <w:rPr>
          <w:color w:val="000000"/>
          <w:szCs w:val="24"/>
        </w:rPr>
      </w:pPr>
      <w:r w:rsidRPr="009F5F6A">
        <w:rPr>
          <w:color w:val="000000"/>
          <w:szCs w:val="24"/>
        </w:rPr>
        <w:t>Наименование и адрес Участника: _________________________________</w:t>
      </w:r>
    </w:p>
    <w:p w:rsidR="004D5E6A" w:rsidRPr="009F5F6A"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9F5F6A"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9F5F6A" w:rsidRDefault="004D5E6A" w:rsidP="004D5E6A">
            <w:pPr>
              <w:ind w:firstLine="0"/>
              <w:jc w:val="center"/>
            </w:pPr>
            <w:r w:rsidRPr="009F5F6A">
              <w:t>№</w:t>
            </w:r>
          </w:p>
          <w:p w:rsidR="004D5E6A" w:rsidRPr="009F5F6A" w:rsidRDefault="004D5E6A" w:rsidP="004D5E6A">
            <w:pPr>
              <w:ind w:firstLine="0"/>
              <w:jc w:val="center"/>
            </w:pPr>
            <w:proofErr w:type="gramStart"/>
            <w:r w:rsidRPr="009F5F6A">
              <w:t>п</w:t>
            </w:r>
            <w:proofErr w:type="gramEnd"/>
            <w:r w:rsidRPr="009F5F6A">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9F5F6A" w:rsidRDefault="004D5E6A" w:rsidP="004D5E6A">
            <w:pPr>
              <w:pStyle w:val="af4"/>
              <w:spacing w:before="0" w:after="0"/>
              <w:ind w:left="0" w:right="0"/>
              <w:jc w:val="center"/>
              <w:rPr>
                <w:color w:val="000000"/>
              </w:rPr>
            </w:pPr>
            <w:r w:rsidRPr="009F5F6A">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9F5F6A" w:rsidRDefault="004D5E6A" w:rsidP="004D5E6A">
            <w:pPr>
              <w:pStyle w:val="af4"/>
              <w:spacing w:before="0" w:after="0"/>
              <w:ind w:left="0" w:right="0"/>
              <w:jc w:val="center"/>
              <w:rPr>
                <w:color w:val="000000"/>
              </w:rPr>
            </w:pPr>
            <w:r w:rsidRPr="009F5F6A">
              <w:rPr>
                <w:color w:val="000000"/>
              </w:rPr>
              <w:t>График выполнения работ в днях/неделях ________ (</w:t>
            </w:r>
            <w:r w:rsidRPr="009F5F6A">
              <w:rPr>
                <w:i/>
                <w:color w:val="000000"/>
              </w:rPr>
              <w:t>с момента подписания Договора</w:t>
            </w:r>
            <w:r w:rsidRPr="009F5F6A">
              <w:rPr>
                <w:color w:val="000000"/>
              </w:rPr>
              <w:t>)</w:t>
            </w:r>
          </w:p>
        </w:tc>
      </w:tr>
      <w:tr w:rsidR="004D5E6A" w:rsidRPr="009F5F6A"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9F5F6A"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9F5F6A"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9F5F6A" w:rsidRDefault="004D5E6A" w:rsidP="004D5E6A">
            <w:pPr>
              <w:pStyle w:val="af4"/>
              <w:spacing w:before="0" w:after="0"/>
              <w:ind w:left="0" w:right="0"/>
              <w:jc w:val="center"/>
              <w:rPr>
                <w:color w:val="000000"/>
              </w:rPr>
            </w:pPr>
            <w:r w:rsidRPr="009F5F6A">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9F5F6A" w:rsidRDefault="004D5E6A" w:rsidP="004D5E6A">
            <w:pPr>
              <w:pStyle w:val="af4"/>
              <w:spacing w:before="0" w:after="0"/>
              <w:ind w:left="0" w:right="0"/>
              <w:jc w:val="center"/>
              <w:rPr>
                <w:color w:val="000000"/>
              </w:rPr>
            </w:pPr>
            <w:r w:rsidRPr="009F5F6A">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9F5F6A" w:rsidRDefault="004D5E6A" w:rsidP="004D5E6A">
            <w:pPr>
              <w:pStyle w:val="af4"/>
              <w:spacing w:before="0" w:after="0"/>
              <w:ind w:left="0" w:right="0"/>
              <w:jc w:val="center"/>
              <w:rPr>
                <w:color w:val="000000"/>
              </w:rPr>
            </w:pPr>
            <w:r w:rsidRPr="009F5F6A">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9F5F6A" w:rsidRDefault="004D5E6A" w:rsidP="004D5E6A">
            <w:pPr>
              <w:pStyle w:val="af4"/>
              <w:spacing w:before="0" w:after="0"/>
              <w:ind w:left="0" w:right="0"/>
              <w:jc w:val="center"/>
              <w:rPr>
                <w:color w:val="000000"/>
              </w:rPr>
            </w:pPr>
            <w:r w:rsidRPr="009F5F6A">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9F5F6A" w:rsidRDefault="004D5E6A" w:rsidP="004D5E6A">
            <w:pPr>
              <w:pStyle w:val="af4"/>
              <w:spacing w:before="0" w:after="0"/>
              <w:ind w:left="0" w:right="0"/>
              <w:jc w:val="center"/>
              <w:rPr>
                <w:color w:val="000000"/>
              </w:rPr>
            </w:pPr>
            <w:r w:rsidRPr="009F5F6A">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9F5F6A" w:rsidRDefault="004D5E6A" w:rsidP="004D5E6A">
            <w:pPr>
              <w:pStyle w:val="af4"/>
              <w:spacing w:before="0" w:after="0"/>
              <w:ind w:left="0" w:right="0"/>
              <w:jc w:val="center"/>
              <w:rPr>
                <w:color w:val="000000"/>
              </w:rPr>
            </w:pPr>
            <w:r w:rsidRPr="009F5F6A">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9F5F6A" w:rsidRDefault="004D5E6A" w:rsidP="004D5E6A">
            <w:pPr>
              <w:pStyle w:val="af4"/>
              <w:spacing w:before="0" w:after="0"/>
              <w:ind w:left="0" w:right="0"/>
              <w:jc w:val="center"/>
              <w:rPr>
                <w:color w:val="000000"/>
              </w:rPr>
            </w:pPr>
            <w:r w:rsidRPr="009F5F6A">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9F5F6A" w:rsidRDefault="004D5E6A" w:rsidP="004D5E6A">
            <w:pPr>
              <w:pStyle w:val="af4"/>
              <w:spacing w:before="0" w:after="0"/>
              <w:ind w:left="0" w:right="0"/>
              <w:jc w:val="center"/>
              <w:rPr>
                <w:color w:val="000000"/>
              </w:rPr>
            </w:pPr>
            <w:r w:rsidRPr="009F5F6A">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9F5F6A" w:rsidRDefault="004D5E6A" w:rsidP="004D5E6A">
            <w:pPr>
              <w:pStyle w:val="af4"/>
              <w:spacing w:before="0" w:after="0"/>
              <w:ind w:left="0" w:right="0"/>
              <w:jc w:val="center"/>
              <w:rPr>
                <w:color w:val="000000"/>
              </w:rPr>
            </w:pPr>
            <w:r w:rsidRPr="009F5F6A">
              <w:rPr>
                <w:color w:val="000000"/>
              </w:rPr>
              <w:t>…</w:t>
            </w:r>
          </w:p>
        </w:tc>
      </w:tr>
      <w:tr w:rsidR="004D5E6A" w:rsidRPr="009F5F6A"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9F5F6A" w:rsidRDefault="004D5E6A" w:rsidP="00822777">
            <w:pPr>
              <w:pStyle w:val="af7"/>
              <w:numPr>
                <w:ilvl w:val="0"/>
                <w:numId w:val="45"/>
              </w:numPr>
              <w:suppressAutoHyphens/>
              <w:spacing w:before="0" w:after="0"/>
              <w:ind w:right="0"/>
              <w:rPr>
                <w:color w:val="000000"/>
                <w:sz w:val="22"/>
              </w:rPr>
            </w:pPr>
            <w:r w:rsidRPr="009F5F6A">
              <w:rPr>
                <w:bCs w:val="0"/>
              </w:rPr>
              <w:t>Филиал ПАО «МРСК Центра»</w:t>
            </w:r>
            <w:r w:rsidRPr="009F5F6A">
              <w:t xml:space="preserve"> «</w:t>
            </w:r>
            <w:r w:rsidRPr="009F5F6A">
              <w:rPr>
                <w:rStyle w:val="aff1"/>
              </w:rPr>
              <w:t xml:space="preserve">____ </w:t>
            </w:r>
            <w:proofErr w:type="spellStart"/>
            <w:r w:rsidRPr="009F5F6A">
              <w:t>энерго</w:t>
            </w:r>
            <w:proofErr w:type="spellEnd"/>
            <w:r w:rsidRPr="009F5F6A">
              <w:t>»</w:t>
            </w:r>
          </w:p>
        </w:tc>
      </w:tr>
      <w:tr w:rsidR="004D5E6A" w:rsidRPr="009F5F6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F5F6A" w:rsidRDefault="004D5E6A" w:rsidP="004D5E6A">
            <w:pPr>
              <w:pStyle w:val="af7"/>
              <w:snapToGrid w:val="0"/>
              <w:spacing w:before="0" w:after="0"/>
              <w:ind w:left="0" w:right="0"/>
              <w:jc w:val="center"/>
              <w:rPr>
                <w:color w:val="000000"/>
                <w:sz w:val="22"/>
              </w:rPr>
            </w:pPr>
            <w:r w:rsidRPr="009F5F6A">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r>
      <w:tr w:rsidR="004D5E6A" w:rsidRPr="009F5F6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F5F6A" w:rsidRDefault="004D5E6A" w:rsidP="004D5E6A">
            <w:pPr>
              <w:pStyle w:val="af7"/>
              <w:snapToGrid w:val="0"/>
              <w:spacing w:before="0" w:after="0"/>
              <w:ind w:left="0" w:right="0"/>
              <w:jc w:val="center"/>
              <w:rPr>
                <w:color w:val="000000"/>
                <w:sz w:val="22"/>
              </w:rPr>
            </w:pPr>
            <w:r w:rsidRPr="009F5F6A">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r>
      <w:tr w:rsidR="004D5E6A" w:rsidRPr="009F5F6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F5F6A" w:rsidRDefault="004D5E6A" w:rsidP="004D5E6A">
            <w:pPr>
              <w:pStyle w:val="af7"/>
              <w:snapToGrid w:val="0"/>
              <w:spacing w:before="0" w:after="0"/>
              <w:ind w:left="0" w:right="0"/>
              <w:jc w:val="center"/>
              <w:rPr>
                <w:color w:val="000000"/>
                <w:sz w:val="22"/>
              </w:rPr>
            </w:pPr>
            <w:r w:rsidRPr="009F5F6A">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r>
      <w:tr w:rsidR="004D5E6A" w:rsidRPr="009F5F6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F5F6A" w:rsidRDefault="004D5E6A" w:rsidP="004D5E6A">
            <w:pPr>
              <w:pStyle w:val="af7"/>
              <w:spacing w:before="0" w:after="0"/>
              <w:ind w:left="0" w:right="0"/>
              <w:jc w:val="center"/>
              <w:rPr>
                <w:color w:val="000000"/>
                <w:sz w:val="22"/>
              </w:rPr>
            </w:pPr>
            <w:r w:rsidRPr="009F5F6A">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r>
      <w:tr w:rsidR="004D5E6A" w:rsidRPr="009F5F6A"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9F5F6A" w:rsidRDefault="004D5E6A" w:rsidP="00822777">
            <w:pPr>
              <w:pStyle w:val="af7"/>
              <w:numPr>
                <w:ilvl w:val="0"/>
                <w:numId w:val="45"/>
              </w:numPr>
              <w:suppressAutoHyphens/>
              <w:spacing w:before="0" w:after="0"/>
              <w:ind w:right="0"/>
              <w:rPr>
                <w:color w:val="000000"/>
                <w:sz w:val="22"/>
              </w:rPr>
            </w:pPr>
            <w:r w:rsidRPr="009F5F6A">
              <w:rPr>
                <w:bCs w:val="0"/>
              </w:rPr>
              <w:t>Филиал ПАО «МРСК Центра»</w:t>
            </w:r>
            <w:r w:rsidRPr="009F5F6A">
              <w:t xml:space="preserve"> «</w:t>
            </w:r>
            <w:r w:rsidRPr="009F5F6A">
              <w:rPr>
                <w:rStyle w:val="aff1"/>
              </w:rPr>
              <w:t xml:space="preserve">____ </w:t>
            </w:r>
            <w:proofErr w:type="spellStart"/>
            <w:r w:rsidRPr="009F5F6A">
              <w:t>энерго</w:t>
            </w:r>
            <w:proofErr w:type="spellEnd"/>
            <w:r w:rsidRPr="009F5F6A">
              <w:t>»</w:t>
            </w:r>
          </w:p>
        </w:tc>
      </w:tr>
      <w:tr w:rsidR="004D5E6A" w:rsidRPr="009F5F6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F5F6A" w:rsidRDefault="004D5E6A" w:rsidP="004D5E6A">
            <w:pPr>
              <w:pStyle w:val="af7"/>
              <w:snapToGrid w:val="0"/>
              <w:spacing w:before="0" w:after="0"/>
              <w:ind w:left="0" w:right="0"/>
              <w:jc w:val="center"/>
              <w:rPr>
                <w:color w:val="000000"/>
                <w:sz w:val="22"/>
              </w:rPr>
            </w:pPr>
            <w:r w:rsidRPr="009F5F6A">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r>
      <w:tr w:rsidR="004D5E6A" w:rsidRPr="009F5F6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F5F6A" w:rsidRDefault="004D5E6A" w:rsidP="004D5E6A">
            <w:pPr>
              <w:pStyle w:val="af7"/>
              <w:snapToGrid w:val="0"/>
              <w:spacing w:before="0" w:after="0"/>
              <w:ind w:left="0" w:right="0"/>
              <w:jc w:val="center"/>
              <w:rPr>
                <w:color w:val="000000"/>
                <w:sz w:val="22"/>
              </w:rPr>
            </w:pPr>
            <w:r w:rsidRPr="009F5F6A">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r>
      <w:tr w:rsidR="004D5E6A" w:rsidRPr="009F5F6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F5F6A" w:rsidRDefault="004D5E6A" w:rsidP="004D5E6A">
            <w:pPr>
              <w:pStyle w:val="af7"/>
              <w:snapToGrid w:val="0"/>
              <w:spacing w:before="0" w:after="0"/>
              <w:ind w:left="0" w:right="0"/>
              <w:jc w:val="center"/>
              <w:rPr>
                <w:color w:val="000000"/>
                <w:sz w:val="22"/>
              </w:rPr>
            </w:pPr>
            <w:r w:rsidRPr="009F5F6A">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r>
      <w:tr w:rsidR="004D5E6A" w:rsidRPr="009F5F6A"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F5F6A" w:rsidRDefault="004D5E6A" w:rsidP="004D5E6A">
            <w:pPr>
              <w:pStyle w:val="af7"/>
              <w:spacing w:before="0" w:after="0"/>
              <w:ind w:left="0" w:right="0"/>
              <w:jc w:val="center"/>
              <w:rPr>
                <w:color w:val="000000"/>
                <w:sz w:val="22"/>
              </w:rPr>
            </w:pPr>
            <w:r w:rsidRPr="009F5F6A">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spacing w:before="0" w:after="0"/>
              <w:ind w:left="0" w:right="0"/>
              <w:rPr>
                <w:color w:val="000000"/>
                <w:sz w:val="22"/>
              </w:rPr>
            </w:pPr>
          </w:p>
        </w:tc>
      </w:tr>
    </w:tbl>
    <w:p w:rsidR="004D5E6A" w:rsidRPr="009F5F6A" w:rsidRDefault="004D5E6A" w:rsidP="004D5E6A">
      <w:pPr>
        <w:rPr>
          <w:color w:val="000000"/>
          <w:szCs w:val="24"/>
        </w:rPr>
      </w:pPr>
    </w:p>
    <w:p w:rsidR="004D5E6A" w:rsidRPr="009F5F6A" w:rsidRDefault="004D5E6A" w:rsidP="004D5E6A">
      <w:pPr>
        <w:rPr>
          <w:color w:val="000000"/>
          <w:szCs w:val="24"/>
        </w:rPr>
      </w:pPr>
      <w:r w:rsidRPr="009F5F6A">
        <w:rPr>
          <w:color w:val="000000"/>
          <w:szCs w:val="24"/>
        </w:rPr>
        <w:t>____________________________________</w:t>
      </w:r>
    </w:p>
    <w:p w:rsidR="004D5E6A" w:rsidRPr="009F5F6A" w:rsidRDefault="004D5E6A" w:rsidP="004D5E6A">
      <w:pPr>
        <w:ind w:right="3684"/>
        <w:jc w:val="center"/>
        <w:rPr>
          <w:color w:val="000000"/>
          <w:szCs w:val="24"/>
          <w:vertAlign w:val="superscript"/>
        </w:rPr>
      </w:pPr>
      <w:r w:rsidRPr="009F5F6A">
        <w:rPr>
          <w:color w:val="000000"/>
          <w:szCs w:val="24"/>
          <w:vertAlign w:val="superscript"/>
        </w:rPr>
        <w:t>(подпись, М.П.)</w:t>
      </w:r>
    </w:p>
    <w:p w:rsidR="004D5E6A" w:rsidRPr="009F5F6A" w:rsidRDefault="004D5E6A" w:rsidP="004D5E6A">
      <w:pPr>
        <w:rPr>
          <w:color w:val="000000"/>
          <w:szCs w:val="24"/>
        </w:rPr>
      </w:pPr>
      <w:r w:rsidRPr="009F5F6A">
        <w:rPr>
          <w:color w:val="000000"/>
          <w:szCs w:val="24"/>
        </w:rPr>
        <w:t>____________________________________</w:t>
      </w:r>
    </w:p>
    <w:p w:rsidR="004D5E6A" w:rsidRPr="009F5F6A" w:rsidRDefault="004D5E6A" w:rsidP="004D5E6A">
      <w:pPr>
        <w:ind w:right="3684"/>
        <w:jc w:val="center"/>
        <w:rPr>
          <w:color w:val="000000"/>
          <w:szCs w:val="24"/>
          <w:vertAlign w:val="superscript"/>
        </w:rPr>
      </w:pPr>
      <w:r w:rsidRPr="009F5F6A">
        <w:rPr>
          <w:color w:val="000000"/>
          <w:szCs w:val="24"/>
          <w:vertAlign w:val="superscript"/>
        </w:rPr>
        <w:t xml:space="preserve">(фамилия, имя, отчество </w:t>
      </w:r>
      <w:proofErr w:type="gramStart"/>
      <w:r w:rsidRPr="009F5F6A">
        <w:rPr>
          <w:color w:val="000000"/>
          <w:szCs w:val="24"/>
          <w:vertAlign w:val="superscript"/>
        </w:rPr>
        <w:t>подписавшего</w:t>
      </w:r>
      <w:proofErr w:type="gramEnd"/>
      <w:r w:rsidRPr="009F5F6A">
        <w:rPr>
          <w:color w:val="000000"/>
          <w:szCs w:val="24"/>
          <w:vertAlign w:val="superscript"/>
        </w:rPr>
        <w:t>, должность)</w:t>
      </w:r>
    </w:p>
    <w:p w:rsidR="00211593" w:rsidRPr="009F5F6A" w:rsidRDefault="00211593" w:rsidP="00211593">
      <w:pPr>
        <w:rPr>
          <w:color w:val="000000"/>
          <w:szCs w:val="24"/>
        </w:rPr>
      </w:pPr>
    </w:p>
    <w:p w:rsidR="00211593" w:rsidRPr="009F5F6A" w:rsidRDefault="00211593" w:rsidP="00211593">
      <w:pPr>
        <w:pBdr>
          <w:bottom w:val="single" w:sz="4" w:space="1" w:color="auto"/>
        </w:pBdr>
        <w:shd w:val="clear" w:color="auto" w:fill="E0E0E0"/>
        <w:ind w:right="21"/>
        <w:jc w:val="center"/>
        <w:rPr>
          <w:b/>
          <w:color w:val="000000"/>
          <w:spacing w:val="36"/>
          <w:szCs w:val="24"/>
        </w:rPr>
      </w:pPr>
      <w:r w:rsidRPr="009F5F6A">
        <w:rPr>
          <w:b/>
          <w:color w:val="000000"/>
          <w:spacing w:val="36"/>
          <w:szCs w:val="24"/>
        </w:rPr>
        <w:t>конец формы</w:t>
      </w:r>
    </w:p>
    <w:p w:rsidR="00211593" w:rsidRPr="009F5F6A" w:rsidRDefault="00211593" w:rsidP="00822777">
      <w:pPr>
        <w:pStyle w:val="3"/>
        <w:numPr>
          <w:ilvl w:val="2"/>
          <w:numId w:val="101"/>
        </w:numPr>
        <w:rPr>
          <w:sz w:val="24"/>
          <w:szCs w:val="24"/>
        </w:rPr>
      </w:pPr>
      <w:bookmarkStart w:id="2059" w:name="_Toc171070556"/>
      <w:bookmarkStart w:id="2060" w:name="_Toc98253927"/>
      <w:bookmarkStart w:id="2061" w:name="_Toc176605808"/>
      <w:bookmarkStart w:id="2062" w:name="_Toc176611017"/>
      <w:bookmarkStart w:id="2063" w:name="_Toc176611073"/>
      <w:bookmarkStart w:id="2064" w:name="_Toc176668676"/>
      <w:bookmarkStart w:id="2065" w:name="_Toc176684336"/>
      <w:bookmarkStart w:id="2066" w:name="_Toc176746279"/>
      <w:bookmarkStart w:id="2067" w:name="_Toc176747346"/>
      <w:bookmarkStart w:id="2068" w:name="_Toc198979988"/>
      <w:bookmarkStart w:id="2069" w:name="_Toc217466324"/>
      <w:bookmarkStart w:id="2070" w:name="_Toc217702862"/>
      <w:bookmarkStart w:id="2071" w:name="_Toc233601980"/>
      <w:bookmarkStart w:id="2072" w:name="_Toc263343466"/>
      <w:r w:rsidRPr="009F5F6A">
        <w:rPr>
          <w:b w:val="0"/>
          <w:szCs w:val="24"/>
        </w:rPr>
        <w:br w:type="page"/>
      </w:r>
      <w:bookmarkStart w:id="2073" w:name="_Toc439170683"/>
      <w:bookmarkStart w:id="2074" w:name="_Toc439172785"/>
      <w:bookmarkStart w:id="2075" w:name="_Toc439173229"/>
      <w:bookmarkStart w:id="2076" w:name="_Toc439238225"/>
      <w:bookmarkStart w:id="2077" w:name="_Toc439252773"/>
      <w:bookmarkStart w:id="2078" w:name="_Toc439323747"/>
      <w:bookmarkStart w:id="2079" w:name="_Toc440361381"/>
      <w:bookmarkStart w:id="2080" w:name="_Toc440376136"/>
      <w:bookmarkStart w:id="2081" w:name="_Toc440376263"/>
      <w:bookmarkStart w:id="2082" w:name="_Toc440382521"/>
      <w:bookmarkStart w:id="2083" w:name="_Toc440447191"/>
      <w:bookmarkStart w:id="2084" w:name="_Toc440632352"/>
      <w:bookmarkStart w:id="2085" w:name="_Toc440875124"/>
      <w:bookmarkStart w:id="2086" w:name="_Toc441131111"/>
      <w:bookmarkStart w:id="2087" w:name="_Toc441485108"/>
      <w:bookmarkStart w:id="2088" w:name="_Toc441572085"/>
      <w:bookmarkStart w:id="2089" w:name="_Toc441575177"/>
      <w:bookmarkStart w:id="2090" w:name="_Toc442434838"/>
      <w:bookmarkStart w:id="2091" w:name="_Toc442435677"/>
      <w:bookmarkStart w:id="2092" w:name="_Toc462044799"/>
      <w:bookmarkStart w:id="2093" w:name="_Toc462068502"/>
      <w:bookmarkStart w:id="2094" w:name="_Toc463514192"/>
      <w:bookmarkStart w:id="2095" w:name="_Toc469480430"/>
      <w:bookmarkStart w:id="2096" w:name="_Toc471823221"/>
      <w:bookmarkStart w:id="2097" w:name="_Toc498512082"/>
      <w:bookmarkStart w:id="2098" w:name="_Toc511312902"/>
      <w:bookmarkStart w:id="2099" w:name="_Toc511315306"/>
      <w:bookmarkStart w:id="2100" w:name="_Toc515530008"/>
      <w:r w:rsidRPr="009F5F6A">
        <w:rPr>
          <w:sz w:val="24"/>
          <w:szCs w:val="24"/>
        </w:rPr>
        <w:lastRenderedPageBreak/>
        <w:t>Инструкции по заполнению</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rsidR="00211593" w:rsidRPr="009F5F6A" w:rsidRDefault="00211593" w:rsidP="00822777">
      <w:pPr>
        <w:pStyle w:val="aff"/>
        <w:numPr>
          <w:ilvl w:val="3"/>
          <w:numId w:val="101"/>
        </w:numPr>
        <w:tabs>
          <w:tab w:val="num" w:pos="1276"/>
        </w:tabs>
        <w:spacing w:before="100" w:beforeAutospacing="1" w:line="240" w:lineRule="auto"/>
        <w:rPr>
          <w:sz w:val="24"/>
          <w:szCs w:val="24"/>
        </w:rPr>
      </w:pPr>
      <w:r w:rsidRPr="009F5F6A">
        <w:rPr>
          <w:sz w:val="24"/>
          <w:szCs w:val="24"/>
        </w:rPr>
        <w:t xml:space="preserve">Участник указывает дату и номер заявки в соответствии с письмом о подаче оферты (подраздел </w:t>
      </w:r>
      <w:r w:rsidR="005A1486" w:rsidRPr="009F5F6A">
        <w:rPr>
          <w:sz w:val="24"/>
          <w:szCs w:val="24"/>
        </w:rPr>
        <w:fldChar w:fldCharType="begin"/>
      </w:r>
      <w:r w:rsidRPr="009F5F6A">
        <w:rPr>
          <w:sz w:val="24"/>
          <w:szCs w:val="24"/>
        </w:rPr>
        <w:instrText xml:space="preserve"> REF _Ref55336310 \r \h </w:instrText>
      </w:r>
      <w:r w:rsidR="006C5B45" w:rsidRPr="009F5F6A">
        <w:rPr>
          <w:sz w:val="24"/>
          <w:szCs w:val="24"/>
        </w:rPr>
        <w:instrText xml:space="preserve"> \* MERGEFORMAT </w:instrText>
      </w:r>
      <w:r w:rsidR="005A1486" w:rsidRPr="009F5F6A">
        <w:rPr>
          <w:sz w:val="24"/>
          <w:szCs w:val="24"/>
        </w:rPr>
      </w:r>
      <w:r w:rsidR="005A1486" w:rsidRPr="009F5F6A">
        <w:rPr>
          <w:sz w:val="24"/>
          <w:szCs w:val="24"/>
        </w:rPr>
        <w:fldChar w:fldCharType="separate"/>
      </w:r>
      <w:r w:rsidR="0010016D" w:rsidRPr="009F5F6A">
        <w:rPr>
          <w:sz w:val="24"/>
          <w:szCs w:val="24"/>
        </w:rPr>
        <w:t>5.1</w:t>
      </w:r>
      <w:r w:rsidR="005A1486" w:rsidRPr="009F5F6A">
        <w:rPr>
          <w:sz w:val="24"/>
          <w:szCs w:val="24"/>
        </w:rPr>
        <w:fldChar w:fldCharType="end"/>
      </w:r>
      <w:r w:rsidRPr="009F5F6A">
        <w:rPr>
          <w:sz w:val="24"/>
          <w:szCs w:val="24"/>
        </w:rPr>
        <w:t>).</w:t>
      </w:r>
    </w:p>
    <w:p w:rsidR="00211593" w:rsidRPr="009F5F6A" w:rsidRDefault="00211593" w:rsidP="00822777">
      <w:pPr>
        <w:pStyle w:val="aff"/>
        <w:numPr>
          <w:ilvl w:val="3"/>
          <w:numId w:val="101"/>
        </w:numPr>
        <w:tabs>
          <w:tab w:val="num" w:pos="1276"/>
        </w:tabs>
        <w:spacing w:before="100" w:beforeAutospacing="1" w:line="240" w:lineRule="auto"/>
        <w:rPr>
          <w:sz w:val="24"/>
          <w:szCs w:val="24"/>
        </w:rPr>
      </w:pPr>
      <w:r w:rsidRPr="009F5F6A">
        <w:rPr>
          <w:sz w:val="24"/>
          <w:szCs w:val="24"/>
        </w:rPr>
        <w:t xml:space="preserve">Участник указывает свое фирменное наименование (в </w:t>
      </w:r>
      <w:proofErr w:type="spellStart"/>
      <w:r w:rsidRPr="009F5F6A">
        <w:rPr>
          <w:sz w:val="24"/>
          <w:szCs w:val="24"/>
        </w:rPr>
        <w:t>т.ч</w:t>
      </w:r>
      <w:proofErr w:type="spellEnd"/>
      <w:r w:rsidRPr="009F5F6A">
        <w:rPr>
          <w:sz w:val="24"/>
          <w:szCs w:val="24"/>
        </w:rPr>
        <w:t>. организационно-правовую форму) и свой адрес.</w:t>
      </w:r>
    </w:p>
    <w:p w:rsidR="004D5E6A" w:rsidRPr="009F5F6A" w:rsidRDefault="004D5E6A" w:rsidP="00822777">
      <w:pPr>
        <w:pStyle w:val="aff"/>
        <w:numPr>
          <w:ilvl w:val="3"/>
          <w:numId w:val="101"/>
        </w:numPr>
        <w:tabs>
          <w:tab w:val="num" w:pos="1276"/>
        </w:tabs>
        <w:spacing w:before="100" w:beforeAutospacing="1" w:line="240" w:lineRule="auto"/>
        <w:rPr>
          <w:sz w:val="24"/>
          <w:szCs w:val="24"/>
        </w:rPr>
      </w:pPr>
      <w:r w:rsidRPr="009F5F6A">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9F5F6A">
        <w:rPr>
          <w:szCs w:val="24"/>
        </w:rPr>
        <w:t xml:space="preserve"> </w:t>
      </w:r>
      <w:r w:rsidRPr="009F5F6A">
        <w:rPr>
          <w:sz w:val="24"/>
          <w:szCs w:val="24"/>
        </w:rPr>
        <w:t xml:space="preserve">(подраздел </w:t>
      </w:r>
      <w:r w:rsidR="005A1486" w:rsidRPr="009F5F6A">
        <w:rPr>
          <w:sz w:val="24"/>
          <w:szCs w:val="24"/>
        </w:rPr>
        <w:fldChar w:fldCharType="begin"/>
      </w:r>
      <w:r w:rsidRPr="009F5F6A">
        <w:rPr>
          <w:sz w:val="24"/>
          <w:szCs w:val="24"/>
        </w:rPr>
        <w:instrText xml:space="preserve"> REF _Ref440273986 \r \h </w:instrText>
      </w:r>
      <w:r w:rsidR="006C5B45" w:rsidRPr="009F5F6A">
        <w:rPr>
          <w:sz w:val="24"/>
          <w:szCs w:val="24"/>
        </w:rPr>
        <w:instrText xml:space="preserve"> \* MERGEFORMAT </w:instrText>
      </w:r>
      <w:r w:rsidR="005A1486" w:rsidRPr="009F5F6A">
        <w:rPr>
          <w:sz w:val="24"/>
          <w:szCs w:val="24"/>
        </w:rPr>
      </w:r>
      <w:r w:rsidR="005A1486" w:rsidRPr="009F5F6A">
        <w:rPr>
          <w:sz w:val="24"/>
          <w:szCs w:val="24"/>
        </w:rPr>
        <w:fldChar w:fldCharType="separate"/>
      </w:r>
      <w:r w:rsidR="0010016D" w:rsidRPr="009F5F6A">
        <w:rPr>
          <w:sz w:val="24"/>
          <w:szCs w:val="24"/>
        </w:rPr>
        <w:t>5.2</w:t>
      </w:r>
      <w:r w:rsidR="005A1486" w:rsidRPr="009F5F6A">
        <w:rPr>
          <w:sz w:val="24"/>
          <w:szCs w:val="24"/>
        </w:rPr>
        <w:fldChar w:fldCharType="end"/>
      </w:r>
      <w:r w:rsidRPr="009F5F6A">
        <w:rPr>
          <w:sz w:val="24"/>
          <w:szCs w:val="24"/>
        </w:rPr>
        <w:t>).</w:t>
      </w:r>
    </w:p>
    <w:p w:rsidR="004D5E6A" w:rsidRPr="009F5F6A" w:rsidRDefault="004D5E6A" w:rsidP="00822777">
      <w:pPr>
        <w:pStyle w:val="aff"/>
        <w:numPr>
          <w:ilvl w:val="3"/>
          <w:numId w:val="101"/>
        </w:numPr>
        <w:tabs>
          <w:tab w:val="num" w:pos="1276"/>
        </w:tabs>
        <w:spacing w:before="100" w:beforeAutospacing="1" w:line="240" w:lineRule="auto"/>
        <w:rPr>
          <w:sz w:val="24"/>
          <w:szCs w:val="24"/>
        </w:rPr>
      </w:pPr>
      <w:r w:rsidRPr="009F5F6A">
        <w:rPr>
          <w:sz w:val="24"/>
          <w:szCs w:val="24"/>
        </w:rPr>
        <w:t xml:space="preserve">Для указания сроков против каждого этапа / </w:t>
      </w:r>
      <w:proofErr w:type="spellStart"/>
      <w:r w:rsidRPr="009F5F6A">
        <w:rPr>
          <w:sz w:val="24"/>
          <w:szCs w:val="24"/>
        </w:rPr>
        <w:t>подэтапа</w:t>
      </w:r>
      <w:proofErr w:type="spellEnd"/>
      <w:r w:rsidRPr="009F5F6A">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9F5F6A"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4"/>
              <w:rPr>
                <w:color w:val="000000"/>
                <w:sz w:val="24"/>
                <w:szCs w:val="24"/>
              </w:rPr>
            </w:pPr>
            <w:r w:rsidRPr="009F5F6A">
              <w:rPr>
                <w:color w:val="000000"/>
                <w:sz w:val="24"/>
                <w:szCs w:val="24"/>
              </w:rPr>
              <w:t>__________________________________________________________________________________</w:t>
            </w:r>
          </w:p>
          <w:p w:rsidR="004D5E6A" w:rsidRPr="009F5F6A" w:rsidRDefault="004D5E6A" w:rsidP="004D5E6A">
            <w:pPr>
              <w:pStyle w:val="af4"/>
              <w:jc w:val="center"/>
              <w:rPr>
                <w:b/>
                <w:color w:val="000000"/>
              </w:rPr>
            </w:pPr>
            <w:r w:rsidRPr="009F5F6A">
              <w:rPr>
                <w:rStyle w:val="aff1"/>
                <w:sz w:val="20"/>
              </w:rPr>
              <w:t>(Указывается наименование работ)</w:t>
            </w:r>
          </w:p>
        </w:tc>
      </w:tr>
      <w:tr w:rsidR="004D5E6A" w:rsidRPr="009F5F6A"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4"/>
              <w:rPr>
                <w:color w:val="000000"/>
                <w:sz w:val="24"/>
                <w:szCs w:val="24"/>
              </w:rPr>
            </w:pPr>
            <w:r w:rsidRPr="009F5F6A">
              <w:rPr>
                <w:color w:val="000000"/>
                <w:sz w:val="24"/>
                <w:szCs w:val="24"/>
              </w:rPr>
              <w:t xml:space="preserve">№ </w:t>
            </w:r>
            <w:proofErr w:type="gramStart"/>
            <w:r w:rsidRPr="009F5F6A">
              <w:rPr>
                <w:color w:val="000000"/>
                <w:sz w:val="24"/>
                <w:szCs w:val="24"/>
              </w:rPr>
              <w:t>п</w:t>
            </w:r>
            <w:proofErr w:type="gramEnd"/>
            <w:r w:rsidRPr="009F5F6A">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4"/>
              <w:rPr>
                <w:color w:val="000000"/>
                <w:sz w:val="24"/>
                <w:szCs w:val="24"/>
              </w:rPr>
            </w:pPr>
            <w:r w:rsidRPr="009F5F6A">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4"/>
              <w:rPr>
                <w:color w:val="000000"/>
                <w:sz w:val="24"/>
                <w:szCs w:val="24"/>
              </w:rPr>
            </w:pPr>
            <w:r w:rsidRPr="009F5F6A">
              <w:rPr>
                <w:color w:val="000000"/>
                <w:sz w:val="24"/>
                <w:szCs w:val="24"/>
              </w:rPr>
              <w:t>График выполнения</w:t>
            </w:r>
            <w:r w:rsidRPr="009F5F6A">
              <w:rPr>
                <w:color w:val="000000"/>
              </w:rPr>
              <w:t xml:space="preserve"> работ в днях/неделях________ (</w:t>
            </w:r>
            <w:r w:rsidRPr="009F5F6A">
              <w:rPr>
                <w:i/>
                <w:color w:val="000000"/>
              </w:rPr>
              <w:t>с момента подписания Договора</w:t>
            </w:r>
            <w:r w:rsidRPr="009F5F6A">
              <w:rPr>
                <w:color w:val="000000"/>
              </w:rPr>
              <w:t>)</w:t>
            </w:r>
          </w:p>
        </w:tc>
      </w:tr>
      <w:tr w:rsidR="004D5E6A" w:rsidRPr="009F5F6A"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4"/>
              <w:rPr>
                <w:color w:val="000000"/>
                <w:sz w:val="24"/>
                <w:szCs w:val="24"/>
              </w:rPr>
            </w:pPr>
            <w:r w:rsidRPr="009F5F6A">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4"/>
              <w:rPr>
                <w:color w:val="000000"/>
                <w:sz w:val="24"/>
                <w:szCs w:val="24"/>
              </w:rPr>
            </w:pPr>
            <w:r w:rsidRPr="009F5F6A">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4"/>
              <w:rPr>
                <w:color w:val="000000"/>
                <w:sz w:val="24"/>
                <w:szCs w:val="24"/>
              </w:rPr>
            </w:pPr>
            <w:r w:rsidRPr="009F5F6A">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4"/>
              <w:rPr>
                <w:color w:val="000000"/>
                <w:sz w:val="24"/>
                <w:szCs w:val="24"/>
              </w:rPr>
            </w:pPr>
            <w:r w:rsidRPr="009F5F6A">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4"/>
              <w:rPr>
                <w:color w:val="000000"/>
                <w:sz w:val="24"/>
                <w:szCs w:val="24"/>
              </w:rPr>
            </w:pPr>
            <w:r w:rsidRPr="009F5F6A">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4"/>
              <w:rPr>
                <w:color w:val="000000"/>
                <w:sz w:val="24"/>
                <w:szCs w:val="24"/>
              </w:rPr>
            </w:pPr>
            <w:r w:rsidRPr="009F5F6A">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4"/>
              <w:rPr>
                <w:color w:val="000000"/>
                <w:sz w:val="24"/>
                <w:szCs w:val="24"/>
              </w:rPr>
            </w:pPr>
            <w:r w:rsidRPr="009F5F6A">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4"/>
              <w:rPr>
                <w:color w:val="000000"/>
                <w:sz w:val="24"/>
                <w:szCs w:val="24"/>
              </w:rPr>
            </w:pPr>
            <w:r w:rsidRPr="009F5F6A">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4"/>
              <w:rPr>
                <w:color w:val="000000"/>
                <w:sz w:val="24"/>
                <w:szCs w:val="24"/>
              </w:rPr>
            </w:pPr>
            <w:r w:rsidRPr="009F5F6A">
              <w:rPr>
                <w:color w:val="000000"/>
                <w:sz w:val="24"/>
                <w:szCs w:val="24"/>
              </w:rPr>
              <w:t>…</w:t>
            </w:r>
          </w:p>
        </w:tc>
      </w:tr>
      <w:tr w:rsidR="004D5E6A" w:rsidRPr="009F5F6A" w:rsidTr="004D5E6A">
        <w:tc>
          <w:tcPr>
            <w:tcW w:w="828"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ind w:left="0"/>
              <w:rPr>
                <w:bCs w:val="0"/>
                <w:color w:val="000000"/>
                <w:szCs w:val="24"/>
              </w:rPr>
            </w:pPr>
            <w:r w:rsidRPr="009F5F6A">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bCs w:val="0"/>
                <w:color w:val="000000"/>
                <w:szCs w:val="24"/>
              </w:rPr>
            </w:pPr>
          </w:p>
        </w:tc>
      </w:tr>
      <w:tr w:rsidR="004D5E6A" w:rsidRPr="009F5F6A" w:rsidTr="004D5E6A">
        <w:tc>
          <w:tcPr>
            <w:tcW w:w="828" w:type="dxa"/>
            <w:tcBorders>
              <w:top w:val="single" w:sz="4" w:space="0" w:color="auto"/>
              <w:left w:val="single" w:sz="4" w:space="0" w:color="auto"/>
              <w:bottom w:val="single" w:sz="4" w:space="0" w:color="auto"/>
              <w:right w:val="single" w:sz="4" w:space="0" w:color="auto"/>
            </w:tcBorders>
          </w:tcPr>
          <w:p w:rsidR="004D5E6A" w:rsidRPr="009F5F6A" w:rsidRDefault="004D5E6A" w:rsidP="00822777">
            <w:pPr>
              <w:pStyle w:val="af7"/>
              <w:numPr>
                <w:ilvl w:val="0"/>
                <w:numId w:val="72"/>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9F5F6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9F5F6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9F5F6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9F5F6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9F5F6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b/>
                <w:bCs w:val="0"/>
                <w:color w:val="000000"/>
                <w:szCs w:val="24"/>
              </w:rPr>
            </w:pPr>
          </w:p>
        </w:tc>
      </w:tr>
      <w:tr w:rsidR="004D5E6A" w:rsidRPr="009F5F6A" w:rsidTr="004D5E6A">
        <w:tc>
          <w:tcPr>
            <w:tcW w:w="828" w:type="dxa"/>
            <w:tcBorders>
              <w:top w:val="single" w:sz="4" w:space="0" w:color="auto"/>
              <w:left w:val="single" w:sz="4" w:space="0" w:color="auto"/>
              <w:bottom w:val="single" w:sz="4" w:space="0" w:color="auto"/>
              <w:right w:val="single" w:sz="4" w:space="0" w:color="auto"/>
            </w:tcBorders>
          </w:tcPr>
          <w:p w:rsidR="004D5E6A" w:rsidRPr="009F5F6A" w:rsidRDefault="004D5E6A" w:rsidP="00822777">
            <w:pPr>
              <w:pStyle w:val="af7"/>
              <w:numPr>
                <w:ilvl w:val="1"/>
                <w:numId w:val="72"/>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r>
      <w:tr w:rsidR="004D5E6A" w:rsidRPr="009F5F6A" w:rsidTr="004D5E6A">
        <w:tc>
          <w:tcPr>
            <w:tcW w:w="828" w:type="dxa"/>
            <w:tcBorders>
              <w:top w:val="single" w:sz="4" w:space="0" w:color="auto"/>
              <w:left w:val="single" w:sz="4" w:space="0" w:color="auto"/>
              <w:bottom w:val="single" w:sz="4" w:space="0" w:color="auto"/>
              <w:right w:val="single" w:sz="4" w:space="0" w:color="auto"/>
            </w:tcBorders>
          </w:tcPr>
          <w:p w:rsidR="004D5E6A" w:rsidRPr="009F5F6A" w:rsidRDefault="004D5E6A" w:rsidP="00822777">
            <w:pPr>
              <w:pStyle w:val="af7"/>
              <w:numPr>
                <w:ilvl w:val="1"/>
                <w:numId w:val="72"/>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r>
      <w:tr w:rsidR="004D5E6A" w:rsidRPr="009F5F6A" w:rsidTr="004D5E6A">
        <w:tc>
          <w:tcPr>
            <w:tcW w:w="828" w:type="dxa"/>
            <w:tcBorders>
              <w:top w:val="single" w:sz="4" w:space="0" w:color="auto"/>
              <w:left w:val="single" w:sz="4" w:space="0" w:color="auto"/>
              <w:bottom w:val="single" w:sz="4" w:space="0" w:color="auto"/>
              <w:right w:val="single" w:sz="4" w:space="0" w:color="auto"/>
            </w:tcBorders>
          </w:tcPr>
          <w:p w:rsidR="004D5E6A" w:rsidRPr="009F5F6A" w:rsidRDefault="004D5E6A" w:rsidP="00822777">
            <w:pPr>
              <w:pStyle w:val="af7"/>
              <w:numPr>
                <w:ilvl w:val="1"/>
                <w:numId w:val="72"/>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r>
      <w:tr w:rsidR="004D5E6A" w:rsidRPr="009F5F6A" w:rsidTr="004D5E6A">
        <w:tc>
          <w:tcPr>
            <w:tcW w:w="828"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ind w:left="0"/>
              <w:rPr>
                <w:color w:val="000000"/>
                <w:szCs w:val="24"/>
              </w:rPr>
            </w:pPr>
            <w:r w:rsidRPr="009F5F6A">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7"/>
              <w:rPr>
                <w:color w:val="000000"/>
                <w:szCs w:val="24"/>
              </w:rPr>
            </w:pPr>
          </w:p>
        </w:tc>
      </w:tr>
    </w:tbl>
    <w:p w:rsidR="004D5E6A" w:rsidRPr="009F5F6A" w:rsidRDefault="004D5E6A" w:rsidP="004D5E6A">
      <w:pPr>
        <w:pStyle w:val="aff"/>
        <w:numPr>
          <w:ilvl w:val="0"/>
          <w:numId w:val="0"/>
        </w:numPr>
        <w:tabs>
          <w:tab w:val="left" w:pos="708"/>
        </w:tabs>
        <w:spacing w:line="240" w:lineRule="auto"/>
        <w:ind w:left="1134"/>
        <w:rPr>
          <w:sz w:val="24"/>
          <w:szCs w:val="24"/>
        </w:rPr>
      </w:pPr>
    </w:p>
    <w:p w:rsidR="004D5E6A" w:rsidRPr="009F5F6A" w:rsidRDefault="004D5E6A" w:rsidP="004D5E6A">
      <w:pPr>
        <w:rPr>
          <w:szCs w:val="24"/>
        </w:rPr>
      </w:pPr>
      <w:r w:rsidRPr="009F5F6A">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9F5F6A">
        <w:rPr>
          <w:szCs w:val="24"/>
        </w:rPr>
        <w:t>Microsoft</w:t>
      </w:r>
      <w:proofErr w:type="spellEnd"/>
      <w:r w:rsidRPr="009F5F6A">
        <w:rPr>
          <w:szCs w:val="24"/>
        </w:rPr>
        <w:t xml:space="preserve"> </w:t>
      </w:r>
      <w:proofErr w:type="spellStart"/>
      <w:r w:rsidRPr="009F5F6A">
        <w:rPr>
          <w:szCs w:val="24"/>
        </w:rPr>
        <w:t>Project</w:t>
      </w:r>
      <w:proofErr w:type="spellEnd"/>
      <w:r w:rsidRPr="009F5F6A">
        <w:rPr>
          <w:szCs w:val="24"/>
        </w:rPr>
        <w:t xml:space="preserve"> и т.п.).</w:t>
      </w:r>
    </w:p>
    <w:p w:rsidR="00211593" w:rsidRPr="009F5F6A" w:rsidRDefault="00211593" w:rsidP="00211593">
      <w:pPr>
        <w:rPr>
          <w:szCs w:val="24"/>
        </w:rPr>
      </w:pPr>
    </w:p>
    <w:p w:rsidR="00211593" w:rsidRPr="009F5F6A"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sz w:val="24"/>
          <w:szCs w:val="24"/>
        </w:rPr>
      </w:pPr>
      <w:bookmarkStart w:id="2101" w:name="_Hlt22846931"/>
      <w:bookmarkStart w:id="2102" w:name="_Ref440361439"/>
      <w:bookmarkStart w:id="2103" w:name="_Ref440361914"/>
      <w:bookmarkStart w:id="2104" w:name="_Ref440361959"/>
      <w:bookmarkStart w:id="2105" w:name="_Toc441131112"/>
      <w:bookmarkStart w:id="2106" w:name="_Toc515530009"/>
      <w:bookmarkStart w:id="2107" w:name="_Ref93264992"/>
      <w:bookmarkStart w:id="2108" w:name="_Ref93265116"/>
      <w:bookmarkStart w:id="2109" w:name="_Toc98253933"/>
      <w:bookmarkStart w:id="2110" w:name="_Toc165173859"/>
      <w:bookmarkStart w:id="2111" w:name="_Toc423423671"/>
      <w:bookmarkEnd w:id="2101"/>
      <w:r w:rsidRPr="009F5F6A">
        <w:rPr>
          <w:sz w:val="24"/>
          <w:szCs w:val="24"/>
        </w:rPr>
        <w:lastRenderedPageBreak/>
        <w:t xml:space="preserve">График оплаты </w:t>
      </w:r>
      <w:r w:rsidR="004D5E6A" w:rsidRPr="009F5F6A">
        <w:rPr>
          <w:sz w:val="24"/>
          <w:szCs w:val="24"/>
        </w:rPr>
        <w:t>выполнения работ</w:t>
      </w:r>
      <w:r w:rsidRPr="009F5F6A">
        <w:rPr>
          <w:sz w:val="24"/>
          <w:szCs w:val="24"/>
        </w:rPr>
        <w:t xml:space="preserve"> (форма 5)</w:t>
      </w:r>
      <w:bookmarkEnd w:id="2102"/>
      <w:bookmarkEnd w:id="2103"/>
      <w:bookmarkEnd w:id="2104"/>
      <w:bookmarkEnd w:id="2105"/>
      <w:bookmarkEnd w:id="2106"/>
    </w:p>
    <w:p w:rsidR="00211593" w:rsidRPr="009F5F6A" w:rsidRDefault="00211593" w:rsidP="00211593">
      <w:pPr>
        <w:rPr>
          <w:szCs w:val="24"/>
        </w:rPr>
      </w:pPr>
      <w:r w:rsidRPr="009F5F6A">
        <w:rPr>
          <w:szCs w:val="24"/>
        </w:rPr>
        <w:t>(</w:t>
      </w:r>
      <w:r w:rsidRPr="009F5F6A">
        <w:rPr>
          <w:szCs w:val="24"/>
          <w:shd w:val="clear" w:color="auto" w:fill="FFFF99"/>
        </w:rPr>
        <w:t>заполняется отдельно по каждому из лотов с указанием номера и названия лота</w:t>
      </w:r>
      <w:r w:rsidRPr="009F5F6A">
        <w:rPr>
          <w:szCs w:val="24"/>
        </w:rPr>
        <w:t>)</w:t>
      </w:r>
    </w:p>
    <w:p w:rsidR="00211593" w:rsidRPr="009F5F6A" w:rsidRDefault="00211593" w:rsidP="00822777">
      <w:pPr>
        <w:pStyle w:val="3"/>
        <w:numPr>
          <w:ilvl w:val="2"/>
          <w:numId w:val="101"/>
        </w:numPr>
        <w:rPr>
          <w:sz w:val="24"/>
          <w:szCs w:val="24"/>
        </w:rPr>
      </w:pPr>
      <w:bookmarkStart w:id="2112" w:name="_Toc440361383"/>
      <w:bookmarkStart w:id="2113" w:name="_Toc440376138"/>
      <w:bookmarkStart w:id="2114" w:name="_Toc440376265"/>
      <w:bookmarkStart w:id="2115" w:name="_Toc440382523"/>
      <w:bookmarkStart w:id="2116" w:name="_Toc440447193"/>
      <w:bookmarkStart w:id="2117" w:name="_Toc440632354"/>
      <w:bookmarkStart w:id="2118" w:name="_Toc440875126"/>
      <w:bookmarkStart w:id="2119" w:name="_Toc441131113"/>
      <w:bookmarkStart w:id="2120" w:name="_Toc441485110"/>
      <w:bookmarkStart w:id="2121" w:name="_Toc441572087"/>
      <w:bookmarkStart w:id="2122" w:name="_Toc441575179"/>
      <w:bookmarkStart w:id="2123" w:name="_Toc463514194"/>
      <w:bookmarkStart w:id="2124" w:name="_Toc469480432"/>
      <w:bookmarkStart w:id="2125" w:name="_Toc471823223"/>
      <w:bookmarkStart w:id="2126" w:name="_Toc498512084"/>
      <w:bookmarkStart w:id="2127" w:name="_Toc511312904"/>
      <w:bookmarkStart w:id="2128" w:name="_Toc511315308"/>
      <w:bookmarkStart w:id="2129" w:name="_Toc515530010"/>
      <w:r w:rsidRPr="009F5F6A">
        <w:rPr>
          <w:sz w:val="24"/>
          <w:szCs w:val="24"/>
        </w:rPr>
        <w:t xml:space="preserve">Форма графика оплаты </w:t>
      </w:r>
      <w:bookmarkEnd w:id="2112"/>
      <w:bookmarkEnd w:id="2113"/>
      <w:bookmarkEnd w:id="2114"/>
      <w:bookmarkEnd w:id="2115"/>
      <w:bookmarkEnd w:id="2116"/>
      <w:bookmarkEnd w:id="2117"/>
      <w:bookmarkEnd w:id="2118"/>
      <w:bookmarkEnd w:id="2119"/>
      <w:bookmarkEnd w:id="2120"/>
      <w:bookmarkEnd w:id="2121"/>
      <w:bookmarkEnd w:id="2122"/>
      <w:r w:rsidR="004D5E6A" w:rsidRPr="009F5F6A">
        <w:rPr>
          <w:sz w:val="24"/>
          <w:szCs w:val="24"/>
        </w:rPr>
        <w:t xml:space="preserve">выполнения </w:t>
      </w:r>
      <w:bookmarkStart w:id="2130" w:name="_Toc442434840"/>
      <w:bookmarkStart w:id="2131" w:name="_Toc442435679"/>
      <w:bookmarkStart w:id="2132" w:name="_Toc462044801"/>
      <w:bookmarkStart w:id="2133" w:name="_Toc462068504"/>
      <w:r w:rsidR="004D5E6A" w:rsidRPr="009F5F6A">
        <w:rPr>
          <w:sz w:val="24"/>
          <w:szCs w:val="24"/>
        </w:rPr>
        <w:t>работ</w:t>
      </w:r>
      <w:bookmarkEnd w:id="2123"/>
      <w:bookmarkEnd w:id="2124"/>
      <w:bookmarkEnd w:id="2125"/>
      <w:bookmarkEnd w:id="2126"/>
      <w:bookmarkEnd w:id="2127"/>
      <w:bookmarkEnd w:id="2128"/>
      <w:bookmarkEnd w:id="2129"/>
      <w:bookmarkEnd w:id="2130"/>
      <w:bookmarkEnd w:id="2131"/>
      <w:bookmarkEnd w:id="2132"/>
      <w:bookmarkEnd w:id="2133"/>
    </w:p>
    <w:p w:rsidR="00211593" w:rsidRPr="009F5F6A" w:rsidRDefault="00211593" w:rsidP="00211593">
      <w:pPr>
        <w:pBdr>
          <w:top w:val="single" w:sz="4" w:space="1" w:color="auto"/>
        </w:pBdr>
        <w:shd w:val="clear" w:color="auto" w:fill="E0E0E0"/>
        <w:ind w:right="21" w:firstLine="0"/>
        <w:jc w:val="center"/>
        <w:rPr>
          <w:b/>
          <w:color w:val="000000"/>
          <w:spacing w:val="36"/>
          <w:szCs w:val="24"/>
        </w:rPr>
      </w:pPr>
      <w:r w:rsidRPr="009F5F6A">
        <w:rPr>
          <w:b/>
          <w:color w:val="000000"/>
          <w:spacing w:val="36"/>
          <w:szCs w:val="24"/>
        </w:rPr>
        <w:t>начало формы</w:t>
      </w:r>
    </w:p>
    <w:p w:rsidR="00211593" w:rsidRPr="009F5F6A" w:rsidRDefault="00211593" w:rsidP="00211593">
      <w:pPr>
        <w:ind w:firstLine="0"/>
        <w:jc w:val="left"/>
        <w:rPr>
          <w:szCs w:val="24"/>
        </w:rPr>
      </w:pPr>
      <w:r w:rsidRPr="009F5F6A">
        <w:rPr>
          <w:szCs w:val="24"/>
        </w:rPr>
        <w:t>Приложение 5 к письму о подаче оферты</w:t>
      </w:r>
      <w:r w:rsidRPr="009F5F6A">
        <w:rPr>
          <w:szCs w:val="24"/>
        </w:rPr>
        <w:br/>
        <w:t>от «____»_____________ </w:t>
      </w:r>
      <w:proofErr w:type="gramStart"/>
      <w:r w:rsidRPr="009F5F6A">
        <w:rPr>
          <w:szCs w:val="24"/>
        </w:rPr>
        <w:t>г</w:t>
      </w:r>
      <w:proofErr w:type="gramEnd"/>
      <w:r w:rsidRPr="009F5F6A">
        <w:rPr>
          <w:szCs w:val="24"/>
        </w:rPr>
        <w:t>. №__________</w:t>
      </w:r>
    </w:p>
    <w:p w:rsidR="00211593" w:rsidRPr="009F5F6A" w:rsidRDefault="00211593" w:rsidP="00211593">
      <w:pPr>
        <w:spacing w:before="240"/>
        <w:jc w:val="center"/>
        <w:rPr>
          <w:b/>
          <w:szCs w:val="24"/>
        </w:rPr>
      </w:pPr>
      <w:r w:rsidRPr="009F5F6A">
        <w:rPr>
          <w:b/>
          <w:szCs w:val="24"/>
        </w:rPr>
        <w:t xml:space="preserve">График оплаты </w:t>
      </w:r>
      <w:r w:rsidR="004D5E6A" w:rsidRPr="009F5F6A">
        <w:rPr>
          <w:b/>
          <w:color w:val="000000"/>
          <w:szCs w:val="24"/>
        </w:rPr>
        <w:t>выполнения работ</w:t>
      </w:r>
    </w:p>
    <w:p w:rsidR="00211593" w:rsidRPr="009F5F6A" w:rsidRDefault="00211593" w:rsidP="00211593">
      <w:pPr>
        <w:rPr>
          <w:color w:val="000000"/>
          <w:szCs w:val="24"/>
        </w:rPr>
      </w:pPr>
    </w:p>
    <w:p w:rsidR="004D5E6A" w:rsidRPr="009F5F6A" w:rsidRDefault="004D5E6A" w:rsidP="004D5E6A">
      <w:pPr>
        <w:rPr>
          <w:color w:val="000000"/>
          <w:szCs w:val="24"/>
        </w:rPr>
      </w:pPr>
      <w:r w:rsidRPr="009F5F6A">
        <w:rPr>
          <w:color w:val="000000"/>
          <w:szCs w:val="24"/>
        </w:rPr>
        <w:t>Наименование и адрес Участника: _________________________________</w:t>
      </w:r>
    </w:p>
    <w:p w:rsidR="004D5E6A" w:rsidRPr="009F5F6A"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9F5F6A"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9F5F6A" w:rsidRDefault="004D5E6A" w:rsidP="004D5E6A">
            <w:pPr>
              <w:pStyle w:val="af4"/>
              <w:rPr>
                <w:color w:val="000000"/>
                <w:sz w:val="24"/>
                <w:szCs w:val="24"/>
              </w:rPr>
            </w:pPr>
            <w:r w:rsidRPr="009F5F6A">
              <w:rPr>
                <w:color w:val="000000"/>
                <w:sz w:val="24"/>
                <w:szCs w:val="24"/>
              </w:rPr>
              <w:t>__________________________________________________________________________________</w:t>
            </w:r>
          </w:p>
          <w:p w:rsidR="004D5E6A" w:rsidRPr="009F5F6A" w:rsidRDefault="004D5E6A" w:rsidP="004D5E6A">
            <w:pPr>
              <w:pStyle w:val="af4"/>
              <w:jc w:val="center"/>
              <w:rPr>
                <w:b/>
                <w:color w:val="000000"/>
              </w:rPr>
            </w:pPr>
            <w:r w:rsidRPr="009F5F6A">
              <w:rPr>
                <w:rStyle w:val="aff1"/>
                <w:sz w:val="20"/>
              </w:rPr>
              <w:t>(Указывается наименование работ)</w:t>
            </w:r>
          </w:p>
        </w:tc>
      </w:tr>
      <w:tr w:rsidR="004D5E6A" w:rsidRPr="009F5F6A" w:rsidTr="004D5E6A">
        <w:tc>
          <w:tcPr>
            <w:tcW w:w="828" w:type="dxa"/>
          </w:tcPr>
          <w:p w:rsidR="004D5E6A" w:rsidRPr="009F5F6A" w:rsidRDefault="004D5E6A" w:rsidP="004D5E6A">
            <w:pPr>
              <w:pStyle w:val="af4"/>
              <w:rPr>
                <w:color w:val="000000"/>
                <w:sz w:val="24"/>
                <w:szCs w:val="24"/>
              </w:rPr>
            </w:pPr>
            <w:r w:rsidRPr="009F5F6A">
              <w:rPr>
                <w:color w:val="000000"/>
                <w:sz w:val="24"/>
                <w:szCs w:val="24"/>
              </w:rPr>
              <w:t xml:space="preserve">№ </w:t>
            </w:r>
            <w:proofErr w:type="gramStart"/>
            <w:r w:rsidRPr="009F5F6A">
              <w:rPr>
                <w:color w:val="000000"/>
                <w:sz w:val="24"/>
                <w:szCs w:val="24"/>
              </w:rPr>
              <w:t>п</w:t>
            </w:r>
            <w:proofErr w:type="gramEnd"/>
            <w:r w:rsidRPr="009F5F6A">
              <w:rPr>
                <w:color w:val="000000"/>
                <w:sz w:val="24"/>
                <w:szCs w:val="24"/>
              </w:rPr>
              <w:t>/п</w:t>
            </w:r>
          </w:p>
        </w:tc>
        <w:tc>
          <w:tcPr>
            <w:tcW w:w="3249" w:type="dxa"/>
          </w:tcPr>
          <w:p w:rsidR="004D5E6A" w:rsidRPr="009F5F6A" w:rsidRDefault="004D5E6A" w:rsidP="004D5E6A">
            <w:pPr>
              <w:pStyle w:val="af4"/>
              <w:ind w:right="33"/>
              <w:rPr>
                <w:color w:val="000000"/>
                <w:sz w:val="24"/>
                <w:szCs w:val="24"/>
              </w:rPr>
            </w:pPr>
            <w:r w:rsidRPr="009F5F6A">
              <w:rPr>
                <w:color w:val="000000"/>
                <w:sz w:val="24"/>
                <w:szCs w:val="24"/>
              </w:rPr>
              <w:t>Наименование этапа</w:t>
            </w:r>
          </w:p>
        </w:tc>
        <w:tc>
          <w:tcPr>
            <w:tcW w:w="2268" w:type="dxa"/>
          </w:tcPr>
          <w:p w:rsidR="004D5E6A" w:rsidRPr="009F5F6A" w:rsidRDefault="004D5E6A" w:rsidP="004D5E6A">
            <w:pPr>
              <w:pStyle w:val="af4"/>
              <w:ind w:right="-9"/>
              <w:rPr>
                <w:color w:val="000000"/>
                <w:sz w:val="24"/>
                <w:szCs w:val="24"/>
              </w:rPr>
            </w:pPr>
            <w:r w:rsidRPr="009F5F6A">
              <w:rPr>
                <w:color w:val="000000"/>
                <w:sz w:val="24"/>
                <w:szCs w:val="24"/>
              </w:rPr>
              <w:t>Номер этапа в графике выполнения работ</w:t>
            </w:r>
          </w:p>
        </w:tc>
        <w:tc>
          <w:tcPr>
            <w:tcW w:w="1900" w:type="dxa"/>
          </w:tcPr>
          <w:p w:rsidR="004D5E6A" w:rsidRPr="009F5F6A" w:rsidRDefault="004D5E6A" w:rsidP="004D5E6A">
            <w:pPr>
              <w:pStyle w:val="af4"/>
              <w:rPr>
                <w:color w:val="000000"/>
                <w:sz w:val="24"/>
                <w:szCs w:val="24"/>
              </w:rPr>
            </w:pPr>
            <w:r w:rsidRPr="009F5F6A">
              <w:rPr>
                <w:color w:val="000000"/>
                <w:sz w:val="24"/>
                <w:szCs w:val="24"/>
              </w:rPr>
              <w:t>Срок платежа</w:t>
            </w:r>
          </w:p>
        </w:tc>
        <w:tc>
          <w:tcPr>
            <w:tcW w:w="2054" w:type="dxa"/>
          </w:tcPr>
          <w:p w:rsidR="004D5E6A" w:rsidRPr="009F5F6A" w:rsidRDefault="004D5E6A" w:rsidP="004D5E6A">
            <w:pPr>
              <w:pStyle w:val="af4"/>
              <w:rPr>
                <w:color w:val="000000"/>
                <w:sz w:val="24"/>
                <w:szCs w:val="24"/>
              </w:rPr>
            </w:pPr>
            <w:r w:rsidRPr="009F5F6A">
              <w:rPr>
                <w:color w:val="000000"/>
                <w:sz w:val="24"/>
                <w:szCs w:val="24"/>
              </w:rPr>
              <w:t>Сумма платежа, руб. (с НДС)</w:t>
            </w:r>
          </w:p>
        </w:tc>
      </w:tr>
      <w:tr w:rsidR="004D5E6A" w:rsidRPr="009F5F6A" w:rsidTr="004D5E6A">
        <w:tc>
          <w:tcPr>
            <w:tcW w:w="10299" w:type="dxa"/>
            <w:gridSpan w:val="5"/>
          </w:tcPr>
          <w:p w:rsidR="004D5E6A" w:rsidRPr="009F5F6A" w:rsidRDefault="004D5E6A" w:rsidP="00822777">
            <w:pPr>
              <w:pStyle w:val="af7"/>
              <w:numPr>
                <w:ilvl w:val="0"/>
                <w:numId w:val="56"/>
              </w:numPr>
              <w:suppressAutoHyphens/>
              <w:rPr>
                <w:color w:val="000000"/>
                <w:szCs w:val="24"/>
              </w:rPr>
            </w:pPr>
            <w:r w:rsidRPr="009F5F6A">
              <w:rPr>
                <w:bCs w:val="0"/>
              </w:rPr>
              <w:t>Филиал ПАО «МРСК Центра»</w:t>
            </w:r>
            <w:r w:rsidRPr="009F5F6A">
              <w:t xml:space="preserve"> «</w:t>
            </w:r>
            <w:r w:rsidRPr="009F5F6A">
              <w:rPr>
                <w:rStyle w:val="aff1"/>
              </w:rPr>
              <w:t xml:space="preserve">____ </w:t>
            </w:r>
            <w:proofErr w:type="spellStart"/>
            <w:r w:rsidRPr="009F5F6A">
              <w:t>энерго</w:t>
            </w:r>
            <w:proofErr w:type="spellEnd"/>
            <w:r w:rsidRPr="009F5F6A">
              <w:t>»</w:t>
            </w:r>
          </w:p>
        </w:tc>
      </w:tr>
      <w:tr w:rsidR="004D5E6A" w:rsidRPr="009F5F6A" w:rsidTr="004D5E6A">
        <w:tc>
          <w:tcPr>
            <w:tcW w:w="828" w:type="dxa"/>
          </w:tcPr>
          <w:p w:rsidR="004D5E6A" w:rsidRPr="009F5F6A" w:rsidRDefault="004D5E6A" w:rsidP="004D5E6A">
            <w:pPr>
              <w:pStyle w:val="af7"/>
              <w:ind w:left="0"/>
              <w:rPr>
                <w:color w:val="000000"/>
                <w:szCs w:val="24"/>
              </w:rPr>
            </w:pPr>
            <w:r w:rsidRPr="009F5F6A">
              <w:rPr>
                <w:color w:val="000000"/>
                <w:szCs w:val="24"/>
              </w:rPr>
              <w:t>1.1</w:t>
            </w:r>
          </w:p>
        </w:tc>
        <w:tc>
          <w:tcPr>
            <w:tcW w:w="3249" w:type="dxa"/>
          </w:tcPr>
          <w:p w:rsidR="004D5E6A" w:rsidRPr="009F5F6A" w:rsidRDefault="004D5E6A" w:rsidP="004D5E6A">
            <w:pPr>
              <w:pStyle w:val="af7"/>
              <w:rPr>
                <w:color w:val="000000"/>
                <w:szCs w:val="24"/>
              </w:rPr>
            </w:pPr>
          </w:p>
        </w:tc>
        <w:tc>
          <w:tcPr>
            <w:tcW w:w="2268" w:type="dxa"/>
          </w:tcPr>
          <w:p w:rsidR="004D5E6A" w:rsidRPr="009F5F6A" w:rsidRDefault="004D5E6A" w:rsidP="004D5E6A">
            <w:pPr>
              <w:pStyle w:val="af7"/>
              <w:rPr>
                <w:color w:val="000000"/>
                <w:szCs w:val="24"/>
              </w:rPr>
            </w:pPr>
          </w:p>
        </w:tc>
        <w:tc>
          <w:tcPr>
            <w:tcW w:w="1900" w:type="dxa"/>
          </w:tcPr>
          <w:p w:rsidR="004D5E6A" w:rsidRPr="009F5F6A" w:rsidRDefault="004D5E6A" w:rsidP="004D5E6A">
            <w:pPr>
              <w:pStyle w:val="af7"/>
              <w:rPr>
                <w:color w:val="000000"/>
                <w:szCs w:val="24"/>
              </w:rPr>
            </w:pPr>
          </w:p>
        </w:tc>
        <w:tc>
          <w:tcPr>
            <w:tcW w:w="2054" w:type="dxa"/>
          </w:tcPr>
          <w:p w:rsidR="004D5E6A" w:rsidRPr="009F5F6A" w:rsidRDefault="004D5E6A" w:rsidP="004D5E6A">
            <w:pPr>
              <w:pStyle w:val="af7"/>
              <w:rPr>
                <w:color w:val="000000"/>
                <w:szCs w:val="24"/>
              </w:rPr>
            </w:pPr>
          </w:p>
        </w:tc>
      </w:tr>
      <w:tr w:rsidR="004D5E6A" w:rsidRPr="009F5F6A" w:rsidTr="004D5E6A">
        <w:tc>
          <w:tcPr>
            <w:tcW w:w="828" w:type="dxa"/>
          </w:tcPr>
          <w:p w:rsidR="004D5E6A" w:rsidRPr="009F5F6A" w:rsidRDefault="004D5E6A" w:rsidP="004D5E6A">
            <w:pPr>
              <w:pStyle w:val="af7"/>
              <w:ind w:left="0"/>
              <w:rPr>
                <w:color w:val="000000"/>
                <w:szCs w:val="24"/>
              </w:rPr>
            </w:pPr>
            <w:r w:rsidRPr="009F5F6A">
              <w:rPr>
                <w:color w:val="000000"/>
                <w:szCs w:val="24"/>
              </w:rPr>
              <w:t>1.2</w:t>
            </w:r>
          </w:p>
        </w:tc>
        <w:tc>
          <w:tcPr>
            <w:tcW w:w="3249" w:type="dxa"/>
          </w:tcPr>
          <w:p w:rsidR="004D5E6A" w:rsidRPr="009F5F6A" w:rsidRDefault="004D5E6A" w:rsidP="004D5E6A">
            <w:pPr>
              <w:pStyle w:val="af7"/>
              <w:rPr>
                <w:color w:val="000000"/>
                <w:szCs w:val="24"/>
              </w:rPr>
            </w:pPr>
          </w:p>
        </w:tc>
        <w:tc>
          <w:tcPr>
            <w:tcW w:w="2268" w:type="dxa"/>
          </w:tcPr>
          <w:p w:rsidR="004D5E6A" w:rsidRPr="009F5F6A" w:rsidRDefault="004D5E6A" w:rsidP="004D5E6A">
            <w:pPr>
              <w:pStyle w:val="af7"/>
              <w:rPr>
                <w:color w:val="000000"/>
                <w:szCs w:val="24"/>
              </w:rPr>
            </w:pPr>
          </w:p>
        </w:tc>
        <w:tc>
          <w:tcPr>
            <w:tcW w:w="1900" w:type="dxa"/>
          </w:tcPr>
          <w:p w:rsidR="004D5E6A" w:rsidRPr="009F5F6A" w:rsidRDefault="004D5E6A" w:rsidP="004D5E6A">
            <w:pPr>
              <w:pStyle w:val="af7"/>
              <w:rPr>
                <w:color w:val="000000"/>
                <w:szCs w:val="24"/>
              </w:rPr>
            </w:pPr>
          </w:p>
        </w:tc>
        <w:tc>
          <w:tcPr>
            <w:tcW w:w="2054" w:type="dxa"/>
          </w:tcPr>
          <w:p w:rsidR="004D5E6A" w:rsidRPr="009F5F6A" w:rsidRDefault="004D5E6A" w:rsidP="004D5E6A">
            <w:pPr>
              <w:pStyle w:val="af7"/>
              <w:rPr>
                <w:color w:val="000000"/>
                <w:szCs w:val="24"/>
              </w:rPr>
            </w:pPr>
          </w:p>
        </w:tc>
      </w:tr>
      <w:tr w:rsidR="004D5E6A" w:rsidRPr="009F5F6A" w:rsidTr="004D5E6A">
        <w:tc>
          <w:tcPr>
            <w:tcW w:w="828" w:type="dxa"/>
          </w:tcPr>
          <w:p w:rsidR="004D5E6A" w:rsidRPr="009F5F6A" w:rsidRDefault="004D5E6A" w:rsidP="004D5E6A">
            <w:pPr>
              <w:pStyle w:val="af7"/>
              <w:ind w:left="0"/>
              <w:rPr>
                <w:color w:val="000000"/>
                <w:szCs w:val="24"/>
              </w:rPr>
            </w:pPr>
            <w:r w:rsidRPr="009F5F6A">
              <w:rPr>
                <w:color w:val="000000"/>
                <w:szCs w:val="24"/>
              </w:rPr>
              <w:t>1.3</w:t>
            </w:r>
          </w:p>
        </w:tc>
        <w:tc>
          <w:tcPr>
            <w:tcW w:w="3249" w:type="dxa"/>
          </w:tcPr>
          <w:p w:rsidR="004D5E6A" w:rsidRPr="009F5F6A" w:rsidRDefault="004D5E6A" w:rsidP="004D5E6A">
            <w:pPr>
              <w:pStyle w:val="af7"/>
              <w:rPr>
                <w:color w:val="000000"/>
                <w:szCs w:val="24"/>
              </w:rPr>
            </w:pPr>
          </w:p>
        </w:tc>
        <w:tc>
          <w:tcPr>
            <w:tcW w:w="2268" w:type="dxa"/>
          </w:tcPr>
          <w:p w:rsidR="004D5E6A" w:rsidRPr="009F5F6A" w:rsidRDefault="004D5E6A" w:rsidP="004D5E6A">
            <w:pPr>
              <w:pStyle w:val="af7"/>
              <w:rPr>
                <w:color w:val="000000"/>
                <w:szCs w:val="24"/>
              </w:rPr>
            </w:pPr>
          </w:p>
        </w:tc>
        <w:tc>
          <w:tcPr>
            <w:tcW w:w="1900" w:type="dxa"/>
          </w:tcPr>
          <w:p w:rsidR="004D5E6A" w:rsidRPr="009F5F6A" w:rsidRDefault="004D5E6A" w:rsidP="004D5E6A">
            <w:pPr>
              <w:pStyle w:val="af7"/>
              <w:rPr>
                <w:color w:val="000000"/>
                <w:szCs w:val="24"/>
              </w:rPr>
            </w:pPr>
          </w:p>
        </w:tc>
        <w:tc>
          <w:tcPr>
            <w:tcW w:w="2054" w:type="dxa"/>
          </w:tcPr>
          <w:p w:rsidR="004D5E6A" w:rsidRPr="009F5F6A" w:rsidRDefault="004D5E6A" w:rsidP="004D5E6A">
            <w:pPr>
              <w:pStyle w:val="af7"/>
              <w:rPr>
                <w:color w:val="000000"/>
                <w:szCs w:val="24"/>
              </w:rPr>
            </w:pPr>
          </w:p>
        </w:tc>
      </w:tr>
      <w:tr w:rsidR="004D5E6A" w:rsidRPr="009F5F6A" w:rsidTr="004D5E6A">
        <w:tc>
          <w:tcPr>
            <w:tcW w:w="828" w:type="dxa"/>
          </w:tcPr>
          <w:p w:rsidR="004D5E6A" w:rsidRPr="009F5F6A" w:rsidRDefault="004D5E6A" w:rsidP="004D5E6A">
            <w:pPr>
              <w:pStyle w:val="af7"/>
              <w:rPr>
                <w:color w:val="000000"/>
                <w:szCs w:val="24"/>
              </w:rPr>
            </w:pPr>
            <w:r w:rsidRPr="009F5F6A">
              <w:rPr>
                <w:color w:val="000000"/>
                <w:szCs w:val="24"/>
              </w:rPr>
              <w:t>…</w:t>
            </w:r>
          </w:p>
        </w:tc>
        <w:tc>
          <w:tcPr>
            <w:tcW w:w="3249" w:type="dxa"/>
          </w:tcPr>
          <w:p w:rsidR="004D5E6A" w:rsidRPr="009F5F6A" w:rsidRDefault="004D5E6A" w:rsidP="004D5E6A">
            <w:pPr>
              <w:pStyle w:val="af7"/>
              <w:rPr>
                <w:color w:val="000000"/>
                <w:szCs w:val="24"/>
              </w:rPr>
            </w:pPr>
          </w:p>
        </w:tc>
        <w:tc>
          <w:tcPr>
            <w:tcW w:w="2268" w:type="dxa"/>
          </w:tcPr>
          <w:p w:rsidR="004D5E6A" w:rsidRPr="009F5F6A" w:rsidRDefault="004D5E6A" w:rsidP="004D5E6A">
            <w:pPr>
              <w:pStyle w:val="af7"/>
              <w:rPr>
                <w:color w:val="000000"/>
                <w:szCs w:val="24"/>
              </w:rPr>
            </w:pPr>
          </w:p>
        </w:tc>
        <w:tc>
          <w:tcPr>
            <w:tcW w:w="1900" w:type="dxa"/>
          </w:tcPr>
          <w:p w:rsidR="004D5E6A" w:rsidRPr="009F5F6A" w:rsidRDefault="004D5E6A" w:rsidP="004D5E6A">
            <w:pPr>
              <w:pStyle w:val="af7"/>
              <w:rPr>
                <w:color w:val="000000"/>
                <w:szCs w:val="24"/>
              </w:rPr>
            </w:pPr>
          </w:p>
        </w:tc>
        <w:tc>
          <w:tcPr>
            <w:tcW w:w="2054" w:type="dxa"/>
          </w:tcPr>
          <w:p w:rsidR="004D5E6A" w:rsidRPr="009F5F6A" w:rsidRDefault="004D5E6A" w:rsidP="004D5E6A">
            <w:pPr>
              <w:pStyle w:val="af7"/>
              <w:rPr>
                <w:color w:val="000000"/>
                <w:szCs w:val="24"/>
              </w:rPr>
            </w:pPr>
          </w:p>
        </w:tc>
      </w:tr>
      <w:tr w:rsidR="004D5E6A" w:rsidRPr="009F5F6A" w:rsidTr="004D5E6A">
        <w:tc>
          <w:tcPr>
            <w:tcW w:w="8245" w:type="dxa"/>
            <w:gridSpan w:val="4"/>
          </w:tcPr>
          <w:p w:rsidR="004D5E6A" w:rsidRPr="009F5F6A" w:rsidRDefault="004D5E6A" w:rsidP="004D5E6A">
            <w:pPr>
              <w:pStyle w:val="af7"/>
              <w:rPr>
                <w:b/>
                <w:color w:val="000000"/>
                <w:szCs w:val="24"/>
              </w:rPr>
            </w:pPr>
            <w:r w:rsidRPr="009F5F6A">
              <w:rPr>
                <w:b/>
                <w:color w:val="000000"/>
                <w:szCs w:val="24"/>
              </w:rPr>
              <w:t xml:space="preserve">ИТОГО сумма по </w:t>
            </w:r>
            <w:r w:rsidRPr="009F5F6A">
              <w:rPr>
                <w:b/>
                <w:bCs w:val="0"/>
              </w:rPr>
              <w:t>филиалу ПАО «МРСК Центра»</w:t>
            </w:r>
            <w:r w:rsidRPr="009F5F6A">
              <w:rPr>
                <w:b/>
              </w:rPr>
              <w:t xml:space="preserve"> «</w:t>
            </w:r>
            <w:r w:rsidRPr="009F5F6A">
              <w:rPr>
                <w:rStyle w:val="aff1"/>
              </w:rPr>
              <w:t xml:space="preserve">____ </w:t>
            </w:r>
            <w:proofErr w:type="spellStart"/>
            <w:r w:rsidRPr="009F5F6A">
              <w:rPr>
                <w:b/>
              </w:rPr>
              <w:t>энерго</w:t>
            </w:r>
            <w:proofErr w:type="spellEnd"/>
            <w:r w:rsidRPr="009F5F6A">
              <w:rPr>
                <w:b/>
              </w:rPr>
              <w:t>»</w:t>
            </w:r>
            <w:r w:rsidRPr="009F5F6A">
              <w:rPr>
                <w:b/>
                <w:color w:val="000000"/>
                <w:szCs w:val="24"/>
              </w:rPr>
              <w:t>, руб. с НДС</w:t>
            </w:r>
          </w:p>
        </w:tc>
        <w:tc>
          <w:tcPr>
            <w:tcW w:w="2054" w:type="dxa"/>
          </w:tcPr>
          <w:p w:rsidR="004D5E6A" w:rsidRPr="009F5F6A" w:rsidRDefault="004D5E6A" w:rsidP="004D5E6A">
            <w:pPr>
              <w:pStyle w:val="af7"/>
              <w:rPr>
                <w:b/>
                <w:color w:val="000000"/>
                <w:szCs w:val="24"/>
              </w:rPr>
            </w:pPr>
          </w:p>
        </w:tc>
      </w:tr>
      <w:tr w:rsidR="004D5E6A" w:rsidRPr="009F5F6A" w:rsidTr="004D5E6A">
        <w:tc>
          <w:tcPr>
            <w:tcW w:w="10299" w:type="dxa"/>
            <w:gridSpan w:val="5"/>
          </w:tcPr>
          <w:p w:rsidR="004D5E6A" w:rsidRPr="009F5F6A" w:rsidRDefault="004D5E6A" w:rsidP="00822777">
            <w:pPr>
              <w:pStyle w:val="af7"/>
              <w:numPr>
                <w:ilvl w:val="0"/>
                <w:numId w:val="56"/>
              </w:numPr>
              <w:suppressAutoHyphens/>
              <w:rPr>
                <w:color w:val="000000"/>
                <w:szCs w:val="24"/>
              </w:rPr>
            </w:pPr>
            <w:r w:rsidRPr="009F5F6A">
              <w:rPr>
                <w:bCs w:val="0"/>
              </w:rPr>
              <w:t>Филиал ПАО «МРСК Центра»</w:t>
            </w:r>
            <w:r w:rsidRPr="009F5F6A">
              <w:t xml:space="preserve"> «</w:t>
            </w:r>
            <w:r w:rsidRPr="009F5F6A">
              <w:rPr>
                <w:rStyle w:val="aff1"/>
              </w:rPr>
              <w:t xml:space="preserve">____ </w:t>
            </w:r>
            <w:proofErr w:type="spellStart"/>
            <w:r w:rsidRPr="009F5F6A">
              <w:t>энерго</w:t>
            </w:r>
            <w:proofErr w:type="spellEnd"/>
            <w:r w:rsidRPr="009F5F6A">
              <w:t>»</w:t>
            </w:r>
          </w:p>
        </w:tc>
      </w:tr>
      <w:tr w:rsidR="004D5E6A" w:rsidRPr="009F5F6A" w:rsidTr="004D5E6A">
        <w:tc>
          <w:tcPr>
            <w:tcW w:w="828" w:type="dxa"/>
          </w:tcPr>
          <w:p w:rsidR="004D5E6A" w:rsidRPr="009F5F6A" w:rsidRDefault="004D5E6A" w:rsidP="004D5E6A">
            <w:pPr>
              <w:pStyle w:val="af7"/>
              <w:ind w:left="0"/>
              <w:rPr>
                <w:color w:val="000000"/>
                <w:szCs w:val="24"/>
              </w:rPr>
            </w:pPr>
            <w:r w:rsidRPr="009F5F6A">
              <w:rPr>
                <w:color w:val="000000"/>
                <w:szCs w:val="24"/>
              </w:rPr>
              <w:t>2.1</w:t>
            </w:r>
          </w:p>
        </w:tc>
        <w:tc>
          <w:tcPr>
            <w:tcW w:w="3249" w:type="dxa"/>
          </w:tcPr>
          <w:p w:rsidR="004D5E6A" w:rsidRPr="009F5F6A" w:rsidRDefault="004D5E6A" w:rsidP="004D5E6A">
            <w:pPr>
              <w:pStyle w:val="af7"/>
              <w:rPr>
                <w:color w:val="000000"/>
                <w:szCs w:val="24"/>
              </w:rPr>
            </w:pPr>
          </w:p>
        </w:tc>
        <w:tc>
          <w:tcPr>
            <w:tcW w:w="2268" w:type="dxa"/>
          </w:tcPr>
          <w:p w:rsidR="004D5E6A" w:rsidRPr="009F5F6A" w:rsidRDefault="004D5E6A" w:rsidP="004D5E6A">
            <w:pPr>
              <w:pStyle w:val="af7"/>
              <w:rPr>
                <w:color w:val="000000"/>
                <w:szCs w:val="24"/>
              </w:rPr>
            </w:pPr>
          </w:p>
        </w:tc>
        <w:tc>
          <w:tcPr>
            <w:tcW w:w="1900" w:type="dxa"/>
          </w:tcPr>
          <w:p w:rsidR="004D5E6A" w:rsidRPr="009F5F6A" w:rsidRDefault="004D5E6A" w:rsidP="004D5E6A">
            <w:pPr>
              <w:pStyle w:val="af7"/>
              <w:rPr>
                <w:color w:val="000000"/>
                <w:szCs w:val="24"/>
              </w:rPr>
            </w:pPr>
          </w:p>
        </w:tc>
        <w:tc>
          <w:tcPr>
            <w:tcW w:w="2054" w:type="dxa"/>
          </w:tcPr>
          <w:p w:rsidR="004D5E6A" w:rsidRPr="009F5F6A" w:rsidRDefault="004D5E6A" w:rsidP="004D5E6A">
            <w:pPr>
              <w:pStyle w:val="af7"/>
              <w:rPr>
                <w:color w:val="000000"/>
                <w:szCs w:val="24"/>
              </w:rPr>
            </w:pPr>
          </w:p>
        </w:tc>
      </w:tr>
      <w:tr w:rsidR="004D5E6A" w:rsidRPr="009F5F6A" w:rsidTr="004D5E6A">
        <w:tc>
          <w:tcPr>
            <w:tcW w:w="828" w:type="dxa"/>
          </w:tcPr>
          <w:p w:rsidR="004D5E6A" w:rsidRPr="009F5F6A" w:rsidRDefault="004D5E6A" w:rsidP="004D5E6A">
            <w:pPr>
              <w:pStyle w:val="af7"/>
              <w:ind w:left="0"/>
              <w:rPr>
                <w:color w:val="000000"/>
                <w:szCs w:val="24"/>
              </w:rPr>
            </w:pPr>
            <w:r w:rsidRPr="009F5F6A">
              <w:rPr>
                <w:color w:val="000000"/>
                <w:szCs w:val="24"/>
              </w:rPr>
              <w:t>2.2</w:t>
            </w:r>
          </w:p>
        </w:tc>
        <w:tc>
          <w:tcPr>
            <w:tcW w:w="3249" w:type="dxa"/>
          </w:tcPr>
          <w:p w:rsidR="004D5E6A" w:rsidRPr="009F5F6A" w:rsidRDefault="004D5E6A" w:rsidP="004D5E6A">
            <w:pPr>
              <w:pStyle w:val="af7"/>
              <w:rPr>
                <w:color w:val="000000"/>
                <w:szCs w:val="24"/>
              </w:rPr>
            </w:pPr>
          </w:p>
        </w:tc>
        <w:tc>
          <w:tcPr>
            <w:tcW w:w="2268" w:type="dxa"/>
          </w:tcPr>
          <w:p w:rsidR="004D5E6A" w:rsidRPr="009F5F6A" w:rsidRDefault="004D5E6A" w:rsidP="004D5E6A">
            <w:pPr>
              <w:pStyle w:val="af7"/>
              <w:rPr>
                <w:color w:val="000000"/>
                <w:szCs w:val="24"/>
              </w:rPr>
            </w:pPr>
          </w:p>
        </w:tc>
        <w:tc>
          <w:tcPr>
            <w:tcW w:w="1900" w:type="dxa"/>
          </w:tcPr>
          <w:p w:rsidR="004D5E6A" w:rsidRPr="009F5F6A" w:rsidRDefault="004D5E6A" w:rsidP="004D5E6A">
            <w:pPr>
              <w:pStyle w:val="af7"/>
              <w:rPr>
                <w:color w:val="000000"/>
                <w:szCs w:val="24"/>
              </w:rPr>
            </w:pPr>
          </w:p>
        </w:tc>
        <w:tc>
          <w:tcPr>
            <w:tcW w:w="2054" w:type="dxa"/>
          </w:tcPr>
          <w:p w:rsidR="004D5E6A" w:rsidRPr="009F5F6A" w:rsidRDefault="004D5E6A" w:rsidP="004D5E6A">
            <w:pPr>
              <w:pStyle w:val="af7"/>
              <w:rPr>
                <w:color w:val="000000"/>
                <w:szCs w:val="24"/>
              </w:rPr>
            </w:pPr>
          </w:p>
        </w:tc>
      </w:tr>
      <w:tr w:rsidR="004D5E6A" w:rsidRPr="009F5F6A" w:rsidTr="004D5E6A">
        <w:tc>
          <w:tcPr>
            <w:tcW w:w="828" w:type="dxa"/>
          </w:tcPr>
          <w:p w:rsidR="004D5E6A" w:rsidRPr="009F5F6A" w:rsidRDefault="004D5E6A" w:rsidP="004D5E6A">
            <w:pPr>
              <w:pStyle w:val="af7"/>
              <w:ind w:left="0"/>
              <w:rPr>
                <w:color w:val="000000"/>
                <w:szCs w:val="24"/>
              </w:rPr>
            </w:pPr>
            <w:r w:rsidRPr="009F5F6A">
              <w:rPr>
                <w:color w:val="000000"/>
                <w:szCs w:val="24"/>
              </w:rPr>
              <w:t>2.3</w:t>
            </w:r>
          </w:p>
        </w:tc>
        <w:tc>
          <w:tcPr>
            <w:tcW w:w="3249" w:type="dxa"/>
          </w:tcPr>
          <w:p w:rsidR="004D5E6A" w:rsidRPr="009F5F6A" w:rsidRDefault="004D5E6A" w:rsidP="004D5E6A">
            <w:pPr>
              <w:pStyle w:val="af7"/>
              <w:rPr>
                <w:color w:val="000000"/>
                <w:szCs w:val="24"/>
              </w:rPr>
            </w:pPr>
          </w:p>
        </w:tc>
        <w:tc>
          <w:tcPr>
            <w:tcW w:w="2268" w:type="dxa"/>
          </w:tcPr>
          <w:p w:rsidR="004D5E6A" w:rsidRPr="009F5F6A" w:rsidRDefault="004D5E6A" w:rsidP="004D5E6A">
            <w:pPr>
              <w:pStyle w:val="af7"/>
              <w:rPr>
                <w:color w:val="000000"/>
                <w:szCs w:val="24"/>
              </w:rPr>
            </w:pPr>
          </w:p>
        </w:tc>
        <w:tc>
          <w:tcPr>
            <w:tcW w:w="1900" w:type="dxa"/>
          </w:tcPr>
          <w:p w:rsidR="004D5E6A" w:rsidRPr="009F5F6A" w:rsidRDefault="004D5E6A" w:rsidP="004D5E6A">
            <w:pPr>
              <w:pStyle w:val="af7"/>
              <w:rPr>
                <w:color w:val="000000"/>
                <w:szCs w:val="24"/>
              </w:rPr>
            </w:pPr>
          </w:p>
        </w:tc>
        <w:tc>
          <w:tcPr>
            <w:tcW w:w="2054" w:type="dxa"/>
          </w:tcPr>
          <w:p w:rsidR="004D5E6A" w:rsidRPr="009F5F6A" w:rsidRDefault="004D5E6A" w:rsidP="004D5E6A">
            <w:pPr>
              <w:pStyle w:val="af7"/>
              <w:rPr>
                <w:color w:val="000000"/>
                <w:szCs w:val="24"/>
              </w:rPr>
            </w:pPr>
          </w:p>
        </w:tc>
      </w:tr>
      <w:tr w:rsidR="004D5E6A" w:rsidRPr="009F5F6A" w:rsidTr="004D5E6A">
        <w:tc>
          <w:tcPr>
            <w:tcW w:w="828" w:type="dxa"/>
          </w:tcPr>
          <w:p w:rsidR="004D5E6A" w:rsidRPr="009F5F6A" w:rsidRDefault="004D5E6A" w:rsidP="004D5E6A">
            <w:pPr>
              <w:pStyle w:val="af7"/>
              <w:rPr>
                <w:color w:val="000000"/>
                <w:szCs w:val="24"/>
              </w:rPr>
            </w:pPr>
            <w:r w:rsidRPr="009F5F6A">
              <w:rPr>
                <w:color w:val="000000"/>
                <w:szCs w:val="24"/>
              </w:rPr>
              <w:t>…</w:t>
            </w:r>
          </w:p>
        </w:tc>
        <w:tc>
          <w:tcPr>
            <w:tcW w:w="3249" w:type="dxa"/>
          </w:tcPr>
          <w:p w:rsidR="004D5E6A" w:rsidRPr="009F5F6A" w:rsidRDefault="004D5E6A" w:rsidP="004D5E6A">
            <w:pPr>
              <w:pStyle w:val="af7"/>
              <w:rPr>
                <w:color w:val="000000"/>
                <w:szCs w:val="24"/>
              </w:rPr>
            </w:pPr>
          </w:p>
        </w:tc>
        <w:tc>
          <w:tcPr>
            <w:tcW w:w="2268" w:type="dxa"/>
          </w:tcPr>
          <w:p w:rsidR="004D5E6A" w:rsidRPr="009F5F6A" w:rsidRDefault="004D5E6A" w:rsidP="004D5E6A">
            <w:pPr>
              <w:pStyle w:val="af7"/>
              <w:rPr>
                <w:color w:val="000000"/>
                <w:szCs w:val="24"/>
              </w:rPr>
            </w:pPr>
          </w:p>
        </w:tc>
        <w:tc>
          <w:tcPr>
            <w:tcW w:w="1900" w:type="dxa"/>
          </w:tcPr>
          <w:p w:rsidR="004D5E6A" w:rsidRPr="009F5F6A" w:rsidRDefault="004D5E6A" w:rsidP="004D5E6A">
            <w:pPr>
              <w:pStyle w:val="af7"/>
              <w:rPr>
                <w:color w:val="000000"/>
                <w:szCs w:val="24"/>
              </w:rPr>
            </w:pPr>
          </w:p>
        </w:tc>
        <w:tc>
          <w:tcPr>
            <w:tcW w:w="2054" w:type="dxa"/>
          </w:tcPr>
          <w:p w:rsidR="004D5E6A" w:rsidRPr="009F5F6A" w:rsidRDefault="004D5E6A" w:rsidP="004D5E6A">
            <w:pPr>
              <w:pStyle w:val="af7"/>
              <w:rPr>
                <w:color w:val="000000"/>
                <w:szCs w:val="24"/>
              </w:rPr>
            </w:pPr>
          </w:p>
        </w:tc>
      </w:tr>
      <w:tr w:rsidR="004D5E6A" w:rsidRPr="009F5F6A" w:rsidTr="004D5E6A">
        <w:tc>
          <w:tcPr>
            <w:tcW w:w="8245" w:type="dxa"/>
            <w:gridSpan w:val="4"/>
          </w:tcPr>
          <w:p w:rsidR="004D5E6A" w:rsidRPr="009F5F6A" w:rsidRDefault="004D5E6A" w:rsidP="004D5E6A">
            <w:pPr>
              <w:pStyle w:val="af7"/>
              <w:rPr>
                <w:b/>
                <w:color w:val="000000"/>
                <w:szCs w:val="24"/>
              </w:rPr>
            </w:pPr>
            <w:r w:rsidRPr="009F5F6A">
              <w:rPr>
                <w:b/>
                <w:color w:val="000000"/>
                <w:szCs w:val="24"/>
              </w:rPr>
              <w:t xml:space="preserve">ИТОГО сумма по </w:t>
            </w:r>
            <w:r w:rsidRPr="009F5F6A">
              <w:rPr>
                <w:b/>
                <w:bCs w:val="0"/>
              </w:rPr>
              <w:t>филиалу ПАО «МРСК Центра»</w:t>
            </w:r>
            <w:r w:rsidRPr="009F5F6A">
              <w:rPr>
                <w:b/>
              </w:rPr>
              <w:t xml:space="preserve"> «</w:t>
            </w:r>
            <w:r w:rsidRPr="009F5F6A">
              <w:rPr>
                <w:rStyle w:val="aff1"/>
              </w:rPr>
              <w:t xml:space="preserve">____ </w:t>
            </w:r>
            <w:proofErr w:type="spellStart"/>
            <w:r w:rsidRPr="009F5F6A">
              <w:rPr>
                <w:b/>
              </w:rPr>
              <w:t>энерго</w:t>
            </w:r>
            <w:proofErr w:type="spellEnd"/>
            <w:r w:rsidRPr="009F5F6A">
              <w:rPr>
                <w:b/>
              </w:rPr>
              <w:t>»</w:t>
            </w:r>
            <w:r w:rsidRPr="009F5F6A">
              <w:rPr>
                <w:b/>
                <w:color w:val="000000"/>
                <w:szCs w:val="24"/>
              </w:rPr>
              <w:t>, руб. с НДС</w:t>
            </w:r>
          </w:p>
        </w:tc>
        <w:tc>
          <w:tcPr>
            <w:tcW w:w="2054" w:type="dxa"/>
          </w:tcPr>
          <w:p w:rsidR="004D5E6A" w:rsidRPr="009F5F6A" w:rsidRDefault="004D5E6A" w:rsidP="004D5E6A">
            <w:pPr>
              <w:pStyle w:val="af7"/>
              <w:rPr>
                <w:b/>
                <w:color w:val="000000"/>
                <w:szCs w:val="24"/>
              </w:rPr>
            </w:pPr>
          </w:p>
        </w:tc>
      </w:tr>
      <w:tr w:rsidR="004D5E6A" w:rsidRPr="009F5F6A" w:rsidTr="004D5E6A">
        <w:tc>
          <w:tcPr>
            <w:tcW w:w="828" w:type="dxa"/>
          </w:tcPr>
          <w:p w:rsidR="004D5E6A" w:rsidRPr="009F5F6A" w:rsidRDefault="004D5E6A" w:rsidP="004D5E6A">
            <w:pPr>
              <w:pStyle w:val="af7"/>
              <w:ind w:left="0"/>
              <w:rPr>
                <w:color w:val="000000"/>
                <w:szCs w:val="24"/>
              </w:rPr>
            </w:pPr>
            <w:r w:rsidRPr="009F5F6A">
              <w:rPr>
                <w:color w:val="000000"/>
                <w:szCs w:val="24"/>
              </w:rPr>
              <w:t>…</w:t>
            </w:r>
          </w:p>
        </w:tc>
        <w:tc>
          <w:tcPr>
            <w:tcW w:w="3249" w:type="dxa"/>
          </w:tcPr>
          <w:p w:rsidR="004D5E6A" w:rsidRPr="009F5F6A" w:rsidRDefault="004D5E6A" w:rsidP="004D5E6A">
            <w:pPr>
              <w:pStyle w:val="af7"/>
              <w:rPr>
                <w:color w:val="000000"/>
                <w:szCs w:val="24"/>
              </w:rPr>
            </w:pPr>
          </w:p>
        </w:tc>
        <w:tc>
          <w:tcPr>
            <w:tcW w:w="2268" w:type="dxa"/>
          </w:tcPr>
          <w:p w:rsidR="004D5E6A" w:rsidRPr="009F5F6A" w:rsidRDefault="004D5E6A" w:rsidP="004D5E6A">
            <w:pPr>
              <w:pStyle w:val="af7"/>
              <w:rPr>
                <w:color w:val="000000"/>
                <w:szCs w:val="24"/>
              </w:rPr>
            </w:pPr>
          </w:p>
        </w:tc>
        <w:tc>
          <w:tcPr>
            <w:tcW w:w="1900" w:type="dxa"/>
          </w:tcPr>
          <w:p w:rsidR="004D5E6A" w:rsidRPr="009F5F6A" w:rsidRDefault="004D5E6A" w:rsidP="004D5E6A">
            <w:pPr>
              <w:pStyle w:val="af7"/>
              <w:rPr>
                <w:color w:val="000000"/>
                <w:szCs w:val="24"/>
              </w:rPr>
            </w:pPr>
          </w:p>
        </w:tc>
        <w:tc>
          <w:tcPr>
            <w:tcW w:w="2054" w:type="dxa"/>
          </w:tcPr>
          <w:p w:rsidR="004D5E6A" w:rsidRPr="009F5F6A" w:rsidRDefault="004D5E6A" w:rsidP="004D5E6A">
            <w:pPr>
              <w:pStyle w:val="af7"/>
              <w:rPr>
                <w:color w:val="000000"/>
                <w:szCs w:val="24"/>
              </w:rPr>
            </w:pPr>
          </w:p>
        </w:tc>
      </w:tr>
      <w:tr w:rsidR="004D5E6A" w:rsidRPr="009F5F6A" w:rsidTr="004D5E6A">
        <w:tc>
          <w:tcPr>
            <w:tcW w:w="8245" w:type="dxa"/>
            <w:gridSpan w:val="4"/>
          </w:tcPr>
          <w:p w:rsidR="004D5E6A" w:rsidRPr="009F5F6A" w:rsidRDefault="004D5E6A" w:rsidP="004D5E6A">
            <w:pPr>
              <w:pStyle w:val="af7"/>
              <w:rPr>
                <w:b/>
                <w:color w:val="000000"/>
                <w:szCs w:val="24"/>
              </w:rPr>
            </w:pPr>
            <w:r w:rsidRPr="009F5F6A">
              <w:rPr>
                <w:b/>
                <w:color w:val="000000"/>
                <w:szCs w:val="24"/>
              </w:rPr>
              <w:t>ВСЕГО общая сумма, руб. с НДС</w:t>
            </w:r>
          </w:p>
        </w:tc>
        <w:tc>
          <w:tcPr>
            <w:tcW w:w="2054" w:type="dxa"/>
          </w:tcPr>
          <w:p w:rsidR="004D5E6A" w:rsidRPr="009F5F6A" w:rsidRDefault="004D5E6A" w:rsidP="004D5E6A">
            <w:pPr>
              <w:pStyle w:val="af7"/>
              <w:rPr>
                <w:b/>
                <w:color w:val="000000"/>
                <w:szCs w:val="24"/>
              </w:rPr>
            </w:pPr>
          </w:p>
        </w:tc>
      </w:tr>
    </w:tbl>
    <w:p w:rsidR="004D5E6A" w:rsidRPr="009F5F6A" w:rsidRDefault="004D5E6A" w:rsidP="004D5E6A">
      <w:pPr>
        <w:rPr>
          <w:color w:val="000000"/>
          <w:szCs w:val="24"/>
        </w:rPr>
      </w:pPr>
    </w:p>
    <w:p w:rsidR="004D5E6A" w:rsidRPr="009F5F6A" w:rsidRDefault="004D5E6A" w:rsidP="004D5E6A">
      <w:pPr>
        <w:rPr>
          <w:color w:val="000000"/>
          <w:szCs w:val="24"/>
        </w:rPr>
      </w:pPr>
      <w:r w:rsidRPr="009F5F6A">
        <w:rPr>
          <w:color w:val="000000"/>
          <w:szCs w:val="24"/>
        </w:rPr>
        <w:t>____________________________________</w:t>
      </w:r>
    </w:p>
    <w:p w:rsidR="004D5E6A" w:rsidRPr="009F5F6A" w:rsidRDefault="004D5E6A" w:rsidP="004D5E6A">
      <w:pPr>
        <w:ind w:right="3684"/>
        <w:jc w:val="center"/>
        <w:rPr>
          <w:color w:val="000000"/>
          <w:szCs w:val="24"/>
          <w:vertAlign w:val="superscript"/>
        </w:rPr>
      </w:pPr>
      <w:r w:rsidRPr="009F5F6A">
        <w:rPr>
          <w:color w:val="000000"/>
          <w:szCs w:val="24"/>
          <w:vertAlign w:val="superscript"/>
        </w:rPr>
        <w:t>(подпись, М.П.)</w:t>
      </w:r>
    </w:p>
    <w:p w:rsidR="004D5E6A" w:rsidRPr="009F5F6A" w:rsidRDefault="004D5E6A" w:rsidP="004D5E6A">
      <w:pPr>
        <w:rPr>
          <w:color w:val="000000"/>
          <w:szCs w:val="24"/>
        </w:rPr>
      </w:pPr>
      <w:r w:rsidRPr="009F5F6A">
        <w:rPr>
          <w:color w:val="000000"/>
          <w:szCs w:val="24"/>
        </w:rPr>
        <w:t>____________________________________</w:t>
      </w:r>
    </w:p>
    <w:p w:rsidR="004D5E6A" w:rsidRPr="009F5F6A" w:rsidRDefault="004D5E6A" w:rsidP="004D5E6A">
      <w:pPr>
        <w:ind w:right="3684"/>
        <w:jc w:val="center"/>
        <w:rPr>
          <w:color w:val="000000"/>
          <w:szCs w:val="24"/>
          <w:vertAlign w:val="superscript"/>
        </w:rPr>
      </w:pPr>
      <w:r w:rsidRPr="009F5F6A">
        <w:rPr>
          <w:color w:val="000000"/>
          <w:szCs w:val="24"/>
          <w:vertAlign w:val="superscript"/>
        </w:rPr>
        <w:t xml:space="preserve">(фамилия, имя, отчество </w:t>
      </w:r>
      <w:proofErr w:type="gramStart"/>
      <w:r w:rsidRPr="009F5F6A">
        <w:rPr>
          <w:color w:val="000000"/>
          <w:szCs w:val="24"/>
          <w:vertAlign w:val="superscript"/>
        </w:rPr>
        <w:t>подписавшего</w:t>
      </w:r>
      <w:proofErr w:type="gramEnd"/>
      <w:r w:rsidRPr="009F5F6A">
        <w:rPr>
          <w:color w:val="000000"/>
          <w:szCs w:val="24"/>
          <w:vertAlign w:val="superscript"/>
        </w:rPr>
        <w:t>, должность)</w:t>
      </w:r>
    </w:p>
    <w:p w:rsidR="004D5E6A" w:rsidRPr="009F5F6A" w:rsidRDefault="004D5E6A" w:rsidP="00211593">
      <w:pPr>
        <w:rPr>
          <w:color w:val="000000"/>
          <w:szCs w:val="24"/>
        </w:rPr>
      </w:pPr>
    </w:p>
    <w:p w:rsidR="00211593" w:rsidRPr="009F5F6A" w:rsidRDefault="00211593" w:rsidP="00211593">
      <w:pPr>
        <w:pBdr>
          <w:bottom w:val="single" w:sz="4" w:space="1" w:color="auto"/>
        </w:pBdr>
        <w:shd w:val="clear" w:color="auto" w:fill="E0E0E0"/>
        <w:ind w:right="21"/>
        <w:jc w:val="center"/>
        <w:rPr>
          <w:b/>
          <w:color w:val="000000"/>
          <w:spacing w:val="36"/>
          <w:szCs w:val="24"/>
        </w:rPr>
      </w:pPr>
      <w:r w:rsidRPr="009F5F6A">
        <w:rPr>
          <w:b/>
          <w:color w:val="000000"/>
          <w:spacing w:val="36"/>
          <w:szCs w:val="24"/>
        </w:rPr>
        <w:t>конец формы</w:t>
      </w:r>
    </w:p>
    <w:p w:rsidR="00211593" w:rsidRPr="009F5F6A" w:rsidRDefault="00211593" w:rsidP="00822777">
      <w:pPr>
        <w:pStyle w:val="3"/>
        <w:numPr>
          <w:ilvl w:val="2"/>
          <w:numId w:val="101"/>
        </w:numPr>
        <w:rPr>
          <w:sz w:val="24"/>
          <w:szCs w:val="24"/>
        </w:rPr>
      </w:pPr>
      <w:r w:rsidRPr="009F5F6A">
        <w:rPr>
          <w:b w:val="0"/>
          <w:szCs w:val="24"/>
        </w:rPr>
        <w:br w:type="page"/>
      </w:r>
      <w:bookmarkStart w:id="2134" w:name="_Toc440361384"/>
      <w:bookmarkStart w:id="2135" w:name="_Toc440376139"/>
      <w:bookmarkStart w:id="2136" w:name="_Toc440376266"/>
      <w:bookmarkStart w:id="2137" w:name="_Toc440382524"/>
      <w:bookmarkStart w:id="2138" w:name="_Toc440447194"/>
      <w:bookmarkStart w:id="2139" w:name="_Toc440632355"/>
      <w:bookmarkStart w:id="2140" w:name="_Toc440875127"/>
      <w:bookmarkStart w:id="2141" w:name="_Toc441131114"/>
      <w:bookmarkStart w:id="2142" w:name="_Toc441485111"/>
      <w:bookmarkStart w:id="2143" w:name="_Toc441572088"/>
      <w:bookmarkStart w:id="2144" w:name="_Toc441575180"/>
      <w:bookmarkStart w:id="2145" w:name="_Toc442434841"/>
      <w:bookmarkStart w:id="2146" w:name="_Toc442435680"/>
      <w:bookmarkStart w:id="2147" w:name="_Toc462044802"/>
      <w:bookmarkStart w:id="2148" w:name="_Toc462068505"/>
      <w:bookmarkStart w:id="2149" w:name="_Toc463514195"/>
      <w:bookmarkStart w:id="2150" w:name="_Toc469480433"/>
      <w:bookmarkStart w:id="2151" w:name="_Toc471823224"/>
      <w:bookmarkStart w:id="2152" w:name="_Toc498512085"/>
      <w:bookmarkStart w:id="2153" w:name="_Toc511312905"/>
      <w:bookmarkStart w:id="2154" w:name="_Toc511315309"/>
      <w:bookmarkStart w:id="2155" w:name="_Toc515530011"/>
      <w:r w:rsidRPr="009F5F6A">
        <w:rPr>
          <w:sz w:val="24"/>
          <w:szCs w:val="24"/>
        </w:rPr>
        <w:lastRenderedPageBreak/>
        <w:t>Инструкции по заполнению</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rsidR="00211593" w:rsidRPr="009F5F6A" w:rsidRDefault="00211593" w:rsidP="00822777">
      <w:pPr>
        <w:pStyle w:val="aff"/>
        <w:numPr>
          <w:ilvl w:val="3"/>
          <w:numId w:val="101"/>
        </w:numPr>
        <w:tabs>
          <w:tab w:val="num" w:pos="1276"/>
        </w:tabs>
        <w:spacing w:before="100" w:beforeAutospacing="1" w:line="240" w:lineRule="auto"/>
        <w:rPr>
          <w:sz w:val="24"/>
          <w:szCs w:val="24"/>
        </w:rPr>
      </w:pPr>
      <w:r w:rsidRPr="009F5F6A">
        <w:rPr>
          <w:sz w:val="24"/>
          <w:szCs w:val="24"/>
        </w:rPr>
        <w:t xml:space="preserve">Участник указывает дату и номер заявки в соответствии с письмом о подаче оферты (подраздел </w:t>
      </w:r>
      <w:r w:rsidR="005A1486" w:rsidRPr="009F5F6A">
        <w:rPr>
          <w:sz w:val="24"/>
          <w:szCs w:val="24"/>
        </w:rPr>
        <w:fldChar w:fldCharType="begin"/>
      </w:r>
      <w:r w:rsidRPr="009F5F6A">
        <w:rPr>
          <w:sz w:val="24"/>
          <w:szCs w:val="24"/>
        </w:rPr>
        <w:instrText xml:space="preserve"> REF _Ref55336310 \r \h </w:instrText>
      </w:r>
      <w:r w:rsidR="006C5B45" w:rsidRPr="009F5F6A">
        <w:rPr>
          <w:sz w:val="24"/>
          <w:szCs w:val="24"/>
        </w:rPr>
        <w:instrText xml:space="preserve"> \* MERGEFORMAT </w:instrText>
      </w:r>
      <w:r w:rsidR="005A1486" w:rsidRPr="009F5F6A">
        <w:rPr>
          <w:sz w:val="24"/>
          <w:szCs w:val="24"/>
        </w:rPr>
      </w:r>
      <w:r w:rsidR="005A1486" w:rsidRPr="009F5F6A">
        <w:rPr>
          <w:sz w:val="24"/>
          <w:szCs w:val="24"/>
        </w:rPr>
        <w:fldChar w:fldCharType="separate"/>
      </w:r>
      <w:r w:rsidR="0010016D" w:rsidRPr="009F5F6A">
        <w:rPr>
          <w:sz w:val="24"/>
          <w:szCs w:val="24"/>
        </w:rPr>
        <w:t>5.1</w:t>
      </w:r>
      <w:r w:rsidR="005A1486" w:rsidRPr="009F5F6A">
        <w:rPr>
          <w:sz w:val="24"/>
          <w:szCs w:val="24"/>
        </w:rPr>
        <w:fldChar w:fldCharType="end"/>
      </w:r>
      <w:r w:rsidRPr="009F5F6A">
        <w:rPr>
          <w:sz w:val="24"/>
          <w:szCs w:val="24"/>
        </w:rPr>
        <w:t>).</w:t>
      </w:r>
    </w:p>
    <w:p w:rsidR="00211593" w:rsidRPr="009F5F6A" w:rsidRDefault="00211593" w:rsidP="00822777">
      <w:pPr>
        <w:pStyle w:val="aff"/>
        <w:numPr>
          <w:ilvl w:val="3"/>
          <w:numId w:val="101"/>
        </w:numPr>
        <w:tabs>
          <w:tab w:val="num" w:pos="1276"/>
        </w:tabs>
        <w:spacing w:before="100" w:beforeAutospacing="1" w:line="240" w:lineRule="auto"/>
        <w:rPr>
          <w:sz w:val="24"/>
          <w:szCs w:val="24"/>
        </w:rPr>
      </w:pPr>
      <w:r w:rsidRPr="009F5F6A">
        <w:rPr>
          <w:sz w:val="24"/>
          <w:szCs w:val="24"/>
        </w:rPr>
        <w:t xml:space="preserve">Участник указывает свое фирменное наименование (в </w:t>
      </w:r>
      <w:proofErr w:type="spellStart"/>
      <w:r w:rsidRPr="009F5F6A">
        <w:rPr>
          <w:sz w:val="24"/>
          <w:szCs w:val="24"/>
        </w:rPr>
        <w:t>т.ч</w:t>
      </w:r>
      <w:proofErr w:type="spellEnd"/>
      <w:r w:rsidRPr="009F5F6A">
        <w:rPr>
          <w:sz w:val="24"/>
          <w:szCs w:val="24"/>
        </w:rPr>
        <w:t>. организационно-правовую форму) и свой адрес.</w:t>
      </w:r>
    </w:p>
    <w:p w:rsidR="00211593" w:rsidRPr="009F5F6A" w:rsidRDefault="004D5E6A" w:rsidP="00822777">
      <w:pPr>
        <w:pStyle w:val="aff"/>
        <w:numPr>
          <w:ilvl w:val="3"/>
          <w:numId w:val="101"/>
        </w:numPr>
        <w:tabs>
          <w:tab w:val="num" w:pos="1276"/>
        </w:tabs>
        <w:spacing w:before="100" w:beforeAutospacing="1" w:line="240" w:lineRule="auto"/>
        <w:rPr>
          <w:sz w:val="24"/>
          <w:szCs w:val="24"/>
        </w:rPr>
      </w:pPr>
      <w:r w:rsidRPr="009F5F6A">
        <w:rPr>
          <w:sz w:val="24"/>
          <w:szCs w:val="24"/>
        </w:rPr>
        <w:t>График оплаты выполнения работ должен быть подготовлен на основе Графика выполнения работ</w:t>
      </w:r>
      <w:r w:rsidRPr="009F5F6A">
        <w:rPr>
          <w:color w:val="000000"/>
          <w:sz w:val="24"/>
          <w:szCs w:val="24"/>
        </w:rPr>
        <w:t xml:space="preserve"> </w:t>
      </w:r>
      <w:r w:rsidRPr="009F5F6A">
        <w:rPr>
          <w:sz w:val="24"/>
          <w:szCs w:val="24"/>
        </w:rPr>
        <w:t xml:space="preserve">и должен содержать ссылки на отдельные этапы / </w:t>
      </w:r>
      <w:proofErr w:type="spellStart"/>
      <w:r w:rsidRPr="009F5F6A">
        <w:rPr>
          <w:sz w:val="24"/>
          <w:szCs w:val="24"/>
        </w:rPr>
        <w:t>подэтапы</w:t>
      </w:r>
      <w:proofErr w:type="spellEnd"/>
      <w:r w:rsidRPr="009F5F6A">
        <w:rPr>
          <w:sz w:val="24"/>
          <w:szCs w:val="24"/>
        </w:rPr>
        <w:t>, предусмотренные этим Графиком</w:t>
      </w:r>
      <w:r w:rsidR="00211593" w:rsidRPr="009F5F6A">
        <w:rPr>
          <w:sz w:val="24"/>
          <w:szCs w:val="24"/>
        </w:rPr>
        <w:t xml:space="preserve"> (подраздел </w:t>
      </w:r>
      <w:r w:rsidR="005A1486" w:rsidRPr="009F5F6A">
        <w:rPr>
          <w:sz w:val="24"/>
          <w:szCs w:val="24"/>
        </w:rPr>
        <w:fldChar w:fldCharType="begin"/>
      </w:r>
      <w:r w:rsidR="00211593" w:rsidRPr="009F5F6A">
        <w:rPr>
          <w:sz w:val="24"/>
          <w:szCs w:val="24"/>
        </w:rPr>
        <w:instrText xml:space="preserve"> REF _Ref440361140 \r \h </w:instrText>
      </w:r>
      <w:r w:rsidR="006C5B45" w:rsidRPr="009F5F6A">
        <w:rPr>
          <w:sz w:val="24"/>
          <w:szCs w:val="24"/>
        </w:rPr>
        <w:instrText xml:space="preserve"> \* MERGEFORMAT </w:instrText>
      </w:r>
      <w:r w:rsidR="005A1486" w:rsidRPr="009F5F6A">
        <w:rPr>
          <w:sz w:val="24"/>
          <w:szCs w:val="24"/>
        </w:rPr>
      </w:r>
      <w:r w:rsidR="005A1486" w:rsidRPr="009F5F6A">
        <w:rPr>
          <w:sz w:val="24"/>
          <w:szCs w:val="24"/>
        </w:rPr>
        <w:fldChar w:fldCharType="separate"/>
      </w:r>
      <w:r w:rsidR="0010016D" w:rsidRPr="009F5F6A">
        <w:rPr>
          <w:sz w:val="24"/>
          <w:szCs w:val="24"/>
        </w:rPr>
        <w:t>5.4</w:t>
      </w:r>
      <w:r w:rsidR="005A1486" w:rsidRPr="009F5F6A">
        <w:rPr>
          <w:sz w:val="24"/>
          <w:szCs w:val="24"/>
        </w:rPr>
        <w:fldChar w:fldCharType="end"/>
      </w:r>
      <w:r w:rsidR="00211593" w:rsidRPr="009F5F6A">
        <w:rPr>
          <w:sz w:val="24"/>
          <w:szCs w:val="24"/>
        </w:rPr>
        <w:t>).</w:t>
      </w:r>
    </w:p>
    <w:p w:rsidR="00211593" w:rsidRPr="009F5F6A"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color w:val="000000"/>
          <w:sz w:val="24"/>
          <w:szCs w:val="24"/>
        </w:rPr>
      </w:pPr>
      <w:bookmarkStart w:id="2156" w:name="_Ref440361531"/>
      <w:bookmarkStart w:id="2157" w:name="_Ref440361610"/>
      <w:bookmarkStart w:id="2158" w:name="_Toc441131115"/>
      <w:bookmarkStart w:id="2159" w:name="_Toc515530012"/>
      <w:r w:rsidRPr="009F5F6A">
        <w:rPr>
          <w:color w:val="000000"/>
          <w:sz w:val="24"/>
          <w:szCs w:val="24"/>
        </w:rPr>
        <w:lastRenderedPageBreak/>
        <w:t>Протокол разногласий к проекту Договора (форма 6)</w:t>
      </w:r>
      <w:bookmarkEnd w:id="1977"/>
      <w:bookmarkEnd w:id="1978"/>
      <w:bookmarkEnd w:id="2107"/>
      <w:bookmarkEnd w:id="2108"/>
      <w:bookmarkEnd w:id="2109"/>
      <w:bookmarkEnd w:id="2110"/>
      <w:bookmarkEnd w:id="2111"/>
      <w:bookmarkEnd w:id="2156"/>
      <w:bookmarkEnd w:id="2157"/>
      <w:bookmarkEnd w:id="2158"/>
      <w:bookmarkEnd w:id="2159"/>
    </w:p>
    <w:p w:rsidR="00211593" w:rsidRPr="009F5F6A" w:rsidRDefault="00211593" w:rsidP="00211593">
      <w:pPr>
        <w:rPr>
          <w:szCs w:val="24"/>
        </w:rPr>
      </w:pPr>
      <w:r w:rsidRPr="009F5F6A">
        <w:rPr>
          <w:szCs w:val="24"/>
        </w:rPr>
        <w:t>(</w:t>
      </w:r>
      <w:r w:rsidRPr="009F5F6A">
        <w:rPr>
          <w:szCs w:val="24"/>
          <w:shd w:val="clear" w:color="auto" w:fill="FFFF99"/>
        </w:rPr>
        <w:t>заполняется отдельно по каждому из лотов с указанием номера и названия лота</w:t>
      </w:r>
      <w:r w:rsidRPr="009F5F6A">
        <w:rPr>
          <w:szCs w:val="24"/>
        </w:rPr>
        <w:t>)</w:t>
      </w:r>
    </w:p>
    <w:p w:rsidR="00211593" w:rsidRPr="009F5F6A" w:rsidRDefault="00211593" w:rsidP="00822777">
      <w:pPr>
        <w:pStyle w:val="3"/>
        <w:numPr>
          <w:ilvl w:val="2"/>
          <w:numId w:val="101"/>
        </w:numPr>
        <w:rPr>
          <w:sz w:val="24"/>
          <w:szCs w:val="24"/>
        </w:rPr>
      </w:pPr>
      <w:bookmarkStart w:id="2160" w:name="_Toc439170685"/>
      <w:bookmarkStart w:id="2161" w:name="_Toc439172787"/>
      <w:bookmarkStart w:id="2162" w:name="_Toc439173231"/>
      <w:bookmarkStart w:id="2163" w:name="_Toc439238227"/>
      <w:bookmarkStart w:id="2164" w:name="_Toc439252775"/>
      <w:bookmarkStart w:id="2165" w:name="_Toc439323749"/>
      <w:bookmarkStart w:id="2166" w:name="_Toc440361386"/>
      <w:bookmarkStart w:id="2167" w:name="_Toc440376141"/>
      <w:bookmarkStart w:id="2168" w:name="_Toc440376268"/>
      <w:bookmarkStart w:id="2169" w:name="_Toc440382526"/>
      <w:bookmarkStart w:id="2170" w:name="_Toc440447196"/>
      <w:bookmarkStart w:id="2171" w:name="_Toc440632357"/>
      <w:bookmarkStart w:id="2172" w:name="_Toc440875129"/>
      <w:bookmarkStart w:id="2173" w:name="_Toc441131116"/>
      <w:bookmarkStart w:id="2174" w:name="_Toc441485113"/>
      <w:bookmarkStart w:id="2175" w:name="_Toc441572090"/>
      <w:bookmarkStart w:id="2176" w:name="_Toc441575182"/>
      <w:bookmarkStart w:id="2177" w:name="_Toc442434843"/>
      <w:bookmarkStart w:id="2178" w:name="_Toc442435682"/>
      <w:bookmarkStart w:id="2179" w:name="_Toc462044804"/>
      <w:bookmarkStart w:id="2180" w:name="_Toc462068507"/>
      <w:bookmarkStart w:id="2181" w:name="_Toc463514197"/>
      <w:bookmarkStart w:id="2182" w:name="_Toc469480435"/>
      <w:bookmarkStart w:id="2183" w:name="_Toc471823226"/>
      <w:bookmarkStart w:id="2184" w:name="_Toc498512087"/>
      <w:bookmarkStart w:id="2185" w:name="_Toc511312907"/>
      <w:bookmarkStart w:id="2186" w:name="_Toc511315311"/>
      <w:bookmarkStart w:id="2187" w:name="_Toc515530013"/>
      <w:bookmarkStart w:id="2188" w:name="_Toc157248186"/>
      <w:bookmarkStart w:id="2189" w:name="_Toc157496555"/>
      <w:bookmarkStart w:id="2190" w:name="_Toc158206094"/>
      <w:bookmarkStart w:id="2191" w:name="_Toc164057779"/>
      <w:bookmarkStart w:id="2192" w:name="_Toc164137129"/>
      <w:bookmarkStart w:id="2193" w:name="_Toc164161289"/>
      <w:bookmarkStart w:id="2194" w:name="_Toc165173860"/>
      <w:r w:rsidRPr="009F5F6A">
        <w:rPr>
          <w:sz w:val="24"/>
          <w:szCs w:val="24"/>
        </w:rPr>
        <w:t>Форма Протокола разногласий к проекту Договора</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r w:rsidRPr="009F5F6A">
        <w:rPr>
          <w:sz w:val="24"/>
          <w:szCs w:val="24"/>
        </w:rPr>
        <w:t xml:space="preserve"> </w:t>
      </w:r>
      <w:bookmarkEnd w:id="2188"/>
      <w:bookmarkEnd w:id="2189"/>
      <w:bookmarkEnd w:id="2190"/>
      <w:bookmarkEnd w:id="2191"/>
      <w:bookmarkEnd w:id="2192"/>
      <w:bookmarkEnd w:id="2193"/>
      <w:bookmarkEnd w:id="2194"/>
    </w:p>
    <w:p w:rsidR="00211593" w:rsidRPr="009F5F6A" w:rsidRDefault="00211593" w:rsidP="00211593">
      <w:pPr>
        <w:pBdr>
          <w:top w:val="single" w:sz="4" w:space="1" w:color="auto"/>
        </w:pBdr>
        <w:shd w:val="clear" w:color="auto" w:fill="E0E0E0"/>
        <w:ind w:right="21" w:firstLine="0"/>
        <w:jc w:val="center"/>
        <w:rPr>
          <w:b/>
          <w:color w:val="000000"/>
          <w:spacing w:val="36"/>
          <w:szCs w:val="24"/>
        </w:rPr>
      </w:pPr>
      <w:r w:rsidRPr="009F5F6A">
        <w:rPr>
          <w:b/>
          <w:color w:val="000000"/>
          <w:spacing w:val="36"/>
          <w:szCs w:val="24"/>
        </w:rPr>
        <w:t>начало формы</w:t>
      </w:r>
    </w:p>
    <w:p w:rsidR="00211593" w:rsidRPr="009F5F6A" w:rsidRDefault="00211593" w:rsidP="00211593">
      <w:pPr>
        <w:ind w:firstLine="0"/>
        <w:jc w:val="left"/>
        <w:rPr>
          <w:color w:val="000000"/>
          <w:szCs w:val="24"/>
        </w:rPr>
      </w:pPr>
      <w:r w:rsidRPr="009F5F6A">
        <w:rPr>
          <w:color w:val="000000"/>
          <w:szCs w:val="24"/>
        </w:rPr>
        <w:t>Приложение 6 к письму о подаче оферты</w:t>
      </w:r>
      <w:r w:rsidRPr="009F5F6A">
        <w:rPr>
          <w:color w:val="000000"/>
          <w:szCs w:val="24"/>
        </w:rPr>
        <w:br/>
        <w:t>от «____»_____________ </w:t>
      </w:r>
      <w:proofErr w:type="gramStart"/>
      <w:r w:rsidRPr="009F5F6A">
        <w:rPr>
          <w:color w:val="000000"/>
          <w:szCs w:val="24"/>
        </w:rPr>
        <w:t>г</w:t>
      </w:r>
      <w:proofErr w:type="gramEnd"/>
      <w:r w:rsidRPr="009F5F6A">
        <w:rPr>
          <w:color w:val="000000"/>
          <w:szCs w:val="24"/>
        </w:rPr>
        <w:t>. №__________</w:t>
      </w:r>
    </w:p>
    <w:p w:rsidR="00211593" w:rsidRPr="009F5F6A" w:rsidRDefault="00211593" w:rsidP="00211593">
      <w:pPr>
        <w:ind w:firstLine="0"/>
        <w:rPr>
          <w:color w:val="000000"/>
          <w:szCs w:val="24"/>
        </w:rPr>
      </w:pPr>
    </w:p>
    <w:p w:rsidR="00211593" w:rsidRPr="009F5F6A" w:rsidRDefault="00211593" w:rsidP="00211593">
      <w:pPr>
        <w:ind w:firstLine="0"/>
        <w:jc w:val="center"/>
        <w:rPr>
          <w:b/>
          <w:szCs w:val="24"/>
        </w:rPr>
      </w:pPr>
      <w:r w:rsidRPr="009F5F6A">
        <w:rPr>
          <w:b/>
          <w:szCs w:val="24"/>
        </w:rPr>
        <w:t>Протокол разногласий к проекту Договора</w:t>
      </w:r>
    </w:p>
    <w:p w:rsidR="00211593" w:rsidRPr="009F5F6A" w:rsidRDefault="00211593" w:rsidP="00211593">
      <w:pPr>
        <w:rPr>
          <w:szCs w:val="24"/>
        </w:rPr>
      </w:pPr>
    </w:p>
    <w:p w:rsidR="00211593" w:rsidRPr="009F5F6A" w:rsidRDefault="00211593" w:rsidP="00211593">
      <w:pPr>
        <w:ind w:firstLine="0"/>
        <w:rPr>
          <w:color w:val="000000"/>
          <w:szCs w:val="24"/>
        </w:rPr>
      </w:pPr>
      <w:r w:rsidRPr="009F5F6A">
        <w:rPr>
          <w:color w:val="000000"/>
          <w:szCs w:val="24"/>
        </w:rPr>
        <w:t>Наименование и адрес Участника: _________________________________</w:t>
      </w:r>
    </w:p>
    <w:p w:rsidR="00211593" w:rsidRPr="009F5F6A" w:rsidRDefault="00211593" w:rsidP="00211593">
      <w:pPr>
        <w:jc w:val="center"/>
        <w:rPr>
          <w:b/>
          <w:bCs/>
          <w:color w:val="000000"/>
          <w:szCs w:val="24"/>
        </w:rPr>
      </w:pPr>
      <w:r w:rsidRPr="009F5F6A">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9F5F6A"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F5F6A" w:rsidRDefault="00211593" w:rsidP="00211593">
            <w:pPr>
              <w:ind w:firstLine="0"/>
              <w:jc w:val="center"/>
            </w:pPr>
            <w:r w:rsidRPr="009F5F6A">
              <w:t xml:space="preserve">№ </w:t>
            </w:r>
            <w:proofErr w:type="gramStart"/>
            <w:r w:rsidRPr="009F5F6A">
              <w:t>п</w:t>
            </w:r>
            <w:proofErr w:type="gramEnd"/>
            <w:r w:rsidRPr="009F5F6A">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F5F6A" w:rsidRDefault="00211593" w:rsidP="00241046">
            <w:pPr>
              <w:pStyle w:val="af4"/>
              <w:spacing w:before="0" w:after="0"/>
              <w:ind w:left="0" w:right="0"/>
              <w:jc w:val="center"/>
            </w:pPr>
            <w:r w:rsidRPr="009F5F6A">
              <w:t xml:space="preserve">№ пункта проекта Договора (раздел </w:t>
            </w:r>
            <w:r w:rsidR="005A1486" w:rsidRPr="009F5F6A">
              <w:fldChar w:fldCharType="begin"/>
            </w:r>
            <w:r w:rsidR="00241046" w:rsidRPr="009F5F6A">
              <w:instrText xml:space="preserve"> REF _Ref441571138 \r \h </w:instrText>
            </w:r>
            <w:r w:rsidR="006C5B45" w:rsidRPr="009F5F6A">
              <w:instrText xml:space="preserve"> \* MERGEFORMAT </w:instrText>
            </w:r>
            <w:r w:rsidR="005A1486" w:rsidRPr="009F5F6A">
              <w:fldChar w:fldCharType="separate"/>
            </w:r>
            <w:r w:rsidR="0010016D" w:rsidRPr="009F5F6A">
              <w:t>2</w:t>
            </w:r>
            <w:r w:rsidR="005A1486" w:rsidRPr="009F5F6A">
              <w:fldChar w:fldCharType="end"/>
            </w:r>
            <w:r w:rsidRPr="009F5F6A">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F5F6A" w:rsidRDefault="00211593" w:rsidP="00211593">
            <w:pPr>
              <w:pStyle w:val="af4"/>
              <w:spacing w:before="0" w:after="0"/>
              <w:ind w:left="0" w:right="0"/>
              <w:jc w:val="center"/>
            </w:pPr>
            <w:r w:rsidRPr="009F5F6A">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F5F6A" w:rsidRDefault="00211593" w:rsidP="00211593">
            <w:pPr>
              <w:pStyle w:val="af4"/>
              <w:spacing w:before="0" w:after="0"/>
              <w:ind w:left="0" w:right="0"/>
              <w:jc w:val="center"/>
            </w:pPr>
            <w:r w:rsidRPr="009F5F6A">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9F5F6A" w:rsidRDefault="00211593" w:rsidP="00211593">
            <w:pPr>
              <w:pStyle w:val="af4"/>
              <w:spacing w:before="0" w:after="0"/>
              <w:ind w:left="0" w:right="0"/>
              <w:jc w:val="center"/>
            </w:pPr>
            <w:r w:rsidRPr="009F5F6A">
              <w:t>Примечания, обоснование</w:t>
            </w:r>
          </w:p>
        </w:tc>
      </w:tr>
      <w:tr w:rsidR="00211593" w:rsidRPr="009F5F6A"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F5F6A"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r>
      <w:tr w:rsidR="00211593" w:rsidRPr="009F5F6A"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F5F6A"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r>
      <w:tr w:rsidR="00211593" w:rsidRPr="009F5F6A"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F5F6A"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r>
      <w:tr w:rsidR="00211593" w:rsidRPr="009F5F6A"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F5F6A" w:rsidRDefault="00211593" w:rsidP="00211593">
            <w:pPr>
              <w:pStyle w:val="af7"/>
              <w:spacing w:before="0" w:after="0"/>
              <w:ind w:left="0" w:right="0"/>
              <w:jc w:val="center"/>
              <w:rPr>
                <w:color w:val="000000"/>
                <w:sz w:val="22"/>
              </w:rPr>
            </w:pPr>
            <w:r w:rsidRPr="009F5F6A">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r>
    </w:tbl>
    <w:p w:rsidR="00211593" w:rsidRPr="009F5F6A" w:rsidRDefault="00211593" w:rsidP="00211593">
      <w:pPr>
        <w:jc w:val="center"/>
        <w:rPr>
          <w:b/>
          <w:bCs/>
          <w:color w:val="000000"/>
        </w:rPr>
      </w:pPr>
    </w:p>
    <w:p w:rsidR="00211593" w:rsidRPr="009F5F6A" w:rsidRDefault="00211593" w:rsidP="00211593">
      <w:pPr>
        <w:jc w:val="center"/>
        <w:rPr>
          <w:b/>
          <w:bCs/>
          <w:color w:val="000000"/>
          <w:szCs w:val="24"/>
        </w:rPr>
      </w:pPr>
      <w:r w:rsidRPr="009F5F6A">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9F5F6A"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F5F6A" w:rsidRDefault="00211593" w:rsidP="00211593">
            <w:pPr>
              <w:ind w:firstLine="0"/>
              <w:jc w:val="center"/>
            </w:pPr>
            <w:r w:rsidRPr="009F5F6A">
              <w:t xml:space="preserve">№ </w:t>
            </w:r>
            <w:proofErr w:type="gramStart"/>
            <w:r w:rsidRPr="009F5F6A">
              <w:t>п</w:t>
            </w:r>
            <w:proofErr w:type="gramEnd"/>
            <w:r w:rsidRPr="009F5F6A">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F5F6A" w:rsidRDefault="00211593" w:rsidP="00211593">
            <w:pPr>
              <w:pStyle w:val="af4"/>
              <w:spacing w:before="0" w:after="0"/>
              <w:ind w:left="0" w:right="0"/>
              <w:jc w:val="center"/>
            </w:pPr>
            <w:r w:rsidRPr="009F5F6A">
              <w:t xml:space="preserve">№ пункта проекта Договора (раздел </w:t>
            </w:r>
            <w:r w:rsidR="005A1486" w:rsidRPr="009F5F6A">
              <w:fldChar w:fldCharType="begin"/>
            </w:r>
            <w:r w:rsidR="00241046" w:rsidRPr="009F5F6A">
              <w:instrText xml:space="preserve"> REF _Ref441571138 \r \h </w:instrText>
            </w:r>
            <w:r w:rsidR="006C5B45" w:rsidRPr="009F5F6A">
              <w:instrText xml:space="preserve"> \* MERGEFORMAT </w:instrText>
            </w:r>
            <w:r w:rsidR="005A1486" w:rsidRPr="009F5F6A">
              <w:fldChar w:fldCharType="separate"/>
            </w:r>
            <w:r w:rsidR="0010016D" w:rsidRPr="009F5F6A">
              <w:t>2</w:t>
            </w:r>
            <w:r w:rsidR="005A1486" w:rsidRPr="009F5F6A">
              <w:fldChar w:fldCharType="end"/>
            </w:r>
            <w:r w:rsidRPr="009F5F6A">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F5F6A" w:rsidRDefault="00211593" w:rsidP="00211593">
            <w:pPr>
              <w:pStyle w:val="af4"/>
              <w:spacing w:before="0" w:after="0"/>
              <w:ind w:left="0" w:right="0"/>
              <w:jc w:val="center"/>
            </w:pPr>
            <w:r w:rsidRPr="009F5F6A">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F5F6A" w:rsidRDefault="00211593" w:rsidP="00211593">
            <w:pPr>
              <w:pStyle w:val="af4"/>
              <w:spacing w:before="0" w:after="0"/>
              <w:ind w:left="0" w:right="0"/>
              <w:jc w:val="center"/>
            </w:pPr>
            <w:r w:rsidRPr="009F5F6A">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9F5F6A" w:rsidRDefault="00211593" w:rsidP="00211593">
            <w:pPr>
              <w:pStyle w:val="af4"/>
              <w:spacing w:before="0" w:after="0"/>
              <w:ind w:left="0" w:right="0"/>
              <w:jc w:val="center"/>
            </w:pPr>
            <w:r w:rsidRPr="009F5F6A">
              <w:t>Примечания, обоснование</w:t>
            </w:r>
          </w:p>
        </w:tc>
      </w:tr>
      <w:tr w:rsidR="00211593" w:rsidRPr="009F5F6A"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F5F6A" w:rsidRDefault="00211593" w:rsidP="00822777">
            <w:pPr>
              <w:widowControl/>
              <w:numPr>
                <w:ilvl w:val="0"/>
                <w:numId w:val="40"/>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r>
      <w:tr w:rsidR="00211593" w:rsidRPr="009F5F6A"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F5F6A" w:rsidRDefault="00211593" w:rsidP="00822777">
            <w:pPr>
              <w:widowControl/>
              <w:numPr>
                <w:ilvl w:val="0"/>
                <w:numId w:val="40"/>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r>
      <w:tr w:rsidR="00211593" w:rsidRPr="009F5F6A"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F5F6A" w:rsidRDefault="00211593" w:rsidP="00822777">
            <w:pPr>
              <w:widowControl/>
              <w:numPr>
                <w:ilvl w:val="0"/>
                <w:numId w:val="40"/>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r>
      <w:tr w:rsidR="00211593" w:rsidRPr="009F5F6A" w:rsidTr="00211593">
        <w:tc>
          <w:tcPr>
            <w:tcW w:w="648"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r w:rsidRPr="009F5F6A">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F5F6A" w:rsidRDefault="00211593" w:rsidP="00211593">
            <w:pPr>
              <w:pStyle w:val="af7"/>
              <w:spacing w:before="0" w:after="0"/>
              <w:ind w:left="0" w:right="0"/>
              <w:rPr>
                <w:color w:val="000000"/>
                <w:sz w:val="22"/>
              </w:rPr>
            </w:pPr>
          </w:p>
        </w:tc>
      </w:tr>
    </w:tbl>
    <w:p w:rsidR="00211593" w:rsidRPr="009F5F6A" w:rsidRDefault="00211593" w:rsidP="00211593">
      <w:pPr>
        <w:rPr>
          <w:color w:val="000000"/>
          <w:szCs w:val="24"/>
        </w:rPr>
      </w:pPr>
    </w:p>
    <w:p w:rsidR="00211593" w:rsidRPr="009F5F6A" w:rsidRDefault="00211593" w:rsidP="00211593">
      <w:pPr>
        <w:rPr>
          <w:color w:val="000000"/>
          <w:szCs w:val="24"/>
        </w:rPr>
      </w:pPr>
      <w:r w:rsidRPr="009F5F6A">
        <w:rPr>
          <w:color w:val="000000"/>
          <w:szCs w:val="24"/>
        </w:rPr>
        <w:t>____________________________________</w:t>
      </w:r>
    </w:p>
    <w:p w:rsidR="00211593" w:rsidRPr="009F5F6A" w:rsidRDefault="00211593" w:rsidP="00211593">
      <w:pPr>
        <w:ind w:right="3684"/>
        <w:jc w:val="center"/>
        <w:rPr>
          <w:color w:val="000000"/>
          <w:szCs w:val="24"/>
          <w:vertAlign w:val="superscript"/>
        </w:rPr>
      </w:pPr>
      <w:r w:rsidRPr="009F5F6A">
        <w:rPr>
          <w:color w:val="000000"/>
          <w:szCs w:val="24"/>
          <w:vertAlign w:val="superscript"/>
        </w:rPr>
        <w:t>(подпись, М.П.)</w:t>
      </w:r>
    </w:p>
    <w:p w:rsidR="00211593" w:rsidRPr="009F5F6A" w:rsidRDefault="00211593" w:rsidP="00211593">
      <w:pPr>
        <w:rPr>
          <w:color w:val="000000"/>
          <w:szCs w:val="24"/>
        </w:rPr>
      </w:pPr>
      <w:r w:rsidRPr="009F5F6A">
        <w:rPr>
          <w:color w:val="000000"/>
          <w:szCs w:val="24"/>
        </w:rPr>
        <w:t>____________________________________</w:t>
      </w:r>
    </w:p>
    <w:p w:rsidR="00211593" w:rsidRPr="009F5F6A" w:rsidRDefault="00211593" w:rsidP="00211593">
      <w:pPr>
        <w:ind w:right="3684"/>
        <w:jc w:val="center"/>
        <w:rPr>
          <w:color w:val="000000"/>
          <w:szCs w:val="24"/>
          <w:vertAlign w:val="superscript"/>
        </w:rPr>
      </w:pPr>
      <w:r w:rsidRPr="009F5F6A">
        <w:rPr>
          <w:color w:val="000000"/>
          <w:szCs w:val="24"/>
          <w:vertAlign w:val="superscript"/>
        </w:rPr>
        <w:t xml:space="preserve">(фамилия, имя, отчество </w:t>
      </w:r>
      <w:proofErr w:type="gramStart"/>
      <w:r w:rsidRPr="009F5F6A">
        <w:rPr>
          <w:color w:val="000000"/>
          <w:szCs w:val="24"/>
          <w:vertAlign w:val="superscript"/>
        </w:rPr>
        <w:t>подписавшего</w:t>
      </w:r>
      <w:proofErr w:type="gramEnd"/>
      <w:r w:rsidRPr="009F5F6A">
        <w:rPr>
          <w:color w:val="000000"/>
          <w:szCs w:val="24"/>
          <w:vertAlign w:val="superscript"/>
        </w:rPr>
        <w:t>, должность)</w:t>
      </w:r>
    </w:p>
    <w:p w:rsidR="00211593" w:rsidRPr="009F5F6A" w:rsidRDefault="00211593" w:rsidP="00211593">
      <w:pPr>
        <w:keepNext/>
        <w:rPr>
          <w:b/>
          <w:bCs/>
          <w:color w:val="000000"/>
          <w:szCs w:val="24"/>
        </w:rPr>
      </w:pPr>
    </w:p>
    <w:p w:rsidR="00211593" w:rsidRPr="009F5F6A"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9F5F6A">
        <w:rPr>
          <w:b/>
          <w:color w:val="000000"/>
          <w:spacing w:val="36"/>
          <w:szCs w:val="24"/>
        </w:rPr>
        <w:tab/>
        <w:t>конец формы</w:t>
      </w:r>
      <w:r w:rsidRPr="009F5F6A">
        <w:rPr>
          <w:b/>
          <w:color w:val="000000"/>
          <w:spacing w:val="36"/>
          <w:szCs w:val="24"/>
        </w:rPr>
        <w:tab/>
      </w:r>
    </w:p>
    <w:p w:rsidR="00211593" w:rsidRPr="009F5F6A" w:rsidRDefault="00211593" w:rsidP="00211593">
      <w:pPr>
        <w:ind w:firstLine="0"/>
        <w:jc w:val="left"/>
        <w:rPr>
          <w:b/>
          <w:szCs w:val="24"/>
        </w:rPr>
      </w:pPr>
      <w:r w:rsidRPr="009F5F6A">
        <w:rPr>
          <w:b/>
          <w:szCs w:val="24"/>
        </w:rPr>
        <w:br w:type="page"/>
      </w:r>
    </w:p>
    <w:p w:rsidR="00211593" w:rsidRPr="009F5F6A" w:rsidRDefault="00211593" w:rsidP="00211593">
      <w:pPr>
        <w:pStyle w:val="afd"/>
        <w:numPr>
          <w:ilvl w:val="0"/>
          <w:numId w:val="0"/>
        </w:numPr>
        <w:ind w:left="1134"/>
        <w:rPr>
          <w:b/>
          <w:sz w:val="24"/>
          <w:szCs w:val="24"/>
        </w:rPr>
      </w:pPr>
    </w:p>
    <w:p w:rsidR="00211593" w:rsidRPr="009F5F6A" w:rsidRDefault="00211593" w:rsidP="00822777">
      <w:pPr>
        <w:pStyle w:val="3"/>
        <w:numPr>
          <w:ilvl w:val="2"/>
          <w:numId w:val="101"/>
        </w:numPr>
        <w:rPr>
          <w:sz w:val="24"/>
          <w:szCs w:val="24"/>
        </w:rPr>
      </w:pPr>
      <w:bookmarkStart w:id="2195" w:name="_Toc462044805"/>
      <w:bookmarkStart w:id="2196" w:name="_Toc462068508"/>
      <w:bookmarkStart w:id="2197" w:name="_Toc463514198"/>
      <w:bookmarkStart w:id="2198" w:name="_Toc469480436"/>
      <w:bookmarkStart w:id="2199" w:name="_Toc471823227"/>
      <w:bookmarkStart w:id="2200" w:name="_Toc498512088"/>
      <w:bookmarkStart w:id="2201" w:name="_Toc511312908"/>
      <w:bookmarkStart w:id="2202" w:name="_Toc511315312"/>
      <w:bookmarkStart w:id="2203" w:name="_Toc515530014"/>
      <w:bookmarkStart w:id="2204" w:name="_Toc439170686"/>
      <w:bookmarkStart w:id="2205" w:name="_Toc439172788"/>
      <w:bookmarkStart w:id="2206" w:name="_Toc439173232"/>
      <w:bookmarkStart w:id="2207" w:name="_Toc439238228"/>
      <w:bookmarkStart w:id="2208" w:name="_Toc439252776"/>
      <w:bookmarkStart w:id="2209" w:name="_Toc439323750"/>
      <w:bookmarkStart w:id="2210" w:name="_Toc440361387"/>
      <w:bookmarkStart w:id="2211" w:name="_Toc440376142"/>
      <w:bookmarkStart w:id="2212" w:name="_Toc440376269"/>
      <w:bookmarkStart w:id="2213" w:name="_Toc440382527"/>
      <w:bookmarkStart w:id="2214" w:name="_Toc440447197"/>
      <w:bookmarkStart w:id="2215" w:name="_Toc440632358"/>
      <w:bookmarkStart w:id="2216" w:name="_Toc440875130"/>
      <w:bookmarkStart w:id="2217" w:name="_Toc441131117"/>
      <w:bookmarkStart w:id="2218" w:name="_Toc441485114"/>
      <w:bookmarkStart w:id="2219" w:name="_Toc441572091"/>
      <w:bookmarkStart w:id="2220" w:name="_Toc441575183"/>
      <w:bookmarkStart w:id="2221" w:name="_Toc442434844"/>
      <w:bookmarkStart w:id="2222" w:name="_Toc442435683"/>
      <w:r w:rsidRPr="009F5F6A">
        <w:rPr>
          <w:sz w:val="24"/>
          <w:szCs w:val="24"/>
        </w:rPr>
        <w:t>Инструкции по заполнению</w:t>
      </w:r>
      <w:bookmarkEnd w:id="2195"/>
      <w:bookmarkEnd w:id="2196"/>
      <w:bookmarkEnd w:id="2197"/>
      <w:bookmarkEnd w:id="2198"/>
      <w:bookmarkEnd w:id="2199"/>
      <w:bookmarkEnd w:id="2200"/>
      <w:bookmarkEnd w:id="2201"/>
      <w:bookmarkEnd w:id="2202"/>
      <w:bookmarkEnd w:id="2203"/>
      <w:r w:rsidRPr="009F5F6A">
        <w:rPr>
          <w:sz w:val="24"/>
          <w:szCs w:val="24"/>
        </w:rPr>
        <w:t xml:space="preserve"> </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Участник указывает дату и номер заявки в соответствии с письмом о подаче оферты (подраздел </w:t>
      </w:r>
      <w:r w:rsidR="005A1486" w:rsidRPr="009F5F6A">
        <w:rPr>
          <w:sz w:val="24"/>
          <w:szCs w:val="24"/>
        </w:rPr>
        <w:fldChar w:fldCharType="begin"/>
      </w:r>
      <w:r w:rsidRPr="009F5F6A">
        <w:rPr>
          <w:sz w:val="24"/>
          <w:szCs w:val="24"/>
        </w:rPr>
        <w:instrText xml:space="preserve"> REF _Ref55336310 \r \h </w:instrText>
      </w:r>
      <w:r w:rsidR="006C5B45" w:rsidRPr="009F5F6A">
        <w:rPr>
          <w:sz w:val="24"/>
          <w:szCs w:val="24"/>
        </w:rPr>
        <w:instrText xml:space="preserve"> \* MERGEFORMAT </w:instrText>
      </w:r>
      <w:r w:rsidR="005A1486" w:rsidRPr="009F5F6A">
        <w:rPr>
          <w:sz w:val="24"/>
          <w:szCs w:val="24"/>
        </w:rPr>
      </w:r>
      <w:r w:rsidR="005A1486" w:rsidRPr="009F5F6A">
        <w:rPr>
          <w:sz w:val="24"/>
          <w:szCs w:val="24"/>
        </w:rPr>
        <w:fldChar w:fldCharType="separate"/>
      </w:r>
      <w:r w:rsidR="0010016D" w:rsidRPr="009F5F6A">
        <w:rPr>
          <w:sz w:val="24"/>
          <w:szCs w:val="24"/>
        </w:rPr>
        <w:t>5.1</w:t>
      </w:r>
      <w:r w:rsidR="005A1486" w:rsidRPr="009F5F6A">
        <w:rPr>
          <w:sz w:val="24"/>
          <w:szCs w:val="24"/>
        </w:rPr>
        <w:fldChar w:fldCharType="end"/>
      </w:r>
      <w:r w:rsidRPr="009F5F6A">
        <w:rPr>
          <w:sz w:val="24"/>
          <w:szCs w:val="24"/>
        </w:rPr>
        <w:t>).</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Участник указывает свое фирменное наименование (в </w:t>
      </w:r>
      <w:proofErr w:type="spellStart"/>
      <w:r w:rsidRPr="009F5F6A">
        <w:rPr>
          <w:sz w:val="24"/>
          <w:szCs w:val="24"/>
        </w:rPr>
        <w:t>т.ч</w:t>
      </w:r>
      <w:proofErr w:type="spellEnd"/>
      <w:r w:rsidRPr="009F5F6A">
        <w:rPr>
          <w:sz w:val="24"/>
          <w:szCs w:val="24"/>
        </w:rPr>
        <w:t>. организационно-правовую форму) и свой адрес.</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5A1486" w:rsidRPr="009F5F6A">
        <w:rPr>
          <w:sz w:val="24"/>
          <w:szCs w:val="24"/>
        </w:rPr>
        <w:fldChar w:fldCharType="begin"/>
      </w:r>
      <w:r w:rsidR="009922AC" w:rsidRPr="009F5F6A">
        <w:rPr>
          <w:sz w:val="24"/>
          <w:szCs w:val="24"/>
        </w:rPr>
        <w:instrText xml:space="preserve"> REF _Ref441571800 \r \h </w:instrText>
      </w:r>
      <w:r w:rsidR="006C5B45" w:rsidRPr="009F5F6A">
        <w:rPr>
          <w:sz w:val="24"/>
          <w:szCs w:val="24"/>
        </w:rPr>
        <w:instrText xml:space="preserve"> \* MERGEFORMAT </w:instrText>
      </w:r>
      <w:r w:rsidR="005A1486" w:rsidRPr="009F5F6A">
        <w:rPr>
          <w:sz w:val="24"/>
          <w:szCs w:val="24"/>
        </w:rPr>
      </w:r>
      <w:r w:rsidR="005A1486" w:rsidRPr="009F5F6A">
        <w:rPr>
          <w:sz w:val="24"/>
          <w:szCs w:val="24"/>
        </w:rPr>
        <w:fldChar w:fldCharType="separate"/>
      </w:r>
      <w:r w:rsidR="0010016D" w:rsidRPr="009F5F6A">
        <w:rPr>
          <w:sz w:val="24"/>
          <w:szCs w:val="24"/>
        </w:rPr>
        <w:t>2</w:t>
      </w:r>
      <w:r w:rsidR="005A1486" w:rsidRPr="009F5F6A">
        <w:rPr>
          <w:sz w:val="24"/>
          <w:szCs w:val="24"/>
        </w:rPr>
        <w:fldChar w:fldCharType="end"/>
      </w:r>
      <w:r w:rsidRPr="009F5F6A">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9F5F6A">
        <w:rPr>
          <w:sz w:val="24"/>
          <w:szCs w:val="24"/>
        </w:rPr>
        <w:t>отклонение</w:t>
      </w:r>
      <w:proofErr w:type="gramEnd"/>
      <w:r w:rsidRPr="009F5F6A">
        <w:rPr>
          <w:sz w:val="24"/>
          <w:szCs w:val="24"/>
        </w:rPr>
        <w:t xml:space="preserve"> которых Организатором не повлечет отказа Участника от подписания Договора в случае признания его Победителем.</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Условия Договора будут определяться в соответствии с пунктом </w:t>
      </w:r>
      <w:r w:rsidR="005A1486" w:rsidRPr="009F5F6A">
        <w:rPr>
          <w:sz w:val="24"/>
          <w:szCs w:val="24"/>
        </w:rPr>
        <w:fldChar w:fldCharType="begin"/>
      </w:r>
      <w:r w:rsidR="009922AC" w:rsidRPr="009F5F6A">
        <w:rPr>
          <w:sz w:val="24"/>
          <w:szCs w:val="24"/>
        </w:rPr>
        <w:instrText xml:space="preserve"> REF _Ref86827161 \r \h </w:instrText>
      </w:r>
      <w:r w:rsidR="006C5B45" w:rsidRPr="009F5F6A">
        <w:rPr>
          <w:sz w:val="24"/>
          <w:szCs w:val="24"/>
        </w:rPr>
        <w:instrText xml:space="preserve"> \* MERGEFORMAT </w:instrText>
      </w:r>
      <w:r w:rsidR="005A1486" w:rsidRPr="009F5F6A">
        <w:rPr>
          <w:sz w:val="24"/>
          <w:szCs w:val="24"/>
        </w:rPr>
      </w:r>
      <w:r w:rsidR="005A1486" w:rsidRPr="009F5F6A">
        <w:rPr>
          <w:sz w:val="24"/>
          <w:szCs w:val="24"/>
        </w:rPr>
        <w:fldChar w:fldCharType="separate"/>
      </w:r>
      <w:r w:rsidR="0010016D" w:rsidRPr="009F5F6A">
        <w:rPr>
          <w:sz w:val="24"/>
          <w:szCs w:val="24"/>
        </w:rPr>
        <w:t>1.2.6</w:t>
      </w:r>
      <w:r w:rsidR="005A1486" w:rsidRPr="009F5F6A">
        <w:rPr>
          <w:sz w:val="24"/>
          <w:szCs w:val="24"/>
        </w:rPr>
        <w:fldChar w:fldCharType="end"/>
      </w:r>
      <w:r w:rsidRPr="009F5F6A">
        <w:rPr>
          <w:sz w:val="24"/>
          <w:szCs w:val="24"/>
        </w:rPr>
        <w:t>.</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9F5F6A">
        <w:rPr>
          <w:sz w:val="24"/>
          <w:szCs w:val="24"/>
        </w:rPr>
        <w:t>,</w:t>
      </w:r>
      <w:proofErr w:type="gramEnd"/>
      <w:r w:rsidRPr="009F5F6A">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В любом случае Участник должен иметь в виду что:</w:t>
      </w:r>
    </w:p>
    <w:p w:rsidR="00211593" w:rsidRPr="009F5F6A" w:rsidRDefault="00211593" w:rsidP="00822777">
      <w:pPr>
        <w:pStyle w:val="a2"/>
        <w:numPr>
          <w:ilvl w:val="4"/>
          <w:numId w:val="101"/>
        </w:numPr>
        <w:spacing w:before="100" w:beforeAutospacing="1" w:line="240" w:lineRule="auto"/>
        <w:rPr>
          <w:sz w:val="24"/>
          <w:szCs w:val="24"/>
        </w:rPr>
      </w:pPr>
      <w:r w:rsidRPr="009F5F6A">
        <w:rPr>
          <w:sz w:val="24"/>
          <w:szCs w:val="24"/>
        </w:rPr>
        <w:t>если какое-либо из обязательных Договорных предложений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211593" w:rsidRPr="009F5F6A" w:rsidRDefault="00211593" w:rsidP="00822777">
      <w:pPr>
        <w:pStyle w:val="a2"/>
        <w:numPr>
          <w:ilvl w:val="4"/>
          <w:numId w:val="101"/>
        </w:numPr>
        <w:spacing w:before="100" w:beforeAutospacing="1" w:line="240" w:lineRule="auto"/>
        <w:rPr>
          <w:sz w:val="24"/>
          <w:szCs w:val="24"/>
        </w:rPr>
      </w:pPr>
      <w:r w:rsidRPr="009F5F6A">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9F5F6A"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sz w:val="24"/>
          <w:szCs w:val="24"/>
        </w:rPr>
      </w:pPr>
      <w:bookmarkStart w:id="2223" w:name="_Ref55335823"/>
      <w:bookmarkStart w:id="2224" w:name="_Ref55336359"/>
      <w:bookmarkStart w:id="2225" w:name="_Toc57314675"/>
      <w:bookmarkStart w:id="2226" w:name="_Toc69728989"/>
      <w:bookmarkStart w:id="2227" w:name="_Toc98253939"/>
      <w:bookmarkStart w:id="2228" w:name="_Toc165173865"/>
      <w:bookmarkStart w:id="2229" w:name="_Toc423423672"/>
      <w:bookmarkStart w:id="2230" w:name="_Toc441131118"/>
      <w:bookmarkStart w:id="2231" w:name="_Toc515530015"/>
      <w:bookmarkEnd w:id="1773"/>
      <w:r w:rsidRPr="009F5F6A">
        <w:rPr>
          <w:sz w:val="24"/>
          <w:szCs w:val="24"/>
        </w:rPr>
        <w:lastRenderedPageBreak/>
        <w:t>Анкета (форма 7)</w:t>
      </w:r>
      <w:bookmarkEnd w:id="2223"/>
      <w:bookmarkEnd w:id="2224"/>
      <w:bookmarkEnd w:id="2225"/>
      <w:bookmarkEnd w:id="2226"/>
      <w:bookmarkEnd w:id="2227"/>
      <w:bookmarkEnd w:id="2228"/>
      <w:bookmarkEnd w:id="2229"/>
      <w:bookmarkEnd w:id="2230"/>
      <w:bookmarkEnd w:id="2231"/>
    </w:p>
    <w:p w:rsidR="00211593" w:rsidRPr="009F5F6A" w:rsidRDefault="00211593" w:rsidP="00822777">
      <w:pPr>
        <w:pStyle w:val="3"/>
        <w:numPr>
          <w:ilvl w:val="2"/>
          <w:numId w:val="101"/>
        </w:numPr>
        <w:rPr>
          <w:sz w:val="24"/>
          <w:szCs w:val="24"/>
        </w:rPr>
      </w:pPr>
      <w:bookmarkStart w:id="2232" w:name="_Toc98253940"/>
      <w:bookmarkStart w:id="2233" w:name="_Toc157248192"/>
      <w:bookmarkStart w:id="2234" w:name="_Toc157496561"/>
      <w:bookmarkStart w:id="2235" w:name="_Toc158206100"/>
      <w:bookmarkStart w:id="2236" w:name="_Toc164057785"/>
      <w:bookmarkStart w:id="2237" w:name="_Toc164137135"/>
      <w:bookmarkStart w:id="2238" w:name="_Toc164161295"/>
      <w:bookmarkStart w:id="2239" w:name="_Toc165173866"/>
      <w:bookmarkStart w:id="2240" w:name="_Toc439170688"/>
      <w:bookmarkStart w:id="2241" w:name="_Toc439172790"/>
      <w:bookmarkStart w:id="2242" w:name="_Toc439173234"/>
      <w:bookmarkStart w:id="2243" w:name="_Toc439238230"/>
      <w:bookmarkStart w:id="2244" w:name="_Toc439252778"/>
      <w:bookmarkStart w:id="2245" w:name="_Ref440272119"/>
      <w:bookmarkStart w:id="2246" w:name="_Toc440361389"/>
      <w:bookmarkStart w:id="2247" w:name="_Toc441131119"/>
      <w:bookmarkStart w:id="2248" w:name="_Ref444174141"/>
      <w:bookmarkStart w:id="2249" w:name="_Ref461810318"/>
      <w:bookmarkStart w:id="2250" w:name="_Toc462068510"/>
      <w:bookmarkStart w:id="2251" w:name="_Toc463514200"/>
      <w:bookmarkStart w:id="2252" w:name="_Toc469480438"/>
      <w:bookmarkStart w:id="2253" w:name="_Toc471823229"/>
      <w:bookmarkStart w:id="2254" w:name="_Toc498512090"/>
      <w:bookmarkStart w:id="2255" w:name="_Toc511315314"/>
      <w:bookmarkStart w:id="2256" w:name="_Toc515530016"/>
      <w:r w:rsidRPr="009F5F6A">
        <w:rPr>
          <w:sz w:val="24"/>
          <w:szCs w:val="24"/>
        </w:rPr>
        <w:t>Форма Анкеты Участника</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rsidR="00211593" w:rsidRPr="009F5F6A" w:rsidRDefault="00211593" w:rsidP="00211593">
      <w:pPr>
        <w:pBdr>
          <w:top w:val="single" w:sz="4" w:space="1" w:color="auto"/>
        </w:pBdr>
        <w:shd w:val="clear" w:color="auto" w:fill="E0E0E0"/>
        <w:ind w:right="21" w:firstLine="0"/>
        <w:jc w:val="center"/>
        <w:rPr>
          <w:b/>
          <w:color w:val="000000"/>
          <w:spacing w:val="36"/>
          <w:szCs w:val="24"/>
        </w:rPr>
      </w:pPr>
      <w:r w:rsidRPr="009F5F6A">
        <w:rPr>
          <w:b/>
          <w:color w:val="000000"/>
          <w:spacing w:val="36"/>
          <w:szCs w:val="24"/>
        </w:rPr>
        <w:t>начало формы</w:t>
      </w:r>
    </w:p>
    <w:p w:rsidR="00211593" w:rsidRPr="009F5F6A" w:rsidRDefault="00211593" w:rsidP="00211593">
      <w:pPr>
        <w:ind w:firstLine="0"/>
        <w:jc w:val="left"/>
        <w:rPr>
          <w:szCs w:val="24"/>
        </w:rPr>
      </w:pPr>
      <w:r w:rsidRPr="009F5F6A">
        <w:rPr>
          <w:szCs w:val="24"/>
        </w:rPr>
        <w:t>Приложение 7 к письму о подаче оферты</w:t>
      </w:r>
      <w:r w:rsidRPr="009F5F6A">
        <w:rPr>
          <w:szCs w:val="24"/>
        </w:rPr>
        <w:br/>
        <w:t>от «____»_____________ </w:t>
      </w:r>
      <w:proofErr w:type="gramStart"/>
      <w:r w:rsidRPr="009F5F6A">
        <w:rPr>
          <w:szCs w:val="24"/>
        </w:rPr>
        <w:t>г</w:t>
      </w:r>
      <w:proofErr w:type="gramEnd"/>
      <w:r w:rsidRPr="009F5F6A">
        <w:rPr>
          <w:szCs w:val="24"/>
        </w:rPr>
        <w:t>. №__________</w:t>
      </w:r>
    </w:p>
    <w:p w:rsidR="00211593" w:rsidRPr="009F5F6A" w:rsidRDefault="00211593" w:rsidP="00211593">
      <w:pPr>
        <w:rPr>
          <w:szCs w:val="24"/>
        </w:rPr>
      </w:pPr>
    </w:p>
    <w:p w:rsidR="00211593" w:rsidRPr="009F5F6A" w:rsidRDefault="00211593" w:rsidP="00211593">
      <w:pPr>
        <w:ind w:firstLine="0"/>
        <w:jc w:val="center"/>
        <w:rPr>
          <w:b/>
          <w:szCs w:val="24"/>
        </w:rPr>
      </w:pPr>
      <w:r w:rsidRPr="009F5F6A">
        <w:rPr>
          <w:b/>
          <w:szCs w:val="24"/>
        </w:rPr>
        <w:t>Анкета Участника</w:t>
      </w:r>
    </w:p>
    <w:p w:rsidR="00211593" w:rsidRPr="009F5F6A" w:rsidRDefault="00211593" w:rsidP="00211593">
      <w:pPr>
        <w:rPr>
          <w:szCs w:val="24"/>
        </w:rPr>
      </w:pPr>
    </w:p>
    <w:p w:rsidR="00211593" w:rsidRPr="009F5F6A" w:rsidRDefault="00211593" w:rsidP="00211593">
      <w:pPr>
        <w:ind w:firstLine="0"/>
        <w:rPr>
          <w:color w:val="000000"/>
          <w:szCs w:val="24"/>
        </w:rPr>
      </w:pPr>
      <w:r w:rsidRPr="009F5F6A">
        <w:rPr>
          <w:color w:val="000000"/>
          <w:szCs w:val="24"/>
        </w:rPr>
        <w:t>Наименование и адрес Участника: _________________________________</w:t>
      </w:r>
    </w:p>
    <w:p w:rsidR="00211593" w:rsidRPr="009F5F6A"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9F5F6A"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9F5F6A" w:rsidRDefault="00211593" w:rsidP="00211593">
            <w:pPr>
              <w:ind w:firstLine="0"/>
              <w:jc w:val="center"/>
              <w:rPr>
                <w:szCs w:val="24"/>
              </w:rPr>
            </w:pPr>
            <w:r w:rsidRPr="009F5F6A">
              <w:rPr>
                <w:szCs w:val="24"/>
              </w:rPr>
              <w:t xml:space="preserve">№ </w:t>
            </w:r>
            <w:proofErr w:type="gramStart"/>
            <w:r w:rsidRPr="009F5F6A">
              <w:rPr>
                <w:szCs w:val="24"/>
              </w:rPr>
              <w:t>п</w:t>
            </w:r>
            <w:proofErr w:type="gramEnd"/>
            <w:r w:rsidRPr="009F5F6A">
              <w:rPr>
                <w:szCs w:val="24"/>
              </w:rPr>
              <w:t>/п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9F5F6A" w:rsidRDefault="00211593" w:rsidP="00211593">
            <w:pPr>
              <w:pStyle w:val="af4"/>
              <w:spacing w:before="0" w:after="0"/>
              <w:ind w:left="0" w:right="0"/>
              <w:jc w:val="center"/>
              <w:rPr>
                <w:sz w:val="24"/>
                <w:szCs w:val="24"/>
              </w:rPr>
            </w:pPr>
            <w:r w:rsidRPr="009F5F6A">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9F5F6A" w:rsidRDefault="00211593" w:rsidP="00211593">
            <w:pPr>
              <w:pStyle w:val="af4"/>
              <w:spacing w:before="0" w:after="0"/>
              <w:ind w:left="0" w:right="0"/>
              <w:jc w:val="center"/>
              <w:rPr>
                <w:sz w:val="24"/>
                <w:szCs w:val="24"/>
              </w:rPr>
            </w:pPr>
            <w:r w:rsidRPr="009F5F6A">
              <w:rPr>
                <w:sz w:val="24"/>
                <w:szCs w:val="24"/>
              </w:rPr>
              <w:t xml:space="preserve">Сведения </w:t>
            </w:r>
            <w:proofErr w:type="gramStart"/>
            <w:r w:rsidRPr="009F5F6A">
              <w:rPr>
                <w:sz w:val="24"/>
                <w:szCs w:val="24"/>
              </w:rPr>
              <w:t>о</w:t>
            </w:r>
            <w:proofErr w:type="gramEnd"/>
            <w:r w:rsidRPr="009F5F6A">
              <w:rPr>
                <w:sz w:val="24"/>
                <w:szCs w:val="24"/>
              </w:rPr>
              <w:t xml:space="preserve"> Участнике</w:t>
            </w:r>
          </w:p>
        </w:tc>
      </w:tr>
      <w:tr w:rsidR="00211593" w:rsidRPr="009F5F6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F5F6A"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F5F6A" w:rsidRDefault="00211593" w:rsidP="00211593">
            <w:pPr>
              <w:pStyle w:val="af7"/>
              <w:spacing w:before="0" w:after="0"/>
              <w:ind w:left="0" w:right="0"/>
              <w:rPr>
                <w:szCs w:val="24"/>
              </w:rPr>
            </w:pPr>
            <w:r w:rsidRPr="009F5F6A">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F5F6A" w:rsidRDefault="00211593" w:rsidP="00211593">
            <w:pPr>
              <w:pStyle w:val="af7"/>
              <w:spacing w:before="0" w:after="0"/>
              <w:ind w:left="0" w:right="0"/>
              <w:rPr>
                <w:szCs w:val="24"/>
              </w:rPr>
            </w:pPr>
          </w:p>
        </w:tc>
      </w:tr>
      <w:tr w:rsidR="00211593" w:rsidRPr="009F5F6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F5F6A"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F5F6A" w:rsidRDefault="00211593" w:rsidP="00211593">
            <w:pPr>
              <w:pStyle w:val="af7"/>
              <w:spacing w:before="0" w:after="0"/>
              <w:ind w:left="0" w:right="0"/>
              <w:rPr>
                <w:szCs w:val="24"/>
              </w:rPr>
            </w:pPr>
            <w:r w:rsidRPr="009F5F6A">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F5F6A" w:rsidRDefault="00211593" w:rsidP="00211593">
            <w:pPr>
              <w:pStyle w:val="af7"/>
              <w:spacing w:before="0" w:after="0"/>
              <w:ind w:left="0" w:right="0"/>
              <w:rPr>
                <w:szCs w:val="24"/>
              </w:rPr>
            </w:pPr>
          </w:p>
        </w:tc>
      </w:tr>
      <w:tr w:rsidR="00211593" w:rsidRPr="009F5F6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F5F6A"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9F5F6A" w:rsidRDefault="00211593" w:rsidP="00211593">
            <w:pPr>
              <w:pStyle w:val="af7"/>
              <w:spacing w:before="0" w:after="0"/>
              <w:ind w:left="0" w:right="0"/>
              <w:rPr>
                <w:szCs w:val="24"/>
              </w:rPr>
            </w:pPr>
            <w:r w:rsidRPr="009F5F6A">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F5F6A" w:rsidRDefault="00211593" w:rsidP="00211593">
            <w:pPr>
              <w:pStyle w:val="af7"/>
              <w:spacing w:before="0" w:after="0"/>
              <w:ind w:left="0" w:right="0"/>
              <w:rPr>
                <w:szCs w:val="24"/>
              </w:rPr>
            </w:pPr>
          </w:p>
        </w:tc>
      </w:tr>
      <w:tr w:rsidR="00211593" w:rsidRPr="009F5F6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F5F6A"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F5F6A" w:rsidRDefault="00211593" w:rsidP="00211593">
            <w:pPr>
              <w:pStyle w:val="af7"/>
              <w:spacing w:before="0" w:after="0"/>
              <w:ind w:left="0" w:right="0"/>
              <w:rPr>
                <w:szCs w:val="24"/>
              </w:rPr>
            </w:pPr>
            <w:r w:rsidRPr="009F5F6A">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F5F6A" w:rsidRDefault="00211593" w:rsidP="00211593">
            <w:pPr>
              <w:pStyle w:val="af7"/>
              <w:spacing w:before="0" w:after="0"/>
              <w:ind w:left="0" w:right="0"/>
              <w:rPr>
                <w:szCs w:val="24"/>
              </w:rPr>
            </w:pPr>
          </w:p>
        </w:tc>
      </w:tr>
      <w:tr w:rsidR="00211593" w:rsidRPr="009F5F6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F5F6A"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F5F6A" w:rsidRDefault="00211593" w:rsidP="00211593">
            <w:pPr>
              <w:pStyle w:val="af7"/>
              <w:spacing w:before="0" w:after="0"/>
              <w:ind w:left="0" w:right="0"/>
              <w:rPr>
                <w:szCs w:val="24"/>
              </w:rPr>
            </w:pPr>
            <w:r w:rsidRPr="009F5F6A">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F5F6A" w:rsidRDefault="00211593" w:rsidP="00211593">
            <w:pPr>
              <w:pStyle w:val="af7"/>
              <w:spacing w:before="0" w:after="0"/>
              <w:ind w:left="0" w:right="0"/>
              <w:rPr>
                <w:szCs w:val="24"/>
              </w:rPr>
            </w:pPr>
          </w:p>
        </w:tc>
      </w:tr>
      <w:tr w:rsidR="00211593" w:rsidRPr="009F5F6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F5F6A"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F5F6A" w:rsidRDefault="00211593" w:rsidP="00211593">
            <w:pPr>
              <w:pStyle w:val="af7"/>
              <w:spacing w:before="0" w:after="0"/>
              <w:ind w:left="0" w:right="0"/>
              <w:rPr>
                <w:szCs w:val="24"/>
              </w:rPr>
            </w:pPr>
            <w:r w:rsidRPr="009F5F6A">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F5F6A" w:rsidRDefault="00211593" w:rsidP="00211593">
            <w:pPr>
              <w:pStyle w:val="af7"/>
              <w:spacing w:before="0" w:after="0"/>
              <w:ind w:left="0" w:right="0"/>
              <w:rPr>
                <w:szCs w:val="24"/>
              </w:rPr>
            </w:pPr>
          </w:p>
        </w:tc>
      </w:tr>
      <w:tr w:rsidR="00211593" w:rsidRPr="009F5F6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F5F6A"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F5F6A" w:rsidRDefault="00211593" w:rsidP="00211593">
            <w:pPr>
              <w:pStyle w:val="af7"/>
              <w:spacing w:before="0" w:after="0"/>
              <w:ind w:left="0" w:right="0"/>
              <w:rPr>
                <w:szCs w:val="24"/>
              </w:rPr>
            </w:pPr>
            <w:r w:rsidRPr="009F5F6A">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F5F6A" w:rsidRDefault="00211593" w:rsidP="00211593">
            <w:pPr>
              <w:pStyle w:val="af7"/>
              <w:spacing w:before="0" w:after="0"/>
              <w:ind w:left="0" w:right="0"/>
              <w:rPr>
                <w:szCs w:val="24"/>
              </w:rPr>
            </w:pPr>
          </w:p>
        </w:tc>
      </w:tr>
    </w:tbl>
    <w:p w:rsidR="00224F41" w:rsidRPr="009F5F6A" w:rsidRDefault="00224F41" w:rsidP="00822777">
      <w:pPr>
        <w:widowControl/>
        <w:numPr>
          <w:ilvl w:val="0"/>
          <w:numId w:val="46"/>
        </w:numPr>
        <w:snapToGrid w:val="0"/>
        <w:ind w:left="0" w:firstLine="0"/>
        <w:jc w:val="center"/>
        <w:rPr>
          <w:szCs w:val="24"/>
        </w:rPr>
        <w:sectPr w:rsidR="00224F41" w:rsidRPr="009F5F6A"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9F5F6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9F5F6A" w:rsidRDefault="00224F41"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9F5F6A" w:rsidRDefault="00224F41" w:rsidP="004F40F3">
            <w:pPr>
              <w:pStyle w:val="af7"/>
              <w:spacing w:before="0" w:after="0"/>
              <w:ind w:left="0" w:right="0"/>
              <w:rPr>
                <w:szCs w:val="24"/>
                <w:lang w:val="en-US"/>
              </w:rPr>
            </w:pPr>
            <w:r w:rsidRPr="009F5F6A">
              <w:rPr>
                <w:szCs w:val="24"/>
              </w:rPr>
              <w:t>Сведения о среднесписочной численности (на последнюю отчетную дату)</w:t>
            </w:r>
            <w:r w:rsidRPr="009F5F6A">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9F5F6A" w:rsidRDefault="00224F41" w:rsidP="004F40F3">
            <w:pPr>
              <w:pStyle w:val="af7"/>
              <w:spacing w:before="0" w:after="0"/>
              <w:ind w:left="0" w:right="0"/>
              <w:rPr>
                <w:szCs w:val="24"/>
              </w:rPr>
            </w:pPr>
          </w:p>
        </w:tc>
      </w:tr>
      <w:tr w:rsidR="00224F41" w:rsidRPr="009F5F6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9F5F6A" w:rsidRDefault="00224F41"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9F5F6A" w:rsidRDefault="00224F41" w:rsidP="004F40F3">
            <w:pPr>
              <w:pStyle w:val="af7"/>
              <w:spacing w:before="0" w:after="0"/>
              <w:ind w:left="0" w:right="0"/>
              <w:rPr>
                <w:szCs w:val="24"/>
              </w:rPr>
            </w:pPr>
            <w:r w:rsidRPr="009F5F6A">
              <w:rPr>
                <w:szCs w:val="24"/>
              </w:rPr>
              <w:t>Сведения о наличии (отсутствии) нарушений требований Налогового кодекса РФ (в текущем году и двум предшествующим годам)</w:t>
            </w:r>
            <w:r w:rsidRPr="009F5F6A">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9F5F6A" w:rsidRDefault="00224F41" w:rsidP="004F40F3">
            <w:pPr>
              <w:pStyle w:val="af7"/>
              <w:spacing w:before="0" w:after="0"/>
              <w:ind w:left="0" w:right="0"/>
              <w:rPr>
                <w:szCs w:val="24"/>
              </w:rPr>
            </w:pPr>
          </w:p>
        </w:tc>
      </w:tr>
      <w:tr w:rsidR="00224F41" w:rsidRPr="009F5F6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9F5F6A" w:rsidRDefault="00224F41"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9F5F6A" w:rsidRDefault="00224F41" w:rsidP="004F40F3">
            <w:pPr>
              <w:pStyle w:val="af7"/>
              <w:spacing w:before="0" w:after="0"/>
              <w:ind w:left="0" w:right="0"/>
              <w:rPr>
                <w:szCs w:val="24"/>
              </w:rPr>
            </w:pPr>
            <w:r w:rsidRPr="009F5F6A">
              <w:rPr>
                <w:szCs w:val="24"/>
              </w:rPr>
              <w:t>Сведения о наличии (отсутствии) просроченных невыполненных обязательств перед ГК «</w:t>
            </w:r>
            <w:proofErr w:type="spellStart"/>
            <w:r w:rsidRPr="009F5F6A">
              <w:rPr>
                <w:szCs w:val="24"/>
              </w:rPr>
              <w:t>Россети</w:t>
            </w:r>
            <w:proofErr w:type="spellEnd"/>
            <w:r w:rsidRPr="009F5F6A">
              <w:rPr>
                <w:szCs w:val="24"/>
              </w:rPr>
              <w:t>» (при наличии, указать сумму и наименование компании)</w:t>
            </w:r>
            <w:r w:rsidRPr="009F5F6A">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9F5F6A" w:rsidRDefault="00224F41" w:rsidP="004F40F3">
            <w:pPr>
              <w:pStyle w:val="af7"/>
              <w:spacing w:before="0" w:after="0"/>
              <w:ind w:left="0" w:right="0"/>
              <w:rPr>
                <w:szCs w:val="24"/>
              </w:rPr>
            </w:pPr>
          </w:p>
        </w:tc>
      </w:tr>
      <w:tr w:rsidR="00224F41" w:rsidRPr="009F5F6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9F5F6A" w:rsidRDefault="00224F41"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9F5F6A" w:rsidRDefault="00224F41" w:rsidP="004F40F3">
            <w:pPr>
              <w:pStyle w:val="af7"/>
              <w:spacing w:before="0" w:after="0"/>
              <w:ind w:left="0" w:right="0"/>
              <w:rPr>
                <w:szCs w:val="24"/>
              </w:rPr>
            </w:pPr>
            <w:r w:rsidRPr="009F5F6A">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9F5F6A">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9F5F6A" w:rsidRDefault="00224F41" w:rsidP="004F40F3">
            <w:pPr>
              <w:pStyle w:val="af7"/>
              <w:spacing w:before="0" w:after="0"/>
              <w:ind w:left="0" w:right="0"/>
              <w:rPr>
                <w:szCs w:val="24"/>
              </w:rPr>
            </w:pPr>
          </w:p>
        </w:tc>
      </w:tr>
    </w:tbl>
    <w:p w:rsidR="00224F41" w:rsidRPr="009F5F6A" w:rsidRDefault="00224F41" w:rsidP="00822777">
      <w:pPr>
        <w:widowControl/>
        <w:numPr>
          <w:ilvl w:val="0"/>
          <w:numId w:val="46"/>
        </w:numPr>
        <w:snapToGrid w:val="0"/>
        <w:ind w:left="0" w:firstLine="0"/>
        <w:jc w:val="center"/>
        <w:rPr>
          <w:szCs w:val="24"/>
        </w:rPr>
        <w:sectPr w:rsidR="00224F41" w:rsidRPr="009F5F6A"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9F5F6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F5F6A"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F5F6A" w:rsidRDefault="00211593" w:rsidP="00211593">
            <w:pPr>
              <w:pStyle w:val="af7"/>
              <w:spacing w:before="0" w:after="0"/>
              <w:ind w:left="0" w:right="0"/>
              <w:rPr>
                <w:szCs w:val="24"/>
              </w:rPr>
            </w:pPr>
            <w:r w:rsidRPr="009F5F6A">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F5F6A" w:rsidRDefault="00211593" w:rsidP="00211593">
            <w:pPr>
              <w:pStyle w:val="af7"/>
              <w:spacing w:before="0" w:after="0"/>
              <w:ind w:left="0" w:right="0"/>
              <w:rPr>
                <w:szCs w:val="24"/>
              </w:rPr>
            </w:pPr>
          </w:p>
        </w:tc>
      </w:tr>
      <w:tr w:rsidR="00211593" w:rsidRPr="009F5F6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F5F6A"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F5F6A" w:rsidRDefault="00211593" w:rsidP="00211593">
            <w:pPr>
              <w:pStyle w:val="af7"/>
              <w:spacing w:before="0" w:after="0"/>
              <w:ind w:left="0" w:right="0"/>
              <w:rPr>
                <w:szCs w:val="24"/>
              </w:rPr>
            </w:pPr>
            <w:r w:rsidRPr="009F5F6A">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F5F6A" w:rsidRDefault="00211593" w:rsidP="00211593">
            <w:pPr>
              <w:pStyle w:val="af7"/>
              <w:spacing w:before="0" w:after="0"/>
              <w:ind w:left="0" w:right="0"/>
              <w:rPr>
                <w:szCs w:val="24"/>
              </w:rPr>
            </w:pPr>
          </w:p>
        </w:tc>
      </w:tr>
      <w:tr w:rsidR="00211593" w:rsidRPr="009F5F6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F5F6A"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9F5F6A" w:rsidRDefault="00211593" w:rsidP="00211593">
            <w:pPr>
              <w:pStyle w:val="af7"/>
              <w:spacing w:before="0" w:after="0"/>
              <w:ind w:left="0" w:right="0"/>
              <w:rPr>
                <w:szCs w:val="24"/>
              </w:rPr>
            </w:pPr>
            <w:r w:rsidRPr="009F5F6A">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F5F6A" w:rsidRDefault="00211593" w:rsidP="00211593">
            <w:pPr>
              <w:pStyle w:val="af7"/>
              <w:spacing w:before="0" w:after="0"/>
              <w:ind w:left="0" w:right="0"/>
              <w:rPr>
                <w:szCs w:val="24"/>
              </w:rPr>
            </w:pPr>
          </w:p>
        </w:tc>
      </w:tr>
      <w:tr w:rsidR="00211593" w:rsidRPr="009F5F6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F5F6A"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F5F6A" w:rsidRDefault="00211593" w:rsidP="00211593">
            <w:pPr>
              <w:pStyle w:val="af7"/>
              <w:spacing w:before="0" w:after="0"/>
              <w:ind w:left="0" w:right="0"/>
              <w:rPr>
                <w:szCs w:val="24"/>
              </w:rPr>
            </w:pPr>
            <w:r w:rsidRPr="009F5F6A">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F5F6A" w:rsidRDefault="00211593" w:rsidP="00211593">
            <w:pPr>
              <w:pStyle w:val="af7"/>
              <w:spacing w:before="0" w:after="0"/>
              <w:ind w:left="0" w:right="0"/>
              <w:rPr>
                <w:szCs w:val="24"/>
              </w:rPr>
            </w:pPr>
          </w:p>
        </w:tc>
      </w:tr>
      <w:tr w:rsidR="00211593" w:rsidRPr="009F5F6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F5F6A"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F5F6A" w:rsidRDefault="00211593" w:rsidP="00211593">
            <w:pPr>
              <w:pStyle w:val="af7"/>
              <w:spacing w:before="0" w:after="0"/>
              <w:ind w:left="0" w:right="0"/>
              <w:rPr>
                <w:szCs w:val="24"/>
              </w:rPr>
            </w:pPr>
            <w:r w:rsidRPr="009F5F6A">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F5F6A" w:rsidRDefault="00211593" w:rsidP="00211593">
            <w:pPr>
              <w:pStyle w:val="af7"/>
              <w:spacing w:before="0" w:after="0"/>
              <w:ind w:left="0" w:right="0"/>
              <w:rPr>
                <w:szCs w:val="24"/>
              </w:rPr>
            </w:pPr>
          </w:p>
        </w:tc>
      </w:tr>
      <w:tr w:rsidR="00211593" w:rsidRPr="009F5F6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F5F6A"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F5F6A" w:rsidRDefault="00211593" w:rsidP="00211593">
            <w:pPr>
              <w:pStyle w:val="af7"/>
              <w:spacing w:before="0" w:after="0"/>
              <w:ind w:left="0" w:right="0"/>
              <w:rPr>
                <w:szCs w:val="24"/>
              </w:rPr>
            </w:pPr>
            <w:r w:rsidRPr="009F5F6A">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F5F6A" w:rsidRDefault="00211593" w:rsidP="00211593">
            <w:pPr>
              <w:pStyle w:val="af7"/>
              <w:spacing w:before="0" w:after="0"/>
              <w:ind w:left="0" w:right="0"/>
              <w:rPr>
                <w:szCs w:val="24"/>
              </w:rPr>
            </w:pPr>
          </w:p>
        </w:tc>
      </w:tr>
      <w:tr w:rsidR="00211593" w:rsidRPr="009F5F6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F5F6A"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F5F6A" w:rsidRDefault="00211593" w:rsidP="00211593">
            <w:pPr>
              <w:pStyle w:val="af7"/>
              <w:spacing w:before="0" w:after="0"/>
              <w:ind w:left="0" w:right="0"/>
              <w:rPr>
                <w:szCs w:val="24"/>
              </w:rPr>
            </w:pPr>
            <w:r w:rsidRPr="009F5F6A">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F5F6A" w:rsidRDefault="00211593" w:rsidP="00211593">
            <w:pPr>
              <w:pStyle w:val="af7"/>
              <w:spacing w:before="0" w:after="0"/>
              <w:ind w:left="0" w:right="0"/>
              <w:rPr>
                <w:szCs w:val="24"/>
              </w:rPr>
            </w:pPr>
          </w:p>
        </w:tc>
      </w:tr>
      <w:tr w:rsidR="00211593" w:rsidRPr="009F5F6A"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F5F6A"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F5F6A" w:rsidRDefault="00211593" w:rsidP="00211593">
            <w:pPr>
              <w:pStyle w:val="af7"/>
              <w:spacing w:before="0" w:after="0"/>
              <w:ind w:left="0" w:right="0"/>
              <w:rPr>
                <w:szCs w:val="24"/>
              </w:rPr>
            </w:pPr>
            <w:r w:rsidRPr="009F5F6A">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F5F6A" w:rsidRDefault="00211593" w:rsidP="00211593">
            <w:pPr>
              <w:pStyle w:val="af7"/>
              <w:spacing w:before="0" w:after="0"/>
              <w:ind w:left="0" w:right="0"/>
              <w:rPr>
                <w:szCs w:val="24"/>
              </w:rPr>
            </w:pPr>
          </w:p>
        </w:tc>
      </w:tr>
      <w:tr w:rsidR="00211593" w:rsidRPr="009F5F6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F5F6A" w:rsidRDefault="00211593" w:rsidP="00822777">
            <w:pPr>
              <w:widowControl/>
              <w:numPr>
                <w:ilvl w:val="0"/>
                <w:numId w:val="46"/>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F5F6A" w:rsidRDefault="00211593" w:rsidP="00211593">
            <w:pPr>
              <w:pStyle w:val="af7"/>
              <w:spacing w:before="0" w:after="0"/>
              <w:ind w:left="0" w:right="0"/>
              <w:rPr>
                <w:szCs w:val="24"/>
              </w:rPr>
            </w:pPr>
            <w:r w:rsidRPr="009F5F6A">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F5F6A" w:rsidRDefault="00211593" w:rsidP="00211593">
            <w:pPr>
              <w:pStyle w:val="af7"/>
              <w:spacing w:before="0" w:after="0"/>
              <w:ind w:left="0" w:right="0"/>
              <w:rPr>
                <w:szCs w:val="24"/>
              </w:rPr>
            </w:pPr>
          </w:p>
        </w:tc>
      </w:tr>
      <w:tr w:rsidR="00211593" w:rsidRPr="009F5F6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F5F6A" w:rsidRDefault="00211593" w:rsidP="00822777">
            <w:pPr>
              <w:widowControl/>
              <w:numPr>
                <w:ilvl w:val="0"/>
                <w:numId w:val="46"/>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F5F6A" w:rsidRDefault="00211593" w:rsidP="00211593">
            <w:pPr>
              <w:pStyle w:val="af7"/>
              <w:spacing w:before="0" w:after="0"/>
              <w:ind w:left="0" w:right="0"/>
              <w:rPr>
                <w:color w:val="000000"/>
                <w:szCs w:val="24"/>
              </w:rPr>
            </w:pPr>
            <w:r w:rsidRPr="009F5F6A">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F5F6A" w:rsidRDefault="00211593" w:rsidP="00211593">
            <w:pPr>
              <w:pStyle w:val="af7"/>
              <w:spacing w:before="0" w:after="0"/>
              <w:ind w:left="0" w:right="0"/>
              <w:rPr>
                <w:color w:val="000000"/>
                <w:szCs w:val="24"/>
              </w:rPr>
            </w:pPr>
          </w:p>
        </w:tc>
      </w:tr>
      <w:tr w:rsidR="00211593" w:rsidRPr="009F5F6A"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F5F6A" w:rsidRDefault="00211593" w:rsidP="00822777">
            <w:pPr>
              <w:widowControl/>
              <w:numPr>
                <w:ilvl w:val="0"/>
                <w:numId w:val="46"/>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F5F6A" w:rsidRDefault="00211593" w:rsidP="00211593">
            <w:pPr>
              <w:pStyle w:val="af7"/>
              <w:spacing w:before="0" w:after="0"/>
              <w:ind w:left="0" w:right="0"/>
              <w:rPr>
                <w:color w:val="000000"/>
                <w:szCs w:val="24"/>
              </w:rPr>
            </w:pPr>
            <w:r w:rsidRPr="009F5F6A">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F5F6A" w:rsidRDefault="00211593" w:rsidP="00211593">
            <w:pPr>
              <w:pStyle w:val="af7"/>
              <w:spacing w:before="0" w:after="0"/>
              <w:ind w:left="0" w:right="0"/>
              <w:rPr>
                <w:color w:val="000000"/>
                <w:szCs w:val="24"/>
              </w:rPr>
            </w:pPr>
          </w:p>
        </w:tc>
      </w:tr>
      <w:tr w:rsidR="00211593" w:rsidRPr="009F5F6A"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F5F6A" w:rsidRDefault="00211593" w:rsidP="00822777">
            <w:pPr>
              <w:widowControl/>
              <w:numPr>
                <w:ilvl w:val="0"/>
                <w:numId w:val="46"/>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9F5F6A" w:rsidRDefault="00211593" w:rsidP="00211593">
            <w:pPr>
              <w:pStyle w:val="af7"/>
              <w:spacing w:before="0" w:after="0"/>
              <w:ind w:left="0" w:right="0"/>
              <w:rPr>
                <w:szCs w:val="24"/>
              </w:rPr>
            </w:pPr>
            <w:r w:rsidRPr="009F5F6A">
              <w:rPr>
                <w:szCs w:val="24"/>
              </w:rPr>
              <w:t xml:space="preserve">Фамилия, Имя и Отчество ответственного лица </w:t>
            </w:r>
            <w:r w:rsidRPr="009F5F6A">
              <w:rPr>
                <w:color w:val="000000"/>
                <w:szCs w:val="24"/>
              </w:rPr>
              <w:t>Участника</w:t>
            </w:r>
            <w:r w:rsidRPr="009F5F6A">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9F5F6A" w:rsidRDefault="00211593" w:rsidP="00211593">
            <w:pPr>
              <w:pStyle w:val="af7"/>
              <w:spacing w:before="0" w:after="0"/>
              <w:ind w:left="0" w:right="0"/>
              <w:rPr>
                <w:szCs w:val="24"/>
              </w:rPr>
            </w:pPr>
          </w:p>
        </w:tc>
      </w:tr>
      <w:tr w:rsidR="00211593" w:rsidRPr="009F5F6A"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F5F6A" w:rsidRDefault="00211593" w:rsidP="00822777">
            <w:pPr>
              <w:widowControl/>
              <w:numPr>
                <w:ilvl w:val="0"/>
                <w:numId w:val="46"/>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9F5F6A" w:rsidRDefault="00211593" w:rsidP="00211593">
            <w:pPr>
              <w:tabs>
                <w:tab w:val="num" w:pos="360"/>
              </w:tabs>
              <w:spacing w:line="276" w:lineRule="auto"/>
              <w:ind w:firstLine="0"/>
              <w:jc w:val="left"/>
              <w:rPr>
                <w:szCs w:val="24"/>
              </w:rPr>
            </w:pPr>
            <w:r w:rsidRPr="009F5F6A">
              <w:rPr>
                <w:szCs w:val="24"/>
              </w:rPr>
              <w:t xml:space="preserve">Местом регистрации (местом налогового </w:t>
            </w:r>
            <w:proofErr w:type="spellStart"/>
            <w:r w:rsidRPr="009F5F6A">
              <w:rPr>
                <w:szCs w:val="24"/>
              </w:rPr>
              <w:t>резидентства</w:t>
            </w:r>
            <w:proofErr w:type="spellEnd"/>
            <w:r w:rsidRPr="009F5F6A">
              <w:rPr>
                <w:szCs w:val="24"/>
              </w:rPr>
              <w:t>)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9F5F6A" w:rsidRDefault="00211593" w:rsidP="00211593">
            <w:pPr>
              <w:pStyle w:val="af7"/>
              <w:spacing w:after="0"/>
              <w:ind w:left="0" w:right="0"/>
              <w:jc w:val="center"/>
              <w:rPr>
                <w:b/>
                <w:iCs/>
                <w:color w:val="1F497D"/>
                <w:szCs w:val="24"/>
              </w:rPr>
            </w:pPr>
            <w:r w:rsidRPr="009F5F6A">
              <w:rPr>
                <w:rStyle w:val="aff1"/>
                <w:szCs w:val="24"/>
              </w:rPr>
              <w:t>(если да, то укажите наименование особой экономической зоны)</w:t>
            </w:r>
          </w:p>
        </w:tc>
      </w:tr>
      <w:tr w:rsidR="00211593" w:rsidRPr="009F5F6A"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F5F6A" w:rsidRDefault="00211593" w:rsidP="00822777">
            <w:pPr>
              <w:pStyle w:val="affffffd"/>
              <w:numPr>
                <w:ilvl w:val="0"/>
                <w:numId w:val="46"/>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9F5F6A" w:rsidRDefault="00211593" w:rsidP="00211593">
            <w:pPr>
              <w:spacing w:line="276" w:lineRule="auto"/>
              <w:ind w:firstLine="0"/>
              <w:jc w:val="left"/>
              <w:rPr>
                <w:szCs w:val="24"/>
              </w:rPr>
            </w:pPr>
            <w:r w:rsidRPr="009F5F6A">
              <w:rPr>
                <w:szCs w:val="24"/>
              </w:rPr>
              <w:t xml:space="preserve">Местом регистрации (местом налогового </w:t>
            </w:r>
            <w:proofErr w:type="spellStart"/>
            <w:r w:rsidRPr="009F5F6A">
              <w:rPr>
                <w:szCs w:val="24"/>
              </w:rPr>
              <w:t>резидентства</w:t>
            </w:r>
            <w:proofErr w:type="spellEnd"/>
            <w:r w:rsidRPr="009F5F6A">
              <w:rPr>
                <w:szCs w:val="24"/>
              </w:rPr>
              <w:t>)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9F5F6A" w:rsidRDefault="00211593" w:rsidP="00211593">
            <w:pPr>
              <w:pStyle w:val="af7"/>
              <w:spacing w:after="0"/>
              <w:ind w:left="0" w:right="0"/>
              <w:jc w:val="center"/>
              <w:rPr>
                <w:rStyle w:val="aff1"/>
                <w:b w:val="0"/>
                <w:szCs w:val="24"/>
              </w:rPr>
            </w:pPr>
            <w:r w:rsidRPr="009F5F6A">
              <w:rPr>
                <w:rStyle w:val="aff1"/>
                <w:szCs w:val="24"/>
              </w:rPr>
              <w:t>(если да, то укажите наименование оффшорной зоны)</w:t>
            </w:r>
          </w:p>
        </w:tc>
      </w:tr>
      <w:tr w:rsidR="00211593" w:rsidRPr="009F5F6A"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F5F6A" w:rsidRDefault="00211593" w:rsidP="00822777">
            <w:pPr>
              <w:widowControl/>
              <w:numPr>
                <w:ilvl w:val="0"/>
                <w:numId w:val="46"/>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9F5F6A" w:rsidRDefault="00211593" w:rsidP="00211593">
            <w:pPr>
              <w:pStyle w:val="af7"/>
              <w:spacing w:before="0" w:after="0"/>
              <w:ind w:left="0" w:right="0"/>
              <w:rPr>
                <w:szCs w:val="24"/>
              </w:rPr>
            </w:pPr>
            <w:r w:rsidRPr="009F5F6A">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9F5F6A" w:rsidRDefault="00211593" w:rsidP="00211593">
            <w:pPr>
              <w:pStyle w:val="af7"/>
              <w:spacing w:after="0"/>
              <w:ind w:left="0" w:right="0"/>
              <w:jc w:val="center"/>
              <w:rPr>
                <w:rStyle w:val="aff1"/>
                <w:b w:val="0"/>
                <w:szCs w:val="24"/>
              </w:rPr>
            </w:pPr>
            <w:r w:rsidRPr="009F5F6A">
              <w:rPr>
                <w:rStyle w:val="aff1"/>
                <w:szCs w:val="24"/>
              </w:rPr>
              <w:t>(если да, то укажите наименование оффшорной зоны)</w:t>
            </w:r>
          </w:p>
        </w:tc>
      </w:tr>
      <w:tr w:rsidR="00211593" w:rsidRPr="009F5F6A"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F5F6A" w:rsidRDefault="00211593" w:rsidP="00822777">
            <w:pPr>
              <w:widowControl/>
              <w:numPr>
                <w:ilvl w:val="0"/>
                <w:numId w:val="46"/>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9F5F6A" w:rsidRDefault="00211593" w:rsidP="00211593">
            <w:pPr>
              <w:pStyle w:val="af7"/>
              <w:spacing w:before="0" w:after="0"/>
              <w:ind w:left="0" w:right="0"/>
              <w:rPr>
                <w:szCs w:val="24"/>
              </w:rPr>
            </w:pPr>
            <w:r w:rsidRPr="009F5F6A">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9F5F6A" w:rsidRDefault="00211593" w:rsidP="00211593">
            <w:pPr>
              <w:pStyle w:val="af7"/>
              <w:spacing w:after="0"/>
              <w:ind w:left="0" w:right="0"/>
              <w:jc w:val="center"/>
              <w:rPr>
                <w:rStyle w:val="aff1"/>
                <w:b w:val="0"/>
                <w:szCs w:val="24"/>
              </w:rPr>
            </w:pPr>
            <w:r w:rsidRPr="009F5F6A">
              <w:rPr>
                <w:rStyle w:val="aff1"/>
                <w:szCs w:val="24"/>
              </w:rPr>
              <w:t>(нет/указать какой)</w:t>
            </w:r>
          </w:p>
        </w:tc>
      </w:tr>
      <w:tr w:rsidR="009C1205" w:rsidRPr="009F5F6A"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F5F6A" w:rsidRDefault="009C1205" w:rsidP="00822777">
            <w:pPr>
              <w:widowControl/>
              <w:numPr>
                <w:ilvl w:val="0"/>
                <w:numId w:val="46"/>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9F5F6A" w:rsidRDefault="009C1205" w:rsidP="00F7438F">
            <w:pPr>
              <w:pStyle w:val="af7"/>
              <w:spacing w:before="0" w:after="0"/>
              <w:ind w:left="0" w:right="0"/>
              <w:rPr>
                <w:szCs w:val="24"/>
              </w:rPr>
            </w:pPr>
            <w:r w:rsidRPr="009F5F6A">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9F5F6A" w:rsidRDefault="009C1205" w:rsidP="00F7438F">
            <w:pPr>
              <w:pStyle w:val="af7"/>
              <w:spacing w:after="0"/>
              <w:ind w:left="0" w:right="0"/>
              <w:jc w:val="center"/>
              <w:rPr>
                <w:rStyle w:val="aff1"/>
                <w:b w:val="0"/>
                <w:szCs w:val="24"/>
              </w:rPr>
            </w:pPr>
            <w:r w:rsidRPr="009F5F6A">
              <w:rPr>
                <w:rStyle w:val="aff1"/>
                <w:szCs w:val="24"/>
              </w:rPr>
              <w:t>(нет/указать что именно)</w:t>
            </w:r>
          </w:p>
        </w:tc>
      </w:tr>
      <w:tr w:rsidR="009C1205" w:rsidRPr="009F5F6A"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F5F6A" w:rsidRDefault="009C1205" w:rsidP="00822777">
            <w:pPr>
              <w:widowControl/>
              <w:numPr>
                <w:ilvl w:val="0"/>
                <w:numId w:val="46"/>
              </w:numPr>
              <w:snapToGrid w:val="0"/>
              <w:ind w:left="0" w:firstLine="0"/>
              <w:jc w:val="center"/>
              <w:rPr>
                <w:szCs w:val="24"/>
              </w:rPr>
            </w:pPr>
            <w:bookmarkStart w:id="2257" w:name="_Toc439170689"/>
            <w:bookmarkStart w:id="2258" w:name="_Toc439172791"/>
            <w:bookmarkStart w:id="2259" w:name="_Toc439173235"/>
            <w:bookmarkStart w:id="2260" w:name="_Toc439238231"/>
            <w:bookmarkStart w:id="2261" w:name="_Toc439252779"/>
            <w:bookmarkStart w:id="2262" w:name="_Ref440272147"/>
            <w:bookmarkStart w:id="2263" w:name="_Toc440361390"/>
            <w:bookmarkStart w:id="2264" w:name="_Toc441131120"/>
            <w:bookmarkStart w:id="2265" w:name="_Ref444174147"/>
            <w:bookmarkStart w:id="2266" w:name="_Ref444174192"/>
            <w:bookmarkStart w:id="2267" w:name="_Ref461810340"/>
            <w:bookmarkStart w:id="2268"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9F5F6A" w:rsidRDefault="009C1205" w:rsidP="00F7438F">
            <w:pPr>
              <w:pStyle w:val="af7"/>
              <w:spacing w:before="0" w:after="0"/>
              <w:ind w:left="0" w:right="0"/>
              <w:rPr>
                <w:szCs w:val="24"/>
              </w:rPr>
            </w:pPr>
            <w:r w:rsidRPr="009F5F6A">
              <w:rPr>
                <w:szCs w:val="24"/>
              </w:rPr>
              <w:t>Отнесение Участника закупки к категории субъектов малого и среднего предпринимательства</w:t>
            </w:r>
            <w:r w:rsidRPr="009F5F6A">
              <w:rPr>
                <w:rStyle w:val="affffffffe"/>
                <w:sz w:val="20"/>
                <w:szCs w:val="20"/>
              </w:rPr>
              <w:endnoteReference w:id="2"/>
            </w:r>
            <w:r w:rsidRPr="009F5F6A">
              <w:rPr>
                <w:sz w:val="20"/>
                <w:szCs w:val="20"/>
              </w:rPr>
              <w:t xml:space="preserve"> </w:t>
            </w:r>
            <w:r w:rsidRPr="009F5F6A">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9F5F6A">
              <w:rPr>
                <w:i/>
                <w:sz w:val="20"/>
                <w:szCs w:val="20"/>
              </w:rPr>
              <w:t>микропредприятие</w:t>
            </w:r>
            <w:proofErr w:type="spellEnd"/>
            <w:r w:rsidRPr="009F5F6A">
              <w:rPr>
                <w:i/>
                <w:sz w:val="20"/>
                <w:szCs w:val="20"/>
              </w:rPr>
              <w:t>,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9F5F6A" w:rsidRDefault="009C1205" w:rsidP="00F7438F">
            <w:pPr>
              <w:pStyle w:val="af7"/>
              <w:spacing w:after="0"/>
              <w:ind w:left="0" w:right="0"/>
              <w:jc w:val="center"/>
              <w:rPr>
                <w:rStyle w:val="aff1"/>
                <w:szCs w:val="24"/>
              </w:rPr>
            </w:pPr>
          </w:p>
        </w:tc>
      </w:tr>
    </w:tbl>
    <w:p w:rsidR="009C1205" w:rsidRPr="009F5F6A" w:rsidRDefault="009C1205" w:rsidP="009C1205"/>
    <w:p w:rsidR="009C1205" w:rsidRPr="009F5F6A" w:rsidRDefault="009C1205" w:rsidP="009C1205">
      <w:pPr>
        <w:ind w:right="5527"/>
        <w:rPr>
          <w:color w:val="000000"/>
        </w:rPr>
      </w:pPr>
      <w:r w:rsidRPr="009F5F6A">
        <w:rPr>
          <w:color w:val="000000"/>
        </w:rPr>
        <w:t>___________________________________</w:t>
      </w:r>
    </w:p>
    <w:p w:rsidR="009C1205" w:rsidRPr="009F5F6A" w:rsidRDefault="009C1205" w:rsidP="009C1205">
      <w:pPr>
        <w:ind w:right="5527"/>
        <w:jc w:val="center"/>
        <w:rPr>
          <w:color w:val="000000"/>
          <w:vertAlign w:val="superscript"/>
        </w:rPr>
      </w:pPr>
      <w:r w:rsidRPr="009F5F6A">
        <w:rPr>
          <w:color w:val="000000"/>
          <w:vertAlign w:val="superscript"/>
        </w:rPr>
        <w:t>(подпись, М.П.)</w:t>
      </w:r>
    </w:p>
    <w:p w:rsidR="009C1205" w:rsidRPr="009F5F6A" w:rsidRDefault="009C1205" w:rsidP="009C1205">
      <w:pPr>
        <w:ind w:right="5527"/>
        <w:rPr>
          <w:color w:val="000000"/>
        </w:rPr>
      </w:pPr>
      <w:r w:rsidRPr="009F5F6A">
        <w:rPr>
          <w:color w:val="000000"/>
        </w:rPr>
        <w:t>___________________________________</w:t>
      </w:r>
    </w:p>
    <w:p w:rsidR="009C1205" w:rsidRPr="009F5F6A" w:rsidRDefault="009C1205" w:rsidP="009C1205">
      <w:pPr>
        <w:ind w:right="5527"/>
        <w:jc w:val="center"/>
        <w:rPr>
          <w:color w:val="000000"/>
          <w:vertAlign w:val="superscript"/>
        </w:rPr>
      </w:pPr>
      <w:r w:rsidRPr="009F5F6A">
        <w:rPr>
          <w:color w:val="000000"/>
          <w:vertAlign w:val="superscript"/>
        </w:rPr>
        <w:t xml:space="preserve">(фамилия, имя, отчество </w:t>
      </w:r>
      <w:proofErr w:type="gramStart"/>
      <w:r w:rsidRPr="009F5F6A">
        <w:rPr>
          <w:color w:val="000000"/>
          <w:vertAlign w:val="superscript"/>
        </w:rPr>
        <w:t>подписавшего</w:t>
      </w:r>
      <w:proofErr w:type="gramEnd"/>
      <w:r w:rsidRPr="009F5F6A">
        <w:rPr>
          <w:color w:val="000000"/>
          <w:vertAlign w:val="superscript"/>
        </w:rPr>
        <w:t>, должность)</w:t>
      </w:r>
    </w:p>
    <w:p w:rsidR="009C1205" w:rsidRPr="009F5F6A" w:rsidRDefault="009C1205" w:rsidP="009C1205">
      <w:pPr>
        <w:ind w:right="5527"/>
        <w:jc w:val="center"/>
        <w:rPr>
          <w:color w:val="000000"/>
          <w:vertAlign w:val="superscript"/>
        </w:rPr>
      </w:pPr>
    </w:p>
    <w:p w:rsidR="009C1205" w:rsidRPr="009F5F6A" w:rsidRDefault="009C1205" w:rsidP="009C1205">
      <w:pPr>
        <w:ind w:right="5527"/>
        <w:jc w:val="center"/>
        <w:rPr>
          <w:color w:val="000000"/>
          <w:vertAlign w:val="superscript"/>
        </w:rPr>
      </w:pPr>
    </w:p>
    <w:p w:rsidR="009C1205" w:rsidRPr="009F5F6A" w:rsidRDefault="009C1205" w:rsidP="009C1205">
      <w:pPr>
        <w:ind w:right="5527"/>
        <w:jc w:val="center"/>
        <w:rPr>
          <w:color w:val="000000"/>
          <w:vertAlign w:val="superscript"/>
        </w:rPr>
      </w:pPr>
    </w:p>
    <w:p w:rsidR="009C1205" w:rsidRPr="009F5F6A" w:rsidRDefault="009C1205" w:rsidP="009C1205">
      <w:pPr>
        <w:ind w:right="5527"/>
        <w:jc w:val="center"/>
        <w:rPr>
          <w:color w:val="000000"/>
          <w:vertAlign w:val="superscript"/>
        </w:rPr>
      </w:pPr>
    </w:p>
    <w:p w:rsidR="009C1205" w:rsidRPr="009F5F6A" w:rsidRDefault="009C1205" w:rsidP="009C1205">
      <w:pPr>
        <w:ind w:right="5527"/>
        <w:jc w:val="center"/>
        <w:rPr>
          <w:color w:val="000000"/>
          <w:vertAlign w:val="superscript"/>
        </w:rPr>
      </w:pPr>
    </w:p>
    <w:p w:rsidR="009C1205" w:rsidRPr="009F5F6A" w:rsidRDefault="009C1205" w:rsidP="009C1205">
      <w:pPr>
        <w:ind w:right="5527"/>
        <w:jc w:val="center"/>
        <w:rPr>
          <w:color w:val="000000"/>
          <w:vertAlign w:val="superscript"/>
        </w:rPr>
      </w:pPr>
    </w:p>
    <w:p w:rsidR="009C1205" w:rsidRPr="009F5F6A" w:rsidRDefault="009C1205" w:rsidP="009C1205">
      <w:pPr>
        <w:ind w:right="-1"/>
        <w:rPr>
          <w:color w:val="000000"/>
          <w:sz w:val="20"/>
          <w:vertAlign w:val="superscript"/>
        </w:rPr>
      </w:pPr>
      <w:r w:rsidRPr="009F5F6A">
        <w:rPr>
          <w:rStyle w:val="affffffffe"/>
        </w:rPr>
        <w:footnoteRef/>
      </w:r>
      <w:r w:rsidRPr="009F5F6A">
        <w:t xml:space="preserve"> </w:t>
      </w:r>
      <w:r w:rsidRPr="009F5F6A">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9F5F6A" w:rsidRDefault="00211593" w:rsidP="00822777">
      <w:pPr>
        <w:pStyle w:val="3"/>
        <w:numPr>
          <w:ilvl w:val="2"/>
          <w:numId w:val="101"/>
        </w:numPr>
        <w:rPr>
          <w:sz w:val="24"/>
          <w:szCs w:val="24"/>
        </w:rPr>
      </w:pPr>
      <w:bookmarkStart w:id="2269" w:name="_Ref491176415"/>
      <w:bookmarkStart w:id="2270" w:name="_Toc515530017"/>
      <w:r w:rsidRPr="009F5F6A">
        <w:rPr>
          <w:sz w:val="24"/>
          <w:szCs w:val="24"/>
        </w:rPr>
        <w:lastRenderedPageBreak/>
        <w:t xml:space="preserve">Форма </w:t>
      </w:r>
      <w:bookmarkEnd w:id="2257"/>
      <w:bookmarkEnd w:id="2258"/>
      <w:bookmarkEnd w:id="2259"/>
      <w:bookmarkEnd w:id="2260"/>
      <w:r w:rsidRPr="009F5F6A">
        <w:rPr>
          <w:sz w:val="24"/>
          <w:szCs w:val="24"/>
        </w:rPr>
        <w:t>Декларации о соответствии Участника/</w:t>
      </w:r>
      <w:r w:rsidR="00685570" w:rsidRPr="009F5F6A">
        <w:rPr>
          <w:sz w:val="24"/>
          <w:szCs w:val="24"/>
        </w:rPr>
        <w:t>субподрядчика</w:t>
      </w:r>
      <w:r w:rsidRPr="009F5F6A">
        <w:rPr>
          <w:sz w:val="24"/>
          <w:szCs w:val="24"/>
        </w:rPr>
        <w:t>/члена Коллективного участника критериям отнесения к субъектам малого и среднего предпринимательства (форма 7.1)</w:t>
      </w:r>
      <w:bookmarkEnd w:id="2261"/>
      <w:bookmarkEnd w:id="2262"/>
      <w:bookmarkEnd w:id="2263"/>
      <w:bookmarkEnd w:id="2264"/>
      <w:bookmarkEnd w:id="2265"/>
      <w:bookmarkEnd w:id="2266"/>
      <w:bookmarkEnd w:id="2267"/>
      <w:bookmarkEnd w:id="2268"/>
      <w:bookmarkEnd w:id="2269"/>
      <w:bookmarkEnd w:id="2270"/>
    </w:p>
    <w:p w:rsidR="00211593" w:rsidRPr="009F5F6A" w:rsidRDefault="00211593" w:rsidP="00211593">
      <w:pPr>
        <w:ind w:left="540" w:firstLine="0"/>
        <w:jc w:val="left"/>
      </w:pPr>
      <w:r w:rsidRPr="009F5F6A">
        <w:rPr>
          <w:szCs w:val="24"/>
        </w:rPr>
        <w:t>Приложение 7</w:t>
      </w:r>
      <w:r w:rsidRPr="009F5F6A">
        <w:rPr>
          <w:noProof/>
          <w:szCs w:val="24"/>
        </w:rPr>
        <w:t>.1</w:t>
      </w:r>
      <w:r w:rsidRPr="009F5F6A">
        <w:rPr>
          <w:szCs w:val="24"/>
        </w:rPr>
        <w:t xml:space="preserve"> к письму о подаче оферты</w:t>
      </w:r>
      <w:r w:rsidRPr="009F5F6A">
        <w:br/>
        <w:t>от «____»_____________ </w:t>
      </w:r>
      <w:proofErr w:type="gramStart"/>
      <w:r w:rsidRPr="009F5F6A">
        <w:t>г</w:t>
      </w:r>
      <w:proofErr w:type="gramEnd"/>
      <w:r w:rsidRPr="009F5F6A">
        <w:t>. №__________</w:t>
      </w:r>
    </w:p>
    <w:p w:rsidR="00211593" w:rsidRPr="009F5F6A" w:rsidRDefault="00211593" w:rsidP="00211593">
      <w:pPr>
        <w:ind w:firstLine="709"/>
        <w:jc w:val="right"/>
        <w:rPr>
          <w:b/>
          <w:szCs w:val="24"/>
        </w:rPr>
      </w:pPr>
    </w:p>
    <w:p w:rsidR="00211593" w:rsidRPr="009F5F6A" w:rsidRDefault="00211593" w:rsidP="00211593">
      <w:pPr>
        <w:autoSpaceDE w:val="0"/>
        <w:autoSpaceDN w:val="0"/>
        <w:adjustRightInd w:val="0"/>
        <w:ind w:firstLine="540"/>
        <w:jc w:val="center"/>
        <w:outlineLvl w:val="3"/>
        <w:rPr>
          <w:b/>
          <w:sz w:val="26"/>
          <w:szCs w:val="26"/>
        </w:rPr>
      </w:pPr>
      <w:r w:rsidRPr="009F5F6A">
        <w:rPr>
          <w:b/>
          <w:sz w:val="26"/>
          <w:szCs w:val="26"/>
        </w:rPr>
        <w:t>Декларация о соответствии Участника/</w:t>
      </w:r>
      <w:r w:rsidR="00CC362B" w:rsidRPr="009F5F6A">
        <w:rPr>
          <w:b/>
          <w:sz w:val="26"/>
          <w:szCs w:val="26"/>
        </w:rPr>
        <w:t>субподрядчика</w:t>
      </w:r>
      <w:r w:rsidRPr="009F5F6A">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9F5F6A" w:rsidRDefault="00211593" w:rsidP="00211593">
      <w:pPr>
        <w:autoSpaceDE w:val="0"/>
        <w:autoSpaceDN w:val="0"/>
        <w:adjustRightInd w:val="0"/>
        <w:ind w:firstLine="540"/>
        <w:outlineLvl w:val="3"/>
      </w:pPr>
    </w:p>
    <w:p w:rsidR="00211593" w:rsidRPr="009F5F6A" w:rsidRDefault="00211593" w:rsidP="00211593">
      <w:pPr>
        <w:autoSpaceDE w:val="0"/>
        <w:autoSpaceDN w:val="0"/>
        <w:adjustRightInd w:val="0"/>
        <w:ind w:firstLine="540"/>
        <w:outlineLvl w:val="3"/>
      </w:pPr>
    </w:p>
    <w:p w:rsidR="0031025E" w:rsidRPr="009F5F6A" w:rsidRDefault="0031025E" w:rsidP="0031025E">
      <w:pPr>
        <w:ind w:firstLine="567"/>
        <w:rPr>
          <w:szCs w:val="24"/>
        </w:rPr>
      </w:pPr>
      <w:r w:rsidRPr="009F5F6A">
        <w:rPr>
          <w:szCs w:val="24"/>
        </w:rPr>
        <w:t xml:space="preserve">Подтверждаем, что  </w:t>
      </w:r>
    </w:p>
    <w:p w:rsidR="0031025E" w:rsidRPr="009F5F6A" w:rsidRDefault="0031025E" w:rsidP="0031025E">
      <w:pPr>
        <w:pBdr>
          <w:top w:val="single" w:sz="4" w:space="1" w:color="auto"/>
        </w:pBdr>
        <w:spacing w:after="120"/>
        <w:ind w:left="2637"/>
        <w:jc w:val="center"/>
      </w:pPr>
      <w:r w:rsidRPr="009F5F6A">
        <w:t>(указывается наименование участника закупки)</w:t>
      </w:r>
    </w:p>
    <w:p w:rsidR="0031025E" w:rsidRPr="009F5F6A" w:rsidRDefault="0031025E" w:rsidP="0031025E">
      <w:pPr>
        <w:rPr>
          <w:szCs w:val="24"/>
        </w:rPr>
      </w:pPr>
      <w:r w:rsidRPr="009F5F6A">
        <w:rPr>
          <w:szCs w:val="24"/>
        </w:rPr>
        <w:t>в соответствии со статьей 4 Федерального закона</w:t>
      </w:r>
      <w:r w:rsidR="0008171A" w:rsidRPr="009F5F6A">
        <w:rPr>
          <w:szCs w:val="24"/>
        </w:rPr>
        <w:t xml:space="preserve"> Российской Федерации №209-ФЗ от 24.07.2007 с изменениями</w:t>
      </w:r>
      <w:r w:rsidRPr="009F5F6A">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9F5F6A" w:rsidRDefault="0031025E" w:rsidP="0031025E">
      <w:pPr>
        <w:pBdr>
          <w:top w:val="single" w:sz="4" w:space="1" w:color="auto"/>
        </w:pBdr>
        <w:spacing w:after="120"/>
        <w:ind w:left="2665"/>
        <w:jc w:val="center"/>
      </w:pPr>
      <w:r w:rsidRPr="009F5F6A">
        <w:t>(указывается субъект малого или среднего предпринимательства</w:t>
      </w:r>
      <w:r w:rsidRPr="009F5F6A">
        <w:br/>
        <w:t>в зависимости от критериев отнесения)</w:t>
      </w:r>
    </w:p>
    <w:p w:rsidR="0031025E" w:rsidRPr="009F5F6A" w:rsidRDefault="0031025E" w:rsidP="0031025E">
      <w:pPr>
        <w:rPr>
          <w:szCs w:val="24"/>
        </w:rPr>
      </w:pPr>
      <w:r w:rsidRPr="009F5F6A">
        <w:rPr>
          <w:szCs w:val="24"/>
        </w:rPr>
        <w:t>предпринимательства, и сообщаем следующую информацию:</w:t>
      </w:r>
    </w:p>
    <w:p w:rsidR="0031025E" w:rsidRPr="009F5F6A" w:rsidRDefault="0031025E" w:rsidP="00C4145F">
      <w:pPr>
        <w:ind w:left="567" w:firstLine="426"/>
        <w:rPr>
          <w:szCs w:val="24"/>
        </w:rPr>
      </w:pPr>
      <w:r w:rsidRPr="009F5F6A">
        <w:rPr>
          <w:szCs w:val="24"/>
        </w:rPr>
        <w:t xml:space="preserve">1. Адрес местонахождения (юридический адрес):  </w:t>
      </w:r>
    </w:p>
    <w:p w:rsidR="0031025E" w:rsidRPr="009F5F6A" w:rsidRDefault="0031025E" w:rsidP="00C4145F">
      <w:pPr>
        <w:pBdr>
          <w:top w:val="single" w:sz="4" w:space="1" w:color="auto"/>
        </w:pBdr>
        <w:ind w:left="567" w:firstLine="426"/>
        <w:rPr>
          <w:sz w:val="2"/>
          <w:szCs w:val="2"/>
        </w:rPr>
      </w:pPr>
    </w:p>
    <w:p w:rsidR="0031025E" w:rsidRPr="009F5F6A" w:rsidRDefault="0031025E" w:rsidP="00C4145F">
      <w:pPr>
        <w:tabs>
          <w:tab w:val="right" w:pos="9923"/>
        </w:tabs>
        <w:ind w:left="567" w:firstLine="426"/>
        <w:rPr>
          <w:szCs w:val="24"/>
        </w:rPr>
      </w:pPr>
      <w:r w:rsidRPr="009F5F6A">
        <w:rPr>
          <w:szCs w:val="24"/>
        </w:rPr>
        <w:tab/>
        <w:t>.</w:t>
      </w:r>
    </w:p>
    <w:p w:rsidR="0031025E" w:rsidRPr="009F5F6A" w:rsidRDefault="0031025E" w:rsidP="00C4145F">
      <w:pPr>
        <w:pBdr>
          <w:top w:val="single" w:sz="4" w:space="1" w:color="auto"/>
        </w:pBdr>
        <w:ind w:left="567" w:right="113" w:firstLine="426"/>
        <w:rPr>
          <w:sz w:val="2"/>
          <w:szCs w:val="2"/>
        </w:rPr>
      </w:pPr>
    </w:p>
    <w:p w:rsidR="0031025E" w:rsidRPr="009F5F6A" w:rsidRDefault="0031025E" w:rsidP="00C4145F">
      <w:pPr>
        <w:tabs>
          <w:tab w:val="right" w:pos="9923"/>
        </w:tabs>
        <w:ind w:left="567" w:firstLine="426"/>
        <w:rPr>
          <w:szCs w:val="24"/>
        </w:rPr>
      </w:pPr>
      <w:r w:rsidRPr="009F5F6A">
        <w:rPr>
          <w:szCs w:val="24"/>
        </w:rPr>
        <w:t>2.</w:t>
      </w:r>
      <w:r w:rsidRPr="009F5F6A">
        <w:rPr>
          <w:szCs w:val="24"/>
          <w:lang w:val="en-US"/>
        </w:rPr>
        <w:t> </w:t>
      </w:r>
      <w:r w:rsidRPr="009F5F6A">
        <w:rPr>
          <w:szCs w:val="24"/>
        </w:rPr>
        <w:t xml:space="preserve">ИНН/КПП:  </w:t>
      </w:r>
      <w:r w:rsidRPr="009F5F6A">
        <w:rPr>
          <w:szCs w:val="24"/>
        </w:rPr>
        <w:tab/>
        <w:t>.</w:t>
      </w:r>
    </w:p>
    <w:p w:rsidR="0031025E" w:rsidRPr="009F5F6A" w:rsidRDefault="0031025E" w:rsidP="00C4145F">
      <w:pPr>
        <w:pBdr>
          <w:top w:val="single" w:sz="4" w:space="1" w:color="auto"/>
        </w:pBdr>
        <w:ind w:left="567" w:right="113" w:firstLine="426"/>
        <w:jc w:val="center"/>
      </w:pPr>
      <w:r w:rsidRPr="009F5F6A">
        <w:t>(№, сведения о дате выдачи документа и выдавшем его органе)</w:t>
      </w:r>
    </w:p>
    <w:p w:rsidR="0031025E" w:rsidRPr="009F5F6A" w:rsidRDefault="0031025E" w:rsidP="00C4145F">
      <w:pPr>
        <w:tabs>
          <w:tab w:val="right" w:pos="9923"/>
        </w:tabs>
        <w:ind w:left="567" w:firstLine="426"/>
        <w:rPr>
          <w:szCs w:val="24"/>
        </w:rPr>
      </w:pPr>
      <w:r w:rsidRPr="009F5F6A">
        <w:rPr>
          <w:szCs w:val="24"/>
        </w:rPr>
        <w:t xml:space="preserve">3. ОГРН:  </w:t>
      </w:r>
      <w:r w:rsidRPr="009F5F6A">
        <w:rPr>
          <w:szCs w:val="24"/>
        </w:rPr>
        <w:tab/>
        <w:t>.</w:t>
      </w:r>
    </w:p>
    <w:p w:rsidR="0031025E" w:rsidRPr="009F5F6A" w:rsidRDefault="0031025E" w:rsidP="00C4145F">
      <w:pPr>
        <w:pBdr>
          <w:top w:val="single" w:sz="4" w:space="1" w:color="auto"/>
        </w:pBdr>
        <w:ind w:left="567" w:right="113" w:firstLine="426"/>
        <w:rPr>
          <w:sz w:val="2"/>
          <w:szCs w:val="2"/>
        </w:rPr>
      </w:pPr>
    </w:p>
    <w:p w:rsidR="0031025E" w:rsidRPr="009F5F6A" w:rsidRDefault="00C4145F" w:rsidP="00C4145F">
      <w:pPr>
        <w:spacing w:after="120"/>
        <w:ind w:left="567" w:firstLine="426"/>
        <w:rPr>
          <w:szCs w:val="24"/>
        </w:rPr>
      </w:pPr>
      <w:r w:rsidRPr="009F5F6A">
        <w:rPr>
          <w:szCs w:val="24"/>
        </w:rPr>
        <w:t>4</w:t>
      </w:r>
      <w:r w:rsidR="0031025E" w:rsidRPr="009F5F6A">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9F5F6A">
        <w:rPr>
          <w:szCs w:val="24"/>
        </w:rPr>
        <w:t>деятельности</w:t>
      </w:r>
      <w:r w:rsidR="00602FCE" w:rsidRPr="009F5F6A">
        <w:rPr>
          <w:rStyle w:val="affffffffe"/>
          <w:szCs w:val="24"/>
        </w:rPr>
        <w:footnoteRef/>
      </w:r>
      <w:r w:rsidR="0031025E" w:rsidRPr="009F5F6A">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9F5F6A" w:rsidTr="00FD05EC">
        <w:trPr>
          <w:cantSplit/>
          <w:tblHeader/>
        </w:trPr>
        <w:tc>
          <w:tcPr>
            <w:tcW w:w="567" w:type="dxa"/>
            <w:vAlign w:val="center"/>
          </w:tcPr>
          <w:p w:rsidR="0031025E" w:rsidRPr="009F5F6A" w:rsidRDefault="0031025E" w:rsidP="00FD05EC">
            <w:pPr>
              <w:ind w:firstLine="0"/>
              <w:jc w:val="center"/>
              <w:rPr>
                <w:sz w:val="22"/>
                <w:szCs w:val="22"/>
              </w:rPr>
            </w:pPr>
            <w:r w:rsidRPr="009F5F6A">
              <w:rPr>
                <w:sz w:val="22"/>
                <w:szCs w:val="22"/>
              </w:rPr>
              <w:t xml:space="preserve">№ </w:t>
            </w:r>
            <w:proofErr w:type="gramStart"/>
            <w:r w:rsidRPr="009F5F6A">
              <w:rPr>
                <w:sz w:val="22"/>
                <w:szCs w:val="22"/>
              </w:rPr>
              <w:t>п</w:t>
            </w:r>
            <w:proofErr w:type="gramEnd"/>
            <w:r w:rsidRPr="009F5F6A">
              <w:rPr>
                <w:sz w:val="22"/>
                <w:szCs w:val="22"/>
              </w:rPr>
              <w:t>/п</w:t>
            </w:r>
          </w:p>
        </w:tc>
        <w:tc>
          <w:tcPr>
            <w:tcW w:w="4649" w:type="dxa"/>
            <w:vAlign w:val="center"/>
          </w:tcPr>
          <w:p w:rsidR="0031025E" w:rsidRPr="009F5F6A" w:rsidRDefault="0031025E" w:rsidP="00FD05EC">
            <w:pPr>
              <w:ind w:firstLine="0"/>
              <w:jc w:val="center"/>
              <w:rPr>
                <w:sz w:val="22"/>
                <w:szCs w:val="22"/>
              </w:rPr>
            </w:pPr>
            <w:r w:rsidRPr="009F5F6A">
              <w:rPr>
                <w:sz w:val="22"/>
                <w:szCs w:val="22"/>
              </w:rPr>
              <w:t>Наименование сведений</w:t>
            </w:r>
            <w:r w:rsidRPr="009F5F6A">
              <w:rPr>
                <w:rStyle w:val="affffffffe"/>
                <w:sz w:val="22"/>
                <w:szCs w:val="22"/>
              </w:rPr>
              <w:t>2</w:t>
            </w:r>
          </w:p>
        </w:tc>
        <w:tc>
          <w:tcPr>
            <w:tcW w:w="1588" w:type="dxa"/>
            <w:vAlign w:val="center"/>
          </w:tcPr>
          <w:p w:rsidR="0031025E" w:rsidRPr="009F5F6A" w:rsidRDefault="0031025E" w:rsidP="00FD05EC">
            <w:pPr>
              <w:ind w:firstLine="0"/>
              <w:jc w:val="center"/>
              <w:rPr>
                <w:sz w:val="22"/>
                <w:szCs w:val="22"/>
              </w:rPr>
            </w:pPr>
            <w:r w:rsidRPr="009F5F6A">
              <w:rPr>
                <w:sz w:val="22"/>
                <w:szCs w:val="22"/>
              </w:rPr>
              <w:t>Малые предприятия</w:t>
            </w:r>
          </w:p>
        </w:tc>
        <w:tc>
          <w:tcPr>
            <w:tcW w:w="1588" w:type="dxa"/>
            <w:vAlign w:val="center"/>
          </w:tcPr>
          <w:p w:rsidR="0031025E" w:rsidRPr="009F5F6A" w:rsidRDefault="0031025E" w:rsidP="00FD05EC">
            <w:pPr>
              <w:ind w:firstLine="0"/>
              <w:jc w:val="center"/>
              <w:rPr>
                <w:sz w:val="22"/>
                <w:szCs w:val="22"/>
              </w:rPr>
            </w:pPr>
            <w:r w:rsidRPr="009F5F6A">
              <w:rPr>
                <w:sz w:val="22"/>
                <w:szCs w:val="22"/>
              </w:rPr>
              <w:t>Средние предприятия</w:t>
            </w:r>
          </w:p>
        </w:tc>
        <w:tc>
          <w:tcPr>
            <w:tcW w:w="1588" w:type="dxa"/>
            <w:vAlign w:val="center"/>
          </w:tcPr>
          <w:p w:rsidR="0031025E" w:rsidRPr="009F5F6A" w:rsidRDefault="0031025E" w:rsidP="00FD05EC">
            <w:pPr>
              <w:ind w:firstLine="0"/>
              <w:jc w:val="center"/>
              <w:rPr>
                <w:sz w:val="22"/>
                <w:szCs w:val="22"/>
              </w:rPr>
            </w:pPr>
            <w:r w:rsidRPr="009F5F6A">
              <w:rPr>
                <w:sz w:val="22"/>
                <w:szCs w:val="22"/>
              </w:rPr>
              <w:t>Показатель</w:t>
            </w:r>
          </w:p>
        </w:tc>
      </w:tr>
      <w:tr w:rsidR="0031025E" w:rsidRPr="009F5F6A" w:rsidTr="00FD05EC">
        <w:trPr>
          <w:cantSplit/>
          <w:tblHeader/>
        </w:trPr>
        <w:tc>
          <w:tcPr>
            <w:tcW w:w="567" w:type="dxa"/>
          </w:tcPr>
          <w:p w:rsidR="0031025E" w:rsidRPr="009F5F6A" w:rsidRDefault="00AC1C30" w:rsidP="00FD05EC">
            <w:pPr>
              <w:ind w:firstLine="0"/>
              <w:jc w:val="center"/>
              <w:rPr>
                <w:sz w:val="22"/>
                <w:szCs w:val="22"/>
              </w:rPr>
            </w:pPr>
            <w:r w:rsidRPr="009F5F6A">
              <w:rPr>
                <w:sz w:val="22"/>
                <w:szCs w:val="22"/>
              </w:rPr>
              <w:t>1</w:t>
            </w:r>
            <w:r w:rsidRPr="009F5F6A">
              <w:rPr>
                <w:rStyle w:val="affffffffe"/>
                <w:sz w:val="22"/>
                <w:szCs w:val="22"/>
              </w:rPr>
              <w:t>2</w:t>
            </w:r>
          </w:p>
        </w:tc>
        <w:tc>
          <w:tcPr>
            <w:tcW w:w="4649" w:type="dxa"/>
          </w:tcPr>
          <w:p w:rsidR="0031025E" w:rsidRPr="009F5F6A" w:rsidRDefault="0031025E" w:rsidP="00FD05EC">
            <w:pPr>
              <w:ind w:firstLine="0"/>
              <w:jc w:val="center"/>
              <w:rPr>
                <w:sz w:val="22"/>
                <w:szCs w:val="22"/>
              </w:rPr>
            </w:pPr>
            <w:r w:rsidRPr="009F5F6A">
              <w:rPr>
                <w:sz w:val="22"/>
                <w:szCs w:val="22"/>
              </w:rPr>
              <w:t>2</w:t>
            </w:r>
          </w:p>
        </w:tc>
        <w:tc>
          <w:tcPr>
            <w:tcW w:w="1588" w:type="dxa"/>
          </w:tcPr>
          <w:p w:rsidR="0031025E" w:rsidRPr="009F5F6A" w:rsidRDefault="0031025E" w:rsidP="00FD05EC">
            <w:pPr>
              <w:ind w:firstLine="0"/>
              <w:jc w:val="center"/>
              <w:rPr>
                <w:sz w:val="22"/>
                <w:szCs w:val="22"/>
              </w:rPr>
            </w:pPr>
            <w:r w:rsidRPr="009F5F6A">
              <w:rPr>
                <w:sz w:val="22"/>
                <w:szCs w:val="22"/>
              </w:rPr>
              <w:t>3</w:t>
            </w:r>
          </w:p>
        </w:tc>
        <w:tc>
          <w:tcPr>
            <w:tcW w:w="1588" w:type="dxa"/>
          </w:tcPr>
          <w:p w:rsidR="0031025E" w:rsidRPr="009F5F6A" w:rsidRDefault="0031025E" w:rsidP="00FD05EC">
            <w:pPr>
              <w:ind w:firstLine="0"/>
              <w:jc w:val="center"/>
              <w:rPr>
                <w:sz w:val="22"/>
                <w:szCs w:val="22"/>
              </w:rPr>
            </w:pPr>
            <w:r w:rsidRPr="009F5F6A">
              <w:rPr>
                <w:sz w:val="22"/>
                <w:szCs w:val="22"/>
              </w:rPr>
              <w:t>4</w:t>
            </w:r>
          </w:p>
        </w:tc>
        <w:tc>
          <w:tcPr>
            <w:tcW w:w="1588" w:type="dxa"/>
          </w:tcPr>
          <w:p w:rsidR="0031025E" w:rsidRPr="009F5F6A" w:rsidRDefault="0031025E" w:rsidP="00FD05EC">
            <w:pPr>
              <w:ind w:firstLine="0"/>
              <w:jc w:val="center"/>
              <w:rPr>
                <w:sz w:val="22"/>
                <w:szCs w:val="22"/>
              </w:rPr>
            </w:pPr>
            <w:r w:rsidRPr="009F5F6A">
              <w:rPr>
                <w:sz w:val="22"/>
                <w:szCs w:val="22"/>
              </w:rPr>
              <w:t>5</w:t>
            </w:r>
          </w:p>
        </w:tc>
      </w:tr>
      <w:tr w:rsidR="0031025E" w:rsidRPr="009F5F6A" w:rsidTr="00FD05EC">
        <w:trPr>
          <w:cantSplit/>
        </w:trPr>
        <w:tc>
          <w:tcPr>
            <w:tcW w:w="567" w:type="dxa"/>
          </w:tcPr>
          <w:p w:rsidR="0031025E" w:rsidRPr="009F5F6A" w:rsidRDefault="0031025E" w:rsidP="00FD05EC">
            <w:pPr>
              <w:ind w:firstLine="0"/>
              <w:jc w:val="center"/>
              <w:rPr>
                <w:sz w:val="22"/>
                <w:szCs w:val="22"/>
              </w:rPr>
            </w:pPr>
            <w:r w:rsidRPr="009F5F6A">
              <w:rPr>
                <w:sz w:val="22"/>
                <w:szCs w:val="22"/>
              </w:rPr>
              <w:t>1</w:t>
            </w:r>
          </w:p>
        </w:tc>
        <w:tc>
          <w:tcPr>
            <w:tcW w:w="4649" w:type="dxa"/>
          </w:tcPr>
          <w:p w:rsidR="0031025E" w:rsidRPr="009F5F6A" w:rsidRDefault="0031025E" w:rsidP="00FD05EC">
            <w:pPr>
              <w:ind w:left="57" w:firstLine="0"/>
              <w:rPr>
                <w:sz w:val="22"/>
                <w:szCs w:val="22"/>
              </w:rPr>
            </w:pPr>
            <w:r w:rsidRPr="009F5F6A">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9F5F6A" w:rsidRDefault="0031025E" w:rsidP="00FD05EC">
            <w:pPr>
              <w:ind w:firstLine="0"/>
              <w:jc w:val="center"/>
              <w:rPr>
                <w:sz w:val="22"/>
                <w:szCs w:val="22"/>
              </w:rPr>
            </w:pPr>
            <w:r w:rsidRPr="009F5F6A">
              <w:rPr>
                <w:sz w:val="22"/>
                <w:szCs w:val="22"/>
              </w:rPr>
              <w:t>не более 25</w:t>
            </w:r>
          </w:p>
        </w:tc>
        <w:tc>
          <w:tcPr>
            <w:tcW w:w="1588" w:type="dxa"/>
          </w:tcPr>
          <w:p w:rsidR="0031025E" w:rsidRPr="009F5F6A" w:rsidRDefault="0031025E" w:rsidP="00FD05EC">
            <w:pPr>
              <w:ind w:left="57" w:firstLine="0"/>
              <w:rPr>
                <w:sz w:val="22"/>
                <w:szCs w:val="22"/>
              </w:rPr>
            </w:pPr>
            <w:r w:rsidRPr="009F5F6A">
              <w:rPr>
                <w:sz w:val="22"/>
                <w:szCs w:val="22"/>
              </w:rPr>
              <w:sym w:font="Symbol" w:char="F02D"/>
            </w:r>
          </w:p>
        </w:tc>
      </w:tr>
      <w:tr w:rsidR="0031025E" w:rsidRPr="009F5F6A" w:rsidTr="00FD05EC">
        <w:trPr>
          <w:cantSplit/>
        </w:trPr>
        <w:tc>
          <w:tcPr>
            <w:tcW w:w="567" w:type="dxa"/>
          </w:tcPr>
          <w:p w:rsidR="0031025E" w:rsidRPr="009F5F6A" w:rsidRDefault="0031025E" w:rsidP="00FD05EC">
            <w:pPr>
              <w:ind w:firstLine="0"/>
              <w:jc w:val="center"/>
              <w:rPr>
                <w:sz w:val="22"/>
                <w:szCs w:val="22"/>
              </w:rPr>
            </w:pPr>
            <w:r w:rsidRPr="009F5F6A">
              <w:rPr>
                <w:sz w:val="22"/>
                <w:szCs w:val="22"/>
              </w:rPr>
              <w:t>2</w:t>
            </w:r>
          </w:p>
        </w:tc>
        <w:tc>
          <w:tcPr>
            <w:tcW w:w="4649" w:type="dxa"/>
          </w:tcPr>
          <w:p w:rsidR="0031025E" w:rsidRPr="009F5F6A" w:rsidRDefault="0031025E" w:rsidP="00FD05EC">
            <w:pPr>
              <w:ind w:left="57" w:firstLine="0"/>
              <w:rPr>
                <w:sz w:val="22"/>
                <w:szCs w:val="22"/>
              </w:rPr>
            </w:pPr>
            <w:r w:rsidRPr="009F5F6A">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9F5F6A">
              <w:rPr>
                <w:rStyle w:val="af"/>
                <w:szCs w:val="22"/>
              </w:rPr>
              <w:footnoteReference w:customMarkFollows="1" w:id="8"/>
              <w:t>3</w:t>
            </w:r>
          </w:p>
        </w:tc>
        <w:tc>
          <w:tcPr>
            <w:tcW w:w="3176" w:type="dxa"/>
            <w:gridSpan w:val="2"/>
          </w:tcPr>
          <w:p w:rsidR="0031025E" w:rsidRPr="009F5F6A" w:rsidRDefault="0031025E" w:rsidP="00FD05EC">
            <w:pPr>
              <w:ind w:firstLine="0"/>
              <w:jc w:val="center"/>
              <w:rPr>
                <w:sz w:val="22"/>
                <w:szCs w:val="22"/>
              </w:rPr>
            </w:pPr>
            <w:r w:rsidRPr="009F5F6A">
              <w:rPr>
                <w:sz w:val="22"/>
                <w:szCs w:val="22"/>
              </w:rPr>
              <w:t>не более 49</w:t>
            </w:r>
          </w:p>
        </w:tc>
        <w:tc>
          <w:tcPr>
            <w:tcW w:w="1588" w:type="dxa"/>
          </w:tcPr>
          <w:p w:rsidR="0031025E" w:rsidRPr="009F5F6A" w:rsidRDefault="0031025E" w:rsidP="00FD05EC">
            <w:pPr>
              <w:ind w:left="57" w:firstLine="0"/>
              <w:rPr>
                <w:sz w:val="22"/>
                <w:szCs w:val="22"/>
              </w:rPr>
            </w:pPr>
            <w:r w:rsidRPr="009F5F6A">
              <w:rPr>
                <w:sz w:val="22"/>
                <w:szCs w:val="22"/>
              </w:rPr>
              <w:sym w:font="Symbol" w:char="F02D"/>
            </w:r>
          </w:p>
        </w:tc>
      </w:tr>
      <w:tr w:rsidR="0031025E" w:rsidRPr="009F5F6A" w:rsidTr="00FD05EC">
        <w:trPr>
          <w:cantSplit/>
        </w:trPr>
        <w:tc>
          <w:tcPr>
            <w:tcW w:w="567" w:type="dxa"/>
          </w:tcPr>
          <w:p w:rsidR="0031025E" w:rsidRPr="009F5F6A" w:rsidRDefault="0031025E" w:rsidP="00FD05EC">
            <w:pPr>
              <w:ind w:firstLine="0"/>
              <w:jc w:val="center"/>
              <w:rPr>
                <w:sz w:val="22"/>
                <w:szCs w:val="22"/>
              </w:rPr>
            </w:pPr>
            <w:r w:rsidRPr="009F5F6A">
              <w:rPr>
                <w:sz w:val="22"/>
                <w:szCs w:val="22"/>
              </w:rPr>
              <w:lastRenderedPageBreak/>
              <w:t>3</w:t>
            </w:r>
          </w:p>
        </w:tc>
        <w:tc>
          <w:tcPr>
            <w:tcW w:w="4649" w:type="dxa"/>
          </w:tcPr>
          <w:p w:rsidR="0031025E" w:rsidRPr="009F5F6A" w:rsidRDefault="0031025E" w:rsidP="00FD05EC">
            <w:pPr>
              <w:ind w:left="57" w:firstLine="0"/>
              <w:rPr>
                <w:sz w:val="22"/>
                <w:szCs w:val="22"/>
              </w:rPr>
            </w:pPr>
            <w:r w:rsidRPr="009F5F6A">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9F5F6A" w:rsidRDefault="0031025E" w:rsidP="00FD05EC">
            <w:pPr>
              <w:ind w:firstLine="0"/>
              <w:jc w:val="center"/>
              <w:rPr>
                <w:sz w:val="22"/>
                <w:szCs w:val="22"/>
              </w:rPr>
            </w:pPr>
            <w:r w:rsidRPr="009F5F6A">
              <w:rPr>
                <w:sz w:val="22"/>
                <w:szCs w:val="22"/>
              </w:rPr>
              <w:t>да (нет)</w:t>
            </w:r>
          </w:p>
        </w:tc>
        <w:tc>
          <w:tcPr>
            <w:tcW w:w="1588" w:type="dxa"/>
          </w:tcPr>
          <w:p w:rsidR="0031025E" w:rsidRPr="009F5F6A" w:rsidRDefault="0031025E" w:rsidP="00FD05EC">
            <w:pPr>
              <w:ind w:left="57" w:firstLine="0"/>
              <w:rPr>
                <w:sz w:val="22"/>
                <w:szCs w:val="22"/>
              </w:rPr>
            </w:pPr>
            <w:r w:rsidRPr="009F5F6A">
              <w:rPr>
                <w:sz w:val="22"/>
                <w:szCs w:val="22"/>
              </w:rPr>
              <w:t>_</w:t>
            </w:r>
          </w:p>
        </w:tc>
      </w:tr>
      <w:tr w:rsidR="0031025E" w:rsidRPr="009F5F6A" w:rsidTr="00FD05EC">
        <w:trPr>
          <w:cantSplit/>
        </w:trPr>
        <w:tc>
          <w:tcPr>
            <w:tcW w:w="567" w:type="dxa"/>
          </w:tcPr>
          <w:p w:rsidR="0031025E" w:rsidRPr="009F5F6A" w:rsidRDefault="0031025E" w:rsidP="00FD05EC">
            <w:pPr>
              <w:ind w:firstLine="0"/>
              <w:jc w:val="center"/>
              <w:rPr>
                <w:sz w:val="22"/>
                <w:szCs w:val="22"/>
                <w:lang w:val="en-US"/>
              </w:rPr>
            </w:pPr>
            <w:r w:rsidRPr="009F5F6A">
              <w:rPr>
                <w:sz w:val="22"/>
                <w:szCs w:val="22"/>
                <w:lang w:val="en-US"/>
              </w:rPr>
              <w:t>4</w:t>
            </w:r>
          </w:p>
        </w:tc>
        <w:tc>
          <w:tcPr>
            <w:tcW w:w="4649" w:type="dxa"/>
          </w:tcPr>
          <w:p w:rsidR="0031025E" w:rsidRPr="009F5F6A" w:rsidRDefault="0031025E" w:rsidP="00FD05EC">
            <w:pPr>
              <w:ind w:left="57" w:firstLine="0"/>
              <w:rPr>
                <w:sz w:val="22"/>
                <w:szCs w:val="22"/>
              </w:rPr>
            </w:pPr>
            <w:proofErr w:type="gramStart"/>
            <w:r w:rsidRPr="009F5F6A">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31025E" w:rsidRPr="009F5F6A" w:rsidRDefault="0031025E" w:rsidP="00FD05EC">
            <w:pPr>
              <w:ind w:firstLine="0"/>
              <w:jc w:val="center"/>
              <w:rPr>
                <w:sz w:val="22"/>
                <w:szCs w:val="22"/>
              </w:rPr>
            </w:pPr>
            <w:r w:rsidRPr="009F5F6A">
              <w:rPr>
                <w:sz w:val="22"/>
                <w:szCs w:val="22"/>
              </w:rPr>
              <w:t>да (нет)</w:t>
            </w:r>
          </w:p>
        </w:tc>
        <w:tc>
          <w:tcPr>
            <w:tcW w:w="1588" w:type="dxa"/>
          </w:tcPr>
          <w:p w:rsidR="0031025E" w:rsidRPr="009F5F6A" w:rsidRDefault="0031025E" w:rsidP="00FD05EC">
            <w:pPr>
              <w:ind w:left="57" w:firstLine="0"/>
              <w:rPr>
                <w:sz w:val="22"/>
                <w:szCs w:val="22"/>
              </w:rPr>
            </w:pPr>
            <w:r w:rsidRPr="009F5F6A">
              <w:rPr>
                <w:sz w:val="22"/>
                <w:szCs w:val="22"/>
              </w:rPr>
              <w:t>-</w:t>
            </w:r>
          </w:p>
        </w:tc>
      </w:tr>
      <w:tr w:rsidR="0031025E" w:rsidRPr="009F5F6A" w:rsidTr="00FD05EC">
        <w:trPr>
          <w:cantSplit/>
        </w:trPr>
        <w:tc>
          <w:tcPr>
            <w:tcW w:w="567" w:type="dxa"/>
          </w:tcPr>
          <w:p w:rsidR="0031025E" w:rsidRPr="009F5F6A" w:rsidRDefault="0031025E" w:rsidP="00FD05EC">
            <w:pPr>
              <w:ind w:firstLine="0"/>
              <w:jc w:val="center"/>
              <w:rPr>
                <w:sz w:val="22"/>
                <w:szCs w:val="22"/>
                <w:lang w:val="en-US"/>
              </w:rPr>
            </w:pPr>
            <w:r w:rsidRPr="009F5F6A">
              <w:rPr>
                <w:sz w:val="22"/>
                <w:szCs w:val="22"/>
                <w:lang w:val="en-US"/>
              </w:rPr>
              <w:t>5</w:t>
            </w:r>
          </w:p>
        </w:tc>
        <w:tc>
          <w:tcPr>
            <w:tcW w:w="4649" w:type="dxa"/>
          </w:tcPr>
          <w:p w:rsidR="0031025E" w:rsidRPr="009F5F6A" w:rsidRDefault="0031025E" w:rsidP="00FD05EC">
            <w:pPr>
              <w:ind w:left="57" w:firstLine="0"/>
              <w:rPr>
                <w:sz w:val="22"/>
                <w:szCs w:val="22"/>
              </w:rPr>
            </w:pPr>
            <w:r w:rsidRPr="009F5F6A">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0" w:history="1">
              <w:r w:rsidRPr="009F5F6A">
                <w:rPr>
                  <w:sz w:val="22"/>
                </w:rPr>
                <w:t>законом</w:t>
              </w:r>
            </w:hyperlink>
            <w:r w:rsidRPr="009F5F6A">
              <w:rPr>
                <w:sz w:val="22"/>
              </w:rPr>
              <w:t xml:space="preserve"> "Об инновационном центре "</w:t>
            </w:r>
            <w:proofErr w:type="spellStart"/>
            <w:r w:rsidRPr="009F5F6A">
              <w:rPr>
                <w:sz w:val="22"/>
              </w:rPr>
              <w:t>Сколково</w:t>
            </w:r>
            <w:proofErr w:type="spellEnd"/>
            <w:r w:rsidRPr="009F5F6A">
              <w:rPr>
                <w:sz w:val="22"/>
              </w:rPr>
              <w:t>"</w:t>
            </w:r>
          </w:p>
        </w:tc>
        <w:tc>
          <w:tcPr>
            <w:tcW w:w="3176" w:type="dxa"/>
            <w:gridSpan w:val="2"/>
          </w:tcPr>
          <w:p w:rsidR="0031025E" w:rsidRPr="009F5F6A" w:rsidRDefault="0031025E" w:rsidP="00FD05EC">
            <w:pPr>
              <w:ind w:firstLine="0"/>
              <w:jc w:val="center"/>
              <w:rPr>
                <w:sz w:val="22"/>
                <w:szCs w:val="22"/>
              </w:rPr>
            </w:pPr>
            <w:r w:rsidRPr="009F5F6A">
              <w:rPr>
                <w:sz w:val="22"/>
                <w:szCs w:val="22"/>
              </w:rPr>
              <w:t>да (нет)</w:t>
            </w:r>
          </w:p>
        </w:tc>
        <w:tc>
          <w:tcPr>
            <w:tcW w:w="1588" w:type="dxa"/>
          </w:tcPr>
          <w:p w:rsidR="0031025E" w:rsidRPr="009F5F6A" w:rsidRDefault="0031025E" w:rsidP="00FD05EC">
            <w:pPr>
              <w:ind w:left="57" w:firstLine="0"/>
              <w:rPr>
                <w:sz w:val="22"/>
                <w:szCs w:val="22"/>
              </w:rPr>
            </w:pPr>
            <w:r w:rsidRPr="009F5F6A">
              <w:rPr>
                <w:sz w:val="22"/>
                <w:szCs w:val="22"/>
              </w:rPr>
              <w:t>-</w:t>
            </w:r>
          </w:p>
        </w:tc>
      </w:tr>
      <w:tr w:rsidR="0031025E" w:rsidRPr="009F5F6A" w:rsidTr="00FD05EC">
        <w:trPr>
          <w:cantSplit/>
        </w:trPr>
        <w:tc>
          <w:tcPr>
            <w:tcW w:w="567" w:type="dxa"/>
          </w:tcPr>
          <w:p w:rsidR="0031025E" w:rsidRPr="009F5F6A" w:rsidRDefault="0031025E" w:rsidP="00FD05EC">
            <w:pPr>
              <w:ind w:firstLine="0"/>
              <w:jc w:val="center"/>
              <w:rPr>
                <w:sz w:val="22"/>
                <w:szCs w:val="22"/>
                <w:lang w:val="en-US"/>
              </w:rPr>
            </w:pPr>
            <w:r w:rsidRPr="009F5F6A">
              <w:rPr>
                <w:sz w:val="22"/>
                <w:szCs w:val="22"/>
                <w:lang w:val="en-US"/>
              </w:rPr>
              <w:t>6</w:t>
            </w:r>
          </w:p>
        </w:tc>
        <w:tc>
          <w:tcPr>
            <w:tcW w:w="4649" w:type="dxa"/>
          </w:tcPr>
          <w:p w:rsidR="0031025E" w:rsidRPr="009F5F6A" w:rsidRDefault="0031025E" w:rsidP="00FD05EC">
            <w:pPr>
              <w:adjustRightInd w:val="0"/>
              <w:ind w:firstLine="0"/>
              <w:rPr>
                <w:sz w:val="22"/>
                <w:szCs w:val="22"/>
              </w:rPr>
            </w:pPr>
            <w:proofErr w:type="gramStart"/>
            <w:r w:rsidRPr="009F5F6A">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1" w:history="1">
              <w:r w:rsidRPr="009F5F6A">
                <w:rPr>
                  <w:sz w:val="22"/>
                </w:rPr>
                <w:t>законом</w:t>
              </w:r>
            </w:hyperlink>
            <w:r w:rsidRPr="009F5F6A">
              <w:rPr>
                <w:sz w:val="22"/>
              </w:rPr>
              <w:t xml:space="preserve"> «О науке и государственной научно-технической политике».</w:t>
            </w:r>
            <w:proofErr w:type="gramEnd"/>
          </w:p>
        </w:tc>
        <w:tc>
          <w:tcPr>
            <w:tcW w:w="3176" w:type="dxa"/>
            <w:gridSpan w:val="2"/>
          </w:tcPr>
          <w:p w:rsidR="0031025E" w:rsidRPr="009F5F6A" w:rsidRDefault="0031025E" w:rsidP="00FD05EC">
            <w:pPr>
              <w:ind w:firstLine="0"/>
              <w:jc w:val="center"/>
              <w:rPr>
                <w:sz w:val="22"/>
                <w:szCs w:val="22"/>
              </w:rPr>
            </w:pPr>
            <w:r w:rsidRPr="009F5F6A">
              <w:rPr>
                <w:sz w:val="22"/>
                <w:szCs w:val="22"/>
              </w:rPr>
              <w:t>да (нет)</w:t>
            </w:r>
          </w:p>
        </w:tc>
        <w:tc>
          <w:tcPr>
            <w:tcW w:w="1588" w:type="dxa"/>
          </w:tcPr>
          <w:p w:rsidR="0031025E" w:rsidRPr="009F5F6A" w:rsidRDefault="0031025E" w:rsidP="00FD05EC">
            <w:pPr>
              <w:ind w:left="57" w:firstLine="0"/>
              <w:rPr>
                <w:sz w:val="22"/>
                <w:szCs w:val="22"/>
              </w:rPr>
            </w:pPr>
            <w:r w:rsidRPr="009F5F6A">
              <w:rPr>
                <w:sz w:val="22"/>
                <w:szCs w:val="22"/>
              </w:rPr>
              <w:t>-</w:t>
            </w:r>
          </w:p>
        </w:tc>
      </w:tr>
      <w:tr w:rsidR="0031025E" w:rsidRPr="009F5F6A" w:rsidTr="00FD05EC">
        <w:trPr>
          <w:cantSplit/>
        </w:trPr>
        <w:tc>
          <w:tcPr>
            <w:tcW w:w="567" w:type="dxa"/>
            <w:vMerge w:val="restart"/>
          </w:tcPr>
          <w:p w:rsidR="0031025E" w:rsidRPr="009F5F6A" w:rsidRDefault="0031025E" w:rsidP="00FD05EC">
            <w:pPr>
              <w:ind w:firstLine="0"/>
              <w:jc w:val="center"/>
              <w:rPr>
                <w:sz w:val="22"/>
                <w:szCs w:val="22"/>
                <w:lang w:val="en-US"/>
              </w:rPr>
            </w:pPr>
            <w:r w:rsidRPr="009F5F6A">
              <w:rPr>
                <w:sz w:val="22"/>
                <w:szCs w:val="22"/>
                <w:lang w:val="en-US"/>
              </w:rPr>
              <w:t>7</w:t>
            </w:r>
          </w:p>
        </w:tc>
        <w:tc>
          <w:tcPr>
            <w:tcW w:w="4649" w:type="dxa"/>
            <w:vMerge w:val="restart"/>
          </w:tcPr>
          <w:p w:rsidR="0031025E" w:rsidRPr="009F5F6A" w:rsidRDefault="0031025E" w:rsidP="00FD05EC">
            <w:pPr>
              <w:ind w:left="57" w:firstLine="0"/>
              <w:rPr>
                <w:sz w:val="22"/>
                <w:szCs w:val="22"/>
              </w:rPr>
            </w:pPr>
            <w:r w:rsidRPr="009F5F6A">
              <w:rPr>
                <w:sz w:val="22"/>
                <w:szCs w:val="22"/>
              </w:rPr>
              <w:t>Среднесписочная численность работников за предшествующий календарный год, человек</w:t>
            </w:r>
          </w:p>
        </w:tc>
        <w:tc>
          <w:tcPr>
            <w:tcW w:w="1588" w:type="dxa"/>
          </w:tcPr>
          <w:p w:rsidR="0031025E" w:rsidRPr="009F5F6A" w:rsidRDefault="0031025E" w:rsidP="00FD05EC">
            <w:pPr>
              <w:ind w:firstLine="0"/>
              <w:jc w:val="center"/>
              <w:rPr>
                <w:sz w:val="22"/>
                <w:szCs w:val="22"/>
              </w:rPr>
            </w:pPr>
            <w:r w:rsidRPr="009F5F6A">
              <w:rPr>
                <w:sz w:val="22"/>
                <w:szCs w:val="22"/>
              </w:rPr>
              <w:t>до 100 включительно</w:t>
            </w:r>
          </w:p>
        </w:tc>
        <w:tc>
          <w:tcPr>
            <w:tcW w:w="1588" w:type="dxa"/>
            <w:vMerge w:val="restart"/>
          </w:tcPr>
          <w:p w:rsidR="0031025E" w:rsidRPr="009F5F6A" w:rsidRDefault="0031025E" w:rsidP="00FD05EC">
            <w:pPr>
              <w:ind w:firstLine="0"/>
              <w:jc w:val="center"/>
              <w:rPr>
                <w:sz w:val="22"/>
                <w:szCs w:val="22"/>
              </w:rPr>
            </w:pPr>
            <w:r w:rsidRPr="009F5F6A">
              <w:rPr>
                <w:sz w:val="22"/>
                <w:szCs w:val="22"/>
              </w:rPr>
              <w:t>от 101 до 250 включительно</w:t>
            </w:r>
          </w:p>
        </w:tc>
        <w:tc>
          <w:tcPr>
            <w:tcW w:w="1588" w:type="dxa"/>
            <w:vMerge w:val="restart"/>
          </w:tcPr>
          <w:p w:rsidR="0031025E" w:rsidRPr="009F5F6A" w:rsidRDefault="0031025E" w:rsidP="00FD05EC">
            <w:pPr>
              <w:ind w:left="57" w:firstLine="0"/>
              <w:rPr>
                <w:sz w:val="22"/>
                <w:szCs w:val="22"/>
              </w:rPr>
            </w:pPr>
            <w:r w:rsidRPr="009F5F6A">
              <w:rPr>
                <w:sz w:val="22"/>
                <w:szCs w:val="22"/>
              </w:rPr>
              <w:t>указывается количество человек</w:t>
            </w:r>
            <w:r w:rsidRPr="009F5F6A">
              <w:rPr>
                <w:sz w:val="22"/>
                <w:szCs w:val="22"/>
              </w:rPr>
              <w:br/>
              <w:t>(за предшествующий календарный год)</w:t>
            </w:r>
          </w:p>
        </w:tc>
      </w:tr>
      <w:tr w:rsidR="0031025E" w:rsidRPr="009F5F6A" w:rsidTr="00FD05EC">
        <w:trPr>
          <w:cantSplit/>
        </w:trPr>
        <w:tc>
          <w:tcPr>
            <w:tcW w:w="567" w:type="dxa"/>
            <w:vMerge/>
          </w:tcPr>
          <w:p w:rsidR="0031025E" w:rsidRPr="009F5F6A" w:rsidRDefault="0031025E" w:rsidP="00FD05EC">
            <w:pPr>
              <w:ind w:firstLine="0"/>
              <w:jc w:val="center"/>
              <w:rPr>
                <w:sz w:val="22"/>
                <w:szCs w:val="22"/>
              </w:rPr>
            </w:pPr>
          </w:p>
        </w:tc>
        <w:tc>
          <w:tcPr>
            <w:tcW w:w="4649" w:type="dxa"/>
            <w:vMerge/>
          </w:tcPr>
          <w:p w:rsidR="0031025E" w:rsidRPr="009F5F6A" w:rsidRDefault="0031025E" w:rsidP="00FD05EC">
            <w:pPr>
              <w:ind w:left="57" w:firstLine="0"/>
              <w:rPr>
                <w:sz w:val="22"/>
                <w:szCs w:val="22"/>
              </w:rPr>
            </w:pPr>
          </w:p>
        </w:tc>
        <w:tc>
          <w:tcPr>
            <w:tcW w:w="1588" w:type="dxa"/>
          </w:tcPr>
          <w:p w:rsidR="0031025E" w:rsidRPr="009F5F6A" w:rsidRDefault="0031025E" w:rsidP="00FD05EC">
            <w:pPr>
              <w:ind w:firstLine="0"/>
              <w:jc w:val="center"/>
              <w:rPr>
                <w:sz w:val="22"/>
                <w:szCs w:val="22"/>
              </w:rPr>
            </w:pPr>
            <w:r w:rsidRPr="009F5F6A">
              <w:rPr>
                <w:sz w:val="22"/>
                <w:szCs w:val="22"/>
              </w:rPr>
              <w:t xml:space="preserve">до 15 – </w:t>
            </w:r>
            <w:proofErr w:type="spellStart"/>
            <w:r w:rsidRPr="009F5F6A">
              <w:rPr>
                <w:sz w:val="22"/>
                <w:szCs w:val="22"/>
              </w:rPr>
              <w:t>микропред</w:t>
            </w:r>
            <w:r w:rsidRPr="009F5F6A">
              <w:rPr>
                <w:sz w:val="22"/>
                <w:szCs w:val="22"/>
              </w:rPr>
              <w:softHyphen/>
              <w:t>приятие</w:t>
            </w:r>
            <w:proofErr w:type="spellEnd"/>
          </w:p>
        </w:tc>
        <w:tc>
          <w:tcPr>
            <w:tcW w:w="1588" w:type="dxa"/>
            <w:vMerge/>
          </w:tcPr>
          <w:p w:rsidR="0031025E" w:rsidRPr="009F5F6A" w:rsidRDefault="0031025E" w:rsidP="00FD05EC">
            <w:pPr>
              <w:ind w:firstLine="0"/>
              <w:rPr>
                <w:sz w:val="22"/>
                <w:szCs w:val="22"/>
              </w:rPr>
            </w:pPr>
          </w:p>
        </w:tc>
        <w:tc>
          <w:tcPr>
            <w:tcW w:w="1588" w:type="dxa"/>
            <w:vMerge/>
          </w:tcPr>
          <w:p w:rsidR="0031025E" w:rsidRPr="009F5F6A" w:rsidRDefault="0031025E" w:rsidP="00FD05EC">
            <w:pPr>
              <w:ind w:left="57" w:firstLine="0"/>
              <w:rPr>
                <w:sz w:val="22"/>
                <w:szCs w:val="22"/>
              </w:rPr>
            </w:pPr>
          </w:p>
        </w:tc>
      </w:tr>
      <w:tr w:rsidR="0031025E" w:rsidRPr="009F5F6A" w:rsidTr="00FD05EC">
        <w:trPr>
          <w:cantSplit/>
        </w:trPr>
        <w:tc>
          <w:tcPr>
            <w:tcW w:w="567" w:type="dxa"/>
            <w:vMerge w:val="restart"/>
          </w:tcPr>
          <w:p w:rsidR="0031025E" w:rsidRPr="009F5F6A" w:rsidRDefault="0031025E" w:rsidP="00FD05EC">
            <w:pPr>
              <w:ind w:firstLine="0"/>
              <w:jc w:val="center"/>
              <w:rPr>
                <w:sz w:val="22"/>
                <w:szCs w:val="22"/>
              </w:rPr>
            </w:pPr>
            <w:r w:rsidRPr="009F5F6A">
              <w:rPr>
                <w:sz w:val="22"/>
                <w:szCs w:val="22"/>
              </w:rPr>
              <w:lastRenderedPageBreak/>
              <w:t>8</w:t>
            </w:r>
          </w:p>
        </w:tc>
        <w:tc>
          <w:tcPr>
            <w:tcW w:w="4649" w:type="dxa"/>
            <w:vMerge w:val="restart"/>
          </w:tcPr>
          <w:p w:rsidR="0031025E" w:rsidRPr="009F5F6A" w:rsidRDefault="0031025E" w:rsidP="00FD05EC">
            <w:pPr>
              <w:ind w:left="57" w:firstLine="0"/>
              <w:rPr>
                <w:sz w:val="22"/>
              </w:rPr>
            </w:pPr>
            <w:r w:rsidRPr="009F5F6A">
              <w:rPr>
                <w:sz w:val="22"/>
              </w:rPr>
              <w:t>Доход за предшествующий календарный год, который</w:t>
            </w:r>
          </w:p>
          <w:p w:rsidR="0031025E" w:rsidRPr="009F5F6A" w:rsidRDefault="0031025E" w:rsidP="00FD05EC">
            <w:pPr>
              <w:ind w:left="57" w:firstLine="0"/>
              <w:rPr>
                <w:sz w:val="22"/>
                <w:szCs w:val="22"/>
              </w:rPr>
            </w:pPr>
            <w:r w:rsidRPr="009F5F6A">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9F5F6A" w:rsidRDefault="0031025E" w:rsidP="00FD05EC">
            <w:pPr>
              <w:ind w:firstLine="0"/>
              <w:jc w:val="center"/>
              <w:rPr>
                <w:sz w:val="22"/>
                <w:szCs w:val="22"/>
              </w:rPr>
            </w:pPr>
            <w:r w:rsidRPr="009F5F6A">
              <w:rPr>
                <w:sz w:val="22"/>
                <w:szCs w:val="22"/>
              </w:rPr>
              <w:t>800</w:t>
            </w:r>
          </w:p>
        </w:tc>
        <w:tc>
          <w:tcPr>
            <w:tcW w:w="1588" w:type="dxa"/>
            <w:vMerge w:val="restart"/>
          </w:tcPr>
          <w:p w:rsidR="0031025E" w:rsidRPr="009F5F6A" w:rsidRDefault="0031025E" w:rsidP="00FD05EC">
            <w:pPr>
              <w:ind w:firstLine="0"/>
              <w:jc w:val="center"/>
              <w:rPr>
                <w:sz w:val="22"/>
                <w:szCs w:val="22"/>
              </w:rPr>
            </w:pPr>
            <w:r w:rsidRPr="009F5F6A">
              <w:rPr>
                <w:sz w:val="22"/>
                <w:szCs w:val="22"/>
              </w:rPr>
              <w:t>2000</w:t>
            </w:r>
          </w:p>
        </w:tc>
        <w:tc>
          <w:tcPr>
            <w:tcW w:w="1588" w:type="dxa"/>
          </w:tcPr>
          <w:p w:rsidR="0031025E" w:rsidRPr="009F5F6A" w:rsidRDefault="0031025E" w:rsidP="00FD05EC">
            <w:pPr>
              <w:ind w:left="57" w:firstLine="0"/>
              <w:rPr>
                <w:sz w:val="22"/>
                <w:szCs w:val="22"/>
              </w:rPr>
            </w:pPr>
            <w:r w:rsidRPr="009F5F6A">
              <w:rPr>
                <w:sz w:val="22"/>
                <w:szCs w:val="22"/>
              </w:rPr>
              <w:t>указывается в млн. рублей</w:t>
            </w:r>
            <w:r w:rsidRPr="009F5F6A">
              <w:rPr>
                <w:sz w:val="22"/>
                <w:szCs w:val="22"/>
              </w:rPr>
              <w:br/>
              <w:t>(за предшествующий календарный год)</w:t>
            </w:r>
          </w:p>
        </w:tc>
      </w:tr>
      <w:tr w:rsidR="0031025E" w:rsidRPr="009F5F6A" w:rsidTr="00FD05EC">
        <w:trPr>
          <w:cantSplit/>
        </w:trPr>
        <w:tc>
          <w:tcPr>
            <w:tcW w:w="567" w:type="dxa"/>
            <w:vMerge/>
          </w:tcPr>
          <w:p w:rsidR="0031025E" w:rsidRPr="009F5F6A" w:rsidRDefault="0031025E" w:rsidP="00FD05EC">
            <w:pPr>
              <w:ind w:firstLine="0"/>
              <w:jc w:val="center"/>
              <w:rPr>
                <w:sz w:val="22"/>
                <w:szCs w:val="22"/>
              </w:rPr>
            </w:pPr>
          </w:p>
        </w:tc>
        <w:tc>
          <w:tcPr>
            <w:tcW w:w="4649" w:type="dxa"/>
            <w:vMerge/>
          </w:tcPr>
          <w:p w:rsidR="0031025E" w:rsidRPr="009F5F6A" w:rsidRDefault="0031025E" w:rsidP="00FD05EC">
            <w:pPr>
              <w:ind w:firstLine="0"/>
              <w:rPr>
                <w:sz w:val="22"/>
                <w:szCs w:val="22"/>
              </w:rPr>
            </w:pPr>
          </w:p>
        </w:tc>
        <w:tc>
          <w:tcPr>
            <w:tcW w:w="1588" w:type="dxa"/>
          </w:tcPr>
          <w:p w:rsidR="0031025E" w:rsidRPr="009F5F6A" w:rsidRDefault="0031025E" w:rsidP="00FD05EC">
            <w:pPr>
              <w:ind w:firstLine="0"/>
              <w:jc w:val="center"/>
              <w:rPr>
                <w:sz w:val="22"/>
                <w:szCs w:val="22"/>
              </w:rPr>
            </w:pPr>
            <w:r w:rsidRPr="009F5F6A">
              <w:rPr>
                <w:sz w:val="22"/>
                <w:szCs w:val="22"/>
              </w:rPr>
              <w:t xml:space="preserve">120 в год – </w:t>
            </w:r>
            <w:proofErr w:type="spellStart"/>
            <w:r w:rsidRPr="009F5F6A">
              <w:rPr>
                <w:sz w:val="22"/>
                <w:szCs w:val="22"/>
              </w:rPr>
              <w:t>микро</w:t>
            </w:r>
            <w:r w:rsidRPr="009F5F6A">
              <w:rPr>
                <w:sz w:val="22"/>
                <w:szCs w:val="22"/>
              </w:rPr>
              <w:softHyphen/>
              <w:t>предприятие</w:t>
            </w:r>
            <w:proofErr w:type="spellEnd"/>
          </w:p>
        </w:tc>
        <w:tc>
          <w:tcPr>
            <w:tcW w:w="1588" w:type="dxa"/>
            <w:vMerge/>
          </w:tcPr>
          <w:p w:rsidR="0031025E" w:rsidRPr="009F5F6A" w:rsidRDefault="0031025E" w:rsidP="00FD05EC">
            <w:pPr>
              <w:ind w:firstLine="0"/>
              <w:rPr>
                <w:sz w:val="22"/>
                <w:szCs w:val="22"/>
              </w:rPr>
            </w:pPr>
          </w:p>
        </w:tc>
        <w:tc>
          <w:tcPr>
            <w:tcW w:w="1588" w:type="dxa"/>
          </w:tcPr>
          <w:p w:rsidR="0031025E" w:rsidRPr="009F5F6A" w:rsidRDefault="0031025E" w:rsidP="00FD05EC">
            <w:pPr>
              <w:ind w:left="57" w:firstLine="0"/>
              <w:rPr>
                <w:sz w:val="22"/>
                <w:szCs w:val="22"/>
              </w:rPr>
            </w:pPr>
          </w:p>
        </w:tc>
      </w:tr>
      <w:tr w:rsidR="0031025E" w:rsidRPr="009F5F6A" w:rsidTr="00FD05EC">
        <w:trPr>
          <w:cantSplit/>
        </w:trPr>
        <w:tc>
          <w:tcPr>
            <w:tcW w:w="567" w:type="dxa"/>
          </w:tcPr>
          <w:p w:rsidR="0031025E" w:rsidRPr="009F5F6A" w:rsidRDefault="0031025E" w:rsidP="00FD05EC">
            <w:pPr>
              <w:ind w:firstLine="0"/>
              <w:jc w:val="center"/>
              <w:rPr>
                <w:sz w:val="22"/>
                <w:szCs w:val="22"/>
              </w:rPr>
            </w:pPr>
            <w:r w:rsidRPr="009F5F6A">
              <w:rPr>
                <w:sz w:val="22"/>
                <w:szCs w:val="22"/>
              </w:rPr>
              <w:t>9</w:t>
            </w:r>
          </w:p>
        </w:tc>
        <w:tc>
          <w:tcPr>
            <w:tcW w:w="4649" w:type="dxa"/>
          </w:tcPr>
          <w:p w:rsidR="0031025E" w:rsidRPr="009F5F6A" w:rsidRDefault="0031025E" w:rsidP="00FD05EC">
            <w:pPr>
              <w:ind w:left="57" w:firstLine="0"/>
              <w:rPr>
                <w:sz w:val="22"/>
                <w:szCs w:val="22"/>
              </w:rPr>
            </w:pPr>
            <w:r w:rsidRPr="009F5F6A">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9F5F6A" w:rsidRDefault="0031025E" w:rsidP="00FD05EC">
            <w:pPr>
              <w:ind w:firstLine="0"/>
              <w:jc w:val="center"/>
              <w:rPr>
                <w:sz w:val="22"/>
                <w:szCs w:val="22"/>
              </w:rPr>
            </w:pPr>
            <w:r w:rsidRPr="009F5F6A">
              <w:rPr>
                <w:sz w:val="22"/>
                <w:szCs w:val="22"/>
              </w:rPr>
              <w:t>Подлежит заполнению</w:t>
            </w:r>
          </w:p>
        </w:tc>
      </w:tr>
      <w:tr w:rsidR="0031025E" w:rsidRPr="009F5F6A" w:rsidTr="00FD05EC">
        <w:trPr>
          <w:cantSplit/>
        </w:trPr>
        <w:tc>
          <w:tcPr>
            <w:tcW w:w="567" w:type="dxa"/>
          </w:tcPr>
          <w:p w:rsidR="0031025E" w:rsidRPr="009F5F6A" w:rsidRDefault="0031025E" w:rsidP="00FD05EC">
            <w:pPr>
              <w:ind w:firstLine="0"/>
              <w:jc w:val="center"/>
              <w:rPr>
                <w:sz w:val="22"/>
                <w:szCs w:val="22"/>
              </w:rPr>
            </w:pPr>
            <w:r w:rsidRPr="009F5F6A">
              <w:rPr>
                <w:sz w:val="22"/>
                <w:szCs w:val="22"/>
              </w:rPr>
              <w:t>10</w:t>
            </w:r>
          </w:p>
        </w:tc>
        <w:tc>
          <w:tcPr>
            <w:tcW w:w="4649" w:type="dxa"/>
          </w:tcPr>
          <w:p w:rsidR="0031025E" w:rsidRPr="009F5F6A" w:rsidRDefault="0031025E" w:rsidP="00FD05EC">
            <w:pPr>
              <w:ind w:left="57" w:firstLine="0"/>
              <w:rPr>
                <w:sz w:val="22"/>
                <w:szCs w:val="22"/>
              </w:rPr>
            </w:pPr>
            <w:r w:rsidRPr="009F5F6A">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9F5F6A">
              <w:rPr>
                <w:sz w:val="22"/>
                <w:szCs w:val="22"/>
              </w:rPr>
              <w:t>2</w:t>
            </w:r>
            <w:proofErr w:type="gramEnd"/>
            <w:r w:rsidRPr="009F5F6A">
              <w:rPr>
                <w:sz w:val="22"/>
                <w:szCs w:val="22"/>
              </w:rPr>
              <w:t xml:space="preserve"> и ОКПД2</w:t>
            </w:r>
          </w:p>
        </w:tc>
        <w:tc>
          <w:tcPr>
            <w:tcW w:w="4764" w:type="dxa"/>
            <w:gridSpan w:val="3"/>
          </w:tcPr>
          <w:p w:rsidR="0031025E" w:rsidRPr="009F5F6A" w:rsidRDefault="0031025E" w:rsidP="00FD05EC">
            <w:pPr>
              <w:ind w:firstLine="0"/>
              <w:jc w:val="center"/>
              <w:rPr>
                <w:sz w:val="22"/>
                <w:szCs w:val="22"/>
              </w:rPr>
            </w:pPr>
            <w:r w:rsidRPr="009F5F6A">
              <w:rPr>
                <w:sz w:val="22"/>
                <w:szCs w:val="22"/>
              </w:rPr>
              <w:t>Подлежит заполнению</w:t>
            </w:r>
          </w:p>
        </w:tc>
      </w:tr>
      <w:tr w:rsidR="0031025E" w:rsidRPr="009F5F6A" w:rsidTr="00FD05EC">
        <w:trPr>
          <w:cantSplit/>
        </w:trPr>
        <w:tc>
          <w:tcPr>
            <w:tcW w:w="567" w:type="dxa"/>
          </w:tcPr>
          <w:p w:rsidR="0031025E" w:rsidRPr="009F5F6A" w:rsidRDefault="0031025E" w:rsidP="00FD05EC">
            <w:pPr>
              <w:ind w:firstLine="0"/>
              <w:jc w:val="center"/>
              <w:rPr>
                <w:sz w:val="22"/>
                <w:szCs w:val="22"/>
              </w:rPr>
            </w:pPr>
            <w:r w:rsidRPr="009F5F6A">
              <w:rPr>
                <w:sz w:val="22"/>
                <w:szCs w:val="22"/>
              </w:rPr>
              <w:t>11</w:t>
            </w:r>
          </w:p>
        </w:tc>
        <w:tc>
          <w:tcPr>
            <w:tcW w:w="4649" w:type="dxa"/>
          </w:tcPr>
          <w:p w:rsidR="0031025E" w:rsidRPr="009F5F6A" w:rsidRDefault="0031025E" w:rsidP="00FD05EC">
            <w:pPr>
              <w:ind w:left="57" w:firstLine="0"/>
              <w:rPr>
                <w:sz w:val="22"/>
                <w:szCs w:val="22"/>
              </w:rPr>
            </w:pPr>
            <w:r w:rsidRPr="009F5F6A">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9F5F6A">
              <w:rPr>
                <w:sz w:val="22"/>
                <w:szCs w:val="22"/>
              </w:rPr>
              <w:t>2</w:t>
            </w:r>
            <w:proofErr w:type="gramEnd"/>
            <w:r w:rsidRPr="009F5F6A">
              <w:rPr>
                <w:sz w:val="22"/>
                <w:szCs w:val="22"/>
              </w:rPr>
              <w:t xml:space="preserve"> и ОКПД2</w:t>
            </w:r>
          </w:p>
        </w:tc>
        <w:tc>
          <w:tcPr>
            <w:tcW w:w="4764" w:type="dxa"/>
            <w:gridSpan w:val="3"/>
          </w:tcPr>
          <w:p w:rsidR="0031025E" w:rsidRPr="009F5F6A" w:rsidRDefault="0031025E" w:rsidP="00FD05EC">
            <w:pPr>
              <w:ind w:firstLine="0"/>
              <w:jc w:val="center"/>
              <w:rPr>
                <w:sz w:val="22"/>
                <w:szCs w:val="22"/>
              </w:rPr>
            </w:pPr>
            <w:r w:rsidRPr="009F5F6A">
              <w:rPr>
                <w:sz w:val="22"/>
                <w:szCs w:val="22"/>
              </w:rPr>
              <w:t>Подлежит заполнению</w:t>
            </w:r>
          </w:p>
        </w:tc>
      </w:tr>
      <w:tr w:rsidR="0031025E" w:rsidRPr="009F5F6A" w:rsidTr="00FD05EC">
        <w:trPr>
          <w:cantSplit/>
        </w:trPr>
        <w:tc>
          <w:tcPr>
            <w:tcW w:w="567" w:type="dxa"/>
          </w:tcPr>
          <w:p w:rsidR="0031025E" w:rsidRPr="009F5F6A" w:rsidRDefault="0031025E" w:rsidP="00FD05EC">
            <w:pPr>
              <w:ind w:firstLine="0"/>
              <w:jc w:val="center"/>
              <w:rPr>
                <w:sz w:val="22"/>
                <w:szCs w:val="22"/>
              </w:rPr>
            </w:pPr>
            <w:r w:rsidRPr="009F5F6A">
              <w:rPr>
                <w:sz w:val="22"/>
                <w:szCs w:val="22"/>
              </w:rPr>
              <w:t>12</w:t>
            </w:r>
          </w:p>
        </w:tc>
        <w:tc>
          <w:tcPr>
            <w:tcW w:w="4649" w:type="dxa"/>
          </w:tcPr>
          <w:p w:rsidR="0031025E" w:rsidRPr="009F5F6A" w:rsidRDefault="0031025E" w:rsidP="00FD05EC">
            <w:pPr>
              <w:ind w:left="57" w:firstLine="0"/>
              <w:rPr>
                <w:sz w:val="22"/>
                <w:szCs w:val="22"/>
              </w:rPr>
            </w:pPr>
            <w:r w:rsidRPr="009F5F6A">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9F5F6A" w:rsidRDefault="0031025E" w:rsidP="00FD05EC">
            <w:pPr>
              <w:ind w:firstLine="0"/>
              <w:jc w:val="center"/>
              <w:rPr>
                <w:sz w:val="22"/>
                <w:szCs w:val="22"/>
              </w:rPr>
            </w:pPr>
            <w:r w:rsidRPr="009F5F6A">
              <w:rPr>
                <w:sz w:val="22"/>
                <w:szCs w:val="22"/>
              </w:rPr>
              <w:t>да (нет)</w:t>
            </w:r>
            <w:r w:rsidRPr="009F5F6A">
              <w:rPr>
                <w:sz w:val="22"/>
                <w:szCs w:val="22"/>
              </w:rPr>
              <w:br/>
            </w:r>
          </w:p>
        </w:tc>
      </w:tr>
      <w:tr w:rsidR="0031025E" w:rsidRPr="009F5F6A" w:rsidTr="00FD05EC">
        <w:trPr>
          <w:cantSplit/>
        </w:trPr>
        <w:tc>
          <w:tcPr>
            <w:tcW w:w="567" w:type="dxa"/>
          </w:tcPr>
          <w:p w:rsidR="0031025E" w:rsidRPr="009F5F6A" w:rsidRDefault="0031025E" w:rsidP="00FD05EC">
            <w:pPr>
              <w:ind w:firstLine="0"/>
              <w:jc w:val="center"/>
              <w:rPr>
                <w:sz w:val="22"/>
                <w:szCs w:val="22"/>
              </w:rPr>
            </w:pPr>
            <w:r w:rsidRPr="009F5F6A">
              <w:rPr>
                <w:sz w:val="22"/>
                <w:szCs w:val="22"/>
              </w:rPr>
              <w:t>13</w:t>
            </w:r>
          </w:p>
        </w:tc>
        <w:tc>
          <w:tcPr>
            <w:tcW w:w="4649" w:type="dxa"/>
          </w:tcPr>
          <w:p w:rsidR="0031025E" w:rsidRPr="009F5F6A" w:rsidRDefault="0031025E" w:rsidP="00FD05EC">
            <w:pPr>
              <w:ind w:left="57" w:firstLine="0"/>
              <w:rPr>
                <w:sz w:val="22"/>
                <w:szCs w:val="22"/>
              </w:rPr>
            </w:pPr>
            <w:r w:rsidRPr="009F5F6A">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9F5F6A" w:rsidRDefault="0031025E" w:rsidP="00FD05EC">
            <w:pPr>
              <w:ind w:firstLine="0"/>
              <w:jc w:val="center"/>
              <w:rPr>
                <w:sz w:val="22"/>
                <w:szCs w:val="22"/>
              </w:rPr>
            </w:pPr>
            <w:r w:rsidRPr="009F5F6A">
              <w:rPr>
                <w:sz w:val="22"/>
                <w:szCs w:val="22"/>
              </w:rPr>
              <w:t>да (нет)</w:t>
            </w:r>
            <w:r w:rsidRPr="009F5F6A">
              <w:rPr>
                <w:sz w:val="22"/>
                <w:szCs w:val="22"/>
              </w:rPr>
              <w:br/>
              <w:t xml:space="preserve">(в случае участия </w:t>
            </w:r>
            <w:r w:rsidRPr="009F5F6A">
              <w:rPr>
                <w:sz w:val="22"/>
                <w:szCs w:val="22"/>
              </w:rPr>
              <w:sym w:font="Symbol" w:char="F02D"/>
            </w:r>
            <w:r w:rsidRPr="009F5F6A">
              <w:rPr>
                <w:sz w:val="22"/>
                <w:szCs w:val="22"/>
              </w:rPr>
              <w:t xml:space="preserve"> наименование заказчика, реализующего программу партнерства)</w:t>
            </w:r>
          </w:p>
        </w:tc>
      </w:tr>
      <w:tr w:rsidR="0031025E" w:rsidRPr="009F5F6A" w:rsidTr="00FD05EC">
        <w:trPr>
          <w:cantSplit/>
        </w:trPr>
        <w:tc>
          <w:tcPr>
            <w:tcW w:w="567" w:type="dxa"/>
          </w:tcPr>
          <w:p w:rsidR="0031025E" w:rsidRPr="009F5F6A" w:rsidRDefault="0031025E" w:rsidP="00FD05EC">
            <w:pPr>
              <w:ind w:firstLine="0"/>
              <w:jc w:val="center"/>
              <w:rPr>
                <w:sz w:val="22"/>
                <w:szCs w:val="22"/>
              </w:rPr>
            </w:pPr>
            <w:r w:rsidRPr="009F5F6A">
              <w:rPr>
                <w:sz w:val="22"/>
                <w:szCs w:val="22"/>
              </w:rPr>
              <w:t>14</w:t>
            </w:r>
          </w:p>
        </w:tc>
        <w:tc>
          <w:tcPr>
            <w:tcW w:w="4649" w:type="dxa"/>
          </w:tcPr>
          <w:p w:rsidR="0031025E" w:rsidRPr="009F5F6A" w:rsidRDefault="0031025E" w:rsidP="00FD05EC">
            <w:pPr>
              <w:ind w:left="57" w:firstLine="0"/>
              <w:rPr>
                <w:sz w:val="22"/>
                <w:szCs w:val="22"/>
              </w:rPr>
            </w:pPr>
            <w:proofErr w:type="gramStart"/>
            <w:r w:rsidRPr="009F5F6A">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9F5F6A">
                <w:rPr>
                  <w:sz w:val="22"/>
                </w:rPr>
                <w:t>законом</w:t>
              </w:r>
            </w:hyperlink>
            <w:r w:rsidRPr="009F5F6A">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9F5F6A">
                <w:rPr>
                  <w:sz w:val="22"/>
                </w:rPr>
                <w:t>законом</w:t>
              </w:r>
            </w:hyperlink>
            <w:r w:rsidRPr="009F5F6A">
              <w:rPr>
                <w:sz w:val="22"/>
              </w:rPr>
              <w:t xml:space="preserve"> "О закупках товаров, работ, услуг отдельными видами юридических лиц"</w:t>
            </w:r>
            <w:proofErr w:type="gramEnd"/>
          </w:p>
        </w:tc>
        <w:tc>
          <w:tcPr>
            <w:tcW w:w="4764" w:type="dxa"/>
            <w:gridSpan w:val="3"/>
          </w:tcPr>
          <w:p w:rsidR="0031025E" w:rsidRPr="009F5F6A" w:rsidRDefault="0031025E" w:rsidP="00FD05EC">
            <w:pPr>
              <w:ind w:firstLine="0"/>
              <w:jc w:val="center"/>
              <w:rPr>
                <w:sz w:val="22"/>
                <w:szCs w:val="22"/>
              </w:rPr>
            </w:pPr>
            <w:r w:rsidRPr="009F5F6A">
              <w:rPr>
                <w:sz w:val="22"/>
                <w:szCs w:val="22"/>
              </w:rPr>
              <w:t>да (нет)</w:t>
            </w:r>
            <w:r w:rsidRPr="009F5F6A">
              <w:rPr>
                <w:sz w:val="22"/>
                <w:szCs w:val="22"/>
              </w:rPr>
              <w:br/>
              <w:t xml:space="preserve">(при наличии </w:t>
            </w:r>
            <w:r w:rsidRPr="009F5F6A">
              <w:rPr>
                <w:sz w:val="22"/>
                <w:szCs w:val="22"/>
              </w:rPr>
              <w:sym w:font="Symbol" w:char="F02D"/>
            </w:r>
            <w:r w:rsidRPr="009F5F6A">
              <w:rPr>
                <w:sz w:val="22"/>
                <w:szCs w:val="22"/>
              </w:rPr>
              <w:t xml:space="preserve"> количество исполненных контрактов и общая сумма)</w:t>
            </w:r>
          </w:p>
        </w:tc>
      </w:tr>
      <w:tr w:rsidR="0031025E" w:rsidRPr="009F5F6A" w:rsidTr="00FD05EC">
        <w:trPr>
          <w:cantSplit/>
        </w:trPr>
        <w:tc>
          <w:tcPr>
            <w:tcW w:w="567" w:type="dxa"/>
          </w:tcPr>
          <w:p w:rsidR="0031025E" w:rsidRPr="009F5F6A" w:rsidRDefault="0031025E" w:rsidP="00FD05EC">
            <w:pPr>
              <w:ind w:firstLine="0"/>
              <w:jc w:val="center"/>
              <w:rPr>
                <w:sz w:val="22"/>
                <w:szCs w:val="22"/>
              </w:rPr>
            </w:pPr>
            <w:r w:rsidRPr="009F5F6A">
              <w:rPr>
                <w:sz w:val="22"/>
                <w:szCs w:val="22"/>
              </w:rPr>
              <w:lastRenderedPageBreak/>
              <w:t>15</w:t>
            </w:r>
          </w:p>
        </w:tc>
        <w:tc>
          <w:tcPr>
            <w:tcW w:w="4649" w:type="dxa"/>
          </w:tcPr>
          <w:p w:rsidR="0031025E" w:rsidRPr="009F5F6A" w:rsidRDefault="0031025E" w:rsidP="00FD05EC">
            <w:pPr>
              <w:ind w:left="57" w:firstLine="0"/>
              <w:rPr>
                <w:sz w:val="22"/>
                <w:szCs w:val="22"/>
              </w:rPr>
            </w:pPr>
            <w:proofErr w:type="gramStart"/>
            <w:r w:rsidRPr="009F5F6A">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9F5F6A">
              <w:rPr>
                <w:sz w:val="22"/>
                <w:szCs w:val="22"/>
              </w:rPr>
              <w:t xml:space="preserve"> дисквалификации</w:t>
            </w:r>
          </w:p>
        </w:tc>
        <w:tc>
          <w:tcPr>
            <w:tcW w:w="4764" w:type="dxa"/>
            <w:gridSpan w:val="3"/>
          </w:tcPr>
          <w:p w:rsidR="0031025E" w:rsidRPr="009F5F6A" w:rsidRDefault="0031025E" w:rsidP="00FD05EC">
            <w:pPr>
              <w:ind w:firstLine="0"/>
              <w:jc w:val="center"/>
              <w:rPr>
                <w:sz w:val="22"/>
                <w:szCs w:val="22"/>
              </w:rPr>
            </w:pPr>
            <w:r w:rsidRPr="009F5F6A">
              <w:rPr>
                <w:sz w:val="22"/>
                <w:szCs w:val="22"/>
              </w:rPr>
              <w:t>да (нет)</w:t>
            </w:r>
          </w:p>
        </w:tc>
      </w:tr>
      <w:tr w:rsidR="0031025E" w:rsidRPr="009F5F6A" w:rsidTr="00FD05EC">
        <w:trPr>
          <w:cantSplit/>
        </w:trPr>
        <w:tc>
          <w:tcPr>
            <w:tcW w:w="567" w:type="dxa"/>
          </w:tcPr>
          <w:p w:rsidR="0031025E" w:rsidRPr="009F5F6A" w:rsidRDefault="0031025E" w:rsidP="00FD05EC">
            <w:pPr>
              <w:ind w:firstLine="0"/>
              <w:jc w:val="center"/>
              <w:rPr>
                <w:sz w:val="22"/>
                <w:szCs w:val="22"/>
              </w:rPr>
            </w:pPr>
            <w:r w:rsidRPr="009F5F6A">
              <w:rPr>
                <w:sz w:val="22"/>
                <w:szCs w:val="22"/>
              </w:rPr>
              <w:t>16</w:t>
            </w:r>
          </w:p>
        </w:tc>
        <w:tc>
          <w:tcPr>
            <w:tcW w:w="4649" w:type="dxa"/>
          </w:tcPr>
          <w:p w:rsidR="0031025E" w:rsidRPr="009F5F6A" w:rsidRDefault="0031025E" w:rsidP="00FD05EC">
            <w:pPr>
              <w:ind w:left="57" w:firstLine="0"/>
              <w:rPr>
                <w:sz w:val="22"/>
                <w:szCs w:val="22"/>
              </w:rPr>
            </w:pPr>
            <w:r w:rsidRPr="009F5F6A">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9F5F6A">
                <w:rPr>
                  <w:sz w:val="22"/>
                </w:rPr>
                <w:t>О закупках товаров</w:t>
              </w:r>
            </w:hyperlink>
            <w:r w:rsidRPr="009F5F6A">
              <w:rPr>
                <w:sz w:val="22"/>
              </w:rPr>
              <w:t>, работ, услуг отдельными видами юридических лиц" и "</w:t>
            </w:r>
            <w:hyperlink r:id="rId35" w:history="1">
              <w:r w:rsidRPr="009F5F6A">
                <w:rPr>
                  <w:sz w:val="22"/>
                </w:rPr>
                <w:t>О контрактной системе</w:t>
              </w:r>
            </w:hyperlink>
            <w:r w:rsidRPr="009F5F6A">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9F5F6A" w:rsidRDefault="0031025E" w:rsidP="00FD05EC">
            <w:pPr>
              <w:ind w:firstLine="0"/>
              <w:jc w:val="center"/>
              <w:rPr>
                <w:sz w:val="22"/>
                <w:szCs w:val="22"/>
              </w:rPr>
            </w:pPr>
            <w:r w:rsidRPr="009F5F6A">
              <w:rPr>
                <w:sz w:val="22"/>
                <w:szCs w:val="22"/>
              </w:rPr>
              <w:t>да (нет)</w:t>
            </w:r>
          </w:p>
        </w:tc>
      </w:tr>
    </w:tbl>
    <w:p w:rsidR="0031025E" w:rsidRPr="009F5F6A" w:rsidRDefault="0031025E" w:rsidP="0031025E">
      <w:pPr>
        <w:spacing w:before="240"/>
        <w:ind w:right="5954"/>
        <w:jc w:val="center"/>
        <w:rPr>
          <w:szCs w:val="24"/>
        </w:rPr>
      </w:pPr>
    </w:p>
    <w:p w:rsidR="0031025E" w:rsidRPr="009F5F6A" w:rsidRDefault="0031025E" w:rsidP="0031025E">
      <w:pPr>
        <w:pBdr>
          <w:top w:val="single" w:sz="4" w:space="1" w:color="auto"/>
        </w:pBdr>
        <w:ind w:right="5952"/>
        <w:jc w:val="center"/>
      </w:pPr>
      <w:r w:rsidRPr="009F5F6A">
        <w:t>(подпись)</w:t>
      </w:r>
    </w:p>
    <w:p w:rsidR="0031025E" w:rsidRPr="009F5F6A" w:rsidRDefault="0031025E" w:rsidP="0031025E">
      <w:pPr>
        <w:spacing w:after="240"/>
        <w:ind w:left="851"/>
        <w:rPr>
          <w:szCs w:val="24"/>
        </w:rPr>
      </w:pPr>
      <w:r w:rsidRPr="009F5F6A">
        <w:rPr>
          <w:szCs w:val="24"/>
        </w:rPr>
        <w:t>М.П.</w:t>
      </w:r>
    </w:p>
    <w:p w:rsidR="0031025E" w:rsidRPr="009F5F6A" w:rsidRDefault="0031025E" w:rsidP="0031025E">
      <w:pPr>
        <w:rPr>
          <w:szCs w:val="24"/>
        </w:rPr>
      </w:pPr>
    </w:p>
    <w:p w:rsidR="0031025E" w:rsidRPr="009F5F6A" w:rsidRDefault="0031025E" w:rsidP="0031025E">
      <w:pPr>
        <w:pBdr>
          <w:top w:val="single" w:sz="4" w:space="1" w:color="auto"/>
        </w:pBdr>
        <w:jc w:val="center"/>
      </w:pPr>
      <w:r w:rsidRPr="009F5F6A">
        <w:t xml:space="preserve">(фамилия, имя, отчество (при наличии) </w:t>
      </w:r>
      <w:proofErr w:type="gramStart"/>
      <w:r w:rsidRPr="009F5F6A">
        <w:t>подписавшего</w:t>
      </w:r>
      <w:proofErr w:type="gramEnd"/>
      <w:r w:rsidRPr="009F5F6A">
        <w:t>, должность)</w:t>
      </w:r>
    </w:p>
    <w:p w:rsidR="0031025E" w:rsidRPr="009F5F6A" w:rsidRDefault="0031025E" w:rsidP="0031025E">
      <w:pPr>
        <w:rPr>
          <w:szCs w:val="24"/>
        </w:rPr>
      </w:pPr>
    </w:p>
    <w:p w:rsidR="0031025E" w:rsidRPr="009F5F6A" w:rsidRDefault="0031025E" w:rsidP="0031025E">
      <w:pPr>
        <w:jc w:val="right"/>
        <w:outlineLvl w:val="0"/>
      </w:pPr>
    </w:p>
    <w:p w:rsidR="0031025E" w:rsidRPr="009F5F6A" w:rsidRDefault="0031025E" w:rsidP="0031025E">
      <w:pPr>
        <w:pStyle w:val="affffffff"/>
        <w:jc w:val="both"/>
      </w:pPr>
      <w:r w:rsidRPr="009F5F6A">
        <w:rPr>
          <w:rStyle w:val="affffffffe"/>
        </w:rPr>
        <w:footnoteRef/>
      </w:r>
      <w:r w:rsidRPr="009F5F6A">
        <w:t xml:space="preserve"> </w:t>
      </w:r>
      <w:r w:rsidRPr="009F5F6A">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9F5F6A" w:rsidRDefault="0031025E" w:rsidP="0031025E">
      <w:pPr>
        <w:pStyle w:val="affffffff"/>
        <w:jc w:val="both"/>
      </w:pPr>
    </w:p>
    <w:p w:rsidR="0031025E" w:rsidRPr="009F5F6A" w:rsidRDefault="0031025E" w:rsidP="0031025E">
      <w:pPr>
        <w:pStyle w:val="affffffff"/>
        <w:jc w:val="both"/>
      </w:pPr>
      <w:r w:rsidRPr="009F5F6A">
        <w:rPr>
          <w:rStyle w:val="affffffffe"/>
        </w:rPr>
        <w:t>2</w:t>
      </w:r>
      <w:r w:rsidRPr="009F5F6A">
        <w:t xml:space="preserve"> </w:t>
      </w:r>
      <w:r w:rsidRPr="009F5F6A">
        <w:rPr>
          <w:sz w:val="22"/>
        </w:rPr>
        <w:t>Пункты 1 – 11 являются обязательными для заполнения.</w:t>
      </w:r>
    </w:p>
    <w:p w:rsidR="0031025E" w:rsidRPr="009F5F6A" w:rsidRDefault="0031025E" w:rsidP="0031025E">
      <w:pPr>
        <w:pStyle w:val="affffffff"/>
      </w:pPr>
    </w:p>
    <w:p w:rsidR="0031025E" w:rsidRPr="009F5F6A" w:rsidRDefault="0031025E" w:rsidP="0008171A">
      <w:pPr>
        <w:ind w:firstLine="0"/>
        <w:rPr>
          <w:szCs w:val="24"/>
        </w:rPr>
      </w:pPr>
      <w:r w:rsidRPr="009F5F6A">
        <w:rPr>
          <w:rStyle w:val="affffffffe"/>
        </w:rPr>
        <w:t>3</w:t>
      </w:r>
      <w:r w:rsidRPr="009F5F6A">
        <w:t xml:space="preserve"> </w:t>
      </w:r>
      <w:proofErr w:type="gramStart"/>
      <w:r w:rsidRPr="009F5F6A">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9F5F6A">
        <w:rPr>
          <w:sz w:val="22"/>
        </w:rPr>
        <w:t xml:space="preserve">Российской Федерации №209-ФЗ от 24.07.2007 с изменениями </w:t>
      </w:r>
      <w:r w:rsidRPr="009F5F6A">
        <w:rPr>
          <w:sz w:val="22"/>
        </w:rPr>
        <w:t>"О развитии малого и</w:t>
      </w:r>
      <w:proofErr w:type="gramEnd"/>
      <w:r w:rsidRPr="009F5F6A">
        <w:rPr>
          <w:sz w:val="22"/>
        </w:rPr>
        <w:t xml:space="preserve"> среднего предпринимательства в Российской Федерации".</w:t>
      </w:r>
    </w:p>
    <w:p w:rsidR="0031025E" w:rsidRPr="009F5F6A" w:rsidRDefault="0031025E" w:rsidP="0031025E">
      <w:pPr>
        <w:ind w:right="5527"/>
        <w:jc w:val="center"/>
        <w:rPr>
          <w:color w:val="000000"/>
          <w:vertAlign w:val="superscript"/>
        </w:rPr>
      </w:pPr>
    </w:p>
    <w:p w:rsidR="00211593" w:rsidRPr="009F5F6A" w:rsidRDefault="00211593" w:rsidP="00211593">
      <w:pPr>
        <w:jc w:val="right"/>
        <w:outlineLvl w:val="0"/>
      </w:pPr>
    </w:p>
    <w:p w:rsidR="00211593" w:rsidRPr="009F5F6A" w:rsidRDefault="00211593" w:rsidP="00211593">
      <w:pPr>
        <w:ind w:firstLine="0"/>
        <w:jc w:val="left"/>
        <w:rPr>
          <w:szCs w:val="24"/>
        </w:rPr>
      </w:pPr>
      <w:bookmarkStart w:id="2271" w:name="_Toc439170690"/>
      <w:bookmarkStart w:id="2272" w:name="_Toc439172792"/>
      <w:bookmarkStart w:id="2273" w:name="_Toc439173236"/>
      <w:bookmarkStart w:id="2274" w:name="_Toc439238232"/>
    </w:p>
    <w:bookmarkEnd w:id="2271"/>
    <w:bookmarkEnd w:id="2272"/>
    <w:bookmarkEnd w:id="2273"/>
    <w:bookmarkEnd w:id="2274"/>
    <w:p w:rsidR="00211593" w:rsidRPr="009F5F6A" w:rsidRDefault="00211593" w:rsidP="00211593">
      <w:pPr>
        <w:ind w:right="5527"/>
        <w:jc w:val="center"/>
        <w:rPr>
          <w:color w:val="000000"/>
          <w:vertAlign w:val="superscript"/>
        </w:rPr>
      </w:pPr>
    </w:p>
    <w:p w:rsidR="00211593" w:rsidRPr="009F5F6A" w:rsidRDefault="00211593" w:rsidP="00211593">
      <w:pPr>
        <w:ind w:right="5527"/>
        <w:jc w:val="center"/>
        <w:rPr>
          <w:color w:val="000000"/>
          <w:vertAlign w:val="superscript"/>
        </w:rPr>
      </w:pPr>
    </w:p>
    <w:p w:rsidR="00211593" w:rsidRPr="009F5F6A" w:rsidRDefault="00211593" w:rsidP="00211593">
      <w:pPr>
        <w:pBdr>
          <w:bottom w:val="single" w:sz="4" w:space="1" w:color="auto"/>
        </w:pBdr>
        <w:shd w:val="clear" w:color="auto" w:fill="E0E0E0"/>
        <w:ind w:right="21" w:firstLine="0"/>
        <w:jc w:val="center"/>
        <w:rPr>
          <w:b/>
          <w:color w:val="000000"/>
          <w:spacing w:val="36"/>
        </w:rPr>
      </w:pPr>
      <w:r w:rsidRPr="009F5F6A">
        <w:rPr>
          <w:b/>
          <w:color w:val="000000"/>
          <w:spacing w:val="36"/>
        </w:rPr>
        <w:t>конец формы</w:t>
      </w:r>
    </w:p>
    <w:p w:rsidR="00211593" w:rsidRPr="009F5F6A" w:rsidRDefault="00211593" w:rsidP="00211593">
      <w:pPr>
        <w:ind w:firstLine="0"/>
        <w:jc w:val="left"/>
        <w:rPr>
          <w:b/>
        </w:rPr>
      </w:pPr>
      <w:bookmarkStart w:id="2275" w:name="_Toc125426243"/>
      <w:bookmarkStart w:id="2276" w:name="_Toc396984070"/>
      <w:bookmarkStart w:id="2277" w:name="_Toc423423673"/>
      <w:r w:rsidRPr="009F5F6A">
        <w:br w:type="page"/>
      </w:r>
    </w:p>
    <w:p w:rsidR="00211593" w:rsidRPr="009F5F6A" w:rsidRDefault="00211593" w:rsidP="00822777">
      <w:pPr>
        <w:pStyle w:val="3"/>
        <w:numPr>
          <w:ilvl w:val="2"/>
          <w:numId w:val="101"/>
        </w:numPr>
        <w:rPr>
          <w:sz w:val="24"/>
          <w:szCs w:val="24"/>
        </w:rPr>
      </w:pPr>
      <w:bookmarkStart w:id="2278" w:name="_Toc439170691"/>
      <w:bookmarkStart w:id="2279" w:name="_Toc439172793"/>
      <w:bookmarkStart w:id="2280" w:name="_Toc439173237"/>
      <w:bookmarkStart w:id="2281" w:name="_Toc439238233"/>
      <w:bookmarkStart w:id="2282" w:name="_Toc439252780"/>
      <w:bookmarkStart w:id="2283" w:name="_Toc439323754"/>
      <w:bookmarkStart w:id="2284" w:name="_Toc440361391"/>
      <w:bookmarkStart w:id="2285" w:name="_Toc440376146"/>
      <w:bookmarkStart w:id="2286" w:name="_Toc440376273"/>
      <w:bookmarkStart w:id="2287" w:name="_Toc440382531"/>
      <w:bookmarkStart w:id="2288" w:name="_Toc440447201"/>
      <w:bookmarkStart w:id="2289" w:name="_Toc440632362"/>
      <w:bookmarkStart w:id="2290" w:name="_Toc440875134"/>
      <w:bookmarkStart w:id="2291" w:name="_Toc441131121"/>
      <w:bookmarkStart w:id="2292" w:name="_Toc441485149"/>
      <w:bookmarkStart w:id="2293" w:name="_Toc441503334"/>
      <w:bookmarkStart w:id="2294" w:name="_Toc441572126"/>
      <w:bookmarkStart w:id="2295" w:name="_Toc441575218"/>
      <w:bookmarkStart w:id="2296" w:name="_Toc442434879"/>
      <w:bookmarkStart w:id="2297" w:name="_Toc442435718"/>
      <w:bookmarkStart w:id="2298" w:name="_Toc462068512"/>
      <w:bookmarkStart w:id="2299" w:name="_Toc463514202"/>
      <w:bookmarkStart w:id="2300" w:name="_Toc469480440"/>
      <w:bookmarkStart w:id="2301" w:name="_Toc471823231"/>
      <w:bookmarkStart w:id="2302" w:name="_Ref491176197"/>
      <w:bookmarkStart w:id="2303" w:name="_Ref491176310"/>
      <w:bookmarkStart w:id="2304" w:name="_Toc498512092"/>
      <w:bookmarkStart w:id="2305" w:name="_Toc511315316"/>
      <w:bookmarkStart w:id="2306" w:name="_Toc515530018"/>
      <w:r w:rsidRPr="009F5F6A">
        <w:rPr>
          <w:sz w:val="24"/>
          <w:szCs w:val="24"/>
        </w:rPr>
        <w:lastRenderedPageBreak/>
        <w:t>Инструкции по заполнению</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rsidR="00211593" w:rsidRPr="009F5F6A" w:rsidRDefault="00211593" w:rsidP="00822777">
      <w:pPr>
        <w:pStyle w:val="aff"/>
        <w:numPr>
          <w:ilvl w:val="3"/>
          <w:numId w:val="101"/>
        </w:numPr>
        <w:snapToGrid w:val="0"/>
        <w:spacing w:line="240" w:lineRule="auto"/>
        <w:rPr>
          <w:sz w:val="24"/>
          <w:szCs w:val="24"/>
        </w:rPr>
      </w:pPr>
      <w:r w:rsidRPr="009F5F6A">
        <w:rPr>
          <w:sz w:val="24"/>
          <w:szCs w:val="24"/>
        </w:rPr>
        <w:t xml:space="preserve">Участник указывает дату и номер заявки в соответствии с письмом о подаче оферты (подраздел </w:t>
      </w:r>
      <w:r w:rsidR="005A1486" w:rsidRPr="009F5F6A">
        <w:rPr>
          <w:sz w:val="24"/>
          <w:szCs w:val="24"/>
        </w:rPr>
        <w:fldChar w:fldCharType="begin"/>
      </w:r>
      <w:r w:rsidRPr="009F5F6A">
        <w:rPr>
          <w:sz w:val="24"/>
          <w:szCs w:val="24"/>
        </w:rPr>
        <w:instrText xml:space="preserve"> REF _Ref55336310 \r \h </w:instrText>
      </w:r>
      <w:r w:rsidR="006C5B45" w:rsidRPr="009F5F6A">
        <w:rPr>
          <w:sz w:val="24"/>
          <w:szCs w:val="24"/>
        </w:rPr>
        <w:instrText xml:space="preserve"> \* MERGEFORMAT </w:instrText>
      </w:r>
      <w:r w:rsidR="005A1486" w:rsidRPr="009F5F6A">
        <w:rPr>
          <w:sz w:val="24"/>
          <w:szCs w:val="24"/>
        </w:rPr>
      </w:r>
      <w:r w:rsidR="005A1486" w:rsidRPr="009F5F6A">
        <w:rPr>
          <w:sz w:val="24"/>
          <w:szCs w:val="24"/>
        </w:rPr>
        <w:fldChar w:fldCharType="separate"/>
      </w:r>
      <w:r w:rsidR="0010016D" w:rsidRPr="009F5F6A">
        <w:rPr>
          <w:sz w:val="24"/>
          <w:szCs w:val="24"/>
        </w:rPr>
        <w:t>5.1</w:t>
      </w:r>
      <w:r w:rsidR="005A1486" w:rsidRPr="009F5F6A">
        <w:rPr>
          <w:sz w:val="24"/>
          <w:szCs w:val="24"/>
        </w:rPr>
        <w:fldChar w:fldCharType="end"/>
      </w:r>
      <w:r w:rsidRPr="009F5F6A">
        <w:rPr>
          <w:sz w:val="24"/>
          <w:szCs w:val="24"/>
        </w:rPr>
        <w:t>).</w:t>
      </w:r>
    </w:p>
    <w:p w:rsidR="00211593" w:rsidRPr="009F5F6A" w:rsidRDefault="00211593" w:rsidP="00822777">
      <w:pPr>
        <w:pStyle w:val="aff"/>
        <w:numPr>
          <w:ilvl w:val="3"/>
          <w:numId w:val="101"/>
        </w:numPr>
        <w:snapToGrid w:val="0"/>
        <w:spacing w:before="100" w:beforeAutospacing="1" w:line="240" w:lineRule="auto"/>
        <w:rPr>
          <w:sz w:val="24"/>
          <w:szCs w:val="24"/>
        </w:rPr>
      </w:pPr>
      <w:r w:rsidRPr="009F5F6A">
        <w:rPr>
          <w:sz w:val="24"/>
          <w:szCs w:val="24"/>
        </w:rPr>
        <w:t xml:space="preserve">Участник указывает свое фирменное наименование (в </w:t>
      </w:r>
      <w:proofErr w:type="spellStart"/>
      <w:r w:rsidRPr="009F5F6A">
        <w:rPr>
          <w:sz w:val="24"/>
          <w:szCs w:val="24"/>
        </w:rPr>
        <w:t>т.ч</w:t>
      </w:r>
      <w:proofErr w:type="spellEnd"/>
      <w:r w:rsidRPr="009F5F6A">
        <w:rPr>
          <w:sz w:val="24"/>
          <w:szCs w:val="24"/>
        </w:rPr>
        <w:t>. организационно-правовую форму) и свой юридический адрес.</w:t>
      </w:r>
    </w:p>
    <w:p w:rsidR="00211593" w:rsidRPr="009F5F6A" w:rsidRDefault="00602FCE" w:rsidP="00822777">
      <w:pPr>
        <w:pStyle w:val="aff"/>
        <w:numPr>
          <w:ilvl w:val="3"/>
          <w:numId w:val="101"/>
        </w:numPr>
        <w:snapToGrid w:val="0"/>
        <w:spacing w:before="100" w:beforeAutospacing="1" w:line="240" w:lineRule="auto"/>
        <w:rPr>
          <w:sz w:val="24"/>
          <w:szCs w:val="24"/>
        </w:rPr>
      </w:pPr>
      <w:r w:rsidRPr="009F5F6A">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9F5F6A">
        <w:rPr>
          <w:sz w:val="24"/>
          <w:szCs w:val="24"/>
        </w:rPr>
        <w:t>».</w:t>
      </w:r>
    </w:p>
    <w:p w:rsidR="00224F41" w:rsidRPr="009F5F6A" w:rsidRDefault="00224F41" w:rsidP="00822777">
      <w:pPr>
        <w:pStyle w:val="aff"/>
        <w:numPr>
          <w:ilvl w:val="3"/>
          <w:numId w:val="101"/>
        </w:numPr>
        <w:snapToGrid w:val="0"/>
        <w:spacing w:line="240" w:lineRule="auto"/>
        <w:rPr>
          <w:sz w:val="24"/>
          <w:szCs w:val="24"/>
        </w:rPr>
      </w:pPr>
      <w:r w:rsidRPr="009F5F6A">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9F5F6A">
        <w:rPr>
          <w:b/>
          <w:sz w:val="24"/>
          <w:szCs w:val="24"/>
        </w:rPr>
        <w:t>Перечнем публичных должностных лиц:</w:t>
      </w:r>
    </w:p>
    <w:p w:rsidR="00224F41" w:rsidRPr="009F5F6A" w:rsidRDefault="00224F41" w:rsidP="00224F41">
      <w:pPr>
        <w:pStyle w:val="aff"/>
        <w:numPr>
          <w:ilvl w:val="0"/>
          <w:numId w:val="0"/>
        </w:numPr>
        <w:snapToGrid w:val="0"/>
        <w:spacing w:line="240" w:lineRule="auto"/>
        <w:ind w:left="1134"/>
        <w:jc w:val="center"/>
        <w:rPr>
          <w:b/>
          <w:sz w:val="24"/>
          <w:szCs w:val="24"/>
        </w:rPr>
      </w:pPr>
    </w:p>
    <w:p w:rsidR="00224F41" w:rsidRPr="009F5F6A" w:rsidRDefault="00224F41" w:rsidP="00224F41">
      <w:pPr>
        <w:autoSpaceDE w:val="0"/>
        <w:autoSpaceDN w:val="0"/>
        <w:adjustRightInd w:val="0"/>
        <w:ind w:firstLine="0"/>
        <w:rPr>
          <w:szCs w:val="24"/>
        </w:rPr>
      </w:pPr>
      <w:r w:rsidRPr="009F5F6A">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6" w:history="1">
        <w:r w:rsidRPr="009F5F6A">
          <w:rPr>
            <w:szCs w:val="24"/>
          </w:rPr>
          <w:t>Конвенцией</w:t>
        </w:r>
      </w:hyperlink>
      <w:r w:rsidRPr="009F5F6A">
        <w:rPr>
          <w:szCs w:val="24"/>
        </w:rPr>
        <w:t xml:space="preserve"> против коррупции Организации Объединенных Наций, принятой резолюцией 58/4 Генеральной Ассамбл</w:t>
      </w:r>
      <w:proofErr w:type="gramStart"/>
      <w:r w:rsidRPr="009F5F6A">
        <w:rPr>
          <w:szCs w:val="24"/>
        </w:rPr>
        <w:t>еи ОО</w:t>
      </w:r>
      <w:proofErr w:type="gramEnd"/>
      <w:r w:rsidRPr="009F5F6A">
        <w:rPr>
          <w:szCs w:val="24"/>
        </w:rPr>
        <w:t xml:space="preserve">Н от 31 октября 2003 года. </w:t>
      </w:r>
    </w:p>
    <w:p w:rsidR="00224F41" w:rsidRPr="009F5F6A" w:rsidRDefault="00224F41" w:rsidP="00224F41">
      <w:pPr>
        <w:autoSpaceDE w:val="0"/>
        <w:autoSpaceDN w:val="0"/>
        <w:adjustRightInd w:val="0"/>
        <w:ind w:firstLine="0"/>
        <w:rPr>
          <w:szCs w:val="24"/>
        </w:rPr>
      </w:pPr>
      <w:r w:rsidRPr="009F5F6A">
        <w:rPr>
          <w:szCs w:val="24"/>
        </w:rPr>
        <w:t xml:space="preserve">Российская Федерация ратифицировала </w:t>
      </w:r>
      <w:hyperlink r:id="rId37" w:history="1">
        <w:r w:rsidRPr="009F5F6A">
          <w:rPr>
            <w:szCs w:val="24"/>
          </w:rPr>
          <w:t>Конвенцию</w:t>
        </w:r>
      </w:hyperlink>
      <w:r w:rsidRPr="009F5F6A">
        <w:rPr>
          <w:szCs w:val="24"/>
        </w:rPr>
        <w:t xml:space="preserve"> ООН против коррупции в 2006 году (8 марта 2006 года принят Федеральный </w:t>
      </w:r>
      <w:hyperlink r:id="rId38" w:history="1">
        <w:r w:rsidRPr="009F5F6A">
          <w:rPr>
            <w:szCs w:val="24"/>
          </w:rPr>
          <w:t>закон</w:t>
        </w:r>
      </w:hyperlink>
      <w:r w:rsidRPr="009F5F6A">
        <w:rPr>
          <w:szCs w:val="24"/>
        </w:rPr>
        <w:t xml:space="preserve"> № 40-ФЗ "О ратификации Конвенции Организации Объединенных Наций против коррупции).</w:t>
      </w:r>
    </w:p>
    <w:p w:rsidR="00224F41" w:rsidRPr="009F5F6A" w:rsidRDefault="00224F41" w:rsidP="00224F41">
      <w:pPr>
        <w:pStyle w:val="ConsPlusNormal"/>
        <w:ind w:firstLine="0"/>
        <w:jc w:val="both"/>
        <w:rPr>
          <w:rFonts w:ascii="Times New Roman" w:eastAsia="Calibri" w:hAnsi="Times New Roman" w:cs="Times New Roman"/>
          <w:sz w:val="24"/>
          <w:szCs w:val="24"/>
          <w:lang w:eastAsia="en-US"/>
        </w:rPr>
      </w:pPr>
      <w:r w:rsidRPr="009F5F6A">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9F5F6A">
        <w:rPr>
          <w:rFonts w:ascii="Times New Roman" w:eastAsia="Calibri" w:hAnsi="Times New Roman" w:cs="Times New Roman"/>
          <w:sz w:val="24"/>
          <w:szCs w:val="24"/>
          <w:lang w:eastAsia="en-US"/>
        </w:rPr>
        <w:t>т.ч</w:t>
      </w:r>
      <w:proofErr w:type="spellEnd"/>
      <w:r w:rsidRPr="009F5F6A">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9F5F6A" w:rsidRDefault="00224F41" w:rsidP="00224F41">
      <w:pPr>
        <w:ind w:firstLine="0"/>
        <w:rPr>
          <w:szCs w:val="24"/>
        </w:rPr>
      </w:pPr>
      <w:r w:rsidRPr="009F5F6A">
        <w:rPr>
          <w:b/>
          <w:szCs w:val="24"/>
        </w:rPr>
        <w:t xml:space="preserve">1. </w:t>
      </w:r>
      <w:proofErr w:type="gramStart"/>
      <w:r w:rsidRPr="009F5F6A">
        <w:rPr>
          <w:b/>
          <w:szCs w:val="24"/>
        </w:rPr>
        <w:t>ПУБЛИЧНОЕ ДОЛЖНОСТНОЕ ЛИЦО (ПДЛ)</w:t>
      </w:r>
      <w:r w:rsidRPr="009F5F6A">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9F5F6A">
        <w:rPr>
          <w:szCs w:val="24"/>
        </w:rPr>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9F5F6A" w:rsidRDefault="00224F41" w:rsidP="00224F41">
      <w:pPr>
        <w:ind w:firstLine="0"/>
        <w:rPr>
          <w:szCs w:val="24"/>
        </w:rPr>
      </w:pPr>
      <w:r w:rsidRPr="009F5F6A">
        <w:rPr>
          <w:b/>
          <w:szCs w:val="24"/>
        </w:rPr>
        <w:t>2.</w:t>
      </w:r>
      <w:r w:rsidRPr="009F5F6A">
        <w:rPr>
          <w:szCs w:val="24"/>
        </w:rPr>
        <w:t xml:space="preserve"> </w:t>
      </w:r>
      <w:r w:rsidRPr="009F5F6A">
        <w:rPr>
          <w:b/>
          <w:szCs w:val="24"/>
        </w:rPr>
        <w:t>ИНОСТРАННОЕ ПУБЛИЧНОЕ ДОЛЖНОСТНОЕ ЛИЦО (ИПДЛ)</w:t>
      </w:r>
      <w:r w:rsidRPr="009F5F6A">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9F5F6A" w:rsidRDefault="00224F41" w:rsidP="00224F41">
      <w:pPr>
        <w:ind w:firstLine="0"/>
        <w:rPr>
          <w:szCs w:val="24"/>
        </w:rPr>
      </w:pPr>
      <w:proofErr w:type="gramStart"/>
      <w:r w:rsidRPr="009F5F6A">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9F5F6A">
        <w:rPr>
          <w:szCs w:val="24"/>
        </w:rPr>
        <w:t>Вольфсбергской</w:t>
      </w:r>
      <w:proofErr w:type="spellEnd"/>
      <w:r w:rsidRPr="009F5F6A">
        <w:rPr>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9F5F6A">
        <w:rPr>
          <w:szCs w:val="24"/>
        </w:rPr>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w:t>
      </w:r>
      <w:r w:rsidRPr="009F5F6A">
        <w:rPr>
          <w:szCs w:val="24"/>
        </w:rPr>
        <w:lastRenderedPageBreak/>
        <w:t xml:space="preserve">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9F5F6A" w:rsidRDefault="00224F41" w:rsidP="00224F41">
      <w:pPr>
        <w:ind w:firstLine="0"/>
        <w:rPr>
          <w:szCs w:val="24"/>
        </w:rPr>
      </w:pPr>
      <w:r w:rsidRPr="009F5F6A">
        <w:rPr>
          <w:b/>
          <w:szCs w:val="24"/>
        </w:rPr>
        <w:t xml:space="preserve">3. </w:t>
      </w:r>
      <w:proofErr w:type="gramStart"/>
      <w:r w:rsidRPr="009F5F6A">
        <w:rPr>
          <w:b/>
          <w:szCs w:val="24"/>
        </w:rPr>
        <w:t>РОССИЙСКИЕ ПУБЛИЧНЫЕ ДОЛЖНОСТНЫЕ ЛИЦА (РПДЛ)</w:t>
      </w:r>
      <w:r w:rsidRPr="009F5F6A">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9F5F6A">
        <w:rPr>
          <w:szCs w:val="24"/>
        </w:rPr>
        <w:t xml:space="preserve"> перечни должностей, определяемые Президентом РФ.   </w:t>
      </w:r>
    </w:p>
    <w:p w:rsidR="00224F41" w:rsidRPr="009F5F6A" w:rsidRDefault="00224F41" w:rsidP="00224F41">
      <w:pPr>
        <w:ind w:firstLine="0"/>
        <w:rPr>
          <w:szCs w:val="24"/>
        </w:rPr>
      </w:pPr>
      <w:r w:rsidRPr="009F5F6A">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9F5F6A" w:rsidRDefault="00224F41" w:rsidP="00224F41">
      <w:pPr>
        <w:autoSpaceDE w:val="0"/>
        <w:autoSpaceDN w:val="0"/>
        <w:adjustRightInd w:val="0"/>
        <w:ind w:firstLine="0"/>
        <w:rPr>
          <w:szCs w:val="24"/>
        </w:rPr>
      </w:pPr>
      <w:r w:rsidRPr="009F5F6A">
        <w:rPr>
          <w:szCs w:val="24"/>
        </w:rPr>
        <w:t xml:space="preserve"> </w:t>
      </w:r>
      <w:proofErr w:type="gramStart"/>
      <w:r w:rsidRPr="009F5F6A">
        <w:rPr>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9F5F6A">
        <w:rPr>
          <w:szCs w:val="24"/>
        </w:rPr>
        <w:t xml:space="preserve"> </w:t>
      </w:r>
      <w:proofErr w:type="gramStart"/>
      <w:r w:rsidRPr="009F5F6A">
        <w:rPr>
          <w:szCs w:val="24"/>
        </w:rP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9F5F6A">
        <w:rPr>
          <w:szCs w:val="24"/>
        </w:rPr>
        <w:t xml:space="preserve"> </w:t>
      </w:r>
      <w:proofErr w:type="gramStart"/>
      <w:r w:rsidRPr="009F5F6A">
        <w:rPr>
          <w:szCs w:val="24"/>
        </w:rP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9F5F6A">
        <w:rPr>
          <w:szCs w:val="24"/>
        </w:rP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9F5F6A">
        <w:rPr>
          <w:szCs w:val="24"/>
        </w:rP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9F5F6A">
        <w:rPr>
          <w:szCs w:val="24"/>
        </w:rP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9F5F6A" w:rsidRDefault="00224F41" w:rsidP="00224F41">
      <w:pPr>
        <w:ind w:firstLine="0"/>
        <w:rPr>
          <w:szCs w:val="24"/>
        </w:rPr>
      </w:pPr>
      <w:r w:rsidRPr="009F5F6A">
        <w:rPr>
          <w:b/>
          <w:szCs w:val="24"/>
        </w:rPr>
        <w:lastRenderedPageBreak/>
        <w:t>4. МЕЖДУНАРОДНОЕ ПУБЛИЧНОЕ ДОЛЖНОСТНОЕ ЛИЦО (МПДЛ</w:t>
      </w:r>
      <w:r w:rsidRPr="009F5F6A">
        <w:rPr>
          <w:szCs w:val="24"/>
        </w:rPr>
        <w:t>) - международный гражданский служащий или любое лицо, которое уполномочено международной организацией</w:t>
      </w:r>
      <w:proofErr w:type="gramStart"/>
      <w:r w:rsidRPr="009F5F6A">
        <w:rPr>
          <w:szCs w:val="24"/>
        </w:rPr>
        <w:t>1</w:t>
      </w:r>
      <w:proofErr w:type="gramEnd"/>
      <w:r w:rsidRPr="009F5F6A">
        <w:rPr>
          <w:szCs w:val="24"/>
        </w:rPr>
        <w:t xml:space="preserve"> действовать от ее имени (за исключением руководителей среднего звена или лиц, занимающих более низкие позиции).</w:t>
      </w:r>
    </w:p>
    <w:p w:rsidR="00224F41" w:rsidRPr="009F5F6A" w:rsidRDefault="00224F41" w:rsidP="00224F41">
      <w:pPr>
        <w:ind w:firstLine="0"/>
        <w:rPr>
          <w:szCs w:val="24"/>
        </w:rPr>
      </w:pPr>
      <w:r w:rsidRPr="009F5F6A">
        <w:rPr>
          <w:b/>
          <w:szCs w:val="24"/>
        </w:rPr>
        <w:t xml:space="preserve">5. </w:t>
      </w:r>
      <w:proofErr w:type="gramStart"/>
      <w:r w:rsidRPr="009F5F6A">
        <w:rPr>
          <w:b/>
          <w:szCs w:val="24"/>
        </w:rPr>
        <w:t>ЛИЦО, СВЯЗАННОЕ С ПДЛ</w:t>
      </w:r>
      <w:r w:rsidRPr="009F5F6A">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9F5F6A">
        <w:rPr>
          <w:szCs w:val="24"/>
        </w:rPr>
        <w:t>неполнородный</w:t>
      </w:r>
      <w:proofErr w:type="spellEnd"/>
      <w:r w:rsidRPr="009F5F6A">
        <w:rPr>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224F41" w:rsidRPr="009F5F6A" w:rsidRDefault="00224F41" w:rsidP="00224F41">
      <w:pPr>
        <w:pStyle w:val="aff"/>
        <w:numPr>
          <w:ilvl w:val="0"/>
          <w:numId w:val="0"/>
        </w:numPr>
        <w:snapToGrid w:val="0"/>
        <w:spacing w:line="240" w:lineRule="auto"/>
        <w:rPr>
          <w:sz w:val="24"/>
          <w:szCs w:val="24"/>
        </w:rPr>
      </w:pPr>
      <w:r w:rsidRPr="009F5F6A">
        <w:rPr>
          <w:b/>
          <w:sz w:val="24"/>
          <w:szCs w:val="24"/>
        </w:rPr>
        <w:t>6. Международные организации</w:t>
      </w:r>
      <w:r w:rsidRPr="009F5F6A">
        <w:rPr>
          <w:sz w:val="24"/>
          <w:szCs w:val="24"/>
        </w:rPr>
        <w:t xml:space="preserve"> – организации, созданные официальными политическими соглашениями между их странам</w:t>
      </w:r>
      <w:proofErr w:type="gramStart"/>
      <w:r w:rsidRPr="009F5F6A">
        <w:rPr>
          <w:sz w:val="24"/>
          <w:szCs w:val="24"/>
        </w:rPr>
        <w:t>и-</w:t>
      </w:r>
      <w:proofErr w:type="gramEnd"/>
      <w:r w:rsidRPr="009F5F6A">
        <w:rPr>
          <w:sz w:val="24"/>
          <w:szCs w:val="24"/>
        </w:rPr>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9F5F6A">
        <w:rPr>
          <w:sz w:val="24"/>
          <w:szCs w:val="24"/>
        </w:rPr>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211593" w:rsidRPr="009F5F6A" w:rsidRDefault="00211593" w:rsidP="00822777">
      <w:pPr>
        <w:pStyle w:val="aff"/>
        <w:numPr>
          <w:ilvl w:val="3"/>
          <w:numId w:val="101"/>
        </w:numPr>
        <w:snapToGrid w:val="0"/>
        <w:spacing w:line="240" w:lineRule="auto"/>
        <w:rPr>
          <w:sz w:val="24"/>
          <w:szCs w:val="24"/>
        </w:rPr>
      </w:pPr>
      <w:r w:rsidRPr="009F5F6A">
        <w:rPr>
          <w:sz w:val="24"/>
          <w:szCs w:val="24"/>
        </w:rPr>
        <w:t>В графе 1</w:t>
      </w:r>
      <w:r w:rsidR="00224F41" w:rsidRPr="009F5F6A">
        <w:rPr>
          <w:sz w:val="24"/>
          <w:szCs w:val="24"/>
        </w:rPr>
        <w:t>6</w:t>
      </w:r>
      <w:r w:rsidRPr="009F5F6A">
        <w:rPr>
          <w:sz w:val="24"/>
          <w:szCs w:val="24"/>
        </w:rPr>
        <w:t xml:space="preserve"> «Банковские реквизиты…» указываются реквизиты, которые будут использованы при заключении Договора.</w:t>
      </w:r>
    </w:p>
    <w:p w:rsidR="00054A7B" w:rsidRPr="009F5F6A" w:rsidRDefault="00054A7B" w:rsidP="00822777">
      <w:pPr>
        <w:pStyle w:val="aff"/>
        <w:numPr>
          <w:ilvl w:val="3"/>
          <w:numId w:val="101"/>
        </w:numPr>
        <w:snapToGrid w:val="0"/>
        <w:spacing w:before="100" w:beforeAutospacing="1" w:line="240" w:lineRule="auto"/>
        <w:rPr>
          <w:sz w:val="24"/>
          <w:szCs w:val="24"/>
        </w:rPr>
      </w:pPr>
      <w:bookmarkStart w:id="2307" w:name="_Ref55336378"/>
      <w:bookmarkStart w:id="2308" w:name="_Toc57314676"/>
      <w:bookmarkStart w:id="2309" w:name="_Toc69728990"/>
      <w:bookmarkStart w:id="2310" w:name="_Toc98253942"/>
      <w:bookmarkStart w:id="2311" w:name="_Toc165173868"/>
      <w:bookmarkStart w:id="2312" w:name="_Toc423423674"/>
      <w:bookmarkStart w:id="2313" w:name="_Toc441131122"/>
      <w:r w:rsidRPr="009F5F6A">
        <w:rPr>
          <w:sz w:val="24"/>
          <w:szCs w:val="24"/>
        </w:rPr>
        <w:t>В графе 1</w:t>
      </w:r>
      <w:r w:rsidR="00224F41" w:rsidRPr="009F5F6A">
        <w:rPr>
          <w:sz w:val="24"/>
          <w:szCs w:val="24"/>
        </w:rPr>
        <w:t>7</w:t>
      </w:r>
      <w:r w:rsidRPr="009F5F6A">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9F5F6A">
        <w:rPr>
          <w:sz w:val="24"/>
          <w:szCs w:val="24"/>
        </w:rPr>
        <w:t xml:space="preserve">Российской Федерации №209-ФЗ от 24.07.2007 с изменениями </w:t>
      </w:r>
      <w:r w:rsidRPr="009F5F6A">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9F5F6A" w:rsidRDefault="006E5579" w:rsidP="00822777">
      <w:pPr>
        <w:pStyle w:val="aff"/>
        <w:numPr>
          <w:ilvl w:val="3"/>
          <w:numId w:val="101"/>
        </w:numPr>
        <w:snapToGrid w:val="0"/>
        <w:spacing w:before="100" w:beforeAutospacing="1" w:line="240" w:lineRule="auto"/>
        <w:rPr>
          <w:sz w:val="24"/>
          <w:szCs w:val="24"/>
        </w:rPr>
      </w:pPr>
      <w:r w:rsidRPr="009F5F6A">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rsidRPr="009F5F6A">
        <w:fldChar w:fldCharType="begin"/>
      </w:r>
      <w:r w:rsidR="000A775A" w:rsidRPr="009F5F6A">
        <w:instrText xml:space="preserve"> REF _Ref491176415 \r \h  \* MERGEFORMAT </w:instrText>
      </w:r>
      <w:r w:rsidR="000A775A" w:rsidRPr="009F5F6A">
        <w:fldChar w:fldCharType="separate"/>
      </w:r>
      <w:r w:rsidR="0010016D" w:rsidRPr="009F5F6A">
        <w:rPr>
          <w:sz w:val="24"/>
          <w:szCs w:val="24"/>
        </w:rPr>
        <w:t>5.7.2</w:t>
      </w:r>
      <w:r w:rsidR="000A775A" w:rsidRPr="009F5F6A">
        <w:fldChar w:fldCharType="end"/>
      </w:r>
      <w:r w:rsidRPr="009F5F6A">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9F5F6A">
        <w:rPr>
          <w:sz w:val="24"/>
          <w:szCs w:val="24"/>
        </w:rPr>
        <w:t>й(</w:t>
      </w:r>
      <w:proofErr w:type="spellStart"/>
      <w:proofErr w:type="gramEnd"/>
      <w:r w:rsidRPr="009F5F6A">
        <w:rPr>
          <w:sz w:val="24"/>
          <w:szCs w:val="24"/>
        </w:rPr>
        <w:t>ые</w:t>
      </w:r>
      <w:proofErr w:type="spellEnd"/>
      <w:r w:rsidRPr="009F5F6A">
        <w:rPr>
          <w:sz w:val="24"/>
          <w:szCs w:val="24"/>
        </w:rPr>
        <w:t>) являет(ют)</w:t>
      </w:r>
      <w:proofErr w:type="spellStart"/>
      <w:r w:rsidRPr="009F5F6A">
        <w:rPr>
          <w:sz w:val="24"/>
          <w:szCs w:val="24"/>
        </w:rPr>
        <w:t>ся</w:t>
      </w:r>
      <w:proofErr w:type="spellEnd"/>
      <w:r w:rsidRPr="009F5F6A">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9F5F6A">
        <w:rPr>
          <w:sz w:val="24"/>
          <w:szCs w:val="24"/>
        </w:rPr>
        <w:t>реестре</w:t>
      </w:r>
      <w:proofErr w:type="gramEnd"/>
      <w:r w:rsidRPr="009F5F6A">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9F5F6A">
        <w:rPr>
          <w:sz w:val="24"/>
          <w:szCs w:val="24"/>
        </w:rPr>
        <w:t>,</w:t>
      </w:r>
      <w:proofErr w:type="gramEnd"/>
      <w:r w:rsidRPr="009F5F6A">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9F5F6A">
        <w:rPr>
          <w:sz w:val="24"/>
          <w:szCs w:val="24"/>
        </w:rPr>
        <w:t>.</w:t>
      </w:r>
    </w:p>
    <w:p w:rsidR="00211593" w:rsidRPr="009F5F6A" w:rsidRDefault="00211593" w:rsidP="00822777">
      <w:pPr>
        <w:pStyle w:val="2"/>
        <w:keepNext/>
        <w:pageBreakBefore/>
        <w:numPr>
          <w:ilvl w:val="1"/>
          <w:numId w:val="101"/>
        </w:numPr>
        <w:tabs>
          <w:tab w:val="num" w:pos="5104"/>
        </w:tabs>
        <w:suppressAutoHyphens/>
        <w:spacing w:before="100" w:beforeAutospacing="1" w:after="100" w:afterAutospacing="1" w:line="240" w:lineRule="auto"/>
        <w:rPr>
          <w:sz w:val="24"/>
          <w:szCs w:val="24"/>
        </w:rPr>
      </w:pPr>
      <w:bookmarkStart w:id="2314" w:name="_Ref449017545"/>
      <w:bookmarkStart w:id="2315" w:name="_Toc515530019"/>
      <w:r w:rsidRPr="009F5F6A">
        <w:rPr>
          <w:sz w:val="24"/>
          <w:szCs w:val="24"/>
        </w:rPr>
        <w:lastRenderedPageBreak/>
        <w:t>Справка о перечне и годовых объемах выполнения аналогичных договоров (форма 8)</w:t>
      </w:r>
      <w:bookmarkEnd w:id="2307"/>
      <w:bookmarkEnd w:id="2308"/>
      <w:bookmarkEnd w:id="2309"/>
      <w:bookmarkEnd w:id="2310"/>
      <w:bookmarkEnd w:id="2311"/>
      <w:bookmarkEnd w:id="2312"/>
      <w:bookmarkEnd w:id="2313"/>
      <w:bookmarkEnd w:id="2314"/>
      <w:bookmarkEnd w:id="2315"/>
    </w:p>
    <w:p w:rsidR="00211593" w:rsidRPr="009F5F6A" w:rsidRDefault="00211593" w:rsidP="00822777">
      <w:pPr>
        <w:pStyle w:val="3"/>
        <w:numPr>
          <w:ilvl w:val="2"/>
          <w:numId w:val="101"/>
        </w:numPr>
        <w:rPr>
          <w:sz w:val="24"/>
          <w:szCs w:val="24"/>
        </w:rPr>
      </w:pPr>
      <w:bookmarkStart w:id="2316" w:name="_Toc98253943"/>
      <w:bookmarkStart w:id="2317" w:name="_Toc157248195"/>
      <w:bookmarkStart w:id="2318" w:name="_Toc157496564"/>
      <w:bookmarkStart w:id="2319" w:name="_Toc158206103"/>
      <w:bookmarkStart w:id="2320" w:name="_Toc164057788"/>
      <w:bookmarkStart w:id="2321" w:name="_Toc164137138"/>
      <w:bookmarkStart w:id="2322" w:name="_Toc164161298"/>
      <w:bookmarkStart w:id="2323" w:name="_Toc165173869"/>
      <w:bookmarkStart w:id="2324" w:name="_Toc439170693"/>
      <w:bookmarkStart w:id="2325" w:name="_Toc439172795"/>
      <w:bookmarkStart w:id="2326" w:name="_Toc439173239"/>
      <w:bookmarkStart w:id="2327" w:name="_Toc439238235"/>
      <w:bookmarkStart w:id="2328" w:name="_Toc439252782"/>
      <w:bookmarkStart w:id="2329" w:name="_Toc439323756"/>
      <w:bookmarkStart w:id="2330" w:name="_Toc440361393"/>
      <w:bookmarkStart w:id="2331" w:name="_Toc440376275"/>
      <w:bookmarkStart w:id="2332" w:name="_Toc440382533"/>
      <w:bookmarkStart w:id="2333" w:name="_Toc440447203"/>
      <w:bookmarkStart w:id="2334" w:name="_Toc440632364"/>
      <w:bookmarkStart w:id="2335" w:name="_Toc440875136"/>
      <w:bookmarkStart w:id="2336" w:name="_Toc441131123"/>
      <w:bookmarkStart w:id="2337" w:name="_Toc441572128"/>
      <w:bookmarkStart w:id="2338" w:name="_Toc441575220"/>
      <w:bookmarkStart w:id="2339" w:name="_Toc442434881"/>
      <w:bookmarkStart w:id="2340" w:name="_Toc442435720"/>
      <w:bookmarkStart w:id="2341" w:name="_Toc462044811"/>
      <w:bookmarkStart w:id="2342" w:name="_Toc462068514"/>
      <w:bookmarkStart w:id="2343" w:name="_Toc463514204"/>
      <w:bookmarkStart w:id="2344" w:name="_Toc469480442"/>
      <w:bookmarkStart w:id="2345" w:name="_Toc471823233"/>
      <w:bookmarkStart w:id="2346" w:name="_Toc498512094"/>
      <w:bookmarkStart w:id="2347" w:name="_Toc511312914"/>
      <w:bookmarkStart w:id="2348" w:name="_Toc511315318"/>
      <w:bookmarkStart w:id="2349" w:name="_Toc515530020"/>
      <w:r w:rsidRPr="009F5F6A">
        <w:rPr>
          <w:sz w:val="24"/>
          <w:szCs w:val="24"/>
        </w:rPr>
        <w:t>Форма Справки о перечне и годовых объемах выполнения аналогичных договоров</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rsidR="00211593" w:rsidRPr="009F5F6A" w:rsidRDefault="00211593" w:rsidP="00211593">
      <w:pPr>
        <w:pBdr>
          <w:top w:val="single" w:sz="4" w:space="1" w:color="auto"/>
        </w:pBdr>
        <w:shd w:val="clear" w:color="auto" w:fill="E0E0E0"/>
        <w:ind w:right="21" w:firstLine="0"/>
        <w:jc w:val="center"/>
        <w:rPr>
          <w:b/>
          <w:color w:val="000000"/>
          <w:spacing w:val="36"/>
          <w:szCs w:val="24"/>
        </w:rPr>
      </w:pPr>
      <w:r w:rsidRPr="009F5F6A">
        <w:rPr>
          <w:b/>
          <w:color w:val="000000"/>
          <w:spacing w:val="36"/>
          <w:szCs w:val="24"/>
        </w:rPr>
        <w:t>начало формы</w:t>
      </w:r>
    </w:p>
    <w:p w:rsidR="00211593" w:rsidRPr="009F5F6A" w:rsidRDefault="00211593" w:rsidP="00211593">
      <w:pPr>
        <w:ind w:firstLine="0"/>
        <w:jc w:val="left"/>
        <w:rPr>
          <w:szCs w:val="24"/>
        </w:rPr>
      </w:pPr>
      <w:r w:rsidRPr="009F5F6A">
        <w:rPr>
          <w:szCs w:val="24"/>
        </w:rPr>
        <w:t>Приложение 8 к письму о подаче оферты</w:t>
      </w:r>
      <w:r w:rsidRPr="009F5F6A">
        <w:rPr>
          <w:szCs w:val="24"/>
        </w:rPr>
        <w:br/>
        <w:t>от «____»_____________ </w:t>
      </w:r>
      <w:proofErr w:type="gramStart"/>
      <w:r w:rsidRPr="009F5F6A">
        <w:rPr>
          <w:szCs w:val="24"/>
        </w:rPr>
        <w:t>г</w:t>
      </w:r>
      <w:proofErr w:type="gramEnd"/>
      <w:r w:rsidRPr="009F5F6A">
        <w:rPr>
          <w:szCs w:val="24"/>
        </w:rPr>
        <w:t>. №__________</w:t>
      </w:r>
    </w:p>
    <w:p w:rsidR="00211593" w:rsidRPr="009F5F6A" w:rsidRDefault="00211593" w:rsidP="00211593">
      <w:pPr>
        <w:rPr>
          <w:szCs w:val="24"/>
        </w:rPr>
      </w:pPr>
    </w:p>
    <w:p w:rsidR="00211593" w:rsidRPr="009F5F6A" w:rsidRDefault="00211593" w:rsidP="00211593">
      <w:pPr>
        <w:ind w:firstLine="0"/>
        <w:jc w:val="center"/>
        <w:rPr>
          <w:b/>
          <w:szCs w:val="24"/>
        </w:rPr>
      </w:pPr>
      <w:r w:rsidRPr="009F5F6A">
        <w:rPr>
          <w:b/>
          <w:szCs w:val="24"/>
        </w:rPr>
        <w:t xml:space="preserve">Справка о перечне и объемах выполнения аналогичных договоров </w:t>
      </w:r>
      <w:proofErr w:type="gramStart"/>
      <w:r w:rsidRPr="009F5F6A">
        <w:rPr>
          <w:b/>
          <w:szCs w:val="24"/>
        </w:rPr>
        <w:t>за</w:t>
      </w:r>
      <w:proofErr w:type="gramEnd"/>
      <w:r w:rsidRPr="009F5F6A">
        <w:rPr>
          <w:b/>
          <w:szCs w:val="24"/>
        </w:rPr>
        <w:t xml:space="preserve"> последние 3 года</w:t>
      </w:r>
    </w:p>
    <w:p w:rsidR="00211593" w:rsidRPr="009F5F6A" w:rsidRDefault="00211593" w:rsidP="00211593">
      <w:pPr>
        <w:rPr>
          <w:szCs w:val="24"/>
        </w:rPr>
      </w:pPr>
    </w:p>
    <w:p w:rsidR="00211593" w:rsidRPr="009F5F6A" w:rsidRDefault="00211593" w:rsidP="00211593">
      <w:pPr>
        <w:ind w:firstLine="0"/>
        <w:rPr>
          <w:color w:val="000000"/>
          <w:szCs w:val="24"/>
        </w:rPr>
      </w:pPr>
      <w:r w:rsidRPr="009F5F6A">
        <w:rPr>
          <w:color w:val="000000"/>
          <w:szCs w:val="24"/>
        </w:rPr>
        <w:t>Наименование и адрес Участника: _________________________________</w:t>
      </w:r>
    </w:p>
    <w:p w:rsidR="00211593" w:rsidRPr="009F5F6A"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9F5F6A" w:rsidTr="00211593">
        <w:trPr>
          <w:cantSplit/>
          <w:tblHeader/>
        </w:trPr>
        <w:tc>
          <w:tcPr>
            <w:tcW w:w="720" w:type="dxa"/>
            <w:vAlign w:val="center"/>
          </w:tcPr>
          <w:p w:rsidR="00211593" w:rsidRPr="009F5F6A" w:rsidRDefault="00211593" w:rsidP="00211593">
            <w:pPr>
              <w:ind w:firstLine="0"/>
              <w:jc w:val="center"/>
            </w:pPr>
            <w:r w:rsidRPr="009F5F6A">
              <w:t>№</w:t>
            </w:r>
          </w:p>
          <w:p w:rsidR="00211593" w:rsidRPr="009F5F6A" w:rsidRDefault="00211593" w:rsidP="00211593">
            <w:pPr>
              <w:ind w:firstLine="0"/>
              <w:jc w:val="center"/>
            </w:pPr>
            <w:proofErr w:type="gramStart"/>
            <w:r w:rsidRPr="009F5F6A">
              <w:t>п</w:t>
            </w:r>
            <w:proofErr w:type="gramEnd"/>
            <w:r w:rsidRPr="009F5F6A">
              <w:t>/п</w:t>
            </w:r>
          </w:p>
        </w:tc>
        <w:tc>
          <w:tcPr>
            <w:tcW w:w="2520" w:type="dxa"/>
            <w:vAlign w:val="center"/>
          </w:tcPr>
          <w:p w:rsidR="00211593" w:rsidRPr="009F5F6A" w:rsidRDefault="00211593" w:rsidP="00211593">
            <w:pPr>
              <w:pStyle w:val="af4"/>
              <w:spacing w:before="0" w:after="0"/>
              <w:ind w:left="0" w:right="0"/>
              <w:jc w:val="center"/>
            </w:pPr>
            <w:r w:rsidRPr="009F5F6A">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9F5F6A" w:rsidRDefault="00211593" w:rsidP="00211593">
            <w:pPr>
              <w:pStyle w:val="af4"/>
              <w:spacing w:before="0" w:after="0"/>
              <w:ind w:left="0" w:right="0"/>
              <w:jc w:val="center"/>
            </w:pPr>
            <w:r w:rsidRPr="009F5F6A">
              <w:t xml:space="preserve">Заказчик </w:t>
            </w:r>
            <w:r w:rsidRPr="009F5F6A">
              <w:br/>
              <w:t>(наименование, адрес, контактное лицо с указанием должности, контактные телефоны)</w:t>
            </w:r>
          </w:p>
        </w:tc>
        <w:tc>
          <w:tcPr>
            <w:tcW w:w="1980" w:type="dxa"/>
            <w:vAlign w:val="center"/>
          </w:tcPr>
          <w:p w:rsidR="00211593" w:rsidRPr="009F5F6A" w:rsidRDefault="00493F1A" w:rsidP="00211593">
            <w:pPr>
              <w:pStyle w:val="af4"/>
              <w:spacing w:before="0" w:after="0"/>
              <w:ind w:left="0" w:right="0"/>
              <w:jc w:val="center"/>
            </w:pPr>
            <w:r w:rsidRPr="009F5F6A">
              <w:t>Описание договора</w:t>
            </w:r>
            <w:r w:rsidRPr="009F5F6A">
              <w:br/>
              <w:t>(объем и состав работ, описание основных условий договора)</w:t>
            </w:r>
          </w:p>
        </w:tc>
        <w:tc>
          <w:tcPr>
            <w:tcW w:w="1260" w:type="dxa"/>
            <w:vAlign w:val="center"/>
          </w:tcPr>
          <w:p w:rsidR="00211593" w:rsidRPr="009F5F6A" w:rsidRDefault="00211593" w:rsidP="00211593">
            <w:pPr>
              <w:pStyle w:val="af4"/>
              <w:spacing w:before="0" w:after="0"/>
              <w:ind w:left="0" w:right="0"/>
              <w:jc w:val="center"/>
            </w:pPr>
            <w:r w:rsidRPr="009F5F6A">
              <w:t>Сумма договора, рублей</w:t>
            </w:r>
          </w:p>
        </w:tc>
        <w:tc>
          <w:tcPr>
            <w:tcW w:w="1440" w:type="dxa"/>
            <w:vAlign w:val="center"/>
          </w:tcPr>
          <w:p w:rsidR="00211593" w:rsidRPr="009F5F6A" w:rsidRDefault="00211593" w:rsidP="00211593">
            <w:pPr>
              <w:pStyle w:val="af4"/>
              <w:spacing w:before="0" w:after="0"/>
              <w:ind w:left="0" w:right="0"/>
              <w:jc w:val="center"/>
            </w:pPr>
            <w:r w:rsidRPr="009F5F6A">
              <w:t>Сведения о рекламациях по перечисленным договорам</w:t>
            </w:r>
          </w:p>
        </w:tc>
      </w:tr>
      <w:tr w:rsidR="00211593" w:rsidRPr="009F5F6A" w:rsidTr="00211593">
        <w:trPr>
          <w:cantSplit/>
        </w:trPr>
        <w:tc>
          <w:tcPr>
            <w:tcW w:w="720" w:type="dxa"/>
            <w:vAlign w:val="center"/>
          </w:tcPr>
          <w:p w:rsidR="00211593" w:rsidRPr="009F5F6A" w:rsidRDefault="00211593" w:rsidP="00822777">
            <w:pPr>
              <w:widowControl/>
              <w:numPr>
                <w:ilvl w:val="0"/>
                <w:numId w:val="35"/>
              </w:numPr>
              <w:ind w:left="0" w:firstLine="0"/>
              <w:jc w:val="center"/>
            </w:pPr>
          </w:p>
        </w:tc>
        <w:tc>
          <w:tcPr>
            <w:tcW w:w="2520" w:type="dxa"/>
          </w:tcPr>
          <w:p w:rsidR="00211593" w:rsidRPr="009F5F6A" w:rsidRDefault="00211593" w:rsidP="00211593">
            <w:pPr>
              <w:pStyle w:val="af7"/>
              <w:spacing w:before="0" w:after="0"/>
              <w:ind w:left="0" w:right="0"/>
              <w:rPr>
                <w:sz w:val="22"/>
              </w:rPr>
            </w:pPr>
          </w:p>
        </w:tc>
        <w:tc>
          <w:tcPr>
            <w:tcW w:w="2340" w:type="dxa"/>
          </w:tcPr>
          <w:p w:rsidR="00211593" w:rsidRPr="009F5F6A" w:rsidRDefault="00211593" w:rsidP="00211593">
            <w:pPr>
              <w:pStyle w:val="af7"/>
              <w:spacing w:before="0" w:after="0"/>
              <w:ind w:left="0" w:right="0"/>
              <w:rPr>
                <w:sz w:val="22"/>
              </w:rPr>
            </w:pPr>
          </w:p>
        </w:tc>
        <w:tc>
          <w:tcPr>
            <w:tcW w:w="1980" w:type="dxa"/>
          </w:tcPr>
          <w:p w:rsidR="00211593" w:rsidRPr="009F5F6A" w:rsidRDefault="00211593" w:rsidP="00211593">
            <w:pPr>
              <w:pStyle w:val="af7"/>
              <w:spacing w:before="0" w:after="0"/>
              <w:ind w:left="0" w:right="0"/>
              <w:rPr>
                <w:sz w:val="22"/>
              </w:rPr>
            </w:pPr>
          </w:p>
        </w:tc>
        <w:tc>
          <w:tcPr>
            <w:tcW w:w="1260" w:type="dxa"/>
          </w:tcPr>
          <w:p w:rsidR="00211593" w:rsidRPr="009F5F6A" w:rsidRDefault="00211593" w:rsidP="00211593">
            <w:pPr>
              <w:pStyle w:val="af7"/>
              <w:spacing w:before="0" w:after="0"/>
              <w:ind w:left="0" w:right="0"/>
              <w:rPr>
                <w:sz w:val="22"/>
              </w:rPr>
            </w:pPr>
          </w:p>
        </w:tc>
        <w:tc>
          <w:tcPr>
            <w:tcW w:w="1440" w:type="dxa"/>
          </w:tcPr>
          <w:p w:rsidR="00211593" w:rsidRPr="009F5F6A" w:rsidRDefault="00211593" w:rsidP="00211593">
            <w:pPr>
              <w:pStyle w:val="af7"/>
              <w:spacing w:before="0" w:after="0"/>
              <w:ind w:left="0" w:right="0"/>
              <w:rPr>
                <w:sz w:val="22"/>
              </w:rPr>
            </w:pPr>
          </w:p>
        </w:tc>
      </w:tr>
      <w:tr w:rsidR="00211593" w:rsidRPr="009F5F6A" w:rsidTr="00211593">
        <w:trPr>
          <w:cantSplit/>
        </w:trPr>
        <w:tc>
          <w:tcPr>
            <w:tcW w:w="720" w:type="dxa"/>
            <w:vAlign w:val="center"/>
          </w:tcPr>
          <w:p w:rsidR="00211593" w:rsidRPr="009F5F6A" w:rsidRDefault="00211593" w:rsidP="00822777">
            <w:pPr>
              <w:widowControl/>
              <w:numPr>
                <w:ilvl w:val="0"/>
                <w:numId w:val="35"/>
              </w:numPr>
              <w:ind w:left="0" w:firstLine="0"/>
              <w:jc w:val="center"/>
            </w:pPr>
          </w:p>
        </w:tc>
        <w:tc>
          <w:tcPr>
            <w:tcW w:w="2520" w:type="dxa"/>
          </w:tcPr>
          <w:p w:rsidR="00211593" w:rsidRPr="009F5F6A" w:rsidRDefault="00211593" w:rsidP="00211593">
            <w:pPr>
              <w:pStyle w:val="af7"/>
              <w:spacing w:before="0" w:after="0"/>
              <w:ind w:left="0" w:right="0"/>
              <w:rPr>
                <w:sz w:val="22"/>
              </w:rPr>
            </w:pPr>
          </w:p>
        </w:tc>
        <w:tc>
          <w:tcPr>
            <w:tcW w:w="2340" w:type="dxa"/>
          </w:tcPr>
          <w:p w:rsidR="00211593" w:rsidRPr="009F5F6A" w:rsidRDefault="00211593" w:rsidP="00211593">
            <w:pPr>
              <w:pStyle w:val="af7"/>
              <w:spacing w:before="0" w:after="0"/>
              <w:ind w:left="0" w:right="0"/>
              <w:rPr>
                <w:sz w:val="22"/>
              </w:rPr>
            </w:pPr>
          </w:p>
        </w:tc>
        <w:tc>
          <w:tcPr>
            <w:tcW w:w="1980" w:type="dxa"/>
          </w:tcPr>
          <w:p w:rsidR="00211593" w:rsidRPr="009F5F6A" w:rsidRDefault="00211593" w:rsidP="00211593">
            <w:pPr>
              <w:pStyle w:val="af7"/>
              <w:spacing w:before="0" w:after="0"/>
              <w:ind w:left="0" w:right="0"/>
              <w:rPr>
                <w:sz w:val="22"/>
              </w:rPr>
            </w:pPr>
          </w:p>
        </w:tc>
        <w:tc>
          <w:tcPr>
            <w:tcW w:w="1260" w:type="dxa"/>
          </w:tcPr>
          <w:p w:rsidR="00211593" w:rsidRPr="009F5F6A" w:rsidRDefault="00211593" w:rsidP="00211593">
            <w:pPr>
              <w:pStyle w:val="af7"/>
              <w:spacing w:before="0" w:after="0"/>
              <w:ind w:left="0" w:right="0"/>
              <w:rPr>
                <w:sz w:val="22"/>
              </w:rPr>
            </w:pPr>
          </w:p>
        </w:tc>
        <w:tc>
          <w:tcPr>
            <w:tcW w:w="1440" w:type="dxa"/>
          </w:tcPr>
          <w:p w:rsidR="00211593" w:rsidRPr="009F5F6A" w:rsidRDefault="00211593" w:rsidP="00211593">
            <w:pPr>
              <w:pStyle w:val="af7"/>
              <w:spacing w:before="0" w:after="0"/>
              <w:ind w:left="0" w:right="0"/>
              <w:rPr>
                <w:sz w:val="22"/>
              </w:rPr>
            </w:pPr>
          </w:p>
        </w:tc>
      </w:tr>
      <w:tr w:rsidR="00211593" w:rsidRPr="009F5F6A" w:rsidTr="00211593">
        <w:trPr>
          <w:cantSplit/>
        </w:trPr>
        <w:tc>
          <w:tcPr>
            <w:tcW w:w="720" w:type="dxa"/>
            <w:vAlign w:val="center"/>
          </w:tcPr>
          <w:p w:rsidR="00211593" w:rsidRPr="009F5F6A" w:rsidRDefault="00211593" w:rsidP="00822777">
            <w:pPr>
              <w:widowControl/>
              <w:numPr>
                <w:ilvl w:val="0"/>
                <w:numId w:val="35"/>
              </w:numPr>
              <w:ind w:left="0" w:firstLine="0"/>
              <w:jc w:val="center"/>
            </w:pPr>
          </w:p>
        </w:tc>
        <w:tc>
          <w:tcPr>
            <w:tcW w:w="2520" w:type="dxa"/>
          </w:tcPr>
          <w:p w:rsidR="00211593" w:rsidRPr="009F5F6A" w:rsidRDefault="00211593" w:rsidP="00211593">
            <w:pPr>
              <w:pStyle w:val="af7"/>
              <w:spacing w:before="0" w:after="0"/>
              <w:ind w:left="0" w:right="0"/>
              <w:rPr>
                <w:sz w:val="22"/>
              </w:rPr>
            </w:pPr>
          </w:p>
        </w:tc>
        <w:tc>
          <w:tcPr>
            <w:tcW w:w="2340" w:type="dxa"/>
          </w:tcPr>
          <w:p w:rsidR="00211593" w:rsidRPr="009F5F6A" w:rsidRDefault="00211593" w:rsidP="00211593">
            <w:pPr>
              <w:pStyle w:val="af7"/>
              <w:spacing w:before="0" w:after="0"/>
              <w:ind w:left="0" w:right="0"/>
              <w:rPr>
                <w:sz w:val="22"/>
              </w:rPr>
            </w:pPr>
          </w:p>
        </w:tc>
        <w:tc>
          <w:tcPr>
            <w:tcW w:w="1980" w:type="dxa"/>
          </w:tcPr>
          <w:p w:rsidR="00211593" w:rsidRPr="009F5F6A" w:rsidRDefault="00211593" w:rsidP="00211593">
            <w:pPr>
              <w:pStyle w:val="af7"/>
              <w:spacing w:before="0" w:after="0"/>
              <w:ind w:left="0" w:right="0"/>
              <w:rPr>
                <w:sz w:val="22"/>
              </w:rPr>
            </w:pPr>
          </w:p>
        </w:tc>
        <w:tc>
          <w:tcPr>
            <w:tcW w:w="1260" w:type="dxa"/>
          </w:tcPr>
          <w:p w:rsidR="00211593" w:rsidRPr="009F5F6A" w:rsidRDefault="00211593" w:rsidP="00211593">
            <w:pPr>
              <w:pStyle w:val="af7"/>
              <w:spacing w:before="0" w:after="0"/>
              <w:ind w:left="0" w:right="0"/>
              <w:rPr>
                <w:sz w:val="22"/>
              </w:rPr>
            </w:pPr>
          </w:p>
        </w:tc>
        <w:tc>
          <w:tcPr>
            <w:tcW w:w="1440" w:type="dxa"/>
          </w:tcPr>
          <w:p w:rsidR="00211593" w:rsidRPr="009F5F6A" w:rsidRDefault="00211593" w:rsidP="00211593">
            <w:pPr>
              <w:pStyle w:val="af7"/>
              <w:spacing w:before="0" w:after="0"/>
              <w:ind w:left="0" w:right="0"/>
              <w:rPr>
                <w:sz w:val="22"/>
              </w:rPr>
            </w:pPr>
          </w:p>
        </w:tc>
      </w:tr>
      <w:tr w:rsidR="00211593" w:rsidRPr="009F5F6A" w:rsidTr="00211593">
        <w:trPr>
          <w:cantSplit/>
        </w:trPr>
        <w:tc>
          <w:tcPr>
            <w:tcW w:w="720" w:type="dxa"/>
            <w:vAlign w:val="center"/>
          </w:tcPr>
          <w:p w:rsidR="00211593" w:rsidRPr="009F5F6A" w:rsidRDefault="00211593" w:rsidP="00211593">
            <w:pPr>
              <w:pStyle w:val="af7"/>
              <w:spacing w:before="0" w:after="0"/>
              <w:ind w:left="0" w:right="0"/>
              <w:jc w:val="center"/>
              <w:rPr>
                <w:sz w:val="22"/>
              </w:rPr>
            </w:pPr>
            <w:r w:rsidRPr="009F5F6A">
              <w:rPr>
                <w:sz w:val="22"/>
              </w:rPr>
              <w:t>…</w:t>
            </w:r>
          </w:p>
        </w:tc>
        <w:tc>
          <w:tcPr>
            <w:tcW w:w="2520" w:type="dxa"/>
          </w:tcPr>
          <w:p w:rsidR="00211593" w:rsidRPr="009F5F6A" w:rsidRDefault="00211593" w:rsidP="00211593">
            <w:pPr>
              <w:pStyle w:val="af7"/>
              <w:spacing w:before="0" w:after="0"/>
              <w:ind w:left="0" w:right="0"/>
              <w:rPr>
                <w:sz w:val="22"/>
              </w:rPr>
            </w:pPr>
          </w:p>
        </w:tc>
        <w:tc>
          <w:tcPr>
            <w:tcW w:w="2340" w:type="dxa"/>
          </w:tcPr>
          <w:p w:rsidR="00211593" w:rsidRPr="009F5F6A" w:rsidRDefault="00211593" w:rsidP="00211593">
            <w:pPr>
              <w:pStyle w:val="af7"/>
              <w:spacing w:before="0" w:after="0"/>
              <w:ind w:left="0" w:right="0"/>
              <w:rPr>
                <w:sz w:val="22"/>
              </w:rPr>
            </w:pPr>
          </w:p>
        </w:tc>
        <w:tc>
          <w:tcPr>
            <w:tcW w:w="1980" w:type="dxa"/>
          </w:tcPr>
          <w:p w:rsidR="00211593" w:rsidRPr="009F5F6A" w:rsidRDefault="00211593" w:rsidP="00211593">
            <w:pPr>
              <w:pStyle w:val="af7"/>
              <w:spacing w:before="0" w:after="0"/>
              <w:ind w:left="0" w:right="0"/>
              <w:rPr>
                <w:sz w:val="22"/>
              </w:rPr>
            </w:pPr>
          </w:p>
        </w:tc>
        <w:tc>
          <w:tcPr>
            <w:tcW w:w="1260" w:type="dxa"/>
          </w:tcPr>
          <w:p w:rsidR="00211593" w:rsidRPr="009F5F6A" w:rsidRDefault="00211593" w:rsidP="00211593">
            <w:pPr>
              <w:pStyle w:val="af7"/>
              <w:spacing w:before="0" w:after="0"/>
              <w:ind w:left="0" w:right="0"/>
              <w:rPr>
                <w:sz w:val="22"/>
              </w:rPr>
            </w:pPr>
          </w:p>
        </w:tc>
        <w:tc>
          <w:tcPr>
            <w:tcW w:w="1440" w:type="dxa"/>
          </w:tcPr>
          <w:p w:rsidR="00211593" w:rsidRPr="009F5F6A" w:rsidRDefault="00211593" w:rsidP="00211593">
            <w:pPr>
              <w:pStyle w:val="af7"/>
              <w:spacing w:before="0" w:after="0"/>
              <w:ind w:left="0" w:right="0"/>
              <w:rPr>
                <w:sz w:val="22"/>
              </w:rPr>
            </w:pPr>
          </w:p>
        </w:tc>
      </w:tr>
      <w:tr w:rsidR="00211593" w:rsidRPr="009F5F6A" w:rsidTr="00211593">
        <w:trPr>
          <w:cantSplit/>
        </w:trPr>
        <w:tc>
          <w:tcPr>
            <w:tcW w:w="7560" w:type="dxa"/>
            <w:gridSpan w:val="4"/>
            <w:vAlign w:val="center"/>
          </w:tcPr>
          <w:p w:rsidR="00211593" w:rsidRPr="009F5F6A" w:rsidRDefault="00211593" w:rsidP="00211593">
            <w:pPr>
              <w:pStyle w:val="af7"/>
              <w:spacing w:before="0" w:after="0"/>
              <w:ind w:left="0" w:right="0"/>
              <w:jc w:val="center"/>
              <w:rPr>
                <w:b/>
                <w:sz w:val="22"/>
              </w:rPr>
            </w:pPr>
            <w:r w:rsidRPr="009F5F6A">
              <w:rPr>
                <w:b/>
                <w:sz w:val="22"/>
              </w:rPr>
              <w:t xml:space="preserve">ИТОГО </w:t>
            </w:r>
            <w:proofErr w:type="gramStart"/>
            <w:r w:rsidRPr="009F5F6A">
              <w:rPr>
                <w:b/>
                <w:sz w:val="22"/>
              </w:rPr>
              <w:t>за полный год</w:t>
            </w:r>
            <w:proofErr w:type="gramEnd"/>
            <w:r w:rsidRPr="009F5F6A">
              <w:rPr>
                <w:b/>
                <w:sz w:val="22"/>
              </w:rPr>
              <w:t xml:space="preserve"> [</w:t>
            </w:r>
            <w:r w:rsidRPr="009F5F6A">
              <w:rPr>
                <w:rStyle w:val="aff1"/>
                <w:sz w:val="22"/>
              </w:rPr>
              <w:t>указать год, например «20</w:t>
            </w:r>
            <w:r w:rsidR="00B71A2B" w:rsidRPr="009F5F6A">
              <w:rPr>
                <w:rStyle w:val="aff1"/>
                <w:sz w:val="22"/>
              </w:rPr>
              <w:t>15</w:t>
            </w:r>
            <w:r w:rsidRPr="009F5F6A">
              <w:rPr>
                <w:rStyle w:val="aff1"/>
                <w:sz w:val="22"/>
              </w:rPr>
              <w:t>»</w:t>
            </w:r>
            <w:r w:rsidRPr="009F5F6A">
              <w:rPr>
                <w:b/>
                <w:sz w:val="22"/>
              </w:rPr>
              <w:t>]</w:t>
            </w:r>
          </w:p>
        </w:tc>
        <w:tc>
          <w:tcPr>
            <w:tcW w:w="1260" w:type="dxa"/>
          </w:tcPr>
          <w:p w:rsidR="00211593" w:rsidRPr="009F5F6A" w:rsidRDefault="00211593" w:rsidP="00211593">
            <w:pPr>
              <w:pStyle w:val="af7"/>
              <w:spacing w:before="0" w:after="0"/>
              <w:ind w:left="0" w:right="0"/>
              <w:rPr>
                <w:b/>
                <w:sz w:val="22"/>
              </w:rPr>
            </w:pPr>
          </w:p>
        </w:tc>
        <w:tc>
          <w:tcPr>
            <w:tcW w:w="1440" w:type="dxa"/>
          </w:tcPr>
          <w:p w:rsidR="00211593" w:rsidRPr="009F5F6A" w:rsidRDefault="00211593" w:rsidP="00211593">
            <w:pPr>
              <w:pStyle w:val="af7"/>
              <w:spacing w:before="0" w:after="0"/>
              <w:ind w:left="0" w:right="0"/>
              <w:jc w:val="center"/>
              <w:rPr>
                <w:b/>
                <w:sz w:val="22"/>
              </w:rPr>
            </w:pPr>
            <w:r w:rsidRPr="009F5F6A">
              <w:rPr>
                <w:b/>
                <w:sz w:val="22"/>
              </w:rPr>
              <w:t>х</w:t>
            </w:r>
          </w:p>
        </w:tc>
      </w:tr>
      <w:tr w:rsidR="00211593" w:rsidRPr="009F5F6A" w:rsidTr="00211593">
        <w:trPr>
          <w:cantSplit/>
        </w:trPr>
        <w:tc>
          <w:tcPr>
            <w:tcW w:w="720" w:type="dxa"/>
            <w:vAlign w:val="center"/>
          </w:tcPr>
          <w:p w:rsidR="00211593" w:rsidRPr="009F5F6A" w:rsidRDefault="00211593" w:rsidP="00822777">
            <w:pPr>
              <w:widowControl/>
              <w:numPr>
                <w:ilvl w:val="0"/>
                <w:numId w:val="39"/>
              </w:numPr>
              <w:ind w:left="0" w:firstLine="0"/>
              <w:jc w:val="center"/>
            </w:pPr>
          </w:p>
        </w:tc>
        <w:tc>
          <w:tcPr>
            <w:tcW w:w="2520" w:type="dxa"/>
          </w:tcPr>
          <w:p w:rsidR="00211593" w:rsidRPr="009F5F6A" w:rsidRDefault="00211593" w:rsidP="00211593">
            <w:pPr>
              <w:pStyle w:val="af7"/>
              <w:spacing w:before="0" w:after="0"/>
              <w:ind w:left="0" w:right="0"/>
              <w:rPr>
                <w:sz w:val="22"/>
              </w:rPr>
            </w:pPr>
          </w:p>
        </w:tc>
        <w:tc>
          <w:tcPr>
            <w:tcW w:w="2340" w:type="dxa"/>
          </w:tcPr>
          <w:p w:rsidR="00211593" w:rsidRPr="009F5F6A" w:rsidRDefault="00211593" w:rsidP="00211593">
            <w:pPr>
              <w:pStyle w:val="af7"/>
              <w:spacing w:before="0" w:after="0"/>
              <w:ind w:left="0" w:right="0"/>
              <w:rPr>
                <w:sz w:val="22"/>
              </w:rPr>
            </w:pPr>
          </w:p>
        </w:tc>
        <w:tc>
          <w:tcPr>
            <w:tcW w:w="1980" w:type="dxa"/>
          </w:tcPr>
          <w:p w:rsidR="00211593" w:rsidRPr="009F5F6A" w:rsidRDefault="00211593" w:rsidP="00211593">
            <w:pPr>
              <w:pStyle w:val="af7"/>
              <w:spacing w:before="0" w:after="0"/>
              <w:ind w:left="0" w:right="0"/>
              <w:rPr>
                <w:sz w:val="22"/>
              </w:rPr>
            </w:pPr>
          </w:p>
        </w:tc>
        <w:tc>
          <w:tcPr>
            <w:tcW w:w="1260" w:type="dxa"/>
          </w:tcPr>
          <w:p w:rsidR="00211593" w:rsidRPr="009F5F6A" w:rsidRDefault="00211593" w:rsidP="00211593">
            <w:pPr>
              <w:pStyle w:val="af7"/>
              <w:spacing w:before="0" w:after="0"/>
              <w:ind w:left="0" w:right="0"/>
              <w:rPr>
                <w:sz w:val="22"/>
              </w:rPr>
            </w:pPr>
          </w:p>
        </w:tc>
        <w:tc>
          <w:tcPr>
            <w:tcW w:w="1440" w:type="dxa"/>
          </w:tcPr>
          <w:p w:rsidR="00211593" w:rsidRPr="009F5F6A" w:rsidRDefault="00211593" w:rsidP="00211593">
            <w:pPr>
              <w:pStyle w:val="af7"/>
              <w:spacing w:before="0" w:after="0"/>
              <w:ind w:left="0" w:right="0"/>
              <w:rPr>
                <w:sz w:val="22"/>
              </w:rPr>
            </w:pPr>
          </w:p>
        </w:tc>
      </w:tr>
      <w:tr w:rsidR="00211593" w:rsidRPr="009F5F6A" w:rsidTr="00211593">
        <w:trPr>
          <w:cantSplit/>
        </w:trPr>
        <w:tc>
          <w:tcPr>
            <w:tcW w:w="720" w:type="dxa"/>
            <w:vAlign w:val="center"/>
          </w:tcPr>
          <w:p w:rsidR="00211593" w:rsidRPr="009F5F6A" w:rsidRDefault="00211593" w:rsidP="00822777">
            <w:pPr>
              <w:widowControl/>
              <w:numPr>
                <w:ilvl w:val="0"/>
                <w:numId w:val="39"/>
              </w:numPr>
              <w:ind w:left="0" w:firstLine="0"/>
              <w:jc w:val="center"/>
            </w:pPr>
          </w:p>
        </w:tc>
        <w:tc>
          <w:tcPr>
            <w:tcW w:w="2520" w:type="dxa"/>
          </w:tcPr>
          <w:p w:rsidR="00211593" w:rsidRPr="009F5F6A" w:rsidRDefault="00211593" w:rsidP="00211593">
            <w:pPr>
              <w:pStyle w:val="af7"/>
              <w:spacing w:before="0" w:after="0"/>
              <w:ind w:left="0" w:right="0"/>
              <w:rPr>
                <w:sz w:val="22"/>
              </w:rPr>
            </w:pPr>
          </w:p>
        </w:tc>
        <w:tc>
          <w:tcPr>
            <w:tcW w:w="2340" w:type="dxa"/>
          </w:tcPr>
          <w:p w:rsidR="00211593" w:rsidRPr="009F5F6A" w:rsidRDefault="00211593" w:rsidP="00211593">
            <w:pPr>
              <w:pStyle w:val="af7"/>
              <w:spacing w:before="0" w:after="0"/>
              <w:ind w:left="0" w:right="0"/>
              <w:rPr>
                <w:sz w:val="22"/>
              </w:rPr>
            </w:pPr>
          </w:p>
        </w:tc>
        <w:tc>
          <w:tcPr>
            <w:tcW w:w="1980" w:type="dxa"/>
          </w:tcPr>
          <w:p w:rsidR="00211593" w:rsidRPr="009F5F6A" w:rsidRDefault="00211593" w:rsidP="00211593">
            <w:pPr>
              <w:pStyle w:val="af7"/>
              <w:spacing w:before="0" w:after="0"/>
              <w:ind w:left="0" w:right="0"/>
              <w:rPr>
                <w:sz w:val="22"/>
              </w:rPr>
            </w:pPr>
          </w:p>
        </w:tc>
        <w:tc>
          <w:tcPr>
            <w:tcW w:w="1260" w:type="dxa"/>
          </w:tcPr>
          <w:p w:rsidR="00211593" w:rsidRPr="009F5F6A" w:rsidRDefault="00211593" w:rsidP="00211593">
            <w:pPr>
              <w:pStyle w:val="af7"/>
              <w:spacing w:before="0" w:after="0"/>
              <w:ind w:left="0" w:right="0"/>
              <w:rPr>
                <w:sz w:val="22"/>
              </w:rPr>
            </w:pPr>
          </w:p>
        </w:tc>
        <w:tc>
          <w:tcPr>
            <w:tcW w:w="1440" w:type="dxa"/>
          </w:tcPr>
          <w:p w:rsidR="00211593" w:rsidRPr="009F5F6A" w:rsidRDefault="00211593" w:rsidP="00211593">
            <w:pPr>
              <w:pStyle w:val="af7"/>
              <w:spacing w:before="0" w:after="0"/>
              <w:ind w:left="0" w:right="0"/>
              <w:rPr>
                <w:sz w:val="22"/>
              </w:rPr>
            </w:pPr>
          </w:p>
        </w:tc>
      </w:tr>
      <w:tr w:rsidR="00211593" w:rsidRPr="009F5F6A" w:rsidTr="00211593">
        <w:trPr>
          <w:cantSplit/>
        </w:trPr>
        <w:tc>
          <w:tcPr>
            <w:tcW w:w="720" w:type="dxa"/>
            <w:vAlign w:val="center"/>
          </w:tcPr>
          <w:p w:rsidR="00211593" w:rsidRPr="009F5F6A" w:rsidRDefault="00211593" w:rsidP="00822777">
            <w:pPr>
              <w:widowControl/>
              <w:numPr>
                <w:ilvl w:val="0"/>
                <w:numId w:val="39"/>
              </w:numPr>
              <w:ind w:left="0" w:firstLine="0"/>
              <w:jc w:val="center"/>
            </w:pPr>
          </w:p>
        </w:tc>
        <w:tc>
          <w:tcPr>
            <w:tcW w:w="2520" w:type="dxa"/>
          </w:tcPr>
          <w:p w:rsidR="00211593" w:rsidRPr="009F5F6A" w:rsidRDefault="00211593" w:rsidP="00211593">
            <w:pPr>
              <w:pStyle w:val="af7"/>
              <w:spacing w:before="0" w:after="0"/>
              <w:ind w:left="0" w:right="0"/>
              <w:rPr>
                <w:sz w:val="22"/>
              </w:rPr>
            </w:pPr>
          </w:p>
        </w:tc>
        <w:tc>
          <w:tcPr>
            <w:tcW w:w="2340" w:type="dxa"/>
          </w:tcPr>
          <w:p w:rsidR="00211593" w:rsidRPr="009F5F6A" w:rsidRDefault="00211593" w:rsidP="00211593">
            <w:pPr>
              <w:pStyle w:val="af7"/>
              <w:spacing w:before="0" w:after="0"/>
              <w:ind w:left="0" w:right="0"/>
              <w:rPr>
                <w:sz w:val="22"/>
              </w:rPr>
            </w:pPr>
          </w:p>
        </w:tc>
        <w:tc>
          <w:tcPr>
            <w:tcW w:w="1980" w:type="dxa"/>
          </w:tcPr>
          <w:p w:rsidR="00211593" w:rsidRPr="009F5F6A" w:rsidRDefault="00211593" w:rsidP="00211593">
            <w:pPr>
              <w:pStyle w:val="af7"/>
              <w:spacing w:before="0" w:after="0"/>
              <w:ind w:left="0" w:right="0"/>
              <w:rPr>
                <w:sz w:val="22"/>
              </w:rPr>
            </w:pPr>
          </w:p>
        </w:tc>
        <w:tc>
          <w:tcPr>
            <w:tcW w:w="1260" w:type="dxa"/>
          </w:tcPr>
          <w:p w:rsidR="00211593" w:rsidRPr="009F5F6A" w:rsidRDefault="00211593" w:rsidP="00211593">
            <w:pPr>
              <w:pStyle w:val="af7"/>
              <w:spacing w:before="0" w:after="0"/>
              <w:ind w:left="0" w:right="0"/>
              <w:rPr>
                <w:sz w:val="22"/>
              </w:rPr>
            </w:pPr>
          </w:p>
        </w:tc>
        <w:tc>
          <w:tcPr>
            <w:tcW w:w="1440" w:type="dxa"/>
          </w:tcPr>
          <w:p w:rsidR="00211593" w:rsidRPr="009F5F6A" w:rsidRDefault="00211593" w:rsidP="00211593">
            <w:pPr>
              <w:pStyle w:val="af7"/>
              <w:spacing w:before="0" w:after="0"/>
              <w:ind w:left="0" w:right="0"/>
              <w:rPr>
                <w:sz w:val="22"/>
              </w:rPr>
            </w:pPr>
          </w:p>
        </w:tc>
      </w:tr>
      <w:tr w:rsidR="00211593" w:rsidRPr="009F5F6A" w:rsidTr="00211593">
        <w:trPr>
          <w:cantSplit/>
        </w:trPr>
        <w:tc>
          <w:tcPr>
            <w:tcW w:w="720" w:type="dxa"/>
            <w:vAlign w:val="center"/>
          </w:tcPr>
          <w:p w:rsidR="00211593" w:rsidRPr="009F5F6A" w:rsidRDefault="00211593" w:rsidP="00211593">
            <w:pPr>
              <w:pStyle w:val="af7"/>
              <w:spacing w:before="0" w:after="0"/>
              <w:ind w:left="0" w:right="0"/>
              <w:jc w:val="center"/>
              <w:rPr>
                <w:sz w:val="22"/>
              </w:rPr>
            </w:pPr>
            <w:r w:rsidRPr="009F5F6A">
              <w:rPr>
                <w:sz w:val="22"/>
              </w:rPr>
              <w:t>…</w:t>
            </w:r>
          </w:p>
        </w:tc>
        <w:tc>
          <w:tcPr>
            <w:tcW w:w="2520" w:type="dxa"/>
          </w:tcPr>
          <w:p w:rsidR="00211593" w:rsidRPr="009F5F6A" w:rsidRDefault="00211593" w:rsidP="00211593">
            <w:pPr>
              <w:pStyle w:val="af7"/>
              <w:spacing w:before="0" w:after="0"/>
              <w:ind w:left="0" w:right="0"/>
              <w:rPr>
                <w:sz w:val="22"/>
              </w:rPr>
            </w:pPr>
          </w:p>
        </w:tc>
        <w:tc>
          <w:tcPr>
            <w:tcW w:w="2340" w:type="dxa"/>
          </w:tcPr>
          <w:p w:rsidR="00211593" w:rsidRPr="009F5F6A" w:rsidRDefault="00211593" w:rsidP="00211593">
            <w:pPr>
              <w:pStyle w:val="af7"/>
              <w:spacing w:before="0" w:after="0"/>
              <w:ind w:left="0" w:right="0"/>
              <w:rPr>
                <w:sz w:val="22"/>
              </w:rPr>
            </w:pPr>
          </w:p>
        </w:tc>
        <w:tc>
          <w:tcPr>
            <w:tcW w:w="1980" w:type="dxa"/>
          </w:tcPr>
          <w:p w:rsidR="00211593" w:rsidRPr="009F5F6A" w:rsidRDefault="00211593" w:rsidP="00211593">
            <w:pPr>
              <w:pStyle w:val="af7"/>
              <w:spacing w:before="0" w:after="0"/>
              <w:ind w:left="0" w:right="0"/>
              <w:rPr>
                <w:sz w:val="22"/>
              </w:rPr>
            </w:pPr>
          </w:p>
        </w:tc>
        <w:tc>
          <w:tcPr>
            <w:tcW w:w="1260" w:type="dxa"/>
          </w:tcPr>
          <w:p w:rsidR="00211593" w:rsidRPr="009F5F6A" w:rsidRDefault="00211593" w:rsidP="00211593">
            <w:pPr>
              <w:pStyle w:val="af7"/>
              <w:spacing w:before="0" w:after="0"/>
              <w:ind w:left="0" w:right="0"/>
              <w:rPr>
                <w:sz w:val="22"/>
              </w:rPr>
            </w:pPr>
          </w:p>
        </w:tc>
        <w:tc>
          <w:tcPr>
            <w:tcW w:w="1440" w:type="dxa"/>
          </w:tcPr>
          <w:p w:rsidR="00211593" w:rsidRPr="009F5F6A" w:rsidRDefault="00211593" w:rsidP="00211593">
            <w:pPr>
              <w:pStyle w:val="af7"/>
              <w:spacing w:before="0" w:after="0"/>
              <w:ind w:left="0" w:right="0"/>
              <w:rPr>
                <w:sz w:val="22"/>
              </w:rPr>
            </w:pPr>
          </w:p>
        </w:tc>
      </w:tr>
      <w:tr w:rsidR="00211593" w:rsidRPr="009F5F6A" w:rsidTr="00211593">
        <w:trPr>
          <w:cantSplit/>
        </w:trPr>
        <w:tc>
          <w:tcPr>
            <w:tcW w:w="7560" w:type="dxa"/>
            <w:gridSpan w:val="4"/>
            <w:vAlign w:val="center"/>
          </w:tcPr>
          <w:p w:rsidR="00211593" w:rsidRPr="009F5F6A" w:rsidRDefault="00211593" w:rsidP="00211593">
            <w:pPr>
              <w:pStyle w:val="af7"/>
              <w:spacing w:before="0" w:after="0"/>
              <w:ind w:left="0" w:right="0"/>
              <w:jc w:val="center"/>
              <w:rPr>
                <w:b/>
                <w:sz w:val="22"/>
              </w:rPr>
            </w:pPr>
            <w:r w:rsidRPr="009F5F6A">
              <w:rPr>
                <w:b/>
                <w:sz w:val="22"/>
              </w:rPr>
              <w:t xml:space="preserve">ИТОГО </w:t>
            </w:r>
            <w:proofErr w:type="gramStart"/>
            <w:r w:rsidRPr="009F5F6A">
              <w:rPr>
                <w:b/>
                <w:sz w:val="22"/>
              </w:rPr>
              <w:t>за полный год</w:t>
            </w:r>
            <w:proofErr w:type="gramEnd"/>
            <w:r w:rsidRPr="009F5F6A">
              <w:rPr>
                <w:b/>
                <w:sz w:val="22"/>
              </w:rPr>
              <w:t xml:space="preserve"> [</w:t>
            </w:r>
            <w:r w:rsidRPr="009F5F6A">
              <w:rPr>
                <w:rStyle w:val="aff1"/>
                <w:sz w:val="22"/>
              </w:rPr>
              <w:t>указать год, например «20</w:t>
            </w:r>
            <w:r w:rsidR="00B71A2B" w:rsidRPr="009F5F6A">
              <w:rPr>
                <w:rStyle w:val="aff1"/>
                <w:sz w:val="22"/>
              </w:rPr>
              <w:t>16</w:t>
            </w:r>
            <w:r w:rsidRPr="009F5F6A">
              <w:rPr>
                <w:rStyle w:val="aff1"/>
                <w:sz w:val="22"/>
              </w:rPr>
              <w:t>»</w:t>
            </w:r>
            <w:r w:rsidRPr="009F5F6A">
              <w:rPr>
                <w:b/>
                <w:sz w:val="22"/>
              </w:rPr>
              <w:t>]</w:t>
            </w:r>
          </w:p>
        </w:tc>
        <w:tc>
          <w:tcPr>
            <w:tcW w:w="1260" w:type="dxa"/>
          </w:tcPr>
          <w:p w:rsidR="00211593" w:rsidRPr="009F5F6A" w:rsidRDefault="00211593" w:rsidP="00211593">
            <w:pPr>
              <w:pStyle w:val="af7"/>
              <w:spacing w:before="0" w:after="0"/>
              <w:ind w:left="0" w:right="0"/>
              <w:rPr>
                <w:b/>
                <w:sz w:val="22"/>
              </w:rPr>
            </w:pPr>
          </w:p>
        </w:tc>
        <w:tc>
          <w:tcPr>
            <w:tcW w:w="1440" w:type="dxa"/>
          </w:tcPr>
          <w:p w:rsidR="00211593" w:rsidRPr="009F5F6A" w:rsidRDefault="00211593" w:rsidP="00211593">
            <w:pPr>
              <w:pStyle w:val="af7"/>
              <w:spacing w:before="0" w:after="0"/>
              <w:ind w:left="0" w:right="0"/>
              <w:jc w:val="center"/>
              <w:rPr>
                <w:b/>
                <w:sz w:val="22"/>
              </w:rPr>
            </w:pPr>
            <w:r w:rsidRPr="009F5F6A">
              <w:rPr>
                <w:b/>
                <w:sz w:val="22"/>
              </w:rPr>
              <w:t>х</w:t>
            </w:r>
          </w:p>
        </w:tc>
      </w:tr>
      <w:tr w:rsidR="00211593" w:rsidRPr="009F5F6A" w:rsidTr="00211593">
        <w:trPr>
          <w:cantSplit/>
        </w:trPr>
        <w:tc>
          <w:tcPr>
            <w:tcW w:w="720" w:type="dxa"/>
            <w:vAlign w:val="center"/>
          </w:tcPr>
          <w:p w:rsidR="00211593" w:rsidRPr="009F5F6A" w:rsidRDefault="00211593" w:rsidP="00822777">
            <w:pPr>
              <w:widowControl/>
              <w:numPr>
                <w:ilvl w:val="0"/>
                <w:numId w:val="36"/>
              </w:numPr>
              <w:ind w:left="0" w:firstLine="0"/>
              <w:jc w:val="center"/>
            </w:pPr>
          </w:p>
        </w:tc>
        <w:tc>
          <w:tcPr>
            <w:tcW w:w="2520" w:type="dxa"/>
          </w:tcPr>
          <w:p w:rsidR="00211593" w:rsidRPr="009F5F6A" w:rsidRDefault="00211593" w:rsidP="00211593">
            <w:pPr>
              <w:pStyle w:val="af7"/>
              <w:spacing w:before="0" w:after="0"/>
              <w:ind w:left="0" w:right="0"/>
              <w:rPr>
                <w:sz w:val="22"/>
              </w:rPr>
            </w:pPr>
          </w:p>
        </w:tc>
        <w:tc>
          <w:tcPr>
            <w:tcW w:w="2340" w:type="dxa"/>
          </w:tcPr>
          <w:p w:rsidR="00211593" w:rsidRPr="009F5F6A" w:rsidRDefault="00211593" w:rsidP="00211593">
            <w:pPr>
              <w:pStyle w:val="af7"/>
              <w:spacing w:before="0" w:after="0"/>
              <w:ind w:left="0" w:right="0"/>
              <w:rPr>
                <w:sz w:val="22"/>
              </w:rPr>
            </w:pPr>
          </w:p>
        </w:tc>
        <w:tc>
          <w:tcPr>
            <w:tcW w:w="1980" w:type="dxa"/>
          </w:tcPr>
          <w:p w:rsidR="00211593" w:rsidRPr="009F5F6A" w:rsidRDefault="00211593" w:rsidP="00211593">
            <w:pPr>
              <w:pStyle w:val="af7"/>
              <w:spacing w:before="0" w:after="0"/>
              <w:ind w:left="0" w:right="0"/>
              <w:rPr>
                <w:sz w:val="22"/>
              </w:rPr>
            </w:pPr>
          </w:p>
        </w:tc>
        <w:tc>
          <w:tcPr>
            <w:tcW w:w="1260" w:type="dxa"/>
          </w:tcPr>
          <w:p w:rsidR="00211593" w:rsidRPr="009F5F6A" w:rsidRDefault="00211593" w:rsidP="00211593">
            <w:pPr>
              <w:pStyle w:val="af7"/>
              <w:spacing w:before="0" w:after="0"/>
              <w:ind w:left="0" w:right="0"/>
              <w:rPr>
                <w:sz w:val="22"/>
              </w:rPr>
            </w:pPr>
          </w:p>
        </w:tc>
        <w:tc>
          <w:tcPr>
            <w:tcW w:w="1440" w:type="dxa"/>
          </w:tcPr>
          <w:p w:rsidR="00211593" w:rsidRPr="009F5F6A" w:rsidRDefault="00211593" w:rsidP="00211593">
            <w:pPr>
              <w:pStyle w:val="af7"/>
              <w:spacing w:before="0" w:after="0"/>
              <w:ind w:left="0" w:right="0"/>
              <w:jc w:val="center"/>
              <w:rPr>
                <w:sz w:val="22"/>
              </w:rPr>
            </w:pPr>
          </w:p>
        </w:tc>
      </w:tr>
      <w:tr w:rsidR="00211593" w:rsidRPr="009F5F6A" w:rsidTr="00211593">
        <w:trPr>
          <w:cantSplit/>
        </w:trPr>
        <w:tc>
          <w:tcPr>
            <w:tcW w:w="720" w:type="dxa"/>
            <w:vAlign w:val="center"/>
          </w:tcPr>
          <w:p w:rsidR="00211593" w:rsidRPr="009F5F6A" w:rsidRDefault="00211593" w:rsidP="00822777">
            <w:pPr>
              <w:widowControl/>
              <w:numPr>
                <w:ilvl w:val="0"/>
                <w:numId w:val="36"/>
              </w:numPr>
              <w:ind w:left="0" w:firstLine="0"/>
              <w:jc w:val="center"/>
            </w:pPr>
          </w:p>
        </w:tc>
        <w:tc>
          <w:tcPr>
            <w:tcW w:w="2520" w:type="dxa"/>
          </w:tcPr>
          <w:p w:rsidR="00211593" w:rsidRPr="009F5F6A" w:rsidRDefault="00211593" w:rsidP="00211593">
            <w:pPr>
              <w:pStyle w:val="af7"/>
              <w:spacing w:before="0" w:after="0"/>
              <w:ind w:left="0" w:right="0"/>
              <w:rPr>
                <w:sz w:val="22"/>
              </w:rPr>
            </w:pPr>
          </w:p>
        </w:tc>
        <w:tc>
          <w:tcPr>
            <w:tcW w:w="2340" w:type="dxa"/>
          </w:tcPr>
          <w:p w:rsidR="00211593" w:rsidRPr="009F5F6A" w:rsidRDefault="00211593" w:rsidP="00211593">
            <w:pPr>
              <w:pStyle w:val="af7"/>
              <w:spacing w:before="0" w:after="0"/>
              <w:ind w:left="0" w:right="0"/>
              <w:rPr>
                <w:sz w:val="22"/>
              </w:rPr>
            </w:pPr>
          </w:p>
        </w:tc>
        <w:tc>
          <w:tcPr>
            <w:tcW w:w="1980" w:type="dxa"/>
          </w:tcPr>
          <w:p w:rsidR="00211593" w:rsidRPr="009F5F6A" w:rsidRDefault="00211593" w:rsidP="00211593">
            <w:pPr>
              <w:pStyle w:val="af7"/>
              <w:spacing w:before="0" w:after="0"/>
              <w:ind w:left="0" w:right="0"/>
              <w:rPr>
                <w:sz w:val="22"/>
              </w:rPr>
            </w:pPr>
          </w:p>
        </w:tc>
        <w:tc>
          <w:tcPr>
            <w:tcW w:w="1260" w:type="dxa"/>
          </w:tcPr>
          <w:p w:rsidR="00211593" w:rsidRPr="009F5F6A" w:rsidRDefault="00211593" w:rsidP="00211593">
            <w:pPr>
              <w:pStyle w:val="af7"/>
              <w:spacing w:before="0" w:after="0"/>
              <w:ind w:left="0" w:right="0"/>
              <w:rPr>
                <w:sz w:val="22"/>
              </w:rPr>
            </w:pPr>
          </w:p>
        </w:tc>
        <w:tc>
          <w:tcPr>
            <w:tcW w:w="1440" w:type="dxa"/>
          </w:tcPr>
          <w:p w:rsidR="00211593" w:rsidRPr="009F5F6A" w:rsidRDefault="00211593" w:rsidP="00211593">
            <w:pPr>
              <w:pStyle w:val="af7"/>
              <w:spacing w:before="0" w:after="0"/>
              <w:ind w:left="0" w:right="0"/>
              <w:jc w:val="center"/>
              <w:rPr>
                <w:sz w:val="22"/>
              </w:rPr>
            </w:pPr>
          </w:p>
        </w:tc>
      </w:tr>
      <w:tr w:rsidR="00211593" w:rsidRPr="009F5F6A" w:rsidTr="00211593">
        <w:trPr>
          <w:cantSplit/>
        </w:trPr>
        <w:tc>
          <w:tcPr>
            <w:tcW w:w="720" w:type="dxa"/>
            <w:vAlign w:val="center"/>
          </w:tcPr>
          <w:p w:rsidR="00211593" w:rsidRPr="009F5F6A" w:rsidRDefault="00211593" w:rsidP="00822777">
            <w:pPr>
              <w:widowControl/>
              <w:numPr>
                <w:ilvl w:val="0"/>
                <w:numId w:val="36"/>
              </w:numPr>
              <w:ind w:left="0" w:firstLine="0"/>
              <w:jc w:val="center"/>
            </w:pPr>
          </w:p>
        </w:tc>
        <w:tc>
          <w:tcPr>
            <w:tcW w:w="2520" w:type="dxa"/>
          </w:tcPr>
          <w:p w:rsidR="00211593" w:rsidRPr="009F5F6A" w:rsidRDefault="00211593" w:rsidP="00211593">
            <w:pPr>
              <w:pStyle w:val="af7"/>
              <w:spacing w:before="0" w:after="0"/>
              <w:ind w:left="0" w:right="0"/>
              <w:rPr>
                <w:sz w:val="22"/>
              </w:rPr>
            </w:pPr>
          </w:p>
        </w:tc>
        <w:tc>
          <w:tcPr>
            <w:tcW w:w="2340" w:type="dxa"/>
          </w:tcPr>
          <w:p w:rsidR="00211593" w:rsidRPr="009F5F6A" w:rsidRDefault="00211593" w:rsidP="00211593">
            <w:pPr>
              <w:pStyle w:val="af7"/>
              <w:spacing w:before="0" w:after="0"/>
              <w:ind w:left="0" w:right="0"/>
              <w:rPr>
                <w:sz w:val="22"/>
              </w:rPr>
            </w:pPr>
          </w:p>
        </w:tc>
        <w:tc>
          <w:tcPr>
            <w:tcW w:w="1980" w:type="dxa"/>
          </w:tcPr>
          <w:p w:rsidR="00211593" w:rsidRPr="009F5F6A" w:rsidRDefault="00211593" w:rsidP="00211593">
            <w:pPr>
              <w:pStyle w:val="af7"/>
              <w:spacing w:before="0" w:after="0"/>
              <w:ind w:left="0" w:right="0"/>
              <w:rPr>
                <w:sz w:val="22"/>
              </w:rPr>
            </w:pPr>
          </w:p>
        </w:tc>
        <w:tc>
          <w:tcPr>
            <w:tcW w:w="1260" w:type="dxa"/>
          </w:tcPr>
          <w:p w:rsidR="00211593" w:rsidRPr="009F5F6A" w:rsidRDefault="00211593" w:rsidP="00211593">
            <w:pPr>
              <w:pStyle w:val="af7"/>
              <w:spacing w:before="0" w:after="0"/>
              <w:ind w:left="0" w:right="0"/>
              <w:rPr>
                <w:sz w:val="22"/>
              </w:rPr>
            </w:pPr>
          </w:p>
        </w:tc>
        <w:tc>
          <w:tcPr>
            <w:tcW w:w="1440" w:type="dxa"/>
          </w:tcPr>
          <w:p w:rsidR="00211593" w:rsidRPr="009F5F6A" w:rsidRDefault="00211593" w:rsidP="00211593">
            <w:pPr>
              <w:pStyle w:val="af7"/>
              <w:spacing w:before="0" w:after="0"/>
              <w:ind w:left="0" w:right="0"/>
              <w:jc w:val="center"/>
              <w:rPr>
                <w:sz w:val="22"/>
              </w:rPr>
            </w:pPr>
          </w:p>
        </w:tc>
      </w:tr>
      <w:tr w:rsidR="00211593" w:rsidRPr="009F5F6A" w:rsidTr="00211593">
        <w:trPr>
          <w:cantSplit/>
        </w:trPr>
        <w:tc>
          <w:tcPr>
            <w:tcW w:w="720" w:type="dxa"/>
            <w:vAlign w:val="center"/>
          </w:tcPr>
          <w:p w:rsidR="00211593" w:rsidRPr="009F5F6A" w:rsidRDefault="00211593" w:rsidP="00211593">
            <w:pPr>
              <w:pStyle w:val="af7"/>
              <w:spacing w:before="0" w:after="0"/>
              <w:ind w:left="0" w:right="0"/>
              <w:jc w:val="center"/>
              <w:rPr>
                <w:sz w:val="22"/>
              </w:rPr>
            </w:pPr>
            <w:r w:rsidRPr="009F5F6A">
              <w:rPr>
                <w:sz w:val="22"/>
              </w:rPr>
              <w:t>…</w:t>
            </w:r>
          </w:p>
        </w:tc>
        <w:tc>
          <w:tcPr>
            <w:tcW w:w="2520" w:type="dxa"/>
          </w:tcPr>
          <w:p w:rsidR="00211593" w:rsidRPr="009F5F6A" w:rsidRDefault="00211593" w:rsidP="00211593">
            <w:pPr>
              <w:pStyle w:val="af7"/>
              <w:spacing w:before="0" w:after="0"/>
              <w:ind w:left="0" w:right="0"/>
              <w:rPr>
                <w:sz w:val="22"/>
              </w:rPr>
            </w:pPr>
          </w:p>
        </w:tc>
        <w:tc>
          <w:tcPr>
            <w:tcW w:w="2340" w:type="dxa"/>
          </w:tcPr>
          <w:p w:rsidR="00211593" w:rsidRPr="009F5F6A" w:rsidRDefault="00211593" w:rsidP="00211593">
            <w:pPr>
              <w:pStyle w:val="af7"/>
              <w:spacing w:before="0" w:after="0"/>
              <w:ind w:left="0" w:right="0"/>
              <w:rPr>
                <w:sz w:val="22"/>
              </w:rPr>
            </w:pPr>
          </w:p>
        </w:tc>
        <w:tc>
          <w:tcPr>
            <w:tcW w:w="1980" w:type="dxa"/>
          </w:tcPr>
          <w:p w:rsidR="00211593" w:rsidRPr="009F5F6A" w:rsidRDefault="00211593" w:rsidP="00211593">
            <w:pPr>
              <w:pStyle w:val="af7"/>
              <w:spacing w:before="0" w:after="0"/>
              <w:ind w:left="0" w:right="0"/>
              <w:rPr>
                <w:sz w:val="22"/>
              </w:rPr>
            </w:pPr>
          </w:p>
        </w:tc>
        <w:tc>
          <w:tcPr>
            <w:tcW w:w="1260" w:type="dxa"/>
          </w:tcPr>
          <w:p w:rsidR="00211593" w:rsidRPr="009F5F6A" w:rsidRDefault="00211593" w:rsidP="00211593">
            <w:pPr>
              <w:pStyle w:val="af7"/>
              <w:spacing w:before="0" w:after="0"/>
              <w:ind w:left="0" w:right="0"/>
              <w:rPr>
                <w:sz w:val="22"/>
              </w:rPr>
            </w:pPr>
          </w:p>
        </w:tc>
        <w:tc>
          <w:tcPr>
            <w:tcW w:w="1440" w:type="dxa"/>
          </w:tcPr>
          <w:p w:rsidR="00211593" w:rsidRPr="009F5F6A" w:rsidRDefault="00211593" w:rsidP="00211593">
            <w:pPr>
              <w:pStyle w:val="af7"/>
              <w:spacing w:before="0" w:after="0"/>
              <w:ind w:left="0" w:right="0"/>
              <w:jc w:val="center"/>
              <w:rPr>
                <w:sz w:val="22"/>
              </w:rPr>
            </w:pPr>
          </w:p>
        </w:tc>
      </w:tr>
      <w:tr w:rsidR="00211593" w:rsidRPr="009F5F6A" w:rsidTr="00211593">
        <w:trPr>
          <w:cantSplit/>
        </w:trPr>
        <w:tc>
          <w:tcPr>
            <w:tcW w:w="7560" w:type="dxa"/>
            <w:gridSpan w:val="4"/>
          </w:tcPr>
          <w:p w:rsidR="00211593" w:rsidRPr="009F5F6A" w:rsidRDefault="00211593" w:rsidP="00B71A2B">
            <w:pPr>
              <w:pStyle w:val="af7"/>
              <w:spacing w:before="0" w:after="0"/>
              <w:ind w:left="0" w:right="0"/>
              <w:jc w:val="center"/>
              <w:rPr>
                <w:b/>
                <w:sz w:val="22"/>
              </w:rPr>
            </w:pPr>
            <w:r w:rsidRPr="009F5F6A">
              <w:rPr>
                <w:b/>
                <w:sz w:val="22"/>
              </w:rPr>
              <w:t xml:space="preserve">ИТОГО </w:t>
            </w:r>
            <w:proofErr w:type="gramStart"/>
            <w:r w:rsidRPr="009F5F6A">
              <w:rPr>
                <w:b/>
                <w:sz w:val="22"/>
              </w:rPr>
              <w:t>за</w:t>
            </w:r>
            <w:proofErr w:type="gramEnd"/>
            <w:r w:rsidRPr="009F5F6A">
              <w:rPr>
                <w:b/>
                <w:sz w:val="22"/>
              </w:rPr>
              <w:t xml:space="preserve"> [</w:t>
            </w:r>
            <w:r w:rsidRPr="009F5F6A">
              <w:rPr>
                <w:rStyle w:val="aff1"/>
                <w:sz w:val="22"/>
              </w:rPr>
              <w:t xml:space="preserve">указать, </w:t>
            </w:r>
            <w:proofErr w:type="gramStart"/>
            <w:r w:rsidRPr="009F5F6A">
              <w:rPr>
                <w:rStyle w:val="aff1"/>
                <w:sz w:val="22"/>
              </w:rPr>
              <w:t>в</w:t>
            </w:r>
            <w:proofErr w:type="gramEnd"/>
            <w:r w:rsidRPr="009F5F6A">
              <w:rPr>
                <w:rStyle w:val="aff1"/>
                <w:sz w:val="22"/>
              </w:rPr>
              <w:t xml:space="preserve"> зависимости от обстоятельств, например «I квартал 201</w:t>
            </w:r>
            <w:r w:rsidR="00B71A2B" w:rsidRPr="009F5F6A">
              <w:rPr>
                <w:rStyle w:val="aff1"/>
                <w:sz w:val="22"/>
              </w:rPr>
              <w:t>7</w:t>
            </w:r>
            <w:r w:rsidRPr="009F5F6A">
              <w:rPr>
                <w:rStyle w:val="aff1"/>
                <w:sz w:val="22"/>
              </w:rPr>
              <w:t xml:space="preserve"> года», «201</w:t>
            </w:r>
            <w:r w:rsidR="00B71A2B" w:rsidRPr="009F5F6A">
              <w:rPr>
                <w:rStyle w:val="aff1"/>
                <w:sz w:val="22"/>
              </w:rPr>
              <w:t>7</w:t>
            </w:r>
            <w:r w:rsidRPr="009F5F6A">
              <w:rPr>
                <w:rStyle w:val="aff1"/>
                <w:sz w:val="22"/>
              </w:rPr>
              <w:t xml:space="preserve"> год» и т.д.</w:t>
            </w:r>
            <w:r w:rsidRPr="009F5F6A">
              <w:rPr>
                <w:b/>
                <w:sz w:val="22"/>
              </w:rPr>
              <w:t>]</w:t>
            </w:r>
          </w:p>
        </w:tc>
        <w:tc>
          <w:tcPr>
            <w:tcW w:w="1260" w:type="dxa"/>
          </w:tcPr>
          <w:p w:rsidR="00211593" w:rsidRPr="009F5F6A" w:rsidRDefault="00211593" w:rsidP="00211593">
            <w:pPr>
              <w:pStyle w:val="af7"/>
              <w:spacing w:before="0" w:after="0"/>
              <w:ind w:left="0" w:right="0"/>
              <w:rPr>
                <w:b/>
                <w:sz w:val="22"/>
              </w:rPr>
            </w:pPr>
          </w:p>
        </w:tc>
        <w:tc>
          <w:tcPr>
            <w:tcW w:w="1440" w:type="dxa"/>
          </w:tcPr>
          <w:p w:rsidR="00211593" w:rsidRPr="009F5F6A" w:rsidRDefault="00211593" w:rsidP="00211593">
            <w:pPr>
              <w:pStyle w:val="af7"/>
              <w:spacing w:before="0" w:after="0"/>
              <w:ind w:left="0" w:right="0"/>
              <w:jc w:val="center"/>
              <w:rPr>
                <w:b/>
                <w:sz w:val="22"/>
              </w:rPr>
            </w:pPr>
            <w:r w:rsidRPr="009F5F6A">
              <w:rPr>
                <w:b/>
                <w:sz w:val="22"/>
              </w:rPr>
              <w:t>х</w:t>
            </w:r>
          </w:p>
        </w:tc>
      </w:tr>
    </w:tbl>
    <w:p w:rsidR="00211593" w:rsidRPr="009F5F6A" w:rsidRDefault="00211593" w:rsidP="00211593">
      <w:pPr>
        <w:rPr>
          <w:szCs w:val="24"/>
        </w:rPr>
      </w:pPr>
    </w:p>
    <w:p w:rsidR="00211593" w:rsidRPr="009F5F6A" w:rsidRDefault="00211593" w:rsidP="00211593">
      <w:pPr>
        <w:rPr>
          <w:szCs w:val="24"/>
        </w:rPr>
      </w:pPr>
      <w:r w:rsidRPr="009F5F6A">
        <w:rPr>
          <w:szCs w:val="24"/>
        </w:rPr>
        <w:t>____________________________________</w:t>
      </w:r>
    </w:p>
    <w:p w:rsidR="00211593" w:rsidRPr="009F5F6A" w:rsidRDefault="00211593" w:rsidP="00211593">
      <w:pPr>
        <w:ind w:right="3684"/>
        <w:jc w:val="center"/>
        <w:rPr>
          <w:szCs w:val="24"/>
          <w:vertAlign w:val="superscript"/>
        </w:rPr>
      </w:pPr>
      <w:r w:rsidRPr="009F5F6A">
        <w:rPr>
          <w:szCs w:val="24"/>
          <w:vertAlign w:val="superscript"/>
        </w:rPr>
        <w:t>(подпись, М.П.)</w:t>
      </w:r>
    </w:p>
    <w:p w:rsidR="00211593" w:rsidRPr="009F5F6A" w:rsidRDefault="00211593" w:rsidP="00211593">
      <w:pPr>
        <w:rPr>
          <w:szCs w:val="24"/>
        </w:rPr>
      </w:pPr>
      <w:r w:rsidRPr="009F5F6A">
        <w:rPr>
          <w:szCs w:val="24"/>
        </w:rPr>
        <w:t>____________________________________</w:t>
      </w:r>
    </w:p>
    <w:p w:rsidR="00211593" w:rsidRPr="009F5F6A" w:rsidRDefault="00211593" w:rsidP="00211593">
      <w:pPr>
        <w:ind w:right="3684"/>
        <w:jc w:val="center"/>
        <w:rPr>
          <w:szCs w:val="24"/>
          <w:vertAlign w:val="superscript"/>
        </w:rPr>
      </w:pPr>
      <w:r w:rsidRPr="009F5F6A">
        <w:rPr>
          <w:szCs w:val="24"/>
          <w:vertAlign w:val="superscript"/>
        </w:rPr>
        <w:t xml:space="preserve">(фамилия, имя, отчество </w:t>
      </w:r>
      <w:proofErr w:type="gramStart"/>
      <w:r w:rsidRPr="009F5F6A">
        <w:rPr>
          <w:szCs w:val="24"/>
          <w:vertAlign w:val="superscript"/>
        </w:rPr>
        <w:t>подписавшего</w:t>
      </w:r>
      <w:proofErr w:type="gramEnd"/>
      <w:r w:rsidRPr="009F5F6A">
        <w:rPr>
          <w:szCs w:val="24"/>
          <w:vertAlign w:val="superscript"/>
        </w:rPr>
        <w:t>, должность)</w:t>
      </w:r>
    </w:p>
    <w:p w:rsidR="00211593" w:rsidRPr="009F5F6A" w:rsidRDefault="00211593" w:rsidP="00211593">
      <w:pPr>
        <w:pBdr>
          <w:bottom w:val="single" w:sz="4" w:space="1" w:color="auto"/>
        </w:pBdr>
        <w:shd w:val="clear" w:color="auto" w:fill="E0E0E0"/>
        <w:ind w:right="21" w:firstLine="0"/>
        <w:jc w:val="center"/>
        <w:rPr>
          <w:b/>
          <w:color w:val="000000"/>
          <w:spacing w:val="36"/>
          <w:szCs w:val="24"/>
        </w:rPr>
      </w:pPr>
      <w:r w:rsidRPr="009F5F6A">
        <w:rPr>
          <w:b/>
          <w:color w:val="000000"/>
          <w:spacing w:val="36"/>
          <w:szCs w:val="24"/>
        </w:rPr>
        <w:t>конец формы</w:t>
      </w:r>
    </w:p>
    <w:p w:rsidR="00211593" w:rsidRPr="009F5F6A" w:rsidRDefault="00211593" w:rsidP="00211593">
      <w:pPr>
        <w:ind w:firstLine="0"/>
        <w:jc w:val="left"/>
        <w:rPr>
          <w:b/>
          <w:szCs w:val="24"/>
        </w:rPr>
      </w:pPr>
      <w:bookmarkStart w:id="2350" w:name="_Toc98253944"/>
      <w:bookmarkStart w:id="2351" w:name="_Toc157248196"/>
      <w:bookmarkStart w:id="2352" w:name="_Toc157496565"/>
      <w:bookmarkStart w:id="2353" w:name="_Toc158206104"/>
      <w:bookmarkStart w:id="2354" w:name="_Toc164057789"/>
      <w:bookmarkStart w:id="2355" w:name="_Toc164137139"/>
      <w:bookmarkStart w:id="2356" w:name="_Toc164161299"/>
      <w:bookmarkStart w:id="2357" w:name="_Toc165173870"/>
      <w:r w:rsidRPr="009F5F6A">
        <w:rPr>
          <w:szCs w:val="24"/>
        </w:rPr>
        <w:br w:type="page"/>
      </w:r>
    </w:p>
    <w:p w:rsidR="00211593" w:rsidRPr="009F5F6A" w:rsidRDefault="00211593" w:rsidP="00822777">
      <w:pPr>
        <w:pStyle w:val="3"/>
        <w:numPr>
          <w:ilvl w:val="2"/>
          <w:numId w:val="101"/>
        </w:numPr>
        <w:rPr>
          <w:sz w:val="24"/>
          <w:szCs w:val="24"/>
        </w:rPr>
      </w:pPr>
      <w:bookmarkStart w:id="2358" w:name="_Toc439170694"/>
      <w:bookmarkStart w:id="2359" w:name="_Toc439172796"/>
      <w:bookmarkStart w:id="2360" w:name="_Toc439173240"/>
      <w:bookmarkStart w:id="2361" w:name="_Toc439238236"/>
      <w:bookmarkStart w:id="2362" w:name="_Toc439252783"/>
      <w:bookmarkStart w:id="2363" w:name="_Toc439323757"/>
      <w:bookmarkStart w:id="2364" w:name="_Toc440361394"/>
      <w:bookmarkStart w:id="2365" w:name="_Toc440376276"/>
      <w:bookmarkStart w:id="2366" w:name="_Toc440382534"/>
      <w:bookmarkStart w:id="2367" w:name="_Toc440447204"/>
      <w:bookmarkStart w:id="2368" w:name="_Toc440632365"/>
      <w:bookmarkStart w:id="2369" w:name="_Toc440875137"/>
      <w:bookmarkStart w:id="2370" w:name="_Toc441131124"/>
      <w:bookmarkStart w:id="2371" w:name="_Toc441572129"/>
      <w:bookmarkStart w:id="2372" w:name="_Toc441575221"/>
      <w:bookmarkStart w:id="2373" w:name="_Toc442434882"/>
      <w:bookmarkStart w:id="2374" w:name="_Toc442435721"/>
      <w:bookmarkStart w:id="2375" w:name="_Toc462044812"/>
      <w:bookmarkStart w:id="2376" w:name="_Toc462068515"/>
      <w:bookmarkStart w:id="2377" w:name="_Toc463514205"/>
      <w:bookmarkStart w:id="2378" w:name="_Toc469480443"/>
      <w:bookmarkStart w:id="2379" w:name="_Toc471823234"/>
      <w:bookmarkStart w:id="2380" w:name="_Toc498512095"/>
      <w:bookmarkStart w:id="2381" w:name="_Toc511312915"/>
      <w:bookmarkStart w:id="2382" w:name="_Toc511315319"/>
      <w:bookmarkStart w:id="2383" w:name="_Toc515530021"/>
      <w:r w:rsidRPr="009F5F6A">
        <w:rPr>
          <w:sz w:val="24"/>
          <w:szCs w:val="24"/>
        </w:rPr>
        <w:lastRenderedPageBreak/>
        <w:t>Инструкции по заполнению</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9F5F6A">
        <w:rPr>
          <w:sz w:val="24"/>
          <w:szCs w:val="24"/>
        </w:rPr>
        <w:fldChar w:fldCharType="begin"/>
      </w:r>
      <w:r w:rsidRPr="009F5F6A">
        <w:rPr>
          <w:sz w:val="24"/>
          <w:szCs w:val="24"/>
        </w:rPr>
        <w:instrText xml:space="preserve"> REF _Ref55336310 \r \h </w:instrText>
      </w:r>
      <w:r w:rsidR="006C5B45" w:rsidRPr="009F5F6A">
        <w:rPr>
          <w:sz w:val="24"/>
          <w:szCs w:val="24"/>
        </w:rPr>
        <w:instrText xml:space="preserve"> \* MERGEFORMAT </w:instrText>
      </w:r>
      <w:r w:rsidR="005A1486" w:rsidRPr="009F5F6A">
        <w:rPr>
          <w:sz w:val="24"/>
          <w:szCs w:val="24"/>
        </w:rPr>
      </w:r>
      <w:r w:rsidR="005A1486" w:rsidRPr="009F5F6A">
        <w:rPr>
          <w:sz w:val="24"/>
          <w:szCs w:val="24"/>
        </w:rPr>
        <w:fldChar w:fldCharType="separate"/>
      </w:r>
      <w:r w:rsidR="0010016D" w:rsidRPr="009F5F6A">
        <w:rPr>
          <w:sz w:val="24"/>
          <w:szCs w:val="24"/>
        </w:rPr>
        <w:t>5.1</w:t>
      </w:r>
      <w:r w:rsidR="005A1486" w:rsidRPr="009F5F6A">
        <w:rPr>
          <w:sz w:val="24"/>
          <w:szCs w:val="24"/>
        </w:rPr>
        <w:fldChar w:fldCharType="end"/>
      </w:r>
      <w:r w:rsidRPr="009F5F6A">
        <w:rPr>
          <w:sz w:val="24"/>
          <w:szCs w:val="24"/>
        </w:rPr>
        <w:t>).</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Участник указывает свое фирменное наименование (в </w:t>
      </w:r>
      <w:proofErr w:type="spellStart"/>
      <w:r w:rsidRPr="009F5F6A">
        <w:rPr>
          <w:sz w:val="24"/>
          <w:szCs w:val="24"/>
        </w:rPr>
        <w:t>т.ч</w:t>
      </w:r>
      <w:proofErr w:type="spellEnd"/>
      <w:r w:rsidRPr="009F5F6A">
        <w:rPr>
          <w:sz w:val="24"/>
          <w:szCs w:val="24"/>
        </w:rPr>
        <w:t>. организационно-правовую форму) и свой адрес.</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A775A" w:rsidRPr="009F5F6A">
        <w:fldChar w:fldCharType="begin"/>
      </w:r>
      <w:r w:rsidR="000A775A" w:rsidRPr="009F5F6A">
        <w:instrText xml:space="preserve"> REF _Ref440270568 \r \h  \* MERGEFORMAT </w:instrText>
      </w:r>
      <w:r w:rsidR="000A775A" w:rsidRPr="009F5F6A">
        <w:fldChar w:fldCharType="separate"/>
      </w:r>
      <w:r w:rsidR="0010016D" w:rsidRPr="009F5F6A">
        <w:t>4</w:t>
      </w:r>
      <w:r w:rsidR="000A775A" w:rsidRPr="009F5F6A">
        <w:fldChar w:fldCharType="end"/>
      </w:r>
      <w:r w:rsidRPr="009F5F6A">
        <w:rPr>
          <w:sz w:val="24"/>
          <w:szCs w:val="24"/>
        </w:rPr>
        <w:t>.</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Следует указать не менее </w:t>
      </w:r>
      <w:r w:rsidR="00602FCE" w:rsidRPr="009F5F6A">
        <w:rPr>
          <w:sz w:val="24"/>
          <w:szCs w:val="24"/>
        </w:rPr>
        <w:t xml:space="preserve">одного, но не более десяти аналогичных </w:t>
      </w:r>
      <w:r w:rsidR="001F06E0" w:rsidRPr="009F5F6A">
        <w:rPr>
          <w:sz w:val="24"/>
          <w:szCs w:val="24"/>
        </w:rPr>
        <w:t>договоров (п</w:t>
      </w:r>
      <w:r w:rsidR="001F06E0" w:rsidRPr="009F5F6A">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9F5F6A">
        <w:rPr>
          <w:sz w:val="24"/>
          <w:szCs w:val="24"/>
        </w:rPr>
        <w:t>)</w:t>
      </w:r>
      <w:r w:rsidRPr="009F5F6A">
        <w:rPr>
          <w:sz w:val="24"/>
          <w:szCs w:val="24"/>
        </w:rPr>
        <w:t>. Участник может самостоятельно выбрать договоры, которые, по его мнению, наилучшим образом характеризует его опыт.</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Участник может включать и незавершенные договоры, обязательно отмечая данный факт.</w:t>
      </w:r>
    </w:p>
    <w:p w:rsidR="00493F1A" w:rsidRPr="009F5F6A" w:rsidRDefault="00493F1A" w:rsidP="00822777">
      <w:pPr>
        <w:pStyle w:val="2"/>
        <w:keepNext/>
        <w:pageBreakBefore/>
        <w:numPr>
          <w:ilvl w:val="1"/>
          <w:numId w:val="101"/>
        </w:numPr>
        <w:tabs>
          <w:tab w:val="num" w:pos="5104"/>
        </w:tabs>
        <w:suppressAutoHyphens/>
        <w:spacing w:before="100" w:beforeAutospacing="1" w:after="100" w:afterAutospacing="1" w:line="240" w:lineRule="auto"/>
        <w:jc w:val="left"/>
        <w:sectPr w:rsidR="00493F1A" w:rsidRPr="009F5F6A" w:rsidSect="00224F41">
          <w:type w:val="continuous"/>
          <w:pgSz w:w="11906" w:h="16838" w:code="9"/>
          <w:pgMar w:top="680" w:right="567" w:bottom="539" w:left="1134" w:header="680" w:footer="278" w:gutter="0"/>
          <w:cols w:space="708"/>
          <w:titlePg/>
          <w:docGrid w:linePitch="360"/>
        </w:sectPr>
      </w:pPr>
      <w:bookmarkStart w:id="2384" w:name="_Ref55336389"/>
      <w:bookmarkStart w:id="2385" w:name="_Toc57314677"/>
      <w:bookmarkStart w:id="2386" w:name="_Toc69728991"/>
      <w:bookmarkStart w:id="2387" w:name="_Toc98253945"/>
      <w:bookmarkStart w:id="2388" w:name="_Toc165173871"/>
      <w:bookmarkStart w:id="2389" w:name="_Toc423423675"/>
      <w:bookmarkStart w:id="2390" w:name="_Toc441131125"/>
    </w:p>
    <w:p w:rsidR="00211593" w:rsidRPr="009F5F6A"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sz w:val="24"/>
          <w:szCs w:val="24"/>
        </w:rPr>
      </w:pPr>
      <w:bookmarkStart w:id="2391" w:name="_Ref449017552"/>
      <w:bookmarkStart w:id="2392" w:name="_Toc515530022"/>
      <w:r w:rsidRPr="009F5F6A">
        <w:rPr>
          <w:sz w:val="24"/>
          <w:szCs w:val="24"/>
        </w:rPr>
        <w:lastRenderedPageBreak/>
        <w:t>Справка о материально-технических ресурсах (форма 9)</w:t>
      </w:r>
      <w:bookmarkEnd w:id="2384"/>
      <w:bookmarkEnd w:id="2385"/>
      <w:bookmarkEnd w:id="2386"/>
      <w:bookmarkEnd w:id="2387"/>
      <w:bookmarkEnd w:id="2388"/>
      <w:bookmarkEnd w:id="2389"/>
      <w:bookmarkEnd w:id="2390"/>
      <w:bookmarkEnd w:id="2391"/>
      <w:bookmarkEnd w:id="2392"/>
    </w:p>
    <w:p w:rsidR="00211593" w:rsidRPr="009F5F6A" w:rsidRDefault="00211593" w:rsidP="00822777">
      <w:pPr>
        <w:pStyle w:val="3"/>
        <w:numPr>
          <w:ilvl w:val="2"/>
          <w:numId w:val="101"/>
        </w:numPr>
        <w:rPr>
          <w:sz w:val="24"/>
          <w:szCs w:val="24"/>
        </w:rPr>
      </w:pPr>
      <w:bookmarkStart w:id="2393" w:name="_Toc98253946"/>
      <w:bookmarkStart w:id="2394" w:name="_Toc157248198"/>
      <w:bookmarkStart w:id="2395" w:name="_Toc157496567"/>
      <w:bookmarkStart w:id="2396" w:name="_Toc158206106"/>
      <w:bookmarkStart w:id="2397" w:name="_Toc164057791"/>
      <w:bookmarkStart w:id="2398" w:name="_Toc164137141"/>
      <w:bookmarkStart w:id="2399" w:name="_Toc164161301"/>
      <w:bookmarkStart w:id="2400" w:name="_Toc165173872"/>
      <w:bookmarkStart w:id="2401" w:name="_Toc439170696"/>
      <w:bookmarkStart w:id="2402" w:name="_Toc439172798"/>
      <w:bookmarkStart w:id="2403" w:name="_Toc439173242"/>
      <w:bookmarkStart w:id="2404" w:name="_Toc439238238"/>
      <w:bookmarkStart w:id="2405" w:name="_Toc439252785"/>
      <w:bookmarkStart w:id="2406" w:name="_Toc439323759"/>
      <w:bookmarkStart w:id="2407" w:name="_Toc440361396"/>
      <w:bookmarkStart w:id="2408" w:name="_Toc440376278"/>
      <w:bookmarkStart w:id="2409" w:name="_Toc440382536"/>
      <w:bookmarkStart w:id="2410" w:name="_Toc440447206"/>
      <w:bookmarkStart w:id="2411" w:name="_Toc440632367"/>
      <w:bookmarkStart w:id="2412" w:name="_Toc440875139"/>
      <w:bookmarkStart w:id="2413" w:name="_Toc441131126"/>
      <w:bookmarkStart w:id="2414" w:name="_Toc441572131"/>
      <w:bookmarkStart w:id="2415" w:name="_Toc441575223"/>
      <w:bookmarkStart w:id="2416" w:name="_Toc442434884"/>
      <w:bookmarkStart w:id="2417" w:name="_Toc442435723"/>
      <w:bookmarkStart w:id="2418" w:name="_Toc462044814"/>
      <w:bookmarkStart w:id="2419" w:name="_Toc462068517"/>
      <w:bookmarkStart w:id="2420" w:name="_Toc463514207"/>
      <w:bookmarkStart w:id="2421" w:name="_Toc469480445"/>
      <w:bookmarkStart w:id="2422" w:name="_Toc471823236"/>
      <w:bookmarkStart w:id="2423" w:name="_Toc498512097"/>
      <w:bookmarkStart w:id="2424" w:name="_Toc511312917"/>
      <w:bookmarkStart w:id="2425" w:name="_Toc511315321"/>
      <w:bookmarkStart w:id="2426" w:name="_Toc515530023"/>
      <w:r w:rsidRPr="009F5F6A">
        <w:rPr>
          <w:sz w:val="24"/>
          <w:szCs w:val="24"/>
        </w:rPr>
        <w:t>Форма Справки о материально-технических ресурсах</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rsidR="00211593" w:rsidRPr="009F5F6A" w:rsidRDefault="00211593" w:rsidP="00211593">
      <w:pPr>
        <w:pBdr>
          <w:top w:val="single" w:sz="4" w:space="1" w:color="auto"/>
        </w:pBdr>
        <w:shd w:val="clear" w:color="auto" w:fill="E0E0E0"/>
        <w:ind w:right="21" w:firstLine="0"/>
        <w:jc w:val="center"/>
        <w:rPr>
          <w:b/>
          <w:color w:val="000000"/>
          <w:spacing w:val="36"/>
          <w:szCs w:val="24"/>
        </w:rPr>
      </w:pPr>
      <w:r w:rsidRPr="009F5F6A">
        <w:rPr>
          <w:b/>
          <w:color w:val="000000"/>
          <w:spacing w:val="36"/>
          <w:szCs w:val="24"/>
        </w:rPr>
        <w:t>начало формы</w:t>
      </w:r>
    </w:p>
    <w:p w:rsidR="00211593" w:rsidRPr="009F5F6A" w:rsidRDefault="00211593" w:rsidP="00211593">
      <w:pPr>
        <w:ind w:firstLine="0"/>
        <w:jc w:val="left"/>
        <w:rPr>
          <w:szCs w:val="24"/>
        </w:rPr>
      </w:pPr>
      <w:r w:rsidRPr="009F5F6A">
        <w:rPr>
          <w:szCs w:val="24"/>
        </w:rPr>
        <w:t>Приложение 9 к письму о подаче оферты</w:t>
      </w:r>
      <w:r w:rsidRPr="009F5F6A">
        <w:rPr>
          <w:szCs w:val="24"/>
        </w:rPr>
        <w:br/>
        <w:t>от «____»_____________ </w:t>
      </w:r>
      <w:proofErr w:type="gramStart"/>
      <w:r w:rsidRPr="009F5F6A">
        <w:rPr>
          <w:szCs w:val="24"/>
        </w:rPr>
        <w:t>г</w:t>
      </w:r>
      <w:proofErr w:type="gramEnd"/>
      <w:r w:rsidRPr="009F5F6A">
        <w:rPr>
          <w:szCs w:val="24"/>
        </w:rPr>
        <w:t>. №__________</w:t>
      </w:r>
    </w:p>
    <w:p w:rsidR="00211593" w:rsidRPr="009F5F6A" w:rsidRDefault="00211593" w:rsidP="00211593">
      <w:pPr>
        <w:rPr>
          <w:szCs w:val="24"/>
        </w:rPr>
      </w:pPr>
    </w:p>
    <w:p w:rsidR="00211593" w:rsidRPr="009F5F6A" w:rsidRDefault="00211593" w:rsidP="00211593">
      <w:pPr>
        <w:ind w:firstLine="0"/>
        <w:jc w:val="center"/>
        <w:rPr>
          <w:b/>
          <w:szCs w:val="24"/>
        </w:rPr>
      </w:pPr>
      <w:r w:rsidRPr="009F5F6A">
        <w:rPr>
          <w:b/>
          <w:szCs w:val="24"/>
        </w:rPr>
        <w:t>Справка о материально-технических ресурсах</w:t>
      </w:r>
    </w:p>
    <w:p w:rsidR="00211593" w:rsidRPr="009F5F6A" w:rsidRDefault="00211593" w:rsidP="00211593">
      <w:pPr>
        <w:rPr>
          <w:szCs w:val="24"/>
        </w:rPr>
      </w:pPr>
    </w:p>
    <w:p w:rsidR="00493F1A" w:rsidRPr="009F5F6A" w:rsidRDefault="00493F1A" w:rsidP="00493F1A">
      <w:pPr>
        <w:ind w:firstLine="0"/>
        <w:rPr>
          <w:color w:val="000000"/>
          <w:szCs w:val="24"/>
        </w:rPr>
      </w:pPr>
      <w:r w:rsidRPr="009F5F6A">
        <w:rPr>
          <w:color w:val="000000"/>
          <w:szCs w:val="24"/>
        </w:rPr>
        <w:t>Наименование и адрес Участника: _________________________________</w:t>
      </w:r>
    </w:p>
    <w:p w:rsidR="00493F1A" w:rsidRPr="009F5F6A" w:rsidRDefault="00493F1A" w:rsidP="00874F65">
      <w:pPr>
        <w:jc w:val="center"/>
        <w:rPr>
          <w:szCs w:val="24"/>
        </w:rPr>
      </w:pPr>
      <w:r w:rsidRPr="009F5F6A">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9F5F6A"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9F5F6A" w:rsidRDefault="00493F1A" w:rsidP="00684763">
            <w:pPr>
              <w:jc w:val="center"/>
              <w:rPr>
                <w:sz w:val="20"/>
              </w:rPr>
            </w:pPr>
            <w:r w:rsidRPr="009F5F6A">
              <w:rPr>
                <w:sz w:val="20"/>
              </w:rPr>
              <w:t>В налич</w:t>
            </w:r>
            <w:proofErr w:type="gramStart"/>
            <w:r w:rsidRPr="009F5F6A">
              <w:rPr>
                <w:sz w:val="20"/>
              </w:rPr>
              <w:t>ии у У</w:t>
            </w:r>
            <w:proofErr w:type="gramEnd"/>
            <w:r w:rsidRPr="009F5F6A">
              <w:rPr>
                <w:sz w:val="20"/>
              </w:rPr>
              <w:t>частника</w:t>
            </w:r>
          </w:p>
        </w:tc>
      </w:tr>
      <w:tr w:rsidR="00493F1A" w:rsidRPr="009F5F6A"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9F5F6A" w:rsidRDefault="00493F1A" w:rsidP="00684763">
            <w:pPr>
              <w:jc w:val="center"/>
              <w:rPr>
                <w:sz w:val="20"/>
              </w:rPr>
            </w:pPr>
          </w:p>
          <w:p w:rsidR="00493F1A" w:rsidRPr="009F5F6A" w:rsidRDefault="00493F1A" w:rsidP="00684763">
            <w:pPr>
              <w:ind w:firstLine="0"/>
              <w:jc w:val="center"/>
              <w:rPr>
                <w:sz w:val="20"/>
              </w:rPr>
            </w:pPr>
            <w:proofErr w:type="spellStart"/>
            <w:r w:rsidRPr="009F5F6A">
              <w:rPr>
                <w:sz w:val="20"/>
              </w:rPr>
              <w:t>п.п</w:t>
            </w:r>
            <w:proofErr w:type="spellEnd"/>
            <w:r w:rsidRPr="009F5F6A">
              <w:rPr>
                <w:sz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F5F6A" w:rsidRDefault="00493F1A" w:rsidP="00684763">
            <w:pPr>
              <w:ind w:firstLine="0"/>
              <w:jc w:val="center"/>
              <w:rPr>
                <w:sz w:val="20"/>
              </w:rPr>
            </w:pPr>
            <w:r w:rsidRPr="009F5F6A">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F5F6A" w:rsidRDefault="00493F1A" w:rsidP="00684763">
            <w:pPr>
              <w:ind w:firstLine="0"/>
              <w:jc w:val="center"/>
              <w:rPr>
                <w:sz w:val="20"/>
              </w:rPr>
            </w:pPr>
            <w:r w:rsidRPr="009F5F6A">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F5F6A" w:rsidRDefault="00493F1A" w:rsidP="00684763">
            <w:pPr>
              <w:ind w:firstLine="0"/>
              <w:jc w:val="center"/>
              <w:rPr>
                <w:sz w:val="20"/>
              </w:rPr>
            </w:pPr>
            <w:r w:rsidRPr="009F5F6A">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F5F6A" w:rsidRDefault="00493F1A" w:rsidP="00684763">
            <w:pPr>
              <w:ind w:firstLine="0"/>
              <w:jc w:val="center"/>
              <w:rPr>
                <w:sz w:val="20"/>
              </w:rPr>
            </w:pPr>
            <w:r w:rsidRPr="009F5F6A">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F5F6A" w:rsidRDefault="00493F1A" w:rsidP="00684763">
            <w:pPr>
              <w:ind w:firstLine="0"/>
              <w:jc w:val="center"/>
              <w:rPr>
                <w:sz w:val="20"/>
              </w:rPr>
            </w:pPr>
            <w:r w:rsidRPr="009F5F6A">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F5F6A" w:rsidRDefault="00493F1A" w:rsidP="00684763">
            <w:pPr>
              <w:ind w:firstLine="0"/>
              <w:jc w:val="center"/>
              <w:rPr>
                <w:sz w:val="20"/>
              </w:rPr>
            </w:pPr>
            <w:r w:rsidRPr="009F5F6A">
              <w:rPr>
                <w:sz w:val="20"/>
              </w:rPr>
              <w:t xml:space="preserve">Право собственности или иное право (хозяйственного ведения, оперативного управления, </w:t>
            </w:r>
            <w:r w:rsidRPr="009F5F6A">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9F5F6A" w:rsidRDefault="00493F1A" w:rsidP="00684763">
            <w:pPr>
              <w:ind w:firstLine="0"/>
              <w:jc w:val="center"/>
              <w:rPr>
                <w:sz w:val="20"/>
              </w:rPr>
            </w:pPr>
            <w:r w:rsidRPr="009F5F6A">
              <w:rPr>
                <w:sz w:val="20"/>
              </w:rPr>
              <w:t>Примечания</w:t>
            </w:r>
          </w:p>
          <w:p w:rsidR="00493F1A" w:rsidRPr="009F5F6A" w:rsidRDefault="00493F1A" w:rsidP="00684763">
            <w:pPr>
              <w:ind w:firstLine="0"/>
              <w:jc w:val="center"/>
              <w:rPr>
                <w:sz w:val="20"/>
              </w:rPr>
            </w:pPr>
          </w:p>
        </w:tc>
      </w:tr>
      <w:tr w:rsidR="00493F1A" w:rsidRPr="009F5F6A"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9F5F6A" w:rsidRDefault="00493F1A" w:rsidP="00684763">
            <w:pPr>
              <w:ind w:firstLine="0"/>
              <w:jc w:val="center"/>
              <w:rPr>
                <w:b/>
                <w:i/>
                <w:sz w:val="20"/>
              </w:rPr>
            </w:pPr>
            <w:r w:rsidRPr="009F5F6A">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9F5F6A" w:rsidRDefault="00493F1A" w:rsidP="00684763">
            <w:pPr>
              <w:ind w:firstLine="0"/>
              <w:jc w:val="center"/>
              <w:rPr>
                <w:b/>
                <w:i/>
                <w:sz w:val="20"/>
              </w:rPr>
            </w:pPr>
            <w:r w:rsidRPr="009F5F6A">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9F5F6A" w:rsidRDefault="00493F1A" w:rsidP="00684763">
            <w:pPr>
              <w:ind w:firstLine="0"/>
              <w:jc w:val="center"/>
              <w:rPr>
                <w:b/>
                <w:i/>
                <w:sz w:val="20"/>
              </w:rPr>
            </w:pPr>
            <w:r w:rsidRPr="009F5F6A">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9F5F6A" w:rsidRDefault="00493F1A" w:rsidP="00684763">
            <w:pPr>
              <w:ind w:firstLine="0"/>
              <w:jc w:val="center"/>
              <w:rPr>
                <w:b/>
                <w:i/>
                <w:sz w:val="20"/>
              </w:rPr>
            </w:pPr>
            <w:r w:rsidRPr="009F5F6A">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9F5F6A" w:rsidRDefault="00493F1A" w:rsidP="00684763">
            <w:pPr>
              <w:ind w:firstLine="0"/>
              <w:jc w:val="center"/>
              <w:rPr>
                <w:b/>
                <w:i/>
                <w:sz w:val="20"/>
              </w:rPr>
            </w:pPr>
            <w:r w:rsidRPr="009F5F6A">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9F5F6A" w:rsidRDefault="00493F1A" w:rsidP="00684763">
            <w:pPr>
              <w:ind w:firstLine="0"/>
              <w:jc w:val="center"/>
              <w:rPr>
                <w:b/>
                <w:i/>
                <w:sz w:val="20"/>
              </w:rPr>
            </w:pPr>
            <w:r w:rsidRPr="009F5F6A">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9F5F6A" w:rsidRDefault="00493F1A" w:rsidP="00684763">
            <w:pPr>
              <w:ind w:firstLine="0"/>
              <w:jc w:val="center"/>
              <w:rPr>
                <w:b/>
                <w:i/>
                <w:sz w:val="20"/>
              </w:rPr>
            </w:pPr>
            <w:r w:rsidRPr="009F5F6A">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9F5F6A" w:rsidRDefault="00493F1A" w:rsidP="00684763">
            <w:pPr>
              <w:ind w:firstLine="0"/>
              <w:jc w:val="center"/>
              <w:rPr>
                <w:b/>
                <w:i/>
                <w:sz w:val="20"/>
              </w:rPr>
            </w:pPr>
            <w:r w:rsidRPr="009F5F6A">
              <w:rPr>
                <w:b/>
                <w:i/>
                <w:sz w:val="20"/>
              </w:rPr>
              <w:t>8</w:t>
            </w:r>
          </w:p>
        </w:tc>
      </w:tr>
      <w:tr w:rsidR="00493F1A" w:rsidRPr="009F5F6A"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9F5F6A" w:rsidRDefault="00493F1A" w:rsidP="00684763">
            <w:pPr>
              <w:ind w:firstLine="0"/>
              <w:rPr>
                <w:rFonts w:eastAsia="Calibri"/>
                <w:sz w:val="20"/>
              </w:rPr>
            </w:pPr>
            <w:r w:rsidRPr="009F5F6A">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9F5F6A" w:rsidRDefault="00493F1A" w:rsidP="00684763">
            <w:pPr>
              <w:ind w:firstLine="0"/>
              <w:rPr>
                <w:rFonts w:eastAsia="Calibri"/>
                <w:sz w:val="20"/>
              </w:rPr>
            </w:pPr>
            <w:r w:rsidRPr="009F5F6A">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9F5F6A" w:rsidRDefault="00493F1A" w:rsidP="00684763">
            <w:pPr>
              <w:ind w:firstLine="0"/>
              <w:jc w:val="center"/>
              <w:rPr>
                <w:rFonts w:eastAsia="Calibri"/>
                <w:sz w:val="20"/>
              </w:rPr>
            </w:pPr>
            <w:r w:rsidRPr="009F5F6A">
              <w:rPr>
                <w:rFonts w:eastAsia="Calibri"/>
                <w:sz w:val="20"/>
              </w:rPr>
              <w:t xml:space="preserve">325 </w:t>
            </w:r>
            <w:proofErr w:type="spellStart"/>
            <w:r w:rsidRPr="009F5F6A">
              <w:rPr>
                <w:rFonts w:eastAsia="Calibri"/>
                <w:sz w:val="20"/>
              </w:rPr>
              <w:t>л.с</w:t>
            </w:r>
            <w:proofErr w:type="spellEnd"/>
            <w:r w:rsidRPr="009F5F6A">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9F5F6A" w:rsidRDefault="00493F1A" w:rsidP="00684763">
            <w:pPr>
              <w:ind w:firstLine="0"/>
              <w:jc w:val="center"/>
              <w:rPr>
                <w:rFonts w:eastAsia="Calibri"/>
                <w:sz w:val="20"/>
              </w:rPr>
            </w:pPr>
            <w:r w:rsidRPr="009F5F6A">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9F5F6A"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9F5F6A"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9F5F6A"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9F5F6A" w:rsidRDefault="00493F1A" w:rsidP="00684763">
            <w:pPr>
              <w:rPr>
                <w:sz w:val="20"/>
              </w:rPr>
            </w:pPr>
          </w:p>
        </w:tc>
      </w:tr>
      <w:tr w:rsidR="00493F1A" w:rsidRPr="009F5F6A"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9F5F6A" w:rsidRDefault="00493F1A" w:rsidP="00684763">
            <w:pPr>
              <w:ind w:firstLine="0"/>
              <w:rPr>
                <w:rFonts w:eastAsia="Calibri"/>
                <w:sz w:val="20"/>
              </w:rPr>
            </w:pPr>
            <w:r w:rsidRPr="009F5F6A">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9F5F6A" w:rsidRDefault="00493F1A" w:rsidP="00684763">
            <w:pPr>
              <w:ind w:firstLine="0"/>
              <w:rPr>
                <w:rFonts w:eastAsia="Calibri"/>
                <w:sz w:val="20"/>
              </w:rPr>
            </w:pPr>
            <w:r w:rsidRPr="009F5F6A">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9F5F6A" w:rsidRDefault="00493F1A" w:rsidP="00684763">
            <w:pPr>
              <w:ind w:firstLine="0"/>
              <w:jc w:val="center"/>
              <w:rPr>
                <w:rFonts w:eastAsia="Calibri"/>
                <w:sz w:val="20"/>
              </w:rPr>
            </w:pPr>
            <w:r w:rsidRPr="009F5F6A">
              <w:rPr>
                <w:rFonts w:eastAsia="Calibri"/>
                <w:sz w:val="20"/>
              </w:rPr>
              <w:t>ковш 0,6 – 1,42 м</w:t>
            </w:r>
            <w:r w:rsidRPr="009F5F6A">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9F5F6A" w:rsidRDefault="00493F1A" w:rsidP="00684763">
            <w:pPr>
              <w:ind w:firstLine="0"/>
              <w:jc w:val="center"/>
              <w:rPr>
                <w:rFonts w:eastAsia="Calibri"/>
                <w:sz w:val="20"/>
              </w:rPr>
            </w:pPr>
            <w:r w:rsidRPr="009F5F6A">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9F5F6A"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9F5F6A"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9F5F6A"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9F5F6A" w:rsidRDefault="00493F1A" w:rsidP="00684763">
            <w:pPr>
              <w:rPr>
                <w:sz w:val="20"/>
              </w:rPr>
            </w:pPr>
          </w:p>
        </w:tc>
      </w:tr>
      <w:tr w:rsidR="00493F1A" w:rsidRPr="009F5F6A"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9F5F6A" w:rsidRDefault="00493F1A" w:rsidP="00684763">
            <w:pPr>
              <w:ind w:firstLine="0"/>
              <w:rPr>
                <w:rFonts w:eastAsia="Calibri"/>
                <w:sz w:val="20"/>
              </w:rPr>
            </w:pPr>
            <w:r w:rsidRPr="009F5F6A">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9F5F6A" w:rsidRDefault="00493F1A" w:rsidP="00684763">
            <w:pPr>
              <w:ind w:firstLine="0"/>
              <w:rPr>
                <w:rFonts w:eastAsia="Calibri"/>
                <w:sz w:val="20"/>
              </w:rPr>
            </w:pPr>
            <w:r w:rsidRPr="009F5F6A">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9F5F6A" w:rsidRDefault="00493F1A" w:rsidP="00684763">
            <w:pPr>
              <w:ind w:firstLine="0"/>
              <w:jc w:val="center"/>
              <w:rPr>
                <w:rFonts w:eastAsia="Calibri"/>
                <w:sz w:val="20"/>
              </w:rPr>
            </w:pPr>
            <w:r w:rsidRPr="009F5F6A">
              <w:rPr>
                <w:rFonts w:eastAsia="Calibri"/>
                <w:sz w:val="20"/>
              </w:rPr>
              <w:t>макс. г/</w:t>
            </w:r>
            <w:proofErr w:type="gramStart"/>
            <w:r w:rsidRPr="009F5F6A">
              <w:rPr>
                <w:rFonts w:eastAsia="Calibri"/>
                <w:sz w:val="20"/>
              </w:rPr>
              <w:t>п</w:t>
            </w:r>
            <w:proofErr w:type="gramEnd"/>
            <w:r w:rsidRPr="009F5F6A">
              <w:rPr>
                <w:rFonts w:eastAsia="Calibri"/>
                <w:sz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9F5F6A" w:rsidRDefault="00493F1A" w:rsidP="00684763">
            <w:pPr>
              <w:ind w:firstLine="0"/>
              <w:jc w:val="center"/>
              <w:rPr>
                <w:rFonts w:eastAsia="Calibri"/>
                <w:sz w:val="20"/>
              </w:rPr>
            </w:pPr>
            <w:r w:rsidRPr="009F5F6A">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9F5F6A"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9F5F6A"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9F5F6A"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9F5F6A" w:rsidRDefault="00493F1A" w:rsidP="00684763">
            <w:pPr>
              <w:rPr>
                <w:sz w:val="20"/>
              </w:rPr>
            </w:pPr>
          </w:p>
        </w:tc>
      </w:tr>
      <w:tr w:rsidR="00493F1A" w:rsidRPr="009F5F6A"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9F5F6A" w:rsidRDefault="00493F1A" w:rsidP="00684763">
            <w:pPr>
              <w:ind w:firstLine="0"/>
              <w:rPr>
                <w:rFonts w:eastAsia="Calibri"/>
                <w:sz w:val="20"/>
              </w:rPr>
            </w:pPr>
            <w:r w:rsidRPr="009F5F6A">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9F5F6A" w:rsidRDefault="00493F1A" w:rsidP="00684763">
            <w:pPr>
              <w:ind w:firstLine="0"/>
              <w:rPr>
                <w:rFonts w:eastAsia="Calibri"/>
                <w:sz w:val="20"/>
              </w:rPr>
            </w:pPr>
            <w:r w:rsidRPr="009F5F6A">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9F5F6A" w:rsidRDefault="00493F1A" w:rsidP="00684763">
            <w:pPr>
              <w:ind w:firstLine="0"/>
              <w:jc w:val="center"/>
              <w:rPr>
                <w:rFonts w:eastAsia="Calibri"/>
                <w:sz w:val="20"/>
              </w:rPr>
            </w:pPr>
            <w:r w:rsidRPr="009F5F6A">
              <w:rPr>
                <w:rFonts w:eastAsia="Calibri"/>
                <w:sz w:val="20"/>
              </w:rPr>
              <w:t>макс. г/</w:t>
            </w:r>
            <w:proofErr w:type="gramStart"/>
            <w:r w:rsidRPr="009F5F6A">
              <w:rPr>
                <w:rFonts w:eastAsia="Calibri"/>
                <w:sz w:val="20"/>
              </w:rPr>
              <w:t>п</w:t>
            </w:r>
            <w:proofErr w:type="gramEnd"/>
            <w:r w:rsidRPr="009F5F6A">
              <w:rPr>
                <w:rFonts w:eastAsia="Calibri"/>
                <w:sz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9F5F6A" w:rsidRDefault="00493F1A" w:rsidP="00684763">
            <w:pPr>
              <w:ind w:firstLine="0"/>
              <w:jc w:val="center"/>
              <w:rPr>
                <w:rFonts w:eastAsia="Calibri"/>
                <w:sz w:val="20"/>
              </w:rPr>
            </w:pPr>
            <w:r w:rsidRPr="009F5F6A">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9F5F6A"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9F5F6A"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9F5F6A"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9F5F6A" w:rsidRDefault="00493F1A" w:rsidP="00684763">
            <w:pPr>
              <w:rPr>
                <w:sz w:val="20"/>
              </w:rPr>
            </w:pPr>
          </w:p>
        </w:tc>
      </w:tr>
      <w:tr w:rsidR="00493F1A" w:rsidRPr="009F5F6A"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9F5F6A" w:rsidRDefault="00493F1A" w:rsidP="00684763">
            <w:pPr>
              <w:ind w:firstLine="0"/>
              <w:rPr>
                <w:rFonts w:eastAsia="Calibri"/>
                <w:sz w:val="20"/>
              </w:rPr>
            </w:pPr>
            <w:r w:rsidRPr="009F5F6A">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9F5F6A" w:rsidRDefault="00493F1A" w:rsidP="00684763">
            <w:pPr>
              <w:ind w:firstLine="0"/>
              <w:rPr>
                <w:rFonts w:eastAsia="Calibri"/>
                <w:sz w:val="20"/>
              </w:rPr>
            </w:pPr>
            <w:r w:rsidRPr="009F5F6A">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9F5F6A" w:rsidRDefault="00493F1A" w:rsidP="00684763">
            <w:pPr>
              <w:ind w:firstLine="0"/>
              <w:jc w:val="center"/>
              <w:rPr>
                <w:rFonts w:eastAsia="Calibri"/>
                <w:sz w:val="20"/>
              </w:rPr>
            </w:pPr>
            <w:r w:rsidRPr="009F5F6A">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9F5F6A" w:rsidRDefault="00493F1A" w:rsidP="00684763">
            <w:pPr>
              <w:ind w:firstLine="0"/>
              <w:jc w:val="center"/>
              <w:rPr>
                <w:rFonts w:eastAsia="Calibri"/>
                <w:sz w:val="20"/>
              </w:rPr>
            </w:pPr>
            <w:r w:rsidRPr="009F5F6A">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9F5F6A"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9F5F6A"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9F5F6A"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9F5F6A" w:rsidRDefault="00493F1A" w:rsidP="00684763">
            <w:pPr>
              <w:rPr>
                <w:sz w:val="20"/>
              </w:rPr>
            </w:pPr>
          </w:p>
        </w:tc>
      </w:tr>
    </w:tbl>
    <w:p w:rsidR="00493F1A" w:rsidRPr="009F5F6A" w:rsidRDefault="00493F1A" w:rsidP="00493F1A">
      <w:pPr>
        <w:rPr>
          <w:szCs w:val="24"/>
        </w:rPr>
      </w:pPr>
      <w:r w:rsidRPr="009F5F6A">
        <w:rPr>
          <w:sz w:val="20"/>
        </w:rPr>
        <w:t>*пример заполнения</w:t>
      </w:r>
    </w:p>
    <w:p w:rsidR="00493F1A" w:rsidRPr="009F5F6A" w:rsidRDefault="00493F1A" w:rsidP="00493F1A">
      <w:pPr>
        <w:rPr>
          <w:szCs w:val="24"/>
        </w:rPr>
      </w:pPr>
      <w:r w:rsidRPr="009F5F6A">
        <w:rPr>
          <w:szCs w:val="24"/>
        </w:rPr>
        <w:t>____________________________________</w:t>
      </w:r>
    </w:p>
    <w:p w:rsidR="00493F1A" w:rsidRPr="009F5F6A" w:rsidRDefault="00493F1A" w:rsidP="00493F1A">
      <w:pPr>
        <w:ind w:right="3684"/>
        <w:jc w:val="center"/>
        <w:rPr>
          <w:szCs w:val="24"/>
          <w:vertAlign w:val="superscript"/>
        </w:rPr>
      </w:pPr>
      <w:r w:rsidRPr="009F5F6A">
        <w:rPr>
          <w:szCs w:val="24"/>
          <w:vertAlign w:val="superscript"/>
        </w:rPr>
        <w:t>(подпись, М.П.)</w:t>
      </w:r>
    </w:p>
    <w:p w:rsidR="00493F1A" w:rsidRPr="009F5F6A" w:rsidRDefault="00493F1A" w:rsidP="00493F1A">
      <w:pPr>
        <w:rPr>
          <w:szCs w:val="24"/>
        </w:rPr>
      </w:pPr>
      <w:r w:rsidRPr="009F5F6A">
        <w:rPr>
          <w:szCs w:val="24"/>
        </w:rPr>
        <w:t>____________________________________</w:t>
      </w:r>
    </w:p>
    <w:p w:rsidR="00493F1A" w:rsidRPr="009F5F6A" w:rsidRDefault="00493F1A" w:rsidP="00493F1A">
      <w:pPr>
        <w:ind w:right="3684"/>
        <w:jc w:val="center"/>
        <w:rPr>
          <w:szCs w:val="24"/>
          <w:vertAlign w:val="superscript"/>
        </w:rPr>
      </w:pPr>
      <w:r w:rsidRPr="009F5F6A">
        <w:rPr>
          <w:szCs w:val="24"/>
          <w:vertAlign w:val="superscript"/>
        </w:rPr>
        <w:t xml:space="preserve">(фамилия, имя, отчество </w:t>
      </w:r>
      <w:proofErr w:type="gramStart"/>
      <w:r w:rsidRPr="009F5F6A">
        <w:rPr>
          <w:szCs w:val="24"/>
          <w:vertAlign w:val="superscript"/>
        </w:rPr>
        <w:t>подписавшего</w:t>
      </w:r>
      <w:proofErr w:type="gramEnd"/>
      <w:r w:rsidRPr="009F5F6A">
        <w:rPr>
          <w:szCs w:val="24"/>
          <w:vertAlign w:val="superscript"/>
        </w:rPr>
        <w:t>, должность)</w:t>
      </w:r>
    </w:p>
    <w:p w:rsidR="00493F1A" w:rsidRPr="009F5F6A" w:rsidRDefault="00493F1A" w:rsidP="00211593">
      <w:pPr>
        <w:ind w:firstLine="0"/>
        <w:rPr>
          <w:color w:val="000000"/>
          <w:szCs w:val="24"/>
        </w:rPr>
      </w:pPr>
    </w:p>
    <w:p w:rsidR="00211593" w:rsidRPr="009F5F6A" w:rsidRDefault="00211593" w:rsidP="00211593">
      <w:pPr>
        <w:pBdr>
          <w:bottom w:val="single" w:sz="4" w:space="1" w:color="auto"/>
        </w:pBdr>
        <w:shd w:val="clear" w:color="auto" w:fill="E0E0E0"/>
        <w:ind w:right="21" w:firstLine="0"/>
        <w:jc w:val="center"/>
        <w:rPr>
          <w:b/>
          <w:color w:val="000000"/>
          <w:spacing w:val="36"/>
          <w:szCs w:val="24"/>
        </w:rPr>
      </w:pPr>
      <w:r w:rsidRPr="009F5F6A">
        <w:rPr>
          <w:b/>
          <w:color w:val="000000"/>
          <w:spacing w:val="36"/>
          <w:szCs w:val="24"/>
        </w:rPr>
        <w:t>конец формы</w:t>
      </w:r>
    </w:p>
    <w:p w:rsidR="00211593" w:rsidRPr="009F5F6A" w:rsidRDefault="00211593" w:rsidP="00211593">
      <w:pPr>
        <w:pStyle w:val="afd"/>
        <w:numPr>
          <w:ilvl w:val="0"/>
          <w:numId w:val="0"/>
        </w:numPr>
        <w:ind w:left="567"/>
        <w:rPr>
          <w:b/>
          <w:sz w:val="24"/>
          <w:szCs w:val="24"/>
        </w:rPr>
      </w:pPr>
      <w:bookmarkStart w:id="2427" w:name="_Toc98253947"/>
      <w:bookmarkStart w:id="2428" w:name="_Toc157248199"/>
      <w:bookmarkStart w:id="2429" w:name="_Toc157496568"/>
      <w:bookmarkStart w:id="2430" w:name="_Toc158206107"/>
      <w:bookmarkStart w:id="2431" w:name="_Toc164057792"/>
      <w:bookmarkStart w:id="2432" w:name="_Toc164137142"/>
      <w:bookmarkStart w:id="2433" w:name="_Toc164161302"/>
      <w:bookmarkStart w:id="2434" w:name="_Toc165173873"/>
    </w:p>
    <w:p w:rsidR="00211593" w:rsidRPr="009F5F6A" w:rsidRDefault="00211593" w:rsidP="00211593">
      <w:pPr>
        <w:ind w:firstLine="0"/>
        <w:jc w:val="left"/>
        <w:rPr>
          <w:szCs w:val="24"/>
        </w:rPr>
      </w:pPr>
      <w:r w:rsidRPr="009F5F6A">
        <w:rPr>
          <w:b/>
          <w:szCs w:val="24"/>
        </w:rPr>
        <w:br w:type="page"/>
      </w:r>
    </w:p>
    <w:p w:rsidR="00211593" w:rsidRPr="009F5F6A" w:rsidRDefault="00211593" w:rsidP="00822777">
      <w:pPr>
        <w:pStyle w:val="3"/>
        <w:numPr>
          <w:ilvl w:val="2"/>
          <w:numId w:val="101"/>
        </w:numPr>
        <w:rPr>
          <w:sz w:val="24"/>
          <w:szCs w:val="24"/>
        </w:rPr>
      </w:pPr>
      <w:bookmarkStart w:id="2435" w:name="_Toc439170697"/>
      <w:bookmarkStart w:id="2436" w:name="_Toc439172799"/>
      <w:bookmarkStart w:id="2437" w:name="_Toc439173243"/>
      <w:bookmarkStart w:id="2438" w:name="_Toc439238239"/>
      <w:bookmarkStart w:id="2439" w:name="_Toc439252786"/>
      <w:bookmarkStart w:id="2440" w:name="_Toc439323760"/>
      <w:bookmarkStart w:id="2441" w:name="_Toc440361397"/>
      <w:bookmarkStart w:id="2442" w:name="_Toc440376279"/>
      <w:bookmarkStart w:id="2443" w:name="_Toc440382537"/>
      <w:bookmarkStart w:id="2444" w:name="_Toc440447207"/>
      <w:bookmarkStart w:id="2445" w:name="_Toc440632368"/>
      <w:bookmarkStart w:id="2446" w:name="_Toc440875140"/>
      <w:bookmarkStart w:id="2447" w:name="_Toc441131127"/>
      <w:bookmarkStart w:id="2448" w:name="_Toc441572132"/>
      <w:bookmarkStart w:id="2449" w:name="_Toc441575224"/>
      <w:bookmarkStart w:id="2450" w:name="_Toc442434885"/>
      <w:bookmarkStart w:id="2451" w:name="_Toc442435724"/>
      <w:bookmarkStart w:id="2452" w:name="_Toc462044815"/>
      <w:bookmarkStart w:id="2453" w:name="_Toc462068518"/>
      <w:bookmarkStart w:id="2454" w:name="_Toc463514208"/>
      <w:bookmarkStart w:id="2455" w:name="_Toc469480446"/>
      <w:bookmarkStart w:id="2456" w:name="_Toc471823237"/>
      <w:bookmarkStart w:id="2457" w:name="_Toc498512098"/>
      <w:bookmarkStart w:id="2458" w:name="_Toc511312918"/>
      <w:bookmarkStart w:id="2459" w:name="_Toc511315322"/>
      <w:bookmarkStart w:id="2460" w:name="_Toc515530024"/>
      <w:r w:rsidRPr="009F5F6A">
        <w:rPr>
          <w:sz w:val="24"/>
          <w:szCs w:val="24"/>
        </w:rPr>
        <w:lastRenderedPageBreak/>
        <w:t>Инструкции по заполнению</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9F5F6A">
        <w:rPr>
          <w:sz w:val="24"/>
          <w:szCs w:val="24"/>
        </w:rPr>
        <w:fldChar w:fldCharType="begin"/>
      </w:r>
      <w:r w:rsidRPr="009F5F6A">
        <w:rPr>
          <w:sz w:val="24"/>
          <w:szCs w:val="24"/>
        </w:rPr>
        <w:instrText xml:space="preserve"> REF _Ref55336310 \r \h </w:instrText>
      </w:r>
      <w:r w:rsidR="006C5B45" w:rsidRPr="009F5F6A">
        <w:rPr>
          <w:sz w:val="24"/>
          <w:szCs w:val="24"/>
        </w:rPr>
        <w:instrText xml:space="preserve"> \* MERGEFORMAT </w:instrText>
      </w:r>
      <w:r w:rsidR="005A1486" w:rsidRPr="009F5F6A">
        <w:rPr>
          <w:sz w:val="24"/>
          <w:szCs w:val="24"/>
        </w:rPr>
      </w:r>
      <w:r w:rsidR="005A1486" w:rsidRPr="009F5F6A">
        <w:rPr>
          <w:sz w:val="24"/>
          <w:szCs w:val="24"/>
        </w:rPr>
        <w:fldChar w:fldCharType="separate"/>
      </w:r>
      <w:r w:rsidR="0010016D" w:rsidRPr="009F5F6A">
        <w:rPr>
          <w:sz w:val="24"/>
          <w:szCs w:val="24"/>
        </w:rPr>
        <w:t>5.1</w:t>
      </w:r>
      <w:r w:rsidR="005A1486" w:rsidRPr="009F5F6A">
        <w:rPr>
          <w:sz w:val="24"/>
          <w:szCs w:val="24"/>
        </w:rPr>
        <w:fldChar w:fldCharType="end"/>
      </w:r>
      <w:r w:rsidRPr="009F5F6A">
        <w:rPr>
          <w:sz w:val="24"/>
          <w:szCs w:val="24"/>
        </w:rPr>
        <w:t>).</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Участник указывает свое фирменное наименование (в </w:t>
      </w:r>
      <w:proofErr w:type="spellStart"/>
      <w:r w:rsidRPr="009F5F6A">
        <w:rPr>
          <w:sz w:val="24"/>
          <w:szCs w:val="24"/>
        </w:rPr>
        <w:t>т.ч</w:t>
      </w:r>
      <w:proofErr w:type="spellEnd"/>
      <w:r w:rsidRPr="009F5F6A">
        <w:rPr>
          <w:sz w:val="24"/>
          <w:szCs w:val="24"/>
        </w:rPr>
        <w:t>. организационно-правовую форму) и свой адрес.</w:t>
      </w:r>
    </w:p>
    <w:p w:rsidR="00211593" w:rsidRPr="009F5F6A" w:rsidRDefault="00493F1A" w:rsidP="00822777">
      <w:pPr>
        <w:pStyle w:val="aff"/>
        <w:numPr>
          <w:ilvl w:val="3"/>
          <w:numId w:val="101"/>
        </w:numPr>
        <w:spacing w:before="100" w:beforeAutospacing="1" w:line="240" w:lineRule="auto"/>
        <w:rPr>
          <w:sz w:val="24"/>
          <w:szCs w:val="24"/>
        </w:rPr>
      </w:pPr>
      <w:r w:rsidRPr="009F5F6A">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экскаваторы, бульдозеры и тому подобное), с приложением копий документов, на основании которых они используются.</w:t>
      </w:r>
    </w:p>
    <w:p w:rsidR="00493F1A" w:rsidRPr="009F5F6A" w:rsidRDefault="00493F1A" w:rsidP="00822777">
      <w:pPr>
        <w:pStyle w:val="2"/>
        <w:keepNext/>
        <w:pageBreakBefore/>
        <w:numPr>
          <w:ilvl w:val="1"/>
          <w:numId w:val="101"/>
        </w:numPr>
        <w:tabs>
          <w:tab w:val="num" w:pos="5104"/>
        </w:tabs>
        <w:suppressAutoHyphens/>
        <w:spacing w:before="100" w:beforeAutospacing="1" w:after="100" w:afterAutospacing="1" w:line="240" w:lineRule="auto"/>
        <w:jc w:val="left"/>
        <w:sectPr w:rsidR="00493F1A" w:rsidRPr="009F5F6A" w:rsidSect="00493F1A">
          <w:pgSz w:w="16838" w:h="11906" w:orient="landscape" w:code="9"/>
          <w:pgMar w:top="1134" w:right="680" w:bottom="567" w:left="539" w:header="680" w:footer="278" w:gutter="0"/>
          <w:cols w:space="708"/>
          <w:titlePg/>
          <w:docGrid w:linePitch="360"/>
        </w:sectPr>
      </w:pPr>
      <w:bookmarkStart w:id="2461" w:name="_Ref55336398"/>
      <w:bookmarkStart w:id="2462" w:name="_Toc57314678"/>
      <w:bookmarkStart w:id="2463" w:name="_Toc69728992"/>
      <w:bookmarkStart w:id="2464" w:name="_Toc98253948"/>
      <w:bookmarkStart w:id="2465" w:name="_Toc165173874"/>
      <w:bookmarkStart w:id="2466" w:name="_Toc423423676"/>
      <w:bookmarkStart w:id="2467" w:name="_Toc441131128"/>
    </w:p>
    <w:p w:rsidR="00211593" w:rsidRPr="009F5F6A"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sz w:val="24"/>
          <w:szCs w:val="24"/>
        </w:rPr>
      </w:pPr>
      <w:bookmarkStart w:id="2468" w:name="_Ref449017558"/>
      <w:bookmarkStart w:id="2469" w:name="_Toc515530025"/>
      <w:r w:rsidRPr="009F5F6A">
        <w:rPr>
          <w:sz w:val="24"/>
          <w:szCs w:val="24"/>
        </w:rPr>
        <w:lastRenderedPageBreak/>
        <w:t>Справка о кадровых ресурсах (форма 10)</w:t>
      </w:r>
      <w:bookmarkEnd w:id="2461"/>
      <w:bookmarkEnd w:id="2462"/>
      <w:bookmarkEnd w:id="2463"/>
      <w:bookmarkEnd w:id="2464"/>
      <w:bookmarkEnd w:id="2465"/>
      <w:bookmarkEnd w:id="2466"/>
      <w:bookmarkEnd w:id="2467"/>
      <w:bookmarkEnd w:id="2468"/>
      <w:bookmarkEnd w:id="2469"/>
    </w:p>
    <w:p w:rsidR="00211593" w:rsidRPr="009F5F6A" w:rsidRDefault="00211593" w:rsidP="00822777">
      <w:pPr>
        <w:pStyle w:val="3"/>
        <w:numPr>
          <w:ilvl w:val="2"/>
          <w:numId w:val="101"/>
        </w:numPr>
        <w:rPr>
          <w:sz w:val="24"/>
          <w:szCs w:val="24"/>
        </w:rPr>
      </w:pPr>
      <w:bookmarkStart w:id="2470" w:name="_Toc98253949"/>
      <w:bookmarkStart w:id="2471" w:name="_Toc157248201"/>
      <w:bookmarkStart w:id="2472" w:name="_Toc157496570"/>
      <w:bookmarkStart w:id="2473" w:name="_Toc158206109"/>
      <w:bookmarkStart w:id="2474" w:name="_Toc164057794"/>
      <w:bookmarkStart w:id="2475" w:name="_Toc164137144"/>
      <w:bookmarkStart w:id="2476" w:name="_Toc164161304"/>
      <w:bookmarkStart w:id="2477" w:name="_Toc165173875"/>
      <w:bookmarkStart w:id="2478" w:name="_Toc439170699"/>
      <w:bookmarkStart w:id="2479" w:name="_Toc439172801"/>
      <w:bookmarkStart w:id="2480" w:name="_Toc439173245"/>
      <w:bookmarkStart w:id="2481" w:name="_Toc439238241"/>
      <w:bookmarkStart w:id="2482" w:name="_Toc439252788"/>
      <w:bookmarkStart w:id="2483" w:name="_Toc439323762"/>
      <w:bookmarkStart w:id="2484" w:name="_Toc440361399"/>
      <w:bookmarkStart w:id="2485" w:name="_Toc440376281"/>
      <w:bookmarkStart w:id="2486" w:name="_Toc440382539"/>
      <w:bookmarkStart w:id="2487" w:name="_Toc440447209"/>
      <w:bookmarkStart w:id="2488" w:name="_Toc440632370"/>
      <w:bookmarkStart w:id="2489" w:name="_Toc440875142"/>
      <w:bookmarkStart w:id="2490" w:name="_Toc441131129"/>
      <w:bookmarkStart w:id="2491" w:name="_Toc441572134"/>
      <w:bookmarkStart w:id="2492" w:name="_Toc441575226"/>
      <w:bookmarkStart w:id="2493" w:name="_Toc442434887"/>
      <w:bookmarkStart w:id="2494" w:name="_Toc442435726"/>
      <w:bookmarkStart w:id="2495" w:name="_Toc462044817"/>
      <w:bookmarkStart w:id="2496" w:name="_Toc462068520"/>
      <w:bookmarkStart w:id="2497" w:name="_Toc463514210"/>
      <w:bookmarkStart w:id="2498" w:name="_Toc469480448"/>
      <w:bookmarkStart w:id="2499" w:name="_Toc471823239"/>
      <w:bookmarkStart w:id="2500" w:name="_Toc498512100"/>
      <w:bookmarkStart w:id="2501" w:name="_Toc511312920"/>
      <w:bookmarkStart w:id="2502" w:name="_Toc511315324"/>
      <w:bookmarkStart w:id="2503" w:name="_Toc515530026"/>
      <w:r w:rsidRPr="009F5F6A">
        <w:rPr>
          <w:sz w:val="24"/>
          <w:szCs w:val="24"/>
        </w:rPr>
        <w:t>Форма Справки о кадровых ресурсах</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rsidR="00211593" w:rsidRPr="009F5F6A" w:rsidRDefault="00211593" w:rsidP="00211593">
      <w:pPr>
        <w:pBdr>
          <w:top w:val="single" w:sz="4" w:space="1" w:color="auto"/>
        </w:pBdr>
        <w:shd w:val="clear" w:color="auto" w:fill="E0E0E0"/>
        <w:ind w:right="21" w:firstLine="0"/>
        <w:jc w:val="center"/>
        <w:rPr>
          <w:b/>
          <w:color w:val="000000"/>
          <w:spacing w:val="36"/>
          <w:szCs w:val="24"/>
        </w:rPr>
      </w:pPr>
      <w:r w:rsidRPr="009F5F6A">
        <w:rPr>
          <w:b/>
          <w:color w:val="000000"/>
          <w:spacing w:val="36"/>
          <w:szCs w:val="24"/>
        </w:rPr>
        <w:t>начало формы</w:t>
      </w:r>
    </w:p>
    <w:p w:rsidR="00211593" w:rsidRPr="009F5F6A" w:rsidRDefault="00211593" w:rsidP="00211593">
      <w:pPr>
        <w:ind w:firstLine="0"/>
        <w:jc w:val="left"/>
        <w:rPr>
          <w:szCs w:val="24"/>
        </w:rPr>
      </w:pPr>
      <w:r w:rsidRPr="009F5F6A">
        <w:rPr>
          <w:szCs w:val="24"/>
        </w:rPr>
        <w:t>Приложение 10 к письму о подаче оферты</w:t>
      </w:r>
      <w:r w:rsidRPr="009F5F6A">
        <w:rPr>
          <w:szCs w:val="24"/>
        </w:rPr>
        <w:br/>
        <w:t>от «____»_____________ </w:t>
      </w:r>
      <w:proofErr w:type="gramStart"/>
      <w:r w:rsidRPr="009F5F6A">
        <w:rPr>
          <w:szCs w:val="24"/>
        </w:rPr>
        <w:t>г</w:t>
      </w:r>
      <w:proofErr w:type="gramEnd"/>
      <w:r w:rsidRPr="009F5F6A">
        <w:rPr>
          <w:szCs w:val="24"/>
        </w:rPr>
        <w:t>. №__________</w:t>
      </w:r>
    </w:p>
    <w:p w:rsidR="00211593" w:rsidRPr="009F5F6A" w:rsidRDefault="00211593" w:rsidP="00211593">
      <w:pPr>
        <w:rPr>
          <w:szCs w:val="24"/>
        </w:rPr>
      </w:pPr>
    </w:p>
    <w:p w:rsidR="00211593" w:rsidRPr="009F5F6A" w:rsidRDefault="00211593" w:rsidP="00211593">
      <w:pPr>
        <w:ind w:firstLine="0"/>
        <w:jc w:val="center"/>
        <w:rPr>
          <w:b/>
          <w:szCs w:val="24"/>
        </w:rPr>
      </w:pPr>
      <w:r w:rsidRPr="009F5F6A">
        <w:rPr>
          <w:b/>
          <w:szCs w:val="24"/>
        </w:rPr>
        <w:t>Справка о кадровых ресурсах</w:t>
      </w:r>
    </w:p>
    <w:p w:rsidR="00493F1A" w:rsidRPr="009F5F6A" w:rsidRDefault="00493F1A" w:rsidP="00493F1A">
      <w:pPr>
        <w:ind w:firstLine="0"/>
        <w:rPr>
          <w:color w:val="000000"/>
          <w:szCs w:val="24"/>
        </w:rPr>
      </w:pPr>
      <w:r w:rsidRPr="009F5F6A">
        <w:rPr>
          <w:color w:val="000000"/>
          <w:szCs w:val="24"/>
        </w:rPr>
        <w:t>Наименование и адрес Участника: _________________________________</w:t>
      </w:r>
    </w:p>
    <w:p w:rsidR="00493F1A" w:rsidRPr="009F5F6A" w:rsidRDefault="00493F1A" w:rsidP="00493F1A">
      <w:pPr>
        <w:ind w:firstLine="0"/>
        <w:rPr>
          <w:color w:val="000000"/>
          <w:szCs w:val="24"/>
        </w:rPr>
      </w:pPr>
    </w:p>
    <w:p w:rsidR="00493F1A" w:rsidRPr="009F5F6A" w:rsidRDefault="00493F1A" w:rsidP="00493F1A">
      <w:pPr>
        <w:keepNext/>
        <w:ind w:firstLine="0"/>
        <w:jc w:val="left"/>
        <w:rPr>
          <w:b/>
          <w:szCs w:val="24"/>
        </w:rPr>
      </w:pPr>
      <w:r w:rsidRPr="009F5F6A">
        <w:rPr>
          <w:b/>
          <w:szCs w:val="24"/>
        </w:rPr>
        <w:t xml:space="preserve">Таблица-1. </w:t>
      </w:r>
      <w:r w:rsidRPr="009F5F6A">
        <w:rPr>
          <w:b/>
        </w:rPr>
        <w:t>Общая штатная численность персонала</w:t>
      </w:r>
    </w:p>
    <w:p w:rsidR="00493F1A" w:rsidRPr="009F5F6A"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9F5F6A" w:rsidTr="00684763">
        <w:trPr>
          <w:trHeight w:val="551"/>
        </w:trPr>
        <w:tc>
          <w:tcPr>
            <w:tcW w:w="695" w:type="dxa"/>
            <w:vAlign w:val="center"/>
          </w:tcPr>
          <w:p w:rsidR="00493F1A" w:rsidRPr="009F5F6A" w:rsidRDefault="00493F1A" w:rsidP="00684763">
            <w:pPr>
              <w:ind w:firstLine="0"/>
              <w:jc w:val="center"/>
            </w:pPr>
            <w:r w:rsidRPr="009F5F6A">
              <w:t>№</w:t>
            </w:r>
            <w:r w:rsidRPr="009F5F6A">
              <w:br/>
            </w:r>
            <w:proofErr w:type="gramStart"/>
            <w:r w:rsidRPr="009F5F6A">
              <w:t>п</w:t>
            </w:r>
            <w:proofErr w:type="gramEnd"/>
            <w:r w:rsidRPr="009F5F6A">
              <w:t>/п</w:t>
            </w:r>
          </w:p>
        </w:tc>
        <w:tc>
          <w:tcPr>
            <w:tcW w:w="7938" w:type="dxa"/>
            <w:vAlign w:val="center"/>
          </w:tcPr>
          <w:p w:rsidR="00493F1A" w:rsidRPr="009F5F6A" w:rsidRDefault="00493F1A" w:rsidP="00684763">
            <w:pPr>
              <w:pStyle w:val="af4"/>
              <w:spacing w:before="0" w:after="0"/>
              <w:ind w:left="0" w:right="0"/>
              <w:jc w:val="center"/>
            </w:pPr>
            <w:r w:rsidRPr="009F5F6A">
              <w:t>Штатный персонал</w:t>
            </w:r>
          </w:p>
        </w:tc>
        <w:tc>
          <w:tcPr>
            <w:tcW w:w="1559" w:type="dxa"/>
          </w:tcPr>
          <w:p w:rsidR="00493F1A" w:rsidRPr="009F5F6A" w:rsidRDefault="00493F1A" w:rsidP="00684763">
            <w:pPr>
              <w:pStyle w:val="af4"/>
              <w:spacing w:before="0" w:after="0"/>
              <w:ind w:left="0" w:right="0"/>
              <w:jc w:val="center"/>
            </w:pPr>
            <w:r w:rsidRPr="009F5F6A">
              <w:t>Общая численность</w:t>
            </w:r>
          </w:p>
        </w:tc>
      </w:tr>
      <w:tr w:rsidR="00493F1A" w:rsidRPr="009F5F6A" w:rsidTr="00684763">
        <w:tc>
          <w:tcPr>
            <w:tcW w:w="695" w:type="dxa"/>
          </w:tcPr>
          <w:p w:rsidR="00493F1A" w:rsidRPr="009F5F6A" w:rsidRDefault="00493F1A" w:rsidP="00822777">
            <w:pPr>
              <w:widowControl/>
              <w:numPr>
                <w:ilvl w:val="0"/>
                <w:numId w:val="37"/>
              </w:numPr>
              <w:ind w:left="0" w:firstLine="0"/>
            </w:pPr>
          </w:p>
        </w:tc>
        <w:tc>
          <w:tcPr>
            <w:tcW w:w="7938" w:type="dxa"/>
          </w:tcPr>
          <w:p w:rsidR="00493F1A" w:rsidRPr="009F5F6A" w:rsidRDefault="00493F1A" w:rsidP="00684763">
            <w:pPr>
              <w:pStyle w:val="af7"/>
              <w:spacing w:before="0" w:after="0"/>
              <w:ind w:left="0" w:right="0"/>
              <w:rPr>
                <w:sz w:val="22"/>
              </w:rPr>
            </w:pPr>
            <w:r w:rsidRPr="009F5F6A">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9F5F6A" w:rsidRDefault="00493F1A" w:rsidP="00684763">
            <w:pPr>
              <w:pStyle w:val="af7"/>
              <w:spacing w:before="0" w:after="0"/>
              <w:ind w:left="0" w:right="0"/>
              <w:rPr>
                <w:sz w:val="22"/>
              </w:rPr>
            </w:pPr>
          </w:p>
        </w:tc>
      </w:tr>
      <w:tr w:rsidR="00493F1A" w:rsidRPr="009F5F6A" w:rsidTr="00684763">
        <w:tc>
          <w:tcPr>
            <w:tcW w:w="695" w:type="dxa"/>
          </w:tcPr>
          <w:p w:rsidR="00493F1A" w:rsidRPr="009F5F6A" w:rsidRDefault="00493F1A" w:rsidP="00822777">
            <w:pPr>
              <w:widowControl/>
              <w:numPr>
                <w:ilvl w:val="0"/>
                <w:numId w:val="37"/>
              </w:numPr>
              <w:ind w:left="0" w:firstLine="0"/>
            </w:pPr>
          </w:p>
        </w:tc>
        <w:tc>
          <w:tcPr>
            <w:tcW w:w="7938" w:type="dxa"/>
          </w:tcPr>
          <w:p w:rsidR="00493F1A" w:rsidRPr="009F5F6A" w:rsidRDefault="00493F1A" w:rsidP="00684763">
            <w:pPr>
              <w:pStyle w:val="af7"/>
              <w:spacing w:before="0" w:after="0"/>
              <w:ind w:left="0" w:right="0"/>
              <w:rPr>
                <w:sz w:val="22"/>
              </w:rPr>
            </w:pPr>
            <w:r w:rsidRPr="009F5F6A">
              <w:rPr>
                <w:sz w:val="22"/>
              </w:rPr>
              <w:t>Инженерно-технический персонал</w:t>
            </w:r>
          </w:p>
        </w:tc>
        <w:tc>
          <w:tcPr>
            <w:tcW w:w="1559" w:type="dxa"/>
          </w:tcPr>
          <w:p w:rsidR="00493F1A" w:rsidRPr="009F5F6A" w:rsidRDefault="00493F1A" w:rsidP="00684763">
            <w:pPr>
              <w:pStyle w:val="af7"/>
              <w:spacing w:before="0" w:after="0"/>
              <w:ind w:left="0" w:right="0"/>
              <w:rPr>
                <w:sz w:val="22"/>
              </w:rPr>
            </w:pPr>
          </w:p>
        </w:tc>
      </w:tr>
      <w:tr w:rsidR="00493F1A" w:rsidRPr="009F5F6A" w:rsidTr="00684763">
        <w:tc>
          <w:tcPr>
            <w:tcW w:w="695" w:type="dxa"/>
          </w:tcPr>
          <w:p w:rsidR="00493F1A" w:rsidRPr="009F5F6A" w:rsidRDefault="00493F1A" w:rsidP="00822777">
            <w:pPr>
              <w:widowControl/>
              <w:numPr>
                <w:ilvl w:val="0"/>
                <w:numId w:val="37"/>
              </w:numPr>
              <w:ind w:left="0" w:firstLine="0"/>
            </w:pPr>
          </w:p>
        </w:tc>
        <w:tc>
          <w:tcPr>
            <w:tcW w:w="7938" w:type="dxa"/>
          </w:tcPr>
          <w:p w:rsidR="00493F1A" w:rsidRPr="009F5F6A" w:rsidRDefault="00493F1A" w:rsidP="00684763">
            <w:pPr>
              <w:pStyle w:val="af7"/>
              <w:spacing w:before="0" w:after="0"/>
              <w:ind w:left="0" w:right="0"/>
              <w:rPr>
                <w:sz w:val="22"/>
              </w:rPr>
            </w:pPr>
            <w:r w:rsidRPr="009F5F6A">
              <w:rPr>
                <w:sz w:val="22"/>
              </w:rPr>
              <w:t>Рабочие (производственный персонал)</w:t>
            </w:r>
          </w:p>
        </w:tc>
        <w:tc>
          <w:tcPr>
            <w:tcW w:w="1559" w:type="dxa"/>
          </w:tcPr>
          <w:p w:rsidR="00493F1A" w:rsidRPr="009F5F6A" w:rsidRDefault="00493F1A" w:rsidP="00684763">
            <w:pPr>
              <w:pStyle w:val="af7"/>
              <w:spacing w:before="0" w:after="0"/>
              <w:ind w:left="0" w:right="0"/>
              <w:rPr>
                <w:sz w:val="22"/>
              </w:rPr>
            </w:pPr>
          </w:p>
        </w:tc>
      </w:tr>
      <w:tr w:rsidR="00493F1A" w:rsidRPr="009F5F6A" w:rsidTr="00684763">
        <w:tc>
          <w:tcPr>
            <w:tcW w:w="695" w:type="dxa"/>
          </w:tcPr>
          <w:p w:rsidR="00493F1A" w:rsidRPr="009F5F6A" w:rsidRDefault="00493F1A" w:rsidP="00684763">
            <w:pPr>
              <w:ind w:firstLine="0"/>
            </w:pPr>
            <w:r w:rsidRPr="009F5F6A">
              <w:t>4.</w:t>
            </w:r>
          </w:p>
        </w:tc>
        <w:tc>
          <w:tcPr>
            <w:tcW w:w="7938" w:type="dxa"/>
          </w:tcPr>
          <w:p w:rsidR="00493F1A" w:rsidRPr="009F5F6A" w:rsidRDefault="00493F1A" w:rsidP="00684763">
            <w:pPr>
              <w:pStyle w:val="af7"/>
              <w:spacing w:before="0" w:after="0"/>
              <w:ind w:left="0" w:right="0"/>
              <w:rPr>
                <w:sz w:val="22"/>
              </w:rPr>
            </w:pPr>
            <w:r w:rsidRPr="009F5F6A">
              <w:rPr>
                <w:sz w:val="22"/>
              </w:rPr>
              <w:t>Специалисты</w:t>
            </w:r>
          </w:p>
        </w:tc>
        <w:tc>
          <w:tcPr>
            <w:tcW w:w="1559" w:type="dxa"/>
          </w:tcPr>
          <w:p w:rsidR="00493F1A" w:rsidRPr="009F5F6A" w:rsidRDefault="00493F1A" w:rsidP="00684763">
            <w:pPr>
              <w:pStyle w:val="af7"/>
              <w:spacing w:before="0" w:after="0"/>
              <w:ind w:left="0" w:right="0"/>
              <w:rPr>
                <w:sz w:val="22"/>
              </w:rPr>
            </w:pPr>
          </w:p>
        </w:tc>
      </w:tr>
      <w:tr w:rsidR="00493F1A" w:rsidRPr="009F5F6A" w:rsidTr="00684763">
        <w:tc>
          <w:tcPr>
            <w:tcW w:w="695" w:type="dxa"/>
          </w:tcPr>
          <w:p w:rsidR="00493F1A" w:rsidRPr="009F5F6A" w:rsidRDefault="00493F1A" w:rsidP="00684763">
            <w:pPr>
              <w:ind w:firstLine="0"/>
            </w:pPr>
            <w:r w:rsidRPr="009F5F6A">
              <w:t>5.</w:t>
            </w:r>
          </w:p>
        </w:tc>
        <w:tc>
          <w:tcPr>
            <w:tcW w:w="7938" w:type="dxa"/>
          </w:tcPr>
          <w:p w:rsidR="00493F1A" w:rsidRPr="009F5F6A" w:rsidRDefault="00493F1A" w:rsidP="00684763">
            <w:pPr>
              <w:pStyle w:val="af7"/>
              <w:spacing w:before="0" w:after="0"/>
              <w:ind w:left="0" w:right="0"/>
              <w:rPr>
                <w:sz w:val="22"/>
              </w:rPr>
            </w:pPr>
            <w:r w:rsidRPr="009F5F6A">
              <w:rPr>
                <w:sz w:val="22"/>
              </w:rPr>
              <w:t>Прочий персонал (в том числе экспедиторы, водители, грузчики, охранники и т.д.)</w:t>
            </w:r>
          </w:p>
        </w:tc>
        <w:tc>
          <w:tcPr>
            <w:tcW w:w="1559" w:type="dxa"/>
          </w:tcPr>
          <w:p w:rsidR="00493F1A" w:rsidRPr="009F5F6A" w:rsidRDefault="00493F1A" w:rsidP="00684763">
            <w:pPr>
              <w:pStyle w:val="af7"/>
              <w:spacing w:before="0" w:after="0"/>
              <w:ind w:left="0" w:right="0"/>
              <w:rPr>
                <w:sz w:val="22"/>
              </w:rPr>
            </w:pPr>
          </w:p>
        </w:tc>
      </w:tr>
    </w:tbl>
    <w:p w:rsidR="00493F1A" w:rsidRPr="009F5F6A" w:rsidRDefault="00493F1A" w:rsidP="00493F1A"/>
    <w:p w:rsidR="00493F1A" w:rsidRPr="009F5F6A" w:rsidRDefault="00493F1A" w:rsidP="00493F1A">
      <w:pPr>
        <w:keepNext/>
        <w:ind w:firstLine="0"/>
        <w:jc w:val="left"/>
        <w:rPr>
          <w:b/>
        </w:rPr>
      </w:pPr>
      <w:r w:rsidRPr="009F5F6A">
        <w:rPr>
          <w:b/>
        </w:rPr>
        <w:t>Таблица-2. Численность персонала, привлекаемого для выполнения работ по договору</w:t>
      </w:r>
    </w:p>
    <w:p w:rsidR="00493F1A" w:rsidRPr="009F5F6A"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9F5F6A" w:rsidTr="00684763">
        <w:trPr>
          <w:trHeight w:val="551"/>
        </w:trPr>
        <w:tc>
          <w:tcPr>
            <w:tcW w:w="695" w:type="dxa"/>
            <w:vAlign w:val="center"/>
          </w:tcPr>
          <w:p w:rsidR="00493F1A" w:rsidRPr="009F5F6A" w:rsidRDefault="00493F1A" w:rsidP="00684763">
            <w:pPr>
              <w:ind w:firstLine="0"/>
              <w:jc w:val="center"/>
            </w:pPr>
            <w:r w:rsidRPr="009F5F6A">
              <w:t>№</w:t>
            </w:r>
            <w:r w:rsidRPr="009F5F6A">
              <w:br/>
            </w:r>
            <w:proofErr w:type="gramStart"/>
            <w:r w:rsidRPr="009F5F6A">
              <w:t>п</w:t>
            </w:r>
            <w:proofErr w:type="gramEnd"/>
            <w:r w:rsidRPr="009F5F6A">
              <w:t>/п</w:t>
            </w:r>
          </w:p>
        </w:tc>
        <w:tc>
          <w:tcPr>
            <w:tcW w:w="2268" w:type="dxa"/>
            <w:vAlign w:val="center"/>
          </w:tcPr>
          <w:p w:rsidR="00493F1A" w:rsidRPr="009F5F6A" w:rsidRDefault="00493F1A" w:rsidP="00684763">
            <w:pPr>
              <w:pStyle w:val="af4"/>
              <w:spacing w:before="0" w:after="0"/>
              <w:ind w:left="0" w:right="0"/>
              <w:jc w:val="center"/>
            </w:pPr>
            <w:r w:rsidRPr="009F5F6A">
              <w:t>Фамилия, имя, отчество специалиста</w:t>
            </w:r>
          </w:p>
        </w:tc>
        <w:tc>
          <w:tcPr>
            <w:tcW w:w="2586" w:type="dxa"/>
            <w:vAlign w:val="center"/>
          </w:tcPr>
          <w:p w:rsidR="00493F1A" w:rsidRPr="009F5F6A" w:rsidRDefault="00493F1A" w:rsidP="00684763">
            <w:pPr>
              <w:pStyle w:val="af4"/>
              <w:spacing w:before="0" w:after="0"/>
              <w:ind w:left="0" w:right="0"/>
              <w:jc w:val="center"/>
            </w:pPr>
            <w:r w:rsidRPr="009F5F6A">
              <w:t>Образование (какое учебное заведение окончил, год окончания, полученная специальность)</w:t>
            </w:r>
          </w:p>
        </w:tc>
        <w:tc>
          <w:tcPr>
            <w:tcW w:w="1950" w:type="dxa"/>
            <w:vAlign w:val="center"/>
          </w:tcPr>
          <w:p w:rsidR="00493F1A" w:rsidRPr="009F5F6A" w:rsidRDefault="00493F1A" w:rsidP="00684763">
            <w:pPr>
              <w:pStyle w:val="af4"/>
              <w:spacing w:before="0" w:after="0"/>
              <w:ind w:left="0" w:right="0"/>
              <w:jc w:val="center"/>
            </w:pPr>
            <w:r w:rsidRPr="009F5F6A">
              <w:t>Должность</w:t>
            </w:r>
          </w:p>
        </w:tc>
        <w:tc>
          <w:tcPr>
            <w:tcW w:w="2747" w:type="dxa"/>
            <w:vAlign w:val="center"/>
          </w:tcPr>
          <w:p w:rsidR="00493F1A" w:rsidRPr="009F5F6A" w:rsidRDefault="00493F1A" w:rsidP="00684763">
            <w:pPr>
              <w:pStyle w:val="af4"/>
              <w:spacing w:before="0" w:after="0"/>
              <w:ind w:left="0" w:right="0"/>
              <w:jc w:val="center"/>
            </w:pPr>
            <w:r w:rsidRPr="009F5F6A">
              <w:t>Стаж работы в данной или аналогичной должности, лет</w:t>
            </w:r>
          </w:p>
        </w:tc>
      </w:tr>
      <w:tr w:rsidR="00493F1A" w:rsidRPr="009F5F6A" w:rsidTr="00684763">
        <w:trPr>
          <w:cantSplit/>
        </w:trPr>
        <w:tc>
          <w:tcPr>
            <w:tcW w:w="10246" w:type="dxa"/>
            <w:gridSpan w:val="5"/>
          </w:tcPr>
          <w:p w:rsidR="00493F1A" w:rsidRPr="009F5F6A" w:rsidRDefault="00493F1A" w:rsidP="00684763">
            <w:pPr>
              <w:pStyle w:val="af7"/>
              <w:spacing w:before="0" w:after="0"/>
              <w:ind w:left="0" w:right="0"/>
              <w:rPr>
                <w:sz w:val="22"/>
              </w:rPr>
            </w:pPr>
            <w:r w:rsidRPr="009F5F6A">
              <w:rPr>
                <w:sz w:val="22"/>
              </w:rPr>
              <w:t>Руководящее звено (руководитель и его заместители, главный бухгалтер, главный экономист, главный юрист)</w:t>
            </w:r>
          </w:p>
        </w:tc>
      </w:tr>
      <w:tr w:rsidR="00493F1A" w:rsidRPr="009F5F6A" w:rsidTr="00684763">
        <w:tc>
          <w:tcPr>
            <w:tcW w:w="695" w:type="dxa"/>
          </w:tcPr>
          <w:p w:rsidR="00493F1A" w:rsidRPr="009F5F6A" w:rsidRDefault="00493F1A" w:rsidP="00684763">
            <w:pPr>
              <w:ind w:firstLine="0"/>
            </w:pPr>
            <w:r w:rsidRPr="009F5F6A">
              <w:t>1.</w:t>
            </w:r>
          </w:p>
        </w:tc>
        <w:tc>
          <w:tcPr>
            <w:tcW w:w="2268" w:type="dxa"/>
          </w:tcPr>
          <w:p w:rsidR="00493F1A" w:rsidRPr="009F5F6A" w:rsidRDefault="00493F1A" w:rsidP="00684763">
            <w:pPr>
              <w:pStyle w:val="af7"/>
              <w:spacing w:before="0" w:after="0"/>
              <w:ind w:left="0" w:right="0"/>
              <w:rPr>
                <w:sz w:val="22"/>
              </w:rPr>
            </w:pPr>
          </w:p>
        </w:tc>
        <w:tc>
          <w:tcPr>
            <w:tcW w:w="2586" w:type="dxa"/>
          </w:tcPr>
          <w:p w:rsidR="00493F1A" w:rsidRPr="009F5F6A" w:rsidRDefault="00493F1A" w:rsidP="00684763">
            <w:pPr>
              <w:pStyle w:val="af7"/>
              <w:spacing w:before="0" w:after="0"/>
              <w:ind w:left="0" w:right="0"/>
              <w:rPr>
                <w:sz w:val="22"/>
              </w:rPr>
            </w:pPr>
          </w:p>
        </w:tc>
        <w:tc>
          <w:tcPr>
            <w:tcW w:w="1950" w:type="dxa"/>
          </w:tcPr>
          <w:p w:rsidR="00493F1A" w:rsidRPr="009F5F6A" w:rsidRDefault="00493F1A" w:rsidP="00684763">
            <w:pPr>
              <w:pStyle w:val="af7"/>
              <w:spacing w:before="0" w:after="0"/>
              <w:ind w:left="0" w:right="0"/>
              <w:rPr>
                <w:sz w:val="22"/>
              </w:rPr>
            </w:pPr>
          </w:p>
        </w:tc>
        <w:tc>
          <w:tcPr>
            <w:tcW w:w="2747" w:type="dxa"/>
          </w:tcPr>
          <w:p w:rsidR="00493F1A" w:rsidRPr="009F5F6A" w:rsidRDefault="00493F1A" w:rsidP="00684763">
            <w:pPr>
              <w:pStyle w:val="af7"/>
              <w:spacing w:before="0" w:after="0"/>
              <w:ind w:left="0" w:right="0"/>
              <w:rPr>
                <w:sz w:val="22"/>
              </w:rPr>
            </w:pPr>
          </w:p>
        </w:tc>
      </w:tr>
      <w:tr w:rsidR="00493F1A" w:rsidRPr="009F5F6A" w:rsidTr="00684763">
        <w:tc>
          <w:tcPr>
            <w:tcW w:w="695" w:type="dxa"/>
          </w:tcPr>
          <w:p w:rsidR="00493F1A" w:rsidRPr="009F5F6A" w:rsidRDefault="00493F1A" w:rsidP="00684763">
            <w:pPr>
              <w:ind w:firstLine="0"/>
            </w:pPr>
            <w:r w:rsidRPr="009F5F6A">
              <w:t>2.</w:t>
            </w:r>
          </w:p>
        </w:tc>
        <w:tc>
          <w:tcPr>
            <w:tcW w:w="2268" w:type="dxa"/>
          </w:tcPr>
          <w:p w:rsidR="00493F1A" w:rsidRPr="009F5F6A" w:rsidRDefault="00493F1A" w:rsidP="00684763">
            <w:pPr>
              <w:pStyle w:val="af7"/>
              <w:spacing w:before="0" w:after="0"/>
              <w:ind w:left="0" w:right="0"/>
              <w:rPr>
                <w:sz w:val="22"/>
              </w:rPr>
            </w:pPr>
          </w:p>
        </w:tc>
        <w:tc>
          <w:tcPr>
            <w:tcW w:w="2586" w:type="dxa"/>
          </w:tcPr>
          <w:p w:rsidR="00493F1A" w:rsidRPr="009F5F6A" w:rsidRDefault="00493F1A" w:rsidP="00684763">
            <w:pPr>
              <w:pStyle w:val="af7"/>
              <w:spacing w:before="0" w:after="0"/>
              <w:ind w:left="0" w:right="0"/>
              <w:rPr>
                <w:sz w:val="22"/>
              </w:rPr>
            </w:pPr>
          </w:p>
        </w:tc>
        <w:tc>
          <w:tcPr>
            <w:tcW w:w="1950" w:type="dxa"/>
          </w:tcPr>
          <w:p w:rsidR="00493F1A" w:rsidRPr="009F5F6A" w:rsidRDefault="00493F1A" w:rsidP="00684763">
            <w:pPr>
              <w:pStyle w:val="af7"/>
              <w:spacing w:before="0" w:after="0"/>
              <w:ind w:left="0" w:right="0"/>
              <w:rPr>
                <w:sz w:val="22"/>
              </w:rPr>
            </w:pPr>
          </w:p>
        </w:tc>
        <w:tc>
          <w:tcPr>
            <w:tcW w:w="2747" w:type="dxa"/>
          </w:tcPr>
          <w:p w:rsidR="00493F1A" w:rsidRPr="009F5F6A" w:rsidRDefault="00493F1A" w:rsidP="00684763">
            <w:pPr>
              <w:pStyle w:val="af7"/>
              <w:spacing w:before="0" w:after="0"/>
              <w:ind w:left="0" w:right="0"/>
              <w:rPr>
                <w:sz w:val="22"/>
              </w:rPr>
            </w:pPr>
          </w:p>
        </w:tc>
      </w:tr>
      <w:tr w:rsidR="00493F1A" w:rsidRPr="009F5F6A" w:rsidTr="00684763">
        <w:tc>
          <w:tcPr>
            <w:tcW w:w="695" w:type="dxa"/>
          </w:tcPr>
          <w:p w:rsidR="00493F1A" w:rsidRPr="009F5F6A" w:rsidRDefault="00493F1A" w:rsidP="00684763">
            <w:pPr>
              <w:ind w:firstLine="0"/>
            </w:pPr>
            <w:r w:rsidRPr="009F5F6A">
              <w:t>3.</w:t>
            </w:r>
          </w:p>
        </w:tc>
        <w:tc>
          <w:tcPr>
            <w:tcW w:w="2268" w:type="dxa"/>
          </w:tcPr>
          <w:p w:rsidR="00493F1A" w:rsidRPr="009F5F6A" w:rsidRDefault="00493F1A" w:rsidP="00684763">
            <w:pPr>
              <w:pStyle w:val="af7"/>
              <w:spacing w:before="0" w:after="0"/>
              <w:ind w:left="0" w:right="0"/>
              <w:rPr>
                <w:sz w:val="22"/>
              </w:rPr>
            </w:pPr>
          </w:p>
        </w:tc>
        <w:tc>
          <w:tcPr>
            <w:tcW w:w="2586" w:type="dxa"/>
          </w:tcPr>
          <w:p w:rsidR="00493F1A" w:rsidRPr="009F5F6A" w:rsidRDefault="00493F1A" w:rsidP="00684763">
            <w:pPr>
              <w:pStyle w:val="af7"/>
              <w:spacing w:before="0" w:after="0"/>
              <w:ind w:left="0" w:right="0"/>
              <w:rPr>
                <w:sz w:val="22"/>
              </w:rPr>
            </w:pPr>
          </w:p>
        </w:tc>
        <w:tc>
          <w:tcPr>
            <w:tcW w:w="1950" w:type="dxa"/>
          </w:tcPr>
          <w:p w:rsidR="00493F1A" w:rsidRPr="009F5F6A" w:rsidRDefault="00493F1A" w:rsidP="00684763">
            <w:pPr>
              <w:pStyle w:val="af7"/>
              <w:spacing w:before="0" w:after="0"/>
              <w:ind w:left="0" w:right="0"/>
              <w:rPr>
                <w:sz w:val="22"/>
              </w:rPr>
            </w:pPr>
          </w:p>
        </w:tc>
        <w:tc>
          <w:tcPr>
            <w:tcW w:w="2747" w:type="dxa"/>
          </w:tcPr>
          <w:p w:rsidR="00493F1A" w:rsidRPr="009F5F6A" w:rsidRDefault="00493F1A" w:rsidP="00684763">
            <w:pPr>
              <w:pStyle w:val="af7"/>
              <w:spacing w:before="0" w:after="0"/>
              <w:ind w:left="0" w:right="0"/>
              <w:rPr>
                <w:sz w:val="22"/>
              </w:rPr>
            </w:pPr>
          </w:p>
        </w:tc>
      </w:tr>
      <w:tr w:rsidR="00493F1A" w:rsidRPr="009F5F6A" w:rsidTr="00684763">
        <w:tc>
          <w:tcPr>
            <w:tcW w:w="695" w:type="dxa"/>
          </w:tcPr>
          <w:p w:rsidR="00493F1A" w:rsidRPr="009F5F6A" w:rsidRDefault="00493F1A" w:rsidP="00684763">
            <w:pPr>
              <w:ind w:firstLine="0"/>
            </w:pPr>
            <w:r w:rsidRPr="009F5F6A">
              <w:t>…</w:t>
            </w:r>
          </w:p>
        </w:tc>
        <w:tc>
          <w:tcPr>
            <w:tcW w:w="2268" w:type="dxa"/>
          </w:tcPr>
          <w:p w:rsidR="00493F1A" w:rsidRPr="009F5F6A" w:rsidRDefault="00493F1A" w:rsidP="00684763">
            <w:pPr>
              <w:pStyle w:val="af7"/>
              <w:spacing w:before="0" w:after="0"/>
              <w:ind w:left="0" w:right="0"/>
              <w:rPr>
                <w:sz w:val="22"/>
              </w:rPr>
            </w:pPr>
          </w:p>
        </w:tc>
        <w:tc>
          <w:tcPr>
            <w:tcW w:w="2586" w:type="dxa"/>
          </w:tcPr>
          <w:p w:rsidR="00493F1A" w:rsidRPr="009F5F6A" w:rsidRDefault="00493F1A" w:rsidP="00684763">
            <w:pPr>
              <w:pStyle w:val="af7"/>
              <w:spacing w:before="0" w:after="0"/>
              <w:ind w:left="0" w:right="0"/>
              <w:rPr>
                <w:sz w:val="22"/>
              </w:rPr>
            </w:pPr>
          </w:p>
        </w:tc>
        <w:tc>
          <w:tcPr>
            <w:tcW w:w="1950" w:type="dxa"/>
          </w:tcPr>
          <w:p w:rsidR="00493F1A" w:rsidRPr="009F5F6A" w:rsidRDefault="00493F1A" w:rsidP="00684763">
            <w:pPr>
              <w:pStyle w:val="af7"/>
              <w:spacing w:before="0" w:after="0"/>
              <w:ind w:left="0" w:right="0"/>
              <w:rPr>
                <w:sz w:val="22"/>
              </w:rPr>
            </w:pPr>
          </w:p>
        </w:tc>
        <w:tc>
          <w:tcPr>
            <w:tcW w:w="2747" w:type="dxa"/>
          </w:tcPr>
          <w:p w:rsidR="00493F1A" w:rsidRPr="009F5F6A" w:rsidRDefault="00493F1A" w:rsidP="00684763">
            <w:pPr>
              <w:pStyle w:val="af7"/>
              <w:spacing w:before="0" w:after="0"/>
              <w:ind w:left="0" w:right="0"/>
              <w:rPr>
                <w:sz w:val="22"/>
              </w:rPr>
            </w:pPr>
          </w:p>
        </w:tc>
      </w:tr>
      <w:tr w:rsidR="00493F1A" w:rsidRPr="009F5F6A" w:rsidTr="00684763">
        <w:trPr>
          <w:cantSplit/>
        </w:trPr>
        <w:tc>
          <w:tcPr>
            <w:tcW w:w="10246" w:type="dxa"/>
            <w:gridSpan w:val="5"/>
          </w:tcPr>
          <w:p w:rsidR="00493F1A" w:rsidRPr="009F5F6A" w:rsidRDefault="00493F1A" w:rsidP="00684763">
            <w:pPr>
              <w:pStyle w:val="af7"/>
              <w:spacing w:before="0" w:after="0"/>
              <w:ind w:left="0" w:right="0"/>
              <w:rPr>
                <w:sz w:val="22"/>
              </w:rPr>
            </w:pPr>
            <w:r w:rsidRPr="009F5F6A">
              <w:rPr>
                <w:sz w:val="22"/>
              </w:rPr>
              <w:t>Инженерно-технический персонал</w:t>
            </w:r>
          </w:p>
        </w:tc>
      </w:tr>
      <w:tr w:rsidR="00493F1A" w:rsidRPr="009F5F6A" w:rsidTr="00684763">
        <w:tc>
          <w:tcPr>
            <w:tcW w:w="695" w:type="dxa"/>
          </w:tcPr>
          <w:p w:rsidR="00493F1A" w:rsidRPr="009F5F6A" w:rsidRDefault="00493F1A" w:rsidP="00684763">
            <w:pPr>
              <w:ind w:firstLine="0"/>
            </w:pPr>
            <w:r w:rsidRPr="009F5F6A">
              <w:t>1.</w:t>
            </w:r>
          </w:p>
        </w:tc>
        <w:tc>
          <w:tcPr>
            <w:tcW w:w="2268" w:type="dxa"/>
          </w:tcPr>
          <w:p w:rsidR="00493F1A" w:rsidRPr="009F5F6A" w:rsidRDefault="00493F1A" w:rsidP="00684763">
            <w:pPr>
              <w:pStyle w:val="af7"/>
              <w:spacing w:before="0" w:after="0"/>
              <w:ind w:left="0" w:right="0"/>
              <w:rPr>
                <w:sz w:val="22"/>
              </w:rPr>
            </w:pPr>
          </w:p>
        </w:tc>
        <w:tc>
          <w:tcPr>
            <w:tcW w:w="2586" w:type="dxa"/>
          </w:tcPr>
          <w:p w:rsidR="00493F1A" w:rsidRPr="009F5F6A" w:rsidRDefault="00493F1A" w:rsidP="00684763">
            <w:pPr>
              <w:pStyle w:val="af7"/>
              <w:spacing w:before="0" w:after="0"/>
              <w:ind w:left="0" w:right="0"/>
              <w:rPr>
                <w:sz w:val="22"/>
              </w:rPr>
            </w:pPr>
          </w:p>
        </w:tc>
        <w:tc>
          <w:tcPr>
            <w:tcW w:w="1950" w:type="dxa"/>
          </w:tcPr>
          <w:p w:rsidR="00493F1A" w:rsidRPr="009F5F6A" w:rsidRDefault="00493F1A" w:rsidP="00684763">
            <w:pPr>
              <w:pStyle w:val="af7"/>
              <w:spacing w:before="0" w:after="0"/>
              <w:ind w:left="0" w:right="0"/>
              <w:rPr>
                <w:sz w:val="22"/>
              </w:rPr>
            </w:pPr>
          </w:p>
        </w:tc>
        <w:tc>
          <w:tcPr>
            <w:tcW w:w="2747" w:type="dxa"/>
          </w:tcPr>
          <w:p w:rsidR="00493F1A" w:rsidRPr="009F5F6A" w:rsidRDefault="00493F1A" w:rsidP="00684763">
            <w:pPr>
              <w:pStyle w:val="af7"/>
              <w:spacing w:before="0" w:after="0"/>
              <w:ind w:left="0" w:right="0"/>
              <w:rPr>
                <w:sz w:val="22"/>
              </w:rPr>
            </w:pPr>
          </w:p>
        </w:tc>
      </w:tr>
      <w:tr w:rsidR="00493F1A" w:rsidRPr="009F5F6A" w:rsidTr="00684763">
        <w:tc>
          <w:tcPr>
            <w:tcW w:w="695" w:type="dxa"/>
          </w:tcPr>
          <w:p w:rsidR="00493F1A" w:rsidRPr="009F5F6A" w:rsidRDefault="00493F1A" w:rsidP="00684763">
            <w:pPr>
              <w:ind w:firstLine="0"/>
            </w:pPr>
            <w:r w:rsidRPr="009F5F6A">
              <w:t>2.</w:t>
            </w:r>
          </w:p>
        </w:tc>
        <w:tc>
          <w:tcPr>
            <w:tcW w:w="2268" w:type="dxa"/>
          </w:tcPr>
          <w:p w:rsidR="00493F1A" w:rsidRPr="009F5F6A" w:rsidRDefault="00493F1A" w:rsidP="00684763">
            <w:pPr>
              <w:pStyle w:val="af7"/>
              <w:spacing w:before="0" w:after="0"/>
              <w:ind w:left="0" w:right="0"/>
              <w:rPr>
                <w:sz w:val="22"/>
              </w:rPr>
            </w:pPr>
          </w:p>
        </w:tc>
        <w:tc>
          <w:tcPr>
            <w:tcW w:w="2586" w:type="dxa"/>
          </w:tcPr>
          <w:p w:rsidR="00493F1A" w:rsidRPr="009F5F6A" w:rsidRDefault="00493F1A" w:rsidP="00684763">
            <w:pPr>
              <w:pStyle w:val="af7"/>
              <w:spacing w:before="0" w:after="0"/>
              <w:ind w:left="0" w:right="0"/>
              <w:rPr>
                <w:sz w:val="22"/>
              </w:rPr>
            </w:pPr>
          </w:p>
        </w:tc>
        <w:tc>
          <w:tcPr>
            <w:tcW w:w="1950" w:type="dxa"/>
          </w:tcPr>
          <w:p w:rsidR="00493F1A" w:rsidRPr="009F5F6A" w:rsidRDefault="00493F1A" w:rsidP="00684763">
            <w:pPr>
              <w:pStyle w:val="af7"/>
              <w:spacing w:before="0" w:after="0"/>
              <w:ind w:left="0" w:right="0"/>
              <w:rPr>
                <w:sz w:val="22"/>
              </w:rPr>
            </w:pPr>
          </w:p>
        </w:tc>
        <w:tc>
          <w:tcPr>
            <w:tcW w:w="2747" w:type="dxa"/>
          </w:tcPr>
          <w:p w:rsidR="00493F1A" w:rsidRPr="009F5F6A" w:rsidRDefault="00493F1A" w:rsidP="00684763">
            <w:pPr>
              <w:pStyle w:val="af7"/>
              <w:spacing w:before="0" w:after="0"/>
              <w:ind w:left="0" w:right="0"/>
              <w:rPr>
                <w:sz w:val="22"/>
              </w:rPr>
            </w:pPr>
          </w:p>
        </w:tc>
      </w:tr>
      <w:tr w:rsidR="00493F1A" w:rsidRPr="009F5F6A" w:rsidTr="00684763">
        <w:tc>
          <w:tcPr>
            <w:tcW w:w="695" w:type="dxa"/>
          </w:tcPr>
          <w:p w:rsidR="00493F1A" w:rsidRPr="009F5F6A" w:rsidRDefault="00493F1A" w:rsidP="00684763">
            <w:pPr>
              <w:ind w:firstLine="0"/>
            </w:pPr>
            <w:r w:rsidRPr="009F5F6A">
              <w:t>3.</w:t>
            </w:r>
          </w:p>
        </w:tc>
        <w:tc>
          <w:tcPr>
            <w:tcW w:w="2268" w:type="dxa"/>
          </w:tcPr>
          <w:p w:rsidR="00493F1A" w:rsidRPr="009F5F6A" w:rsidRDefault="00493F1A" w:rsidP="00684763">
            <w:pPr>
              <w:pStyle w:val="af7"/>
              <w:spacing w:before="0" w:after="0"/>
              <w:ind w:left="0" w:right="0"/>
              <w:rPr>
                <w:sz w:val="22"/>
              </w:rPr>
            </w:pPr>
          </w:p>
        </w:tc>
        <w:tc>
          <w:tcPr>
            <w:tcW w:w="2586" w:type="dxa"/>
          </w:tcPr>
          <w:p w:rsidR="00493F1A" w:rsidRPr="009F5F6A" w:rsidRDefault="00493F1A" w:rsidP="00684763">
            <w:pPr>
              <w:pStyle w:val="af7"/>
              <w:spacing w:before="0" w:after="0"/>
              <w:ind w:left="0" w:right="0"/>
              <w:rPr>
                <w:sz w:val="22"/>
              </w:rPr>
            </w:pPr>
          </w:p>
        </w:tc>
        <w:tc>
          <w:tcPr>
            <w:tcW w:w="1950" w:type="dxa"/>
          </w:tcPr>
          <w:p w:rsidR="00493F1A" w:rsidRPr="009F5F6A" w:rsidRDefault="00493F1A" w:rsidP="00684763">
            <w:pPr>
              <w:pStyle w:val="af7"/>
              <w:spacing w:before="0" w:after="0"/>
              <w:ind w:left="0" w:right="0"/>
              <w:rPr>
                <w:sz w:val="22"/>
              </w:rPr>
            </w:pPr>
          </w:p>
        </w:tc>
        <w:tc>
          <w:tcPr>
            <w:tcW w:w="2747" w:type="dxa"/>
          </w:tcPr>
          <w:p w:rsidR="00493F1A" w:rsidRPr="009F5F6A" w:rsidRDefault="00493F1A" w:rsidP="00684763">
            <w:pPr>
              <w:pStyle w:val="af7"/>
              <w:spacing w:before="0" w:after="0"/>
              <w:ind w:left="0" w:right="0"/>
              <w:rPr>
                <w:sz w:val="22"/>
              </w:rPr>
            </w:pPr>
          </w:p>
        </w:tc>
      </w:tr>
      <w:tr w:rsidR="00493F1A" w:rsidRPr="009F5F6A" w:rsidTr="00684763">
        <w:tc>
          <w:tcPr>
            <w:tcW w:w="695" w:type="dxa"/>
          </w:tcPr>
          <w:p w:rsidR="00493F1A" w:rsidRPr="009F5F6A" w:rsidRDefault="00493F1A" w:rsidP="00684763">
            <w:pPr>
              <w:ind w:firstLine="0"/>
            </w:pPr>
            <w:r w:rsidRPr="009F5F6A">
              <w:t>…</w:t>
            </w:r>
          </w:p>
        </w:tc>
        <w:tc>
          <w:tcPr>
            <w:tcW w:w="2268" w:type="dxa"/>
          </w:tcPr>
          <w:p w:rsidR="00493F1A" w:rsidRPr="009F5F6A" w:rsidRDefault="00493F1A" w:rsidP="00684763">
            <w:pPr>
              <w:pStyle w:val="af7"/>
              <w:spacing w:before="0" w:after="0"/>
              <w:ind w:left="0" w:right="0"/>
              <w:rPr>
                <w:sz w:val="22"/>
              </w:rPr>
            </w:pPr>
          </w:p>
        </w:tc>
        <w:tc>
          <w:tcPr>
            <w:tcW w:w="2586" w:type="dxa"/>
          </w:tcPr>
          <w:p w:rsidR="00493F1A" w:rsidRPr="009F5F6A" w:rsidRDefault="00493F1A" w:rsidP="00684763">
            <w:pPr>
              <w:pStyle w:val="af7"/>
              <w:spacing w:before="0" w:after="0"/>
              <w:ind w:left="0" w:right="0"/>
              <w:rPr>
                <w:sz w:val="22"/>
              </w:rPr>
            </w:pPr>
          </w:p>
        </w:tc>
        <w:tc>
          <w:tcPr>
            <w:tcW w:w="1950" w:type="dxa"/>
          </w:tcPr>
          <w:p w:rsidR="00493F1A" w:rsidRPr="009F5F6A" w:rsidRDefault="00493F1A" w:rsidP="00684763">
            <w:pPr>
              <w:pStyle w:val="af7"/>
              <w:spacing w:before="0" w:after="0"/>
              <w:ind w:left="0" w:right="0"/>
              <w:rPr>
                <w:sz w:val="22"/>
              </w:rPr>
            </w:pPr>
          </w:p>
        </w:tc>
        <w:tc>
          <w:tcPr>
            <w:tcW w:w="2747" w:type="dxa"/>
          </w:tcPr>
          <w:p w:rsidR="00493F1A" w:rsidRPr="009F5F6A" w:rsidRDefault="00493F1A" w:rsidP="00684763">
            <w:pPr>
              <w:pStyle w:val="af7"/>
              <w:spacing w:before="0" w:after="0"/>
              <w:ind w:left="0" w:right="0"/>
              <w:rPr>
                <w:sz w:val="22"/>
              </w:rPr>
            </w:pPr>
          </w:p>
        </w:tc>
      </w:tr>
      <w:tr w:rsidR="00493F1A" w:rsidRPr="009F5F6A" w:rsidTr="00684763">
        <w:trPr>
          <w:cantSplit/>
        </w:trPr>
        <w:tc>
          <w:tcPr>
            <w:tcW w:w="10246" w:type="dxa"/>
            <w:gridSpan w:val="5"/>
          </w:tcPr>
          <w:p w:rsidR="00493F1A" w:rsidRPr="009F5F6A" w:rsidRDefault="00493F1A" w:rsidP="00684763">
            <w:pPr>
              <w:pStyle w:val="af7"/>
              <w:spacing w:before="0" w:after="0"/>
              <w:ind w:left="0" w:right="0"/>
              <w:rPr>
                <w:sz w:val="22"/>
              </w:rPr>
            </w:pPr>
            <w:r w:rsidRPr="009F5F6A">
              <w:rPr>
                <w:sz w:val="22"/>
              </w:rPr>
              <w:t>Рабочие (производственный персонал)</w:t>
            </w:r>
          </w:p>
        </w:tc>
      </w:tr>
      <w:tr w:rsidR="00493F1A" w:rsidRPr="009F5F6A" w:rsidTr="00684763">
        <w:tc>
          <w:tcPr>
            <w:tcW w:w="695" w:type="dxa"/>
          </w:tcPr>
          <w:p w:rsidR="00493F1A" w:rsidRPr="009F5F6A" w:rsidRDefault="00493F1A" w:rsidP="00684763">
            <w:pPr>
              <w:ind w:firstLine="0"/>
            </w:pPr>
            <w:r w:rsidRPr="009F5F6A">
              <w:t>1.</w:t>
            </w:r>
          </w:p>
        </w:tc>
        <w:tc>
          <w:tcPr>
            <w:tcW w:w="2268" w:type="dxa"/>
          </w:tcPr>
          <w:p w:rsidR="00493F1A" w:rsidRPr="009F5F6A" w:rsidRDefault="00493F1A" w:rsidP="00684763">
            <w:pPr>
              <w:pStyle w:val="af7"/>
              <w:spacing w:before="0" w:after="0"/>
              <w:ind w:left="0" w:right="0"/>
              <w:rPr>
                <w:sz w:val="22"/>
              </w:rPr>
            </w:pPr>
          </w:p>
        </w:tc>
        <w:tc>
          <w:tcPr>
            <w:tcW w:w="2586" w:type="dxa"/>
          </w:tcPr>
          <w:p w:rsidR="00493F1A" w:rsidRPr="009F5F6A" w:rsidRDefault="00493F1A" w:rsidP="00684763">
            <w:pPr>
              <w:pStyle w:val="af7"/>
              <w:spacing w:before="0" w:after="0"/>
              <w:ind w:left="0" w:right="0"/>
              <w:rPr>
                <w:sz w:val="22"/>
              </w:rPr>
            </w:pPr>
          </w:p>
        </w:tc>
        <w:tc>
          <w:tcPr>
            <w:tcW w:w="1950" w:type="dxa"/>
          </w:tcPr>
          <w:p w:rsidR="00493F1A" w:rsidRPr="009F5F6A" w:rsidRDefault="00493F1A" w:rsidP="00684763">
            <w:pPr>
              <w:pStyle w:val="af7"/>
              <w:spacing w:before="0" w:after="0"/>
              <w:ind w:left="0" w:right="0"/>
              <w:rPr>
                <w:sz w:val="22"/>
              </w:rPr>
            </w:pPr>
          </w:p>
        </w:tc>
        <w:tc>
          <w:tcPr>
            <w:tcW w:w="2747" w:type="dxa"/>
          </w:tcPr>
          <w:p w:rsidR="00493F1A" w:rsidRPr="009F5F6A" w:rsidRDefault="00493F1A" w:rsidP="00684763">
            <w:pPr>
              <w:pStyle w:val="af7"/>
              <w:spacing w:before="0" w:after="0"/>
              <w:ind w:left="0" w:right="0"/>
              <w:rPr>
                <w:sz w:val="22"/>
              </w:rPr>
            </w:pPr>
          </w:p>
        </w:tc>
      </w:tr>
      <w:tr w:rsidR="00493F1A" w:rsidRPr="009F5F6A" w:rsidTr="00684763">
        <w:tc>
          <w:tcPr>
            <w:tcW w:w="695" w:type="dxa"/>
          </w:tcPr>
          <w:p w:rsidR="00493F1A" w:rsidRPr="009F5F6A" w:rsidRDefault="00493F1A" w:rsidP="00684763">
            <w:pPr>
              <w:ind w:firstLine="0"/>
            </w:pPr>
            <w:r w:rsidRPr="009F5F6A">
              <w:t>2.</w:t>
            </w:r>
          </w:p>
        </w:tc>
        <w:tc>
          <w:tcPr>
            <w:tcW w:w="2268" w:type="dxa"/>
          </w:tcPr>
          <w:p w:rsidR="00493F1A" w:rsidRPr="009F5F6A" w:rsidRDefault="00493F1A" w:rsidP="00684763">
            <w:pPr>
              <w:pStyle w:val="af7"/>
              <w:spacing w:before="0" w:after="0"/>
              <w:ind w:left="0" w:right="0"/>
              <w:rPr>
                <w:sz w:val="22"/>
              </w:rPr>
            </w:pPr>
          </w:p>
        </w:tc>
        <w:tc>
          <w:tcPr>
            <w:tcW w:w="2586" w:type="dxa"/>
          </w:tcPr>
          <w:p w:rsidR="00493F1A" w:rsidRPr="009F5F6A" w:rsidRDefault="00493F1A" w:rsidP="00684763">
            <w:pPr>
              <w:pStyle w:val="af7"/>
              <w:spacing w:before="0" w:after="0"/>
              <w:ind w:left="0" w:right="0"/>
              <w:rPr>
                <w:sz w:val="22"/>
              </w:rPr>
            </w:pPr>
          </w:p>
        </w:tc>
        <w:tc>
          <w:tcPr>
            <w:tcW w:w="1950" w:type="dxa"/>
          </w:tcPr>
          <w:p w:rsidR="00493F1A" w:rsidRPr="009F5F6A" w:rsidRDefault="00493F1A" w:rsidP="00684763">
            <w:pPr>
              <w:pStyle w:val="af7"/>
              <w:spacing w:before="0" w:after="0"/>
              <w:ind w:left="0" w:right="0"/>
              <w:rPr>
                <w:sz w:val="22"/>
              </w:rPr>
            </w:pPr>
          </w:p>
        </w:tc>
        <w:tc>
          <w:tcPr>
            <w:tcW w:w="2747" w:type="dxa"/>
          </w:tcPr>
          <w:p w:rsidR="00493F1A" w:rsidRPr="009F5F6A" w:rsidRDefault="00493F1A" w:rsidP="00684763">
            <w:pPr>
              <w:pStyle w:val="af7"/>
              <w:spacing w:before="0" w:after="0"/>
              <w:ind w:left="0" w:right="0"/>
              <w:rPr>
                <w:sz w:val="22"/>
              </w:rPr>
            </w:pPr>
          </w:p>
        </w:tc>
      </w:tr>
      <w:tr w:rsidR="00493F1A" w:rsidRPr="009F5F6A" w:rsidTr="00684763">
        <w:tc>
          <w:tcPr>
            <w:tcW w:w="695" w:type="dxa"/>
          </w:tcPr>
          <w:p w:rsidR="00493F1A" w:rsidRPr="009F5F6A" w:rsidRDefault="00493F1A" w:rsidP="00684763">
            <w:pPr>
              <w:ind w:firstLine="0"/>
            </w:pPr>
            <w:r w:rsidRPr="009F5F6A">
              <w:t>3.</w:t>
            </w:r>
          </w:p>
        </w:tc>
        <w:tc>
          <w:tcPr>
            <w:tcW w:w="2268" w:type="dxa"/>
          </w:tcPr>
          <w:p w:rsidR="00493F1A" w:rsidRPr="009F5F6A" w:rsidRDefault="00493F1A" w:rsidP="00684763">
            <w:pPr>
              <w:pStyle w:val="af7"/>
              <w:spacing w:before="0" w:after="0"/>
              <w:ind w:left="0" w:right="0"/>
              <w:rPr>
                <w:sz w:val="22"/>
              </w:rPr>
            </w:pPr>
          </w:p>
        </w:tc>
        <w:tc>
          <w:tcPr>
            <w:tcW w:w="2586" w:type="dxa"/>
          </w:tcPr>
          <w:p w:rsidR="00493F1A" w:rsidRPr="009F5F6A" w:rsidRDefault="00493F1A" w:rsidP="00684763">
            <w:pPr>
              <w:pStyle w:val="af7"/>
              <w:spacing w:before="0" w:after="0"/>
              <w:ind w:left="0" w:right="0"/>
              <w:rPr>
                <w:sz w:val="22"/>
              </w:rPr>
            </w:pPr>
          </w:p>
        </w:tc>
        <w:tc>
          <w:tcPr>
            <w:tcW w:w="1950" w:type="dxa"/>
          </w:tcPr>
          <w:p w:rsidR="00493F1A" w:rsidRPr="009F5F6A" w:rsidRDefault="00493F1A" w:rsidP="00684763">
            <w:pPr>
              <w:pStyle w:val="af7"/>
              <w:spacing w:before="0" w:after="0"/>
              <w:ind w:left="0" w:right="0"/>
              <w:rPr>
                <w:sz w:val="22"/>
              </w:rPr>
            </w:pPr>
          </w:p>
        </w:tc>
        <w:tc>
          <w:tcPr>
            <w:tcW w:w="2747" w:type="dxa"/>
          </w:tcPr>
          <w:p w:rsidR="00493F1A" w:rsidRPr="009F5F6A" w:rsidRDefault="00493F1A" w:rsidP="00684763">
            <w:pPr>
              <w:pStyle w:val="af7"/>
              <w:spacing w:before="0" w:after="0"/>
              <w:ind w:left="0" w:right="0"/>
              <w:rPr>
                <w:sz w:val="22"/>
              </w:rPr>
            </w:pPr>
          </w:p>
        </w:tc>
      </w:tr>
      <w:tr w:rsidR="00493F1A" w:rsidRPr="009F5F6A" w:rsidTr="00684763">
        <w:tc>
          <w:tcPr>
            <w:tcW w:w="695" w:type="dxa"/>
          </w:tcPr>
          <w:p w:rsidR="00493F1A" w:rsidRPr="009F5F6A" w:rsidRDefault="00493F1A" w:rsidP="00684763">
            <w:pPr>
              <w:ind w:firstLine="0"/>
            </w:pPr>
            <w:r w:rsidRPr="009F5F6A">
              <w:t>…</w:t>
            </w:r>
          </w:p>
        </w:tc>
        <w:tc>
          <w:tcPr>
            <w:tcW w:w="2268" w:type="dxa"/>
          </w:tcPr>
          <w:p w:rsidR="00493F1A" w:rsidRPr="009F5F6A" w:rsidRDefault="00493F1A" w:rsidP="00684763">
            <w:pPr>
              <w:pStyle w:val="af7"/>
              <w:spacing w:before="0" w:after="0"/>
              <w:ind w:left="0" w:right="0"/>
              <w:rPr>
                <w:sz w:val="22"/>
              </w:rPr>
            </w:pPr>
          </w:p>
        </w:tc>
        <w:tc>
          <w:tcPr>
            <w:tcW w:w="2586" w:type="dxa"/>
          </w:tcPr>
          <w:p w:rsidR="00493F1A" w:rsidRPr="009F5F6A" w:rsidRDefault="00493F1A" w:rsidP="00684763">
            <w:pPr>
              <w:pStyle w:val="af7"/>
              <w:spacing w:before="0" w:after="0"/>
              <w:ind w:left="0" w:right="0"/>
              <w:rPr>
                <w:sz w:val="22"/>
              </w:rPr>
            </w:pPr>
          </w:p>
        </w:tc>
        <w:tc>
          <w:tcPr>
            <w:tcW w:w="1950" w:type="dxa"/>
          </w:tcPr>
          <w:p w:rsidR="00493F1A" w:rsidRPr="009F5F6A" w:rsidRDefault="00493F1A" w:rsidP="00684763">
            <w:pPr>
              <w:pStyle w:val="af7"/>
              <w:spacing w:before="0" w:after="0"/>
              <w:ind w:left="0" w:right="0"/>
              <w:rPr>
                <w:sz w:val="22"/>
              </w:rPr>
            </w:pPr>
          </w:p>
        </w:tc>
        <w:tc>
          <w:tcPr>
            <w:tcW w:w="2747" w:type="dxa"/>
          </w:tcPr>
          <w:p w:rsidR="00493F1A" w:rsidRPr="009F5F6A" w:rsidRDefault="00493F1A" w:rsidP="00684763">
            <w:pPr>
              <w:pStyle w:val="af7"/>
              <w:spacing w:before="0" w:after="0"/>
              <w:ind w:left="0" w:right="0"/>
              <w:rPr>
                <w:sz w:val="22"/>
              </w:rPr>
            </w:pPr>
          </w:p>
        </w:tc>
      </w:tr>
      <w:tr w:rsidR="00493F1A" w:rsidRPr="009F5F6A" w:rsidTr="00684763">
        <w:trPr>
          <w:cantSplit/>
        </w:trPr>
        <w:tc>
          <w:tcPr>
            <w:tcW w:w="10246" w:type="dxa"/>
            <w:gridSpan w:val="5"/>
          </w:tcPr>
          <w:p w:rsidR="00493F1A" w:rsidRPr="009F5F6A" w:rsidRDefault="00493F1A" w:rsidP="00684763">
            <w:pPr>
              <w:pStyle w:val="af7"/>
              <w:spacing w:before="0" w:after="0"/>
              <w:ind w:left="0" w:right="0"/>
              <w:rPr>
                <w:sz w:val="22"/>
              </w:rPr>
            </w:pPr>
            <w:r w:rsidRPr="009F5F6A">
              <w:rPr>
                <w:sz w:val="22"/>
              </w:rPr>
              <w:t xml:space="preserve">Специалисты </w:t>
            </w:r>
          </w:p>
        </w:tc>
      </w:tr>
      <w:tr w:rsidR="00493F1A" w:rsidRPr="009F5F6A" w:rsidTr="00684763">
        <w:tc>
          <w:tcPr>
            <w:tcW w:w="695" w:type="dxa"/>
          </w:tcPr>
          <w:p w:rsidR="00493F1A" w:rsidRPr="009F5F6A" w:rsidRDefault="00493F1A" w:rsidP="00822777">
            <w:pPr>
              <w:widowControl/>
              <w:numPr>
                <w:ilvl w:val="0"/>
                <w:numId w:val="38"/>
              </w:numPr>
              <w:ind w:left="0" w:firstLine="0"/>
            </w:pPr>
          </w:p>
        </w:tc>
        <w:tc>
          <w:tcPr>
            <w:tcW w:w="2268" w:type="dxa"/>
          </w:tcPr>
          <w:p w:rsidR="00493F1A" w:rsidRPr="009F5F6A" w:rsidRDefault="00493F1A" w:rsidP="00684763">
            <w:pPr>
              <w:pStyle w:val="af7"/>
              <w:spacing w:before="0" w:after="0"/>
              <w:ind w:left="0" w:right="0"/>
              <w:rPr>
                <w:sz w:val="22"/>
              </w:rPr>
            </w:pPr>
          </w:p>
        </w:tc>
        <w:tc>
          <w:tcPr>
            <w:tcW w:w="2586" w:type="dxa"/>
          </w:tcPr>
          <w:p w:rsidR="00493F1A" w:rsidRPr="009F5F6A" w:rsidRDefault="00493F1A" w:rsidP="00684763">
            <w:pPr>
              <w:pStyle w:val="af7"/>
              <w:spacing w:before="0" w:after="0"/>
              <w:ind w:left="0" w:right="0"/>
              <w:jc w:val="center"/>
              <w:rPr>
                <w:sz w:val="22"/>
              </w:rPr>
            </w:pPr>
          </w:p>
        </w:tc>
        <w:tc>
          <w:tcPr>
            <w:tcW w:w="1950" w:type="dxa"/>
          </w:tcPr>
          <w:p w:rsidR="00493F1A" w:rsidRPr="009F5F6A" w:rsidRDefault="00493F1A" w:rsidP="00684763">
            <w:pPr>
              <w:pStyle w:val="af7"/>
              <w:spacing w:before="0" w:after="0"/>
              <w:ind w:left="0" w:right="0"/>
              <w:rPr>
                <w:sz w:val="22"/>
              </w:rPr>
            </w:pPr>
          </w:p>
        </w:tc>
        <w:tc>
          <w:tcPr>
            <w:tcW w:w="2747" w:type="dxa"/>
          </w:tcPr>
          <w:p w:rsidR="00493F1A" w:rsidRPr="009F5F6A" w:rsidRDefault="00493F1A" w:rsidP="00684763">
            <w:pPr>
              <w:pStyle w:val="af7"/>
              <w:spacing w:before="0" w:after="0"/>
              <w:ind w:left="0" w:right="0"/>
              <w:jc w:val="center"/>
              <w:rPr>
                <w:sz w:val="22"/>
              </w:rPr>
            </w:pPr>
          </w:p>
        </w:tc>
      </w:tr>
      <w:tr w:rsidR="00493F1A" w:rsidRPr="009F5F6A" w:rsidTr="00684763">
        <w:tc>
          <w:tcPr>
            <w:tcW w:w="695" w:type="dxa"/>
          </w:tcPr>
          <w:p w:rsidR="00493F1A" w:rsidRPr="009F5F6A" w:rsidRDefault="00493F1A" w:rsidP="00822777">
            <w:pPr>
              <w:widowControl/>
              <w:numPr>
                <w:ilvl w:val="0"/>
                <w:numId w:val="38"/>
              </w:numPr>
              <w:ind w:left="0" w:firstLine="0"/>
            </w:pPr>
          </w:p>
        </w:tc>
        <w:tc>
          <w:tcPr>
            <w:tcW w:w="2268" w:type="dxa"/>
          </w:tcPr>
          <w:p w:rsidR="00493F1A" w:rsidRPr="009F5F6A" w:rsidRDefault="00493F1A" w:rsidP="00684763">
            <w:pPr>
              <w:pStyle w:val="af7"/>
              <w:spacing w:before="0" w:after="0"/>
              <w:ind w:left="0" w:right="0"/>
              <w:rPr>
                <w:sz w:val="22"/>
              </w:rPr>
            </w:pPr>
          </w:p>
        </w:tc>
        <w:tc>
          <w:tcPr>
            <w:tcW w:w="2586" w:type="dxa"/>
          </w:tcPr>
          <w:p w:rsidR="00493F1A" w:rsidRPr="009F5F6A" w:rsidRDefault="00493F1A" w:rsidP="00684763">
            <w:pPr>
              <w:pStyle w:val="af7"/>
              <w:spacing w:before="0" w:after="0"/>
              <w:ind w:left="0" w:right="0"/>
              <w:jc w:val="center"/>
              <w:rPr>
                <w:sz w:val="22"/>
              </w:rPr>
            </w:pPr>
          </w:p>
        </w:tc>
        <w:tc>
          <w:tcPr>
            <w:tcW w:w="1950" w:type="dxa"/>
          </w:tcPr>
          <w:p w:rsidR="00493F1A" w:rsidRPr="009F5F6A" w:rsidRDefault="00493F1A" w:rsidP="00684763">
            <w:pPr>
              <w:pStyle w:val="af7"/>
              <w:spacing w:before="0" w:after="0"/>
              <w:ind w:left="0" w:right="0"/>
              <w:rPr>
                <w:sz w:val="22"/>
              </w:rPr>
            </w:pPr>
          </w:p>
        </w:tc>
        <w:tc>
          <w:tcPr>
            <w:tcW w:w="2747" w:type="dxa"/>
          </w:tcPr>
          <w:p w:rsidR="00493F1A" w:rsidRPr="009F5F6A" w:rsidRDefault="00493F1A" w:rsidP="00684763">
            <w:pPr>
              <w:pStyle w:val="af7"/>
              <w:spacing w:before="0" w:after="0"/>
              <w:ind w:left="0" w:right="0"/>
              <w:jc w:val="center"/>
              <w:rPr>
                <w:sz w:val="22"/>
              </w:rPr>
            </w:pPr>
          </w:p>
        </w:tc>
      </w:tr>
      <w:tr w:rsidR="00493F1A" w:rsidRPr="009F5F6A" w:rsidTr="00684763">
        <w:tc>
          <w:tcPr>
            <w:tcW w:w="695" w:type="dxa"/>
          </w:tcPr>
          <w:p w:rsidR="00493F1A" w:rsidRPr="009F5F6A" w:rsidRDefault="00493F1A" w:rsidP="00822777">
            <w:pPr>
              <w:widowControl/>
              <w:numPr>
                <w:ilvl w:val="0"/>
                <w:numId w:val="38"/>
              </w:numPr>
              <w:ind w:left="0" w:firstLine="0"/>
            </w:pPr>
          </w:p>
        </w:tc>
        <w:tc>
          <w:tcPr>
            <w:tcW w:w="2268" w:type="dxa"/>
          </w:tcPr>
          <w:p w:rsidR="00493F1A" w:rsidRPr="009F5F6A" w:rsidRDefault="00493F1A" w:rsidP="00684763">
            <w:pPr>
              <w:pStyle w:val="af7"/>
              <w:spacing w:before="0" w:after="0"/>
              <w:ind w:left="0" w:right="0"/>
              <w:rPr>
                <w:sz w:val="22"/>
              </w:rPr>
            </w:pPr>
          </w:p>
        </w:tc>
        <w:tc>
          <w:tcPr>
            <w:tcW w:w="2586" w:type="dxa"/>
          </w:tcPr>
          <w:p w:rsidR="00493F1A" w:rsidRPr="009F5F6A" w:rsidRDefault="00493F1A" w:rsidP="00684763">
            <w:pPr>
              <w:pStyle w:val="af7"/>
              <w:spacing w:before="0" w:after="0"/>
              <w:ind w:left="0" w:right="0"/>
              <w:jc w:val="center"/>
              <w:rPr>
                <w:sz w:val="22"/>
              </w:rPr>
            </w:pPr>
          </w:p>
        </w:tc>
        <w:tc>
          <w:tcPr>
            <w:tcW w:w="1950" w:type="dxa"/>
          </w:tcPr>
          <w:p w:rsidR="00493F1A" w:rsidRPr="009F5F6A" w:rsidRDefault="00493F1A" w:rsidP="00684763">
            <w:pPr>
              <w:pStyle w:val="af7"/>
              <w:spacing w:before="0" w:after="0"/>
              <w:ind w:left="0" w:right="0"/>
              <w:rPr>
                <w:sz w:val="22"/>
              </w:rPr>
            </w:pPr>
          </w:p>
        </w:tc>
        <w:tc>
          <w:tcPr>
            <w:tcW w:w="2747" w:type="dxa"/>
          </w:tcPr>
          <w:p w:rsidR="00493F1A" w:rsidRPr="009F5F6A" w:rsidRDefault="00493F1A" w:rsidP="00684763">
            <w:pPr>
              <w:pStyle w:val="af7"/>
              <w:spacing w:before="0" w:after="0"/>
              <w:ind w:left="0" w:right="0"/>
              <w:jc w:val="center"/>
              <w:rPr>
                <w:sz w:val="22"/>
              </w:rPr>
            </w:pPr>
          </w:p>
        </w:tc>
      </w:tr>
      <w:tr w:rsidR="00493F1A" w:rsidRPr="009F5F6A" w:rsidTr="00684763">
        <w:tc>
          <w:tcPr>
            <w:tcW w:w="695" w:type="dxa"/>
          </w:tcPr>
          <w:p w:rsidR="00493F1A" w:rsidRPr="009F5F6A" w:rsidRDefault="00493F1A" w:rsidP="00684763">
            <w:pPr>
              <w:ind w:firstLine="0"/>
            </w:pPr>
            <w:r w:rsidRPr="009F5F6A">
              <w:t>…</w:t>
            </w:r>
          </w:p>
        </w:tc>
        <w:tc>
          <w:tcPr>
            <w:tcW w:w="2268" w:type="dxa"/>
          </w:tcPr>
          <w:p w:rsidR="00493F1A" w:rsidRPr="009F5F6A" w:rsidRDefault="00493F1A" w:rsidP="00684763">
            <w:pPr>
              <w:pStyle w:val="af7"/>
              <w:spacing w:before="0" w:after="0"/>
              <w:ind w:left="0" w:right="0"/>
              <w:rPr>
                <w:sz w:val="22"/>
              </w:rPr>
            </w:pPr>
          </w:p>
        </w:tc>
        <w:tc>
          <w:tcPr>
            <w:tcW w:w="2586" w:type="dxa"/>
          </w:tcPr>
          <w:p w:rsidR="00493F1A" w:rsidRPr="009F5F6A" w:rsidRDefault="00493F1A" w:rsidP="00684763">
            <w:pPr>
              <w:pStyle w:val="af7"/>
              <w:spacing w:before="0" w:after="0"/>
              <w:ind w:left="0" w:right="0"/>
              <w:jc w:val="center"/>
              <w:rPr>
                <w:sz w:val="22"/>
              </w:rPr>
            </w:pPr>
          </w:p>
        </w:tc>
        <w:tc>
          <w:tcPr>
            <w:tcW w:w="1950" w:type="dxa"/>
          </w:tcPr>
          <w:p w:rsidR="00493F1A" w:rsidRPr="009F5F6A" w:rsidRDefault="00493F1A" w:rsidP="00684763">
            <w:pPr>
              <w:pStyle w:val="af7"/>
              <w:spacing w:before="0" w:after="0"/>
              <w:ind w:left="0" w:right="0"/>
              <w:rPr>
                <w:sz w:val="22"/>
              </w:rPr>
            </w:pPr>
          </w:p>
        </w:tc>
        <w:tc>
          <w:tcPr>
            <w:tcW w:w="2747" w:type="dxa"/>
          </w:tcPr>
          <w:p w:rsidR="00493F1A" w:rsidRPr="009F5F6A" w:rsidRDefault="00493F1A" w:rsidP="00684763">
            <w:pPr>
              <w:pStyle w:val="af7"/>
              <w:spacing w:before="0" w:after="0"/>
              <w:ind w:left="0" w:right="0"/>
              <w:jc w:val="center"/>
              <w:rPr>
                <w:sz w:val="22"/>
              </w:rPr>
            </w:pPr>
          </w:p>
        </w:tc>
      </w:tr>
      <w:tr w:rsidR="00493F1A" w:rsidRPr="009F5F6A" w:rsidTr="00684763">
        <w:trPr>
          <w:cantSplit/>
        </w:trPr>
        <w:tc>
          <w:tcPr>
            <w:tcW w:w="10246" w:type="dxa"/>
            <w:gridSpan w:val="5"/>
          </w:tcPr>
          <w:p w:rsidR="00493F1A" w:rsidRPr="009F5F6A" w:rsidRDefault="00493F1A" w:rsidP="00684763">
            <w:pPr>
              <w:pStyle w:val="af7"/>
              <w:spacing w:before="0" w:after="0"/>
              <w:ind w:left="0" w:right="0"/>
              <w:rPr>
                <w:sz w:val="22"/>
              </w:rPr>
            </w:pPr>
            <w:r w:rsidRPr="009F5F6A">
              <w:rPr>
                <w:sz w:val="22"/>
              </w:rPr>
              <w:t>Прочий персонал (в том числе экспедиторы, водители, грузчики, охранники и т.д.)</w:t>
            </w:r>
          </w:p>
        </w:tc>
      </w:tr>
      <w:tr w:rsidR="00493F1A" w:rsidRPr="009F5F6A" w:rsidTr="00684763">
        <w:tc>
          <w:tcPr>
            <w:tcW w:w="695" w:type="dxa"/>
          </w:tcPr>
          <w:p w:rsidR="00493F1A" w:rsidRPr="009F5F6A" w:rsidRDefault="00493F1A" w:rsidP="00684763">
            <w:pPr>
              <w:ind w:firstLine="0"/>
            </w:pPr>
            <w:r w:rsidRPr="009F5F6A">
              <w:t>1.</w:t>
            </w:r>
          </w:p>
        </w:tc>
        <w:tc>
          <w:tcPr>
            <w:tcW w:w="2268" w:type="dxa"/>
          </w:tcPr>
          <w:p w:rsidR="00493F1A" w:rsidRPr="009F5F6A" w:rsidRDefault="00493F1A" w:rsidP="00684763">
            <w:pPr>
              <w:pStyle w:val="af7"/>
              <w:spacing w:before="0" w:after="0"/>
              <w:ind w:left="0" w:right="0"/>
              <w:rPr>
                <w:sz w:val="22"/>
              </w:rPr>
            </w:pPr>
          </w:p>
        </w:tc>
        <w:tc>
          <w:tcPr>
            <w:tcW w:w="2586" w:type="dxa"/>
          </w:tcPr>
          <w:p w:rsidR="00493F1A" w:rsidRPr="009F5F6A" w:rsidRDefault="00493F1A" w:rsidP="00684763">
            <w:pPr>
              <w:pStyle w:val="af7"/>
              <w:spacing w:before="0" w:after="0"/>
              <w:ind w:left="0" w:right="0"/>
              <w:jc w:val="center"/>
              <w:rPr>
                <w:sz w:val="22"/>
              </w:rPr>
            </w:pPr>
          </w:p>
        </w:tc>
        <w:tc>
          <w:tcPr>
            <w:tcW w:w="1950" w:type="dxa"/>
          </w:tcPr>
          <w:p w:rsidR="00493F1A" w:rsidRPr="009F5F6A" w:rsidRDefault="00493F1A" w:rsidP="00684763">
            <w:pPr>
              <w:pStyle w:val="af7"/>
              <w:spacing w:before="0" w:after="0"/>
              <w:ind w:left="0" w:right="0"/>
              <w:rPr>
                <w:sz w:val="22"/>
              </w:rPr>
            </w:pPr>
          </w:p>
        </w:tc>
        <w:tc>
          <w:tcPr>
            <w:tcW w:w="2747" w:type="dxa"/>
          </w:tcPr>
          <w:p w:rsidR="00493F1A" w:rsidRPr="009F5F6A" w:rsidRDefault="00493F1A" w:rsidP="00684763">
            <w:pPr>
              <w:pStyle w:val="af7"/>
              <w:spacing w:before="0" w:after="0"/>
              <w:ind w:left="0" w:right="0"/>
              <w:jc w:val="center"/>
              <w:rPr>
                <w:sz w:val="22"/>
              </w:rPr>
            </w:pPr>
          </w:p>
        </w:tc>
      </w:tr>
      <w:tr w:rsidR="00493F1A" w:rsidRPr="009F5F6A" w:rsidTr="00684763">
        <w:tc>
          <w:tcPr>
            <w:tcW w:w="695" w:type="dxa"/>
          </w:tcPr>
          <w:p w:rsidR="00493F1A" w:rsidRPr="009F5F6A" w:rsidRDefault="00493F1A" w:rsidP="00684763">
            <w:pPr>
              <w:ind w:firstLine="0"/>
            </w:pPr>
            <w:r w:rsidRPr="009F5F6A">
              <w:t>2.</w:t>
            </w:r>
          </w:p>
        </w:tc>
        <w:tc>
          <w:tcPr>
            <w:tcW w:w="2268" w:type="dxa"/>
          </w:tcPr>
          <w:p w:rsidR="00493F1A" w:rsidRPr="009F5F6A" w:rsidRDefault="00493F1A" w:rsidP="00684763">
            <w:pPr>
              <w:pStyle w:val="af7"/>
              <w:spacing w:before="0" w:after="0"/>
              <w:ind w:left="0" w:right="0"/>
              <w:rPr>
                <w:sz w:val="22"/>
              </w:rPr>
            </w:pPr>
          </w:p>
        </w:tc>
        <w:tc>
          <w:tcPr>
            <w:tcW w:w="2586" w:type="dxa"/>
          </w:tcPr>
          <w:p w:rsidR="00493F1A" w:rsidRPr="009F5F6A" w:rsidRDefault="00493F1A" w:rsidP="00684763">
            <w:pPr>
              <w:pStyle w:val="af7"/>
              <w:spacing w:before="0" w:after="0"/>
              <w:ind w:left="0" w:right="0"/>
              <w:jc w:val="center"/>
              <w:rPr>
                <w:sz w:val="22"/>
              </w:rPr>
            </w:pPr>
          </w:p>
        </w:tc>
        <w:tc>
          <w:tcPr>
            <w:tcW w:w="1950" w:type="dxa"/>
          </w:tcPr>
          <w:p w:rsidR="00493F1A" w:rsidRPr="009F5F6A" w:rsidRDefault="00493F1A" w:rsidP="00684763">
            <w:pPr>
              <w:pStyle w:val="af7"/>
              <w:spacing w:before="0" w:after="0"/>
              <w:ind w:left="0" w:right="0"/>
              <w:rPr>
                <w:sz w:val="22"/>
              </w:rPr>
            </w:pPr>
          </w:p>
        </w:tc>
        <w:tc>
          <w:tcPr>
            <w:tcW w:w="2747" w:type="dxa"/>
          </w:tcPr>
          <w:p w:rsidR="00493F1A" w:rsidRPr="009F5F6A" w:rsidRDefault="00493F1A" w:rsidP="00684763">
            <w:pPr>
              <w:pStyle w:val="af7"/>
              <w:spacing w:before="0" w:after="0"/>
              <w:ind w:left="0" w:right="0"/>
              <w:jc w:val="center"/>
              <w:rPr>
                <w:sz w:val="22"/>
              </w:rPr>
            </w:pPr>
          </w:p>
        </w:tc>
      </w:tr>
      <w:tr w:rsidR="00493F1A" w:rsidRPr="009F5F6A" w:rsidTr="00684763">
        <w:tc>
          <w:tcPr>
            <w:tcW w:w="695" w:type="dxa"/>
          </w:tcPr>
          <w:p w:rsidR="00493F1A" w:rsidRPr="009F5F6A" w:rsidRDefault="00493F1A" w:rsidP="00684763">
            <w:pPr>
              <w:ind w:firstLine="0"/>
            </w:pPr>
            <w:r w:rsidRPr="009F5F6A">
              <w:t>3.</w:t>
            </w:r>
          </w:p>
        </w:tc>
        <w:tc>
          <w:tcPr>
            <w:tcW w:w="2268" w:type="dxa"/>
          </w:tcPr>
          <w:p w:rsidR="00493F1A" w:rsidRPr="009F5F6A" w:rsidRDefault="00493F1A" w:rsidP="00684763">
            <w:pPr>
              <w:pStyle w:val="af7"/>
              <w:spacing w:before="0" w:after="0"/>
              <w:ind w:left="0" w:right="0"/>
              <w:rPr>
                <w:sz w:val="22"/>
              </w:rPr>
            </w:pPr>
          </w:p>
        </w:tc>
        <w:tc>
          <w:tcPr>
            <w:tcW w:w="2586" w:type="dxa"/>
          </w:tcPr>
          <w:p w:rsidR="00493F1A" w:rsidRPr="009F5F6A" w:rsidRDefault="00493F1A" w:rsidP="00684763">
            <w:pPr>
              <w:pStyle w:val="af7"/>
              <w:spacing w:before="0" w:after="0"/>
              <w:ind w:left="0" w:right="0"/>
              <w:jc w:val="center"/>
              <w:rPr>
                <w:sz w:val="22"/>
              </w:rPr>
            </w:pPr>
          </w:p>
        </w:tc>
        <w:tc>
          <w:tcPr>
            <w:tcW w:w="1950" w:type="dxa"/>
          </w:tcPr>
          <w:p w:rsidR="00493F1A" w:rsidRPr="009F5F6A" w:rsidRDefault="00493F1A" w:rsidP="00684763">
            <w:pPr>
              <w:pStyle w:val="af7"/>
              <w:spacing w:before="0" w:after="0"/>
              <w:ind w:left="0" w:right="0"/>
              <w:rPr>
                <w:sz w:val="22"/>
              </w:rPr>
            </w:pPr>
          </w:p>
        </w:tc>
        <w:tc>
          <w:tcPr>
            <w:tcW w:w="2747" w:type="dxa"/>
          </w:tcPr>
          <w:p w:rsidR="00493F1A" w:rsidRPr="009F5F6A" w:rsidRDefault="00493F1A" w:rsidP="00684763">
            <w:pPr>
              <w:pStyle w:val="af7"/>
              <w:spacing w:before="0" w:after="0"/>
              <w:ind w:left="0" w:right="0"/>
              <w:jc w:val="center"/>
              <w:rPr>
                <w:sz w:val="22"/>
              </w:rPr>
            </w:pPr>
          </w:p>
        </w:tc>
      </w:tr>
      <w:tr w:rsidR="00493F1A" w:rsidRPr="009F5F6A" w:rsidTr="00684763">
        <w:tc>
          <w:tcPr>
            <w:tcW w:w="695" w:type="dxa"/>
          </w:tcPr>
          <w:p w:rsidR="00493F1A" w:rsidRPr="009F5F6A" w:rsidRDefault="00493F1A" w:rsidP="00684763">
            <w:pPr>
              <w:ind w:firstLine="0"/>
            </w:pPr>
            <w:r w:rsidRPr="009F5F6A">
              <w:t>…</w:t>
            </w:r>
          </w:p>
        </w:tc>
        <w:tc>
          <w:tcPr>
            <w:tcW w:w="2268" w:type="dxa"/>
          </w:tcPr>
          <w:p w:rsidR="00493F1A" w:rsidRPr="009F5F6A" w:rsidRDefault="00493F1A" w:rsidP="00684763">
            <w:pPr>
              <w:pStyle w:val="af7"/>
              <w:spacing w:before="0" w:after="0"/>
              <w:ind w:left="0" w:right="0"/>
              <w:rPr>
                <w:sz w:val="22"/>
              </w:rPr>
            </w:pPr>
          </w:p>
        </w:tc>
        <w:tc>
          <w:tcPr>
            <w:tcW w:w="2586" w:type="dxa"/>
          </w:tcPr>
          <w:p w:rsidR="00493F1A" w:rsidRPr="009F5F6A" w:rsidRDefault="00493F1A" w:rsidP="00684763">
            <w:pPr>
              <w:pStyle w:val="af7"/>
              <w:spacing w:before="0" w:after="0"/>
              <w:ind w:left="0" w:right="0"/>
              <w:jc w:val="center"/>
              <w:rPr>
                <w:sz w:val="22"/>
              </w:rPr>
            </w:pPr>
          </w:p>
        </w:tc>
        <w:tc>
          <w:tcPr>
            <w:tcW w:w="1950" w:type="dxa"/>
          </w:tcPr>
          <w:p w:rsidR="00493F1A" w:rsidRPr="009F5F6A" w:rsidRDefault="00493F1A" w:rsidP="00684763">
            <w:pPr>
              <w:pStyle w:val="af7"/>
              <w:spacing w:before="0" w:after="0"/>
              <w:ind w:left="0" w:right="0"/>
              <w:rPr>
                <w:sz w:val="22"/>
              </w:rPr>
            </w:pPr>
          </w:p>
        </w:tc>
        <w:tc>
          <w:tcPr>
            <w:tcW w:w="2747" w:type="dxa"/>
          </w:tcPr>
          <w:p w:rsidR="00493F1A" w:rsidRPr="009F5F6A" w:rsidRDefault="00493F1A" w:rsidP="00684763">
            <w:pPr>
              <w:pStyle w:val="af7"/>
              <w:spacing w:before="0" w:after="0"/>
              <w:ind w:left="0" w:right="0"/>
              <w:jc w:val="center"/>
              <w:rPr>
                <w:sz w:val="22"/>
              </w:rPr>
            </w:pPr>
          </w:p>
        </w:tc>
      </w:tr>
    </w:tbl>
    <w:p w:rsidR="00493F1A" w:rsidRPr="009F5F6A" w:rsidRDefault="00493F1A" w:rsidP="00493F1A">
      <w:pPr>
        <w:rPr>
          <w:szCs w:val="24"/>
        </w:rPr>
      </w:pPr>
    </w:p>
    <w:p w:rsidR="00493F1A" w:rsidRPr="009F5F6A" w:rsidRDefault="00493F1A" w:rsidP="00493F1A">
      <w:pPr>
        <w:rPr>
          <w:szCs w:val="24"/>
        </w:rPr>
      </w:pPr>
      <w:r w:rsidRPr="009F5F6A">
        <w:rPr>
          <w:szCs w:val="24"/>
        </w:rPr>
        <w:t>____________________________________</w:t>
      </w:r>
    </w:p>
    <w:p w:rsidR="00493F1A" w:rsidRPr="009F5F6A" w:rsidRDefault="00493F1A" w:rsidP="00493F1A">
      <w:pPr>
        <w:ind w:right="3684"/>
        <w:jc w:val="center"/>
        <w:rPr>
          <w:szCs w:val="24"/>
          <w:vertAlign w:val="superscript"/>
        </w:rPr>
      </w:pPr>
      <w:r w:rsidRPr="009F5F6A">
        <w:rPr>
          <w:szCs w:val="24"/>
          <w:vertAlign w:val="superscript"/>
        </w:rPr>
        <w:t>(подпись, М.П.)</w:t>
      </w:r>
    </w:p>
    <w:p w:rsidR="00493F1A" w:rsidRPr="009F5F6A" w:rsidRDefault="00493F1A" w:rsidP="00493F1A">
      <w:pPr>
        <w:rPr>
          <w:szCs w:val="24"/>
        </w:rPr>
      </w:pPr>
      <w:r w:rsidRPr="009F5F6A">
        <w:rPr>
          <w:szCs w:val="24"/>
        </w:rPr>
        <w:t>____________________________________</w:t>
      </w:r>
    </w:p>
    <w:p w:rsidR="00493F1A" w:rsidRPr="009F5F6A" w:rsidRDefault="00493F1A" w:rsidP="00493F1A">
      <w:pPr>
        <w:ind w:right="3684"/>
        <w:jc w:val="center"/>
        <w:rPr>
          <w:szCs w:val="24"/>
          <w:vertAlign w:val="superscript"/>
        </w:rPr>
      </w:pPr>
      <w:r w:rsidRPr="009F5F6A">
        <w:rPr>
          <w:szCs w:val="24"/>
          <w:vertAlign w:val="superscript"/>
        </w:rPr>
        <w:t xml:space="preserve">(фамилия, имя, отчество </w:t>
      </w:r>
      <w:proofErr w:type="gramStart"/>
      <w:r w:rsidRPr="009F5F6A">
        <w:rPr>
          <w:szCs w:val="24"/>
          <w:vertAlign w:val="superscript"/>
        </w:rPr>
        <w:t>подписавшего</w:t>
      </w:r>
      <w:proofErr w:type="gramEnd"/>
      <w:r w:rsidRPr="009F5F6A">
        <w:rPr>
          <w:szCs w:val="24"/>
          <w:vertAlign w:val="superscript"/>
        </w:rPr>
        <w:t>, должность)</w:t>
      </w:r>
    </w:p>
    <w:p w:rsidR="00493F1A" w:rsidRPr="009F5F6A" w:rsidRDefault="00493F1A" w:rsidP="00211593">
      <w:pPr>
        <w:rPr>
          <w:szCs w:val="24"/>
        </w:rPr>
      </w:pPr>
    </w:p>
    <w:p w:rsidR="00211593" w:rsidRPr="009F5F6A" w:rsidRDefault="00211593" w:rsidP="00211593">
      <w:pPr>
        <w:pBdr>
          <w:bottom w:val="single" w:sz="4" w:space="1" w:color="auto"/>
        </w:pBdr>
        <w:shd w:val="clear" w:color="auto" w:fill="E0E0E0"/>
        <w:ind w:right="21" w:firstLine="0"/>
        <w:jc w:val="center"/>
        <w:rPr>
          <w:b/>
          <w:color w:val="000000"/>
          <w:spacing w:val="36"/>
          <w:szCs w:val="24"/>
        </w:rPr>
      </w:pPr>
      <w:r w:rsidRPr="009F5F6A">
        <w:rPr>
          <w:b/>
          <w:color w:val="000000"/>
          <w:spacing w:val="36"/>
          <w:szCs w:val="24"/>
        </w:rPr>
        <w:t>конец формы</w:t>
      </w:r>
    </w:p>
    <w:p w:rsidR="00211593" w:rsidRPr="009F5F6A" w:rsidRDefault="00211593" w:rsidP="00211593">
      <w:pPr>
        <w:ind w:firstLine="0"/>
        <w:jc w:val="left"/>
        <w:rPr>
          <w:szCs w:val="24"/>
        </w:rPr>
      </w:pPr>
      <w:bookmarkStart w:id="2504" w:name="_Toc98253950"/>
      <w:bookmarkStart w:id="2505" w:name="_Toc157248202"/>
      <w:bookmarkStart w:id="2506" w:name="_Toc157496571"/>
      <w:bookmarkStart w:id="2507" w:name="_Toc158206110"/>
      <w:bookmarkStart w:id="2508" w:name="_Toc164057795"/>
      <w:bookmarkStart w:id="2509" w:name="_Toc164137145"/>
      <w:bookmarkStart w:id="2510" w:name="_Toc164161305"/>
      <w:bookmarkStart w:id="2511" w:name="_Toc165173876"/>
      <w:r w:rsidRPr="009F5F6A">
        <w:rPr>
          <w:b/>
          <w:szCs w:val="24"/>
        </w:rPr>
        <w:br w:type="page"/>
      </w:r>
    </w:p>
    <w:p w:rsidR="00211593" w:rsidRPr="009F5F6A" w:rsidRDefault="00211593" w:rsidP="00822777">
      <w:pPr>
        <w:pStyle w:val="3"/>
        <w:numPr>
          <w:ilvl w:val="2"/>
          <w:numId w:val="101"/>
        </w:numPr>
        <w:rPr>
          <w:sz w:val="24"/>
          <w:szCs w:val="24"/>
        </w:rPr>
      </w:pPr>
      <w:bookmarkStart w:id="2512" w:name="_Toc439170700"/>
      <w:bookmarkStart w:id="2513" w:name="_Toc439172802"/>
      <w:bookmarkStart w:id="2514" w:name="_Toc439173246"/>
      <w:bookmarkStart w:id="2515" w:name="_Toc439238242"/>
      <w:bookmarkStart w:id="2516" w:name="_Toc439252789"/>
      <w:bookmarkStart w:id="2517" w:name="_Toc439323763"/>
      <w:bookmarkStart w:id="2518" w:name="_Toc440361400"/>
      <w:bookmarkStart w:id="2519" w:name="_Toc440376282"/>
      <w:bookmarkStart w:id="2520" w:name="_Toc440382540"/>
      <w:bookmarkStart w:id="2521" w:name="_Toc440447210"/>
      <w:bookmarkStart w:id="2522" w:name="_Toc440632371"/>
      <w:bookmarkStart w:id="2523" w:name="_Toc440875143"/>
      <w:bookmarkStart w:id="2524" w:name="_Toc441131130"/>
      <w:bookmarkStart w:id="2525" w:name="_Toc441572135"/>
      <w:bookmarkStart w:id="2526" w:name="_Toc441575227"/>
      <w:bookmarkStart w:id="2527" w:name="_Toc442434888"/>
      <w:bookmarkStart w:id="2528" w:name="_Toc442435727"/>
      <w:bookmarkStart w:id="2529" w:name="_Toc462044818"/>
      <w:bookmarkStart w:id="2530" w:name="_Toc462068521"/>
      <w:bookmarkStart w:id="2531" w:name="_Toc463514211"/>
      <w:bookmarkStart w:id="2532" w:name="_Toc469480449"/>
      <w:bookmarkStart w:id="2533" w:name="_Toc471823240"/>
      <w:bookmarkStart w:id="2534" w:name="_Toc498512101"/>
      <w:bookmarkStart w:id="2535" w:name="_Toc511312921"/>
      <w:bookmarkStart w:id="2536" w:name="_Toc511315325"/>
      <w:bookmarkStart w:id="2537" w:name="_Toc515530027"/>
      <w:r w:rsidRPr="009F5F6A">
        <w:rPr>
          <w:sz w:val="24"/>
          <w:szCs w:val="24"/>
        </w:rPr>
        <w:lastRenderedPageBreak/>
        <w:t>Инструкции по заполнению</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9F5F6A">
        <w:rPr>
          <w:sz w:val="24"/>
          <w:szCs w:val="24"/>
        </w:rPr>
        <w:fldChar w:fldCharType="begin"/>
      </w:r>
      <w:r w:rsidRPr="009F5F6A">
        <w:rPr>
          <w:sz w:val="24"/>
          <w:szCs w:val="24"/>
        </w:rPr>
        <w:instrText xml:space="preserve"> REF _Ref55336310 \r \h </w:instrText>
      </w:r>
      <w:r w:rsidR="006C5B45" w:rsidRPr="009F5F6A">
        <w:rPr>
          <w:sz w:val="24"/>
          <w:szCs w:val="24"/>
        </w:rPr>
        <w:instrText xml:space="preserve"> \* MERGEFORMAT </w:instrText>
      </w:r>
      <w:r w:rsidR="005A1486" w:rsidRPr="009F5F6A">
        <w:rPr>
          <w:sz w:val="24"/>
          <w:szCs w:val="24"/>
        </w:rPr>
      </w:r>
      <w:r w:rsidR="005A1486" w:rsidRPr="009F5F6A">
        <w:rPr>
          <w:sz w:val="24"/>
          <w:szCs w:val="24"/>
        </w:rPr>
        <w:fldChar w:fldCharType="separate"/>
      </w:r>
      <w:r w:rsidR="0010016D" w:rsidRPr="009F5F6A">
        <w:rPr>
          <w:sz w:val="24"/>
          <w:szCs w:val="24"/>
        </w:rPr>
        <w:t>5.1</w:t>
      </w:r>
      <w:r w:rsidR="005A1486" w:rsidRPr="009F5F6A">
        <w:rPr>
          <w:sz w:val="24"/>
          <w:szCs w:val="24"/>
        </w:rPr>
        <w:fldChar w:fldCharType="end"/>
      </w:r>
      <w:r w:rsidRPr="009F5F6A">
        <w:rPr>
          <w:sz w:val="24"/>
          <w:szCs w:val="24"/>
        </w:rPr>
        <w:t>).</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Участник указывает свое фирменное наименование (в </w:t>
      </w:r>
      <w:proofErr w:type="spellStart"/>
      <w:r w:rsidRPr="009F5F6A">
        <w:rPr>
          <w:sz w:val="24"/>
          <w:szCs w:val="24"/>
        </w:rPr>
        <w:t>т.ч</w:t>
      </w:r>
      <w:proofErr w:type="spellEnd"/>
      <w:r w:rsidRPr="009F5F6A">
        <w:rPr>
          <w:sz w:val="24"/>
          <w:szCs w:val="24"/>
        </w:rPr>
        <w:t>. организационно-правовую форму) и свой адрес.</w:t>
      </w:r>
    </w:p>
    <w:p w:rsidR="00493F1A" w:rsidRPr="009F5F6A" w:rsidRDefault="00493F1A" w:rsidP="00822777">
      <w:pPr>
        <w:pStyle w:val="aff"/>
        <w:numPr>
          <w:ilvl w:val="3"/>
          <w:numId w:val="101"/>
        </w:numPr>
        <w:spacing w:before="100" w:beforeAutospacing="1" w:line="240" w:lineRule="auto"/>
        <w:rPr>
          <w:sz w:val="24"/>
          <w:szCs w:val="24"/>
        </w:rPr>
      </w:pPr>
      <w:r w:rsidRPr="009F5F6A">
        <w:rPr>
          <w:sz w:val="24"/>
          <w:szCs w:val="24"/>
        </w:rPr>
        <w:t xml:space="preserve">В Таблице-1 данной справки </w:t>
      </w:r>
      <w:proofErr w:type="gramStart"/>
      <w:r w:rsidRPr="009F5F6A">
        <w:rPr>
          <w:sz w:val="24"/>
          <w:szCs w:val="24"/>
        </w:rPr>
        <w:t>указывается</w:t>
      </w:r>
      <w:proofErr w:type="gramEnd"/>
      <w:r w:rsidRPr="009F5F6A">
        <w:rPr>
          <w:sz w:val="24"/>
          <w:szCs w:val="24"/>
        </w:rPr>
        <w:t xml:space="preserve"> в общем штатная численность всех специалистов, находящихся в штате Участника.</w:t>
      </w:r>
    </w:p>
    <w:p w:rsidR="00493F1A" w:rsidRPr="009F5F6A" w:rsidRDefault="00493F1A" w:rsidP="00822777">
      <w:pPr>
        <w:pStyle w:val="aff"/>
        <w:numPr>
          <w:ilvl w:val="3"/>
          <w:numId w:val="101"/>
        </w:numPr>
        <w:spacing w:before="100" w:beforeAutospacing="1" w:line="240" w:lineRule="auto"/>
        <w:rPr>
          <w:sz w:val="24"/>
          <w:szCs w:val="24"/>
        </w:rPr>
      </w:pPr>
      <w:r w:rsidRPr="009F5F6A">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9F5F6A" w:rsidRDefault="00493F1A" w:rsidP="00822777">
      <w:pPr>
        <w:pStyle w:val="aff"/>
        <w:numPr>
          <w:ilvl w:val="3"/>
          <w:numId w:val="101"/>
        </w:numPr>
        <w:spacing w:before="100" w:beforeAutospacing="1" w:line="240" w:lineRule="auto"/>
        <w:rPr>
          <w:sz w:val="24"/>
          <w:szCs w:val="24"/>
        </w:rPr>
      </w:pPr>
      <w:r w:rsidRPr="009F5F6A">
        <w:rPr>
          <w:sz w:val="24"/>
          <w:szCs w:val="24"/>
        </w:rPr>
        <w:t>По разделу «прочий персонал» Таблицы-2можно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9F5F6A" w:rsidRDefault="00211593" w:rsidP="00822777">
      <w:pPr>
        <w:pStyle w:val="2"/>
        <w:keepNext/>
        <w:pageBreakBefore/>
        <w:numPr>
          <w:ilvl w:val="1"/>
          <w:numId w:val="101"/>
        </w:numPr>
        <w:tabs>
          <w:tab w:val="num" w:pos="5104"/>
        </w:tabs>
        <w:suppressAutoHyphens/>
        <w:spacing w:before="100" w:beforeAutospacing="1" w:after="100" w:afterAutospacing="1" w:line="240" w:lineRule="auto"/>
        <w:rPr>
          <w:sz w:val="24"/>
          <w:szCs w:val="24"/>
        </w:rPr>
      </w:pPr>
      <w:bookmarkStart w:id="2538" w:name="_Toc165173881"/>
      <w:bookmarkStart w:id="2539" w:name="_Ref194749267"/>
      <w:bookmarkStart w:id="2540" w:name="_Toc423423677"/>
      <w:bookmarkStart w:id="2541" w:name="_Ref440271993"/>
      <w:bookmarkStart w:id="2542" w:name="_Ref440274659"/>
      <w:bookmarkStart w:id="2543" w:name="_Toc441131131"/>
      <w:bookmarkStart w:id="2544" w:name="_Toc515530028"/>
      <w:bookmarkStart w:id="2545" w:name="_Ref90381523"/>
      <w:bookmarkStart w:id="2546" w:name="_Toc90385124"/>
      <w:bookmarkStart w:id="2547" w:name="_Ref96861029"/>
      <w:bookmarkStart w:id="2548" w:name="_Toc97651410"/>
      <w:bookmarkStart w:id="2549" w:name="_Toc98253955"/>
      <w:r w:rsidRPr="009F5F6A">
        <w:rPr>
          <w:sz w:val="24"/>
          <w:szCs w:val="24"/>
        </w:rPr>
        <w:lastRenderedPageBreak/>
        <w:t>Информационное письмо о налич</w:t>
      </w:r>
      <w:proofErr w:type="gramStart"/>
      <w:r w:rsidRPr="009F5F6A">
        <w:rPr>
          <w:sz w:val="24"/>
          <w:szCs w:val="24"/>
        </w:rPr>
        <w:t>ии у У</w:t>
      </w:r>
      <w:proofErr w:type="gramEnd"/>
      <w:r w:rsidRPr="009F5F6A">
        <w:rPr>
          <w:sz w:val="24"/>
          <w:szCs w:val="24"/>
        </w:rPr>
        <w:t xml:space="preserve">частника конфликта интересов и/или связей, носящих характер </w:t>
      </w:r>
      <w:proofErr w:type="spellStart"/>
      <w:r w:rsidRPr="009F5F6A">
        <w:rPr>
          <w:sz w:val="24"/>
          <w:szCs w:val="24"/>
        </w:rPr>
        <w:t>аффилированности</w:t>
      </w:r>
      <w:proofErr w:type="spellEnd"/>
      <w:r w:rsidRPr="009F5F6A">
        <w:rPr>
          <w:sz w:val="24"/>
          <w:szCs w:val="24"/>
        </w:rPr>
        <w:t xml:space="preserve"> с сотрудниками Заказчика или Организатора (форма 11)</w:t>
      </w:r>
      <w:bookmarkEnd w:id="2538"/>
      <w:bookmarkEnd w:id="2539"/>
      <w:bookmarkEnd w:id="2540"/>
      <w:bookmarkEnd w:id="2541"/>
      <w:bookmarkEnd w:id="2542"/>
      <w:bookmarkEnd w:id="2543"/>
      <w:bookmarkEnd w:id="2544"/>
    </w:p>
    <w:p w:rsidR="00211593" w:rsidRPr="009F5F6A" w:rsidRDefault="00211593" w:rsidP="00822777">
      <w:pPr>
        <w:pStyle w:val="3"/>
        <w:numPr>
          <w:ilvl w:val="2"/>
          <w:numId w:val="101"/>
        </w:numPr>
        <w:rPr>
          <w:sz w:val="24"/>
          <w:szCs w:val="24"/>
        </w:rPr>
      </w:pPr>
      <w:bookmarkStart w:id="2550" w:name="_Toc97651411"/>
      <w:bookmarkStart w:id="2551" w:name="_Toc98253956"/>
      <w:bookmarkStart w:id="2552" w:name="_Toc157248208"/>
      <w:bookmarkStart w:id="2553" w:name="_Toc157496577"/>
      <w:bookmarkStart w:id="2554" w:name="_Toc158206116"/>
      <w:bookmarkStart w:id="2555" w:name="_Toc164057801"/>
      <w:bookmarkStart w:id="2556" w:name="_Toc164137151"/>
      <w:bookmarkStart w:id="2557" w:name="_Toc164161311"/>
      <w:bookmarkStart w:id="2558" w:name="_Toc165173882"/>
      <w:bookmarkStart w:id="2559" w:name="_Toc439170702"/>
      <w:bookmarkStart w:id="2560" w:name="_Toc439172804"/>
      <w:bookmarkStart w:id="2561" w:name="_Toc439173248"/>
      <w:bookmarkStart w:id="2562" w:name="_Toc439238244"/>
      <w:bookmarkStart w:id="2563" w:name="_Toc439252791"/>
      <w:bookmarkStart w:id="2564" w:name="_Toc439323765"/>
      <w:bookmarkStart w:id="2565" w:name="_Toc440361402"/>
      <w:bookmarkStart w:id="2566" w:name="_Toc440376284"/>
      <w:bookmarkStart w:id="2567" w:name="_Toc440382542"/>
      <w:bookmarkStart w:id="2568" w:name="_Toc440447212"/>
      <w:bookmarkStart w:id="2569" w:name="_Toc440632373"/>
      <w:bookmarkStart w:id="2570" w:name="_Toc440875145"/>
      <w:bookmarkStart w:id="2571" w:name="_Toc441131132"/>
      <w:bookmarkStart w:id="2572" w:name="_Toc441572137"/>
      <w:bookmarkStart w:id="2573" w:name="_Toc441575229"/>
      <w:bookmarkStart w:id="2574" w:name="_Toc442434890"/>
      <w:bookmarkStart w:id="2575" w:name="_Toc442435729"/>
      <w:bookmarkStart w:id="2576" w:name="_Toc462044820"/>
      <w:bookmarkStart w:id="2577" w:name="_Toc462068523"/>
      <w:bookmarkStart w:id="2578" w:name="_Toc463514213"/>
      <w:bookmarkStart w:id="2579" w:name="_Toc469480451"/>
      <w:bookmarkStart w:id="2580" w:name="_Toc471823242"/>
      <w:bookmarkStart w:id="2581" w:name="_Toc498512103"/>
      <w:bookmarkStart w:id="2582" w:name="_Toc511312923"/>
      <w:bookmarkStart w:id="2583" w:name="_Toc511315327"/>
      <w:bookmarkStart w:id="2584" w:name="_Toc515530029"/>
      <w:r w:rsidRPr="009F5F6A">
        <w:rPr>
          <w:sz w:val="24"/>
          <w:szCs w:val="24"/>
        </w:rPr>
        <w:t>Форма письма о налич</w:t>
      </w:r>
      <w:proofErr w:type="gramStart"/>
      <w:r w:rsidRPr="009F5F6A">
        <w:rPr>
          <w:sz w:val="24"/>
          <w:szCs w:val="24"/>
        </w:rPr>
        <w:t>ии у У</w:t>
      </w:r>
      <w:proofErr w:type="gramEnd"/>
      <w:r w:rsidRPr="009F5F6A">
        <w:rPr>
          <w:sz w:val="24"/>
          <w:szCs w:val="24"/>
        </w:rPr>
        <w:t xml:space="preserve">частника конфликта интересов и/или связей, носящих характер </w:t>
      </w:r>
      <w:proofErr w:type="spellStart"/>
      <w:r w:rsidRPr="009F5F6A">
        <w:rPr>
          <w:sz w:val="24"/>
          <w:szCs w:val="24"/>
        </w:rPr>
        <w:t>аффилированности</w:t>
      </w:r>
      <w:proofErr w:type="spellEnd"/>
      <w:r w:rsidRPr="009F5F6A">
        <w:rPr>
          <w:sz w:val="24"/>
          <w:szCs w:val="24"/>
        </w:rPr>
        <w:t xml:space="preserve"> с сотрудниками Заказчика или Организатора</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rsidR="00211593" w:rsidRPr="009F5F6A" w:rsidRDefault="00211593" w:rsidP="00211593">
      <w:pPr>
        <w:pBdr>
          <w:top w:val="single" w:sz="4" w:space="1" w:color="auto"/>
        </w:pBdr>
        <w:shd w:val="clear" w:color="auto" w:fill="E0E0E0"/>
        <w:ind w:right="21" w:firstLine="0"/>
        <w:jc w:val="center"/>
        <w:rPr>
          <w:b/>
          <w:color w:val="000000"/>
          <w:spacing w:val="36"/>
          <w:szCs w:val="24"/>
        </w:rPr>
      </w:pPr>
      <w:r w:rsidRPr="009F5F6A">
        <w:rPr>
          <w:b/>
          <w:color w:val="000000"/>
          <w:spacing w:val="36"/>
          <w:szCs w:val="24"/>
        </w:rPr>
        <w:t>начало формы</w:t>
      </w:r>
    </w:p>
    <w:p w:rsidR="00211593" w:rsidRPr="009F5F6A" w:rsidRDefault="00211593" w:rsidP="00211593">
      <w:pPr>
        <w:ind w:firstLine="0"/>
        <w:jc w:val="left"/>
        <w:rPr>
          <w:szCs w:val="24"/>
        </w:rPr>
      </w:pPr>
      <w:r w:rsidRPr="009F5F6A">
        <w:rPr>
          <w:szCs w:val="24"/>
        </w:rPr>
        <w:t>Приложение 11 к письму о подаче оферты</w:t>
      </w:r>
      <w:r w:rsidRPr="009F5F6A">
        <w:rPr>
          <w:szCs w:val="24"/>
        </w:rPr>
        <w:br/>
        <w:t>от «____»_____________ </w:t>
      </w:r>
      <w:proofErr w:type="gramStart"/>
      <w:r w:rsidRPr="009F5F6A">
        <w:rPr>
          <w:szCs w:val="24"/>
        </w:rPr>
        <w:t>г</w:t>
      </w:r>
      <w:proofErr w:type="gramEnd"/>
      <w:r w:rsidRPr="009F5F6A">
        <w:rPr>
          <w:szCs w:val="24"/>
        </w:rPr>
        <w:t>. №__________</w:t>
      </w:r>
    </w:p>
    <w:p w:rsidR="00211593" w:rsidRPr="009F5F6A" w:rsidRDefault="00211593" w:rsidP="00211593">
      <w:pPr>
        <w:ind w:right="5243"/>
        <w:rPr>
          <w:szCs w:val="24"/>
        </w:rPr>
      </w:pPr>
    </w:p>
    <w:p w:rsidR="00211593" w:rsidRPr="009F5F6A" w:rsidRDefault="00211593" w:rsidP="00211593">
      <w:pPr>
        <w:rPr>
          <w:szCs w:val="24"/>
        </w:rPr>
      </w:pPr>
    </w:p>
    <w:p w:rsidR="00211593" w:rsidRPr="009F5F6A" w:rsidRDefault="00211593" w:rsidP="00211593">
      <w:pPr>
        <w:jc w:val="center"/>
        <w:rPr>
          <w:szCs w:val="24"/>
        </w:rPr>
      </w:pPr>
      <w:r w:rsidRPr="009F5F6A">
        <w:rPr>
          <w:szCs w:val="24"/>
        </w:rPr>
        <w:t>Уважаемые господа!</w:t>
      </w:r>
    </w:p>
    <w:p w:rsidR="00211593" w:rsidRPr="009F5F6A" w:rsidRDefault="00211593" w:rsidP="00211593">
      <w:pPr>
        <w:rPr>
          <w:szCs w:val="24"/>
        </w:rPr>
      </w:pPr>
    </w:p>
    <w:p w:rsidR="00827F49" w:rsidRPr="009F5F6A" w:rsidRDefault="00827F49" w:rsidP="00827F49">
      <w:pPr>
        <w:rPr>
          <w:b/>
          <w:szCs w:val="24"/>
        </w:rPr>
      </w:pPr>
      <w:r w:rsidRPr="009F5F6A">
        <w:rPr>
          <w:szCs w:val="24"/>
        </w:rPr>
        <w:t xml:space="preserve">При рассмотрении нашей Заявки просим учесть следующие сведения о наличии у </w:t>
      </w:r>
      <w:r w:rsidRPr="009F5F6A">
        <w:rPr>
          <w:b/>
          <w:i/>
          <w:szCs w:val="24"/>
        </w:rPr>
        <w:t>{указывается наименование Участника}</w:t>
      </w:r>
      <w:r w:rsidRPr="009F5F6A">
        <w:rPr>
          <w:i/>
          <w:szCs w:val="24"/>
        </w:rPr>
        <w:t xml:space="preserve"> </w:t>
      </w:r>
      <w:r w:rsidRPr="009F5F6A">
        <w:rPr>
          <w:snapToGrid w:val="0"/>
        </w:rPr>
        <w:t>конфликта интересов и/или связей</w:t>
      </w:r>
      <w:r w:rsidRPr="009F5F6A">
        <w:rPr>
          <w:szCs w:val="24"/>
        </w:rPr>
        <w:t xml:space="preserve">, носящих характер </w:t>
      </w:r>
      <w:proofErr w:type="spellStart"/>
      <w:r w:rsidRPr="009F5F6A">
        <w:rPr>
          <w:szCs w:val="24"/>
        </w:rPr>
        <w:t>аффилированности</w:t>
      </w:r>
      <w:proofErr w:type="spellEnd"/>
      <w:r w:rsidRPr="009F5F6A">
        <w:rPr>
          <w:szCs w:val="24"/>
        </w:rPr>
        <w:t xml:space="preserve"> с лицами, являющимися </w:t>
      </w:r>
      <w:r w:rsidRPr="009F5F6A">
        <w:rPr>
          <w:b/>
          <w:i/>
          <w:szCs w:val="24"/>
        </w:rPr>
        <w:t>{</w:t>
      </w:r>
      <w:proofErr w:type="gramStart"/>
      <w:r w:rsidRPr="009F5F6A">
        <w:rPr>
          <w:b/>
          <w:i/>
          <w:szCs w:val="24"/>
        </w:rPr>
        <w:t>указывается</w:t>
      </w:r>
      <w:proofErr w:type="gramEnd"/>
      <w:r w:rsidRPr="009F5F6A">
        <w:rPr>
          <w:b/>
          <w:i/>
          <w:szCs w:val="24"/>
        </w:rPr>
        <w:t xml:space="preserve"> кем являются эти лица, пример: учредители, сотрудники, и т.д.}</w:t>
      </w:r>
      <w:r w:rsidRPr="009F5F6A">
        <w:rPr>
          <w:i/>
          <w:szCs w:val="24"/>
        </w:rPr>
        <w:t xml:space="preserve"> </w:t>
      </w:r>
      <w:r w:rsidRPr="009F5F6A">
        <w:rPr>
          <w:szCs w:val="24"/>
        </w:rPr>
        <w:t xml:space="preserve">Заказчика </w:t>
      </w:r>
      <w:r w:rsidRPr="009F5F6A">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9F5F6A">
        <w:rPr>
          <w:i/>
          <w:szCs w:val="24"/>
        </w:rPr>
        <w:t xml:space="preserve"> </w:t>
      </w:r>
      <w:r w:rsidRPr="009F5F6A">
        <w:rPr>
          <w:szCs w:val="24"/>
        </w:rPr>
        <w:t xml:space="preserve"> а именно:</w:t>
      </w:r>
    </w:p>
    <w:p w:rsidR="00827F49" w:rsidRPr="009F5F6A" w:rsidRDefault="00827F49" w:rsidP="00822777">
      <w:pPr>
        <w:widowControl/>
        <w:numPr>
          <w:ilvl w:val="0"/>
          <w:numId w:val="42"/>
        </w:numPr>
        <w:rPr>
          <w:b/>
          <w:i/>
          <w:szCs w:val="24"/>
        </w:rPr>
      </w:pPr>
      <w:r w:rsidRPr="009F5F6A">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9F5F6A">
        <w:rPr>
          <w:b/>
          <w:i/>
          <w:snapToGrid w:val="0"/>
        </w:rPr>
        <w:t xml:space="preserve">конфликт интересов и/или </w:t>
      </w:r>
      <w:proofErr w:type="spellStart"/>
      <w:r w:rsidRPr="009F5F6A">
        <w:rPr>
          <w:b/>
          <w:i/>
          <w:szCs w:val="24"/>
        </w:rPr>
        <w:t>аффилированность</w:t>
      </w:r>
      <w:proofErr w:type="spellEnd"/>
      <w:proofErr w:type="gramStart"/>
      <w:r w:rsidRPr="009F5F6A">
        <w:rPr>
          <w:b/>
          <w:i/>
          <w:szCs w:val="24"/>
        </w:rPr>
        <w:t xml:space="preserve"> }</w:t>
      </w:r>
      <w:proofErr w:type="gramEnd"/>
      <w:r w:rsidRPr="009F5F6A">
        <w:rPr>
          <w:b/>
          <w:i/>
          <w:szCs w:val="24"/>
        </w:rPr>
        <w:t>;</w:t>
      </w:r>
    </w:p>
    <w:p w:rsidR="00211593" w:rsidRPr="009F5F6A" w:rsidRDefault="00827F49" w:rsidP="00822777">
      <w:pPr>
        <w:widowControl/>
        <w:numPr>
          <w:ilvl w:val="0"/>
          <w:numId w:val="42"/>
        </w:numPr>
        <w:rPr>
          <w:b/>
          <w:i/>
          <w:szCs w:val="24"/>
        </w:rPr>
      </w:pPr>
      <w:r w:rsidRPr="009F5F6A">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9F5F6A">
        <w:rPr>
          <w:b/>
          <w:i/>
          <w:snapToGrid w:val="0"/>
        </w:rPr>
        <w:t xml:space="preserve">конфликт интересов и/или </w:t>
      </w:r>
      <w:proofErr w:type="spellStart"/>
      <w:r w:rsidRPr="009F5F6A">
        <w:rPr>
          <w:b/>
          <w:i/>
          <w:szCs w:val="24"/>
        </w:rPr>
        <w:t>аффилированность</w:t>
      </w:r>
      <w:proofErr w:type="spellEnd"/>
      <w:proofErr w:type="gramStart"/>
      <w:r w:rsidRPr="009F5F6A">
        <w:rPr>
          <w:b/>
          <w:i/>
          <w:szCs w:val="24"/>
        </w:rPr>
        <w:t xml:space="preserve"> }</w:t>
      </w:r>
      <w:proofErr w:type="gramEnd"/>
      <w:r w:rsidRPr="009F5F6A">
        <w:rPr>
          <w:b/>
          <w:i/>
          <w:szCs w:val="24"/>
        </w:rPr>
        <w:t>;</w:t>
      </w:r>
    </w:p>
    <w:p w:rsidR="00211593" w:rsidRPr="009F5F6A" w:rsidRDefault="00211593" w:rsidP="00822777">
      <w:pPr>
        <w:widowControl/>
        <w:numPr>
          <w:ilvl w:val="0"/>
          <w:numId w:val="42"/>
        </w:numPr>
        <w:rPr>
          <w:b/>
          <w:i/>
          <w:szCs w:val="24"/>
        </w:rPr>
      </w:pPr>
      <w:r w:rsidRPr="009F5F6A">
        <w:rPr>
          <w:b/>
          <w:i/>
          <w:szCs w:val="24"/>
        </w:rPr>
        <w:t>……</w:t>
      </w:r>
    </w:p>
    <w:p w:rsidR="00211593" w:rsidRPr="009F5F6A" w:rsidRDefault="00211593" w:rsidP="00211593">
      <w:pPr>
        <w:rPr>
          <w:szCs w:val="24"/>
        </w:rPr>
      </w:pPr>
    </w:p>
    <w:p w:rsidR="00211593" w:rsidRPr="009F5F6A" w:rsidRDefault="00211593" w:rsidP="00211593">
      <w:pPr>
        <w:rPr>
          <w:szCs w:val="24"/>
        </w:rPr>
      </w:pPr>
    </w:p>
    <w:p w:rsidR="00211593" w:rsidRPr="009F5F6A" w:rsidRDefault="00211593" w:rsidP="00211593">
      <w:pPr>
        <w:rPr>
          <w:szCs w:val="24"/>
        </w:rPr>
      </w:pPr>
    </w:p>
    <w:p w:rsidR="00211593" w:rsidRPr="009F5F6A" w:rsidRDefault="00211593" w:rsidP="00211593">
      <w:pPr>
        <w:rPr>
          <w:szCs w:val="24"/>
        </w:rPr>
      </w:pPr>
      <w:r w:rsidRPr="009F5F6A">
        <w:rPr>
          <w:szCs w:val="24"/>
        </w:rPr>
        <w:t>____________________________________</w:t>
      </w:r>
    </w:p>
    <w:p w:rsidR="00211593" w:rsidRPr="009F5F6A" w:rsidRDefault="00211593" w:rsidP="00211593">
      <w:pPr>
        <w:ind w:right="3684"/>
        <w:jc w:val="center"/>
        <w:rPr>
          <w:szCs w:val="24"/>
          <w:vertAlign w:val="superscript"/>
        </w:rPr>
      </w:pPr>
      <w:r w:rsidRPr="009F5F6A">
        <w:rPr>
          <w:szCs w:val="24"/>
          <w:vertAlign w:val="superscript"/>
        </w:rPr>
        <w:t>(подпись, М.П.)</w:t>
      </w:r>
    </w:p>
    <w:p w:rsidR="00211593" w:rsidRPr="009F5F6A" w:rsidRDefault="00211593" w:rsidP="00211593">
      <w:pPr>
        <w:rPr>
          <w:szCs w:val="24"/>
        </w:rPr>
      </w:pPr>
      <w:r w:rsidRPr="009F5F6A">
        <w:rPr>
          <w:szCs w:val="24"/>
        </w:rPr>
        <w:t>____________________________________</w:t>
      </w:r>
    </w:p>
    <w:p w:rsidR="00211593" w:rsidRPr="009F5F6A" w:rsidRDefault="00211593" w:rsidP="00211593">
      <w:pPr>
        <w:ind w:right="3684"/>
        <w:jc w:val="center"/>
        <w:rPr>
          <w:szCs w:val="24"/>
          <w:vertAlign w:val="superscript"/>
        </w:rPr>
      </w:pPr>
      <w:r w:rsidRPr="009F5F6A">
        <w:rPr>
          <w:szCs w:val="24"/>
          <w:vertAlign w:val="superscript"/>
        </w:rPr>
        <w:t xml:space="preserve">(фамилия, имя, отчество </w:t>
      </w:r>
      <w:proofErr w:type="gramStart"/>
      <w:r w:rsidRPr="009F5F6A">
        <w:rPr>
          <w:szCs w:val="24"/>
          <w:vertAlign w:val="superscript"/>
        </w:rPr>
        <w:t>подписавшего</w:t>
      </w:r>
      <w:proofErr w:type="gramEnd"/>
      <w:r w:rsidRPr="009F5F6A">
        <w:rPr>
          <w:szCs w:val="24"/>
          <w:vertAlign w:val="superscript"/>
        </w:rPr>
        <w:t>, должность)</w:t>
      </w:r>
    </w:p>
    <w:p w:rsidR="00211593" w:rsidRPr="009F5F6A" w:rsidRDefault="00211593" w:rsidP="00211593">
      <w:pPr>
        <w:pBdr>
          <w:bottom w:val="single" w:sz="4" w:space="1" w:color="auto"/>
        </w:pBdr>
        <w:shd w:val="clear" w:color="auto" w:fill="E0E0E0"/>
        <w:ind w:right="21" w:firstLine="0"/>
        <w:jc w:val="center"/>
        <w:rPr>
          <w:b/>
          <w:color w:val="000000"/>
          <w:spacing w:val="36"/>
          <w:szCs w:val="24"/>
        </w:rPr>
      </w:pPr>
      <w:r w:rsidRPr="009F5F6A">
        <w:rPr>
          <w:b/>
          <w:color w:val="000000"/>
          <w:spacing w:val="36"/>
          <w:szCs w:val="24"/>
        </w:rPr>
        <w:t>конец формы</w:t>
      </w:r>
    </w:p>
    <w:p w:rsidR="00211593" w:rsidRPr="009F5F6A" w:rsidRDefault="00211593" w:rsidP="00211593">
      <w:pPr>
        <w:ind w:firstLine="0"/>
        <w:jc w:val="left"/>
        <w:rPr>
          <w:szCs w:val="24"/>
        </w:rPr>
      </w:pPr>
      <w:bookmarkStart w:id="2585" w:name="_Toc97651412"/>
      <w:bookmarkStart w:id="2586" w:name="_Toc98253957"/>
      <w:bookmarkStart w:id="2587" w:name="_Toc157248209"/>
      <w:bookmarkStart w:id="2588" w:name="_Toc157496578"/>
      <w:bookmarkStart w:id="2589" w:name="_Toc158206117"/>
      <w:bookmarkStart w:id="2590" w:name="_Toc164057802"/>
      <w:bookmarkStart w:id="2591" w:name="_Toc164137152"/>
      <w:bookmarkStart w:id="2592" w:name="_Toc164161312"/>
      <w:bookmarkStart w:id="2593" w:name="_Toc165173883"/>
      <w:r w:rsidRPr="009F5F6A">
        <w:rPr>
          <w:b/>
          <w:szCs w:val="24"/>
        </w:rPr>
        <w:br w:type="page"/>
      </w:r>
    </w:p>
    <w:p w:rsidR="00211593" w:rsidRPr="009F5F6A" w:rsidRDefault="00211593" w:rsidP="00822777">
      <w:pPr>
        <w:pStyle w:val="3"/>
        <w:numPr>
          <w:ilvl w:val="2"/>
          <w:numId w:val="101"/>
        </w:numPr>
        <w:rPr>
          <w:sz w:val="24"/>
          <w:szCs w:val="24"/>
        </w:rPr>
      </w:pPr>
      <w:bookmarkStart w:id="2594" w:name="_Toc439170703"/>
      <w:bookmarkStart w:id="2595" w:name="_Toc439172805"/>
      <w:bookmarkStart w:id="2596" w:name="_Toc439173249"/>
      <w:bookmarkStart w:id="2597" w:name="_Toc439238245"/>
      <w:bookmarkStart w:id="2598" w:name="_Toc439252792"/>
      <w:bookmarkStart w:id="2599" w:name="_Toc439323766"/>
      <w:bookmarkStart w:id="2600" w:name="_Toc440361403"/>
      <w:bookmarkStart w:id="2601" w:name="_Toc440376285"/>
      <w:bookmarkStart w:id="2602" w:name="_Toc440382543"/>
      <w:bookmarkStart w:id="2603" w:name="_Toc440447213"/>
      <w:bookmarkStart w:id="2604" w:name="_Toc440632374"/>
      <w:bookmarkStart w:id="2605" w:name="_Toc440875146"/>
      <w:bookmarkStart w:id="2606" w:name="_Toc441131133"/>
      <w:bookmarkStart w:id="2607" w:name="_Toc441572138"/>
      <w:bookmarkStart w:id="2608" w:name="_Toc441575230"/>
      <w:bookmarkStart w:id="2609" w:name="_Toc442434891"/>
      <w:bookmarkStart w:id="2610" w:name="_Toc442435730"/>
      <w:bookmarkStart w:id="2611" w:name="_Toc462044821"/>
      <w:bookmarkStart w:id="2612" w:name="_Toc462068524"/>
      <w:bookmarkStart w:id="2613" w:name="_Toc463514214"/>
      <w:bookmarkStart w:id="2614" w:name="_Toc469480452"/>
      <w:bookmarkStart w:id="2615" w:name="_Toc471823243"/>
      <w:bookmarkStart w:id="2616" w:name="_Toc498512104"/>
      <w:bookmarkStart w:id="2617" w:name="_Toc511312924"/>
      <w:bookmarkStart w:id="2618" w:name="_Toc511315328"/>
      <w:bookmarkStart w:id="2619" w:name="_Toc515530030"/>
      <w:r w:rsidRPr="009F5F6A">
        <w:rPr>
          <w:sz w:val="24"/>
          <w:szCs w:val="24"/>
        </w:rPr>
        <w:lastRenderedPageBreak/>
        <w:t>Инструкции по заполнению</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rsidR="00211593" w:rsidRPr="009F5F6A" w:rsidRDefault="00211593" w:rsidP="00822777">
      <w:pPr>
        <w:pStyle w:val="aff"/>
        <w:numPr>
          <w:ilvl w:val="3"/>
          <w:numId w:val="101"/>
        </w:numPr>
        <w:spacing w:after="100" w:afterAutospacing="1" w:line="240" w:lineRule="auto"/>
        <w:rPr>
          <w:sz w:val="24"/>
          <w:szCs w:val="24"/>
        </w:rPr>
      </w:pPr>
      <w:r w:rsidRPr="009F5F6A">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9F5F6A">
        <w:fldChar w:fldCharType="begin"/>
      </w:r>
      <w:r w:rsidR="000A775A" w:rsidRPr="009F5F6A">
        <w:instrText xml:space="preserve"> REF _Ref55336310 \r \h  \* MERGEFORMAT </w:instrText>
      </w:r>
      <w:r w:rsidR="000A775A" w:rsidRPr="009F5F6A">
        <w:fldChar w:fldCharType="separate"/>
      </w:r>
      <w:r w:rsidR="0010016D" w:rsidRPr="009F5F6A">
        <w:rPr>
          <w:sz w:val="24"/>
          <w:szCs w:val="24"/>
        </w:rPr>
        <w:t>5.1</w:t>
      </w:r>
      <w:r w:rsidR="000A775A" w:rsidRPr="009F5F6A">
        <w:fldChar w:fldCharType="end"/>
      </w:r>
      <w:r w:rsidRPr="009F5F6A">
        <w:rPr>
          <w:sz w:val="24"/>
          <w:szCs w:val="24"/>
        </w:rPr>
        <w:t>).</w:t>
      </w:r>
    </w:p>
    <w:p w:rsidR="00211593" w:rsidRPr="009F5F6A" w:rsidRDefault="00211593" w:rsidP="00822777">
      <w:pPr>
        <w:pStyle w:val="aff"/>
        <w:numPr>
          <w:ilvl w:val="3"/>
          <w:numId w:val="101"/>
        </w:numPr>
        <w:spacing w:after="100" w:afterAutospacing="1" w:line="240" w:lineRule="auto"/>
        <w:rPr>
          <w:sz w:val="24"/>
          <w:szCs w:val="24"/>
        </w:rPr>
      </w:pPr>
      <w:r w:rsidRPr="009F5F6A">
        <w:rPr>
          <w:sz w:val="24"/>
          <w:szCs w:val="24"/>
        </w:rPr>
        <w:t xml:space="preserve">Участник указывает свое фирменное наименование (в </w:t>
      </w:r>
      <w:proofErr w:type="spellStart"/>
      <w:r w:rsidRPr="009F5F6A">
        <w:rPr>
          <w:sz w:val="24"/>
          <w:szCs w:val="24"/>
        </w:rPr>
        <w:t>т.ч</w:t>
      </w:r>
      <w:proofErr w:type="spellEnd"/>
      <w:r w:rsidRPr="009F5F6A">
        <w:rPr>
          <w:sz w:val="24"/>
          <w:szCs w:val="24"/>
        </w:rPr>
        <w:t>. организационно-правовую форму) и свой адрес.</w:t>
      </w:r>
    </w:p>
    <w:p w:rsidR="00211593" w:rsidRPr="009F5F6A" w:rsidRDefault="00827F49" w:rsidP="00822777">
      <w:pPr>
        <w:pStyle w:val="aff"/>
        <w:numPr>
          <w:ilvl w:val="3"/>
          <w:numId w:val="101"/>
        </w:numPr>
        <w:spacing w:after="100" w:afterAutospacing="1" w:line="240" w:lineRule="auto"/>
        <w:rPr>
          <w:sz w:val="24"/>
          <w:szCs w:val="24"/>
        </w:rPr>
      </w:pPr>
      <w:r w:rsidRPr="009F5F6A">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w:t>
      </w:r>
      <w:proofErr w:type="gramStart"/>
      <w:r w:rsidRPr="009F5F6A">
        <w:rPr>
          <w:sz w:val="24"/>
          <w:szCs w:val="24"/>
        </w:rPr>
        <w:t>лиц</w:t>
      </w:r>
      <w:proofErr w:type="gramEnd"/>
      <w:r w:rsidRPr="009F5F6A">
        <w:rPr>
          <w:sz w:val="24"/>
          <w:szCs w:val="24"/>
        </w:rPr>
        <w:t xml:space="preserve"> нет, то в письме пишется фраза «При рассмотрении нашей Заявки просим учесть, что у </w:t>
      </w:r>
      <w:r w:rsidRPr="009F5F6A">
        <w:rPr>
          <w:b/>
          <w:i/>
          <w:sz w:val="24"/>
          <w:szCs w:val="24"/>
        </w:rPr>
        <w:t xml:space="preserve">{указывается наименование Участника} </w:t>
      </w:r>
      <w:r w:rsidRPr="009F5F6A">
        <w:rPr>
          <w:sz w:val="24"/>
          <w:szCs w:val="24"/>
        </w:rPr>
        <w:t>НЕТ</w:t>
      </w:r>
      <w:r w:rsidRPr="009F5F6A">
        <w:rPr>
          <w:i/>
          <w:sz w:val="24"/>
          <w:szCs w:val="24"/>
        </w:rPr>
        <w:t xml:space="preserve"> </w:t>
      </w:r>
      <w:r w:rsidRPr="009F5F6A">
        <w:rPr>
          <w:sz w:val="24"/>
          <w:szCs w:val="24"/>
        </w:rPr>
        <w:t>лиц, в отношении которых</w:t>
      </w:r>
      <w:r w:rsidRPr="009F5F6A">
        <w:rPr>
          <w:rFonts w:eastAsia="Calibri"/>
          <w:sz w:val="24"/>
          <w:szCs w:val="24"/>
          <w:lang w:eastAsia="en-US"/>
        </w:rPr>
        <w:t>, по его мнению, может возникнуть конфликт интересов и</w:t>
      </w:r>
      <w:r w:rsidR="00634EF4" w:rsidRPr="009F5F6A">
        <w:rPr>
          <w:rFonts w:eastAsia="Calibri"/>
          <w:sz w:val="24"/>
          <w:szCs w:val="24"/>
          <w:lang w:eastAsia="en-US"/>
        </w:rPr>
        <w:t>/или</w:t>
      </w:r>
      <w:r w:rsidRPr="009F5F6A">
        <w:rPr>
          <w:rFonts w:eastAsia="Calibri"/>
          <w:sz w:val="24"/>
          <w:szCs w:val="24"/>
          <w:lang w:eastAsia="en-US"/>
        </w:rPr>
        <w:t xml:space="preserve"> связей, которые могут быть признаны аффилированными </w:t>
      </w:r>
      <w:r w:rsidRPr="009F5F6A">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9F5F6A" w:rsidRDefault="00211593" w:rsidP="00822777">
      <w:pPr>
        <w:pStyle w:val="aff"/>
        <w:numPr>
          <w:ilvl w:val="3"/>
          <w:numId w:val="101"/>
        </w:numPr>
        <w:spacing w:after="100" w:afterAutospacing="1" w:line="240" w:lineRule="auto"/>
        <w:rPr>
          <w:sz w:val="24"/>
          <w:szCs w:val="24"/>
        </w:rPr>
      </w:pPr>
      <w:proofErr w:type="gramStart"/>
      <w:r w:rsidRPr="009F5F6A">
        <w:rPr>
          <w:sz w:val="24"/>
          <w:szCs w:val="24"/>
        </w:rPr>
        <w:t xml:space="preserve">При составлении данного письма Участник должен учесть, что сокрытие любой информации о наличии </w:t>
      </w:r>
      <w:r w:rsidR="00602FCE" w:rsidRPr="009F5F6A">
        <w:rPr>
          <w:rFonts w:eastAsia="Calibri"/>
          <w:sz w:val="24"/>
          <w:szCs w:val="24"/>
          <w:lang w:eastAsia="en-US"/>
        </w:rPr>
        <w:t xml:space="preserve">конфликта интересов и </w:t>
      </w:r>
      <w:r w:rsidR="00602FCE" w:rsidRPr="009F5F6A">
        <w:rPr>
          <w:sz w:val="24"/>
          <w:szCs w:val="24"/>
        </w:rPr>
        <w:t>связей</w:t>
      </w:r>
      <w:r w:rsidRPr="009F5F6A">
        <w:rPr>
          <w:sz w:val="24"/>
          <w:szCs w:val="24"/>
        </w:rPr>
        <w:t xml:space="preserve">, носящих характер </w:t>
      </w:r>
      <w:proofErr w:type="spellStart"/>
      <w:r w:rsidRPr="009F5F6A">
        <w:rPr>
          <w:sz w:val="24"/>
          <w:szCs w:val="24"/>
        </w:rPr>
        <w:t>аффилированности</w:t>
      </w:r>
      <w:proofErr w:type="spellEnd"/>
      <w:r w:rsidRPr="009F5F6A">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9F5F6A">
        <w:rPr>
          <w:sz w:val="24"/>
          <w:szCs w:val="24"/>
        </w:rPr>
        <w:t>Конкурса</w:t>
      </w:r>
      <w:r w:rsidRPr="009F5F6A">
        <w:rPr>
          <w:sz w:val="24"/>
          <w:szCs w:val="24"/>
        </w:rPr>
        <w:t xml:space="preserve"> может быть признано </w:t>
      </w:r>
      <w:r w:rsidR="00B07CE9" w:rsidRPr="009F5F6A">
        <w:rPr>
          <w:sz w:val="24"/>
          <w:szCs w:val="24"/>
        </w:rPr>
        <w:t>Конкурсной</w:t>
      </w:r>
      <w:r w:rsidRPr="009F5F6A">
        <w:rPr>
          <w:sz w:val="24"/>
          <w:szCs w:val="24"/>
        </w:rPr>
        <w:t xml:space="preserve"> комиссией существенным нарушением условий данного </w:t>
      </w:r>
      <w:r w:rsidR="005A1FF6" w:rsidRPr="009F5F6A">
        <w:rPr>
          <w:sz w:val="24"/>
          <w:szCs w:val="24"/>
        </w:rPr>
        <w:t>Конкурса</w:t>
      </w:r>
      <w:r w:rsidRPr="009F5F6A">
        <w:rPr>
          <w:sz w:val="24"/>
          <w:szCs w:val="24"/>
        </w:rPr>
        <w:t>, и повлечь</w:t>
      </w:r>
      <w:proofErr w:type="gramEnd"/>
      <w:r w:rsidRPr="009F5F6A">
        <w:rPr>
          <w:sz w:val="24"/>
          <w:szCs w:val="24"/>
        </w:rPr>
        <w:t xml:space="preserve"> отклонение Заявки такого Участника. </w:t>
      </w:r>
    </w:p>
    <w:bookmarkEnd w:id="2545"/>
    <w:bookmarkEnd w:id="2546"/>
    <w:bookmarkEnd w:id="2547"/>
    <w:bookmarkEnd w:id="2548"/>
    <w:bookmarkEnd w:id="2549"/>
    <w:p w:rsidR="00211593" w:rsidRPr="009F5F6A" w:rsidRDefault="00211593" w:rsidP="00211593"/>
    <w:p w:rsidR="00211593" w:rsidRPr="009F5F6A" w:rsidRDefault="00211593" w:rsidP="00211593"/>
    <w:p w:rsidR="00211593" w:rsidRPr="009F5F6A" w:rsidRDefault="00211593" w:rsidP="00211593"/>
    <w:p w:rsidR="00211593" w:rsidRPr="009F5F6A" w:rsidRDefault="00211593" w:rsidP="00211593"/>
    <w:p w:rsidR="00211593" w:rsidRPr="009F5F6A" w:rsidRDefault="00211593" w:rsidP="00211593"/>
    <w:p w:rsidR="00211593" w:rsidRPr="009F5F6A" w:rsidRDefault="00211593" w:rsidP="00211593"/>
    <w:p w:rsidR="00211593" w:rsidRPr="009F5F6A" w:rsidRDefault="00211593" w:rsidP="00211593"/>
    <w:p w:rsidR="00211593" w:rsidRPr="009F5F6A" w:rsidRDefault="00211593" w:rsidP="00822777">
      <w:pPr>
        <w:pStyle w:val="2"/>
        <w:keepNext/>
        <w:pageBreakBefore/>
        <w:numPr>
          <w:ilvl w:val="1"/>
          <w:numId w:val="101"/>
        </w:numPr>
        <w:suppressAutoHyphens/>
        <w:spacing w:before="100" w:beforeAutospacing="1" w:after="100" w:afterAutospacing="1" w:line="240" w:lineRule="auto"/>
        <w:jc w:val="left"/>
        <w:rPr>
          <w:szCs w:val="22"/>
        </w:rPr>
        <w:sectPr w:rsidR="00211593" w:rsidRPr="009F5F6A" w:rsidSect="00493F1A">
          <w:pgSz w:w="11906" w:h="16838" w:code="9"/>
          <w:pgMar w:top="680" w:right="567" w:bottom="539" w:left="1134" w:header="680" w:footer="278" w:gutter="0"/>
          <w:cols w:space="708"/>
          <w:titlePg/>
          <w:docGrid w:linePitch="360"/>
        </w:sectPr>
      </w:pPr>
      <w:bookmarkStart w:id="2620" w:name="_Toc318208007"/>
    </w:p>
    <w:p w:rsidR="00211593" w:rsidRPr="009F5F6A" w:rsidRDefault="0089679E" w:rsidP="00822777">
      <w:pPr>
        <w:pStyle w:val="2"/>
        <w:keepNext/>
        <w:pageBreakBefore/>
        <w:numPr>
          <w:ilvl w:val="1"/>
          <w:numId w:val="101"/>
        </w:numPr>
        <w:suppressAutoHyphens/>
        <w:spacing w:before="100" w:beforeAutospacing="1" w:after="100" w:afterAutospacing="1" w:line="240" w:lineRule="auto"/>
        <w:jc w:val="left"/>
        <w:rPr>
          <w:sz w:val="24"/>
          <w:szCs w:val="24"/>
        </w:rPr>
      </w:pPr>
      <w:bookmarkStart w:id="2621" w:name="_Toc423423680"/>
      <w:bookmarkStart w:id="2622" w:name="_Ref440272035"/>
      <w:bookmarkStart w:id="2623" w:name="_Ref440274733"/>
      <w:bookmarkStart w:id="2624" w:name="_Toc441131134"/>
      <w:bookmarkStart w:id="2625" w:name="_Toc515530031"/>
      <w:r w:rsidRPr="009F5F6A">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9F5F6A">
        <w:rPr>
          <w:sz w:val="24"/>
          <w:szCs w:val="24"/>
        </w:rPr>
        <w:t xml:space="preserve"> (форма 12)</w:t>
      </w:r>
      <w:bookmarkEnd w:id="2620"/>
      <w:bookmarkEnd w:id="2621"/>
      <w:bookmarkEnd w:id="2622"/>
      <w:bookmarkEnd w:id="2623"/>
      <w:bookmarkEnd w:id="2624"/>
      <w:bookmarkEnd w:id="2625"/>
    </w:p>
    <w:p w:rsidR="00211593" w:rsidRPr="009F5F6A" w:rsidRDefault="0089679E" w:rsidP="00822777">
      <w:pPr>
        <w:pStyle w:val="3"/>
        <w:numPr>
          <w:ilvl w:val="2"/>
          <w:numId w:val="101"/>
        </w:numPr>
        <w:rPr>
          <w:sz w:val="24"/>
          <w:szCs w:val="24"/>
        </w:rPr>
      </w:pPr>
      <w:bookmarkStart w:id="2626" w:name="_Toc343690584"/>
      <w:bookmarkStart w:id="2627" w:name="_Toc372294428"/>
      <w:bookmarkStart w:id="2628" w:name="_Toc379288896"/>
      <w:bookmarkStart w:id="2629" w:name="_Toc384734780"/>
      <w:bookmarkStart w:id="2630" w:name="_Toc396984078"/>
      <w:bookmarkStart w:id="2631" w:name="_Toc423423681"/>
      <w:bookmarkStart w:id="2632" w:name="_Toc439170710"/>
      <w:bookmarkStart w:id="2633" w:name="_Toc439172812"/>
      <w:bookmarkStart w:id="2634" w:name="_Toc439173253"/>
      <w:bookmarkStart w:id="2635" w:name="_Toc439238249"/>
      <w:bookmarkStart w:id="2636" w:name="_Toc439252796"/>
      <w:bookmarkStart w:id="2637" w:name="_Toc439323770"/>
      <w:bookmarkStart w:id="2638" w:name="_Toc440361405"/>
      <w:bookmarkStart w:id="2639" w:name="_Toc440376287"/>
      <w:bookmarkStart w:id="2640" w:name="_Toc440382545"/>
      <w:bookmarkStart w:id="2641" w:name="_Toc440447215"/>
      <w:bookmarkStart w:id="2642" w:name="_Toc440632376"/>
      <w:bookmarkStart w:id="2643" w:name="_Toc440875148"/>
      <w:bookmarkStart w:id="2644" w:name="_Toc441131135"/>
      <w:bookmarkStart w:id="2645" w:name="_Toc441572140"/>
      <w:bookmarkStart w:id="2646" w:name="_Toc441575232"/>
      <w:bookmarkStart w:id="2647" w:name="_Toc442195898"/>
      <w:bookmarkStart w:id="2648" w:name="_Toc442251940"/>
      <w:bookmarkStart w:id="2649" w:name="_Toc442258889"/>
      <w:bookmarkStart w:id="2650" w:name="_Toc442259129"/>
      <w:bookmarkStart w:id="2651" w:name="_Toc447292892"/>
      <w:bookmarkStart w:id="2652" w:name="_Toc461808964"/>
      <w:bookmarkStart w:id="2653" w:name="_Toc463514796"/>
      <w:bookmarkStart w:id="2654" w:name="_Toc466967523"/>
      <w:bookmarkStart w:id="2655" w:name="_Toc467574715"/>
      <w:bookmarkStart w:id="2656" w:name="_Toc468441758"/>
      <w:bookmarkStart w:id="2657" w:name="_Toc469480233"/>
      <w:bookmarkStart w:id="2658" w:name="_Toc472409262"/>
      <w:bookmarkStart w:id="2659" w:name="_Toc498417409"/>
      <w:bookmarkStart w:id="2660" w:name="_Toc498512106"/>
      <w:bookmarkStart w:id="2661" w:name="_Toc511312926"/>
      <w:bookmarkStart w:id="2662" w:name="_Toc511315330"/>
      <w:bookmarkStart w:id="2663" w:name="_Toc515530032"/>
      <w:r w:rsidRPr="009F5F6A">
        <w:rPr>
          <w:sz w:val="24"/>
          <w:szCs w:val="24"/>
        </w:rPr>
        <w:t xml:space="preserve">Форма </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r w:rsidRPr="009F5F6A">
        <w:rPr>
          <w:sz w:val="24"/>
          <w:szCs w:val="24"/>
        </w:rPr>
        <w:t>справки о цепочке собственников участника закупочной процедуры, включая бенефициаров (в том числе конечных)</w:t>
      </w:r>
      <w:bookmarkEnd w:id="2659"/>
      <w:bookmarkEnd w:id="2660"/>
      <w:bookmarkEnd w:id="2661"/>
      <w:bookmarkEnd w:id="2662"/>
      <w:bookmarkEnd w:id="2663"/>
    </w:p>
    <w:p w:rsidR="00211593" w:rsidRPr="009F5F6A" w:rsidRDefault="00211593" w:rsidP="00211593">
      <w:pPr>
        <w:tabs>
          <w:tab w:val="left" w:pos="4757"/>
        </w:tabs>
        <w:ind w:left="567" w:firstLine="0"/>
        <w:jc w:val="left"/>
      </w:pPr>
      <w:r w:rsidRPr="009F5F6A">
        <w:t>Приложение 12 к письму о подаче оферты</w:t>
      </w:r>
      <w:r w:rsidRPr="009F5F6A">
        <w:br/>
        <w:t>от «____»_____________ </w:t>
      </w:r>
      <w:proofErr w:type="gramStart"/>
      <w:r w:rsidRPr="009F5F6A">
        <w:t>г</w:t>
      </w:r>
      <w:proofErr w:type="gramEnd"/>
      <w:r w:rsidRPr="009F5F6A">
        <w:t>. №__________</w:t>
      </w:r>
    </w:p>
    <w:p w:rsidR="00211593" w:rsidRPr="009F5F6A" w:rsidRDefault="00211593" w:rsidP="00211593">
      <w:pPr>
        <w:ind w:firstLine="0"/>
        <w:rPr>
          <w:color w:val="000000"/>
        </w:rPr>
      </w:pPr>
    </w:p>
    <w:p w:rsidR="0089679E" w:rsidRPr="009F5F6A" w:rsidRDefault="0089679E" w:rsidP="0089679E">
      <w:pPr>
        <w:ind w:firstLine="0"/>
        <w:jc w:val="center"/>
        <w:rPr>
          <w:b/>
          <w:szCs w:val="24"/>
        </w:rPr>
      </w:pPr>
      <w:r w:rsidRPr="009F5F6A">
        <w:rPr>
          <w:b/>
          <w:szCs w:val="24"/>
        </w:rPr>
        <w:t>Справка о цепочке собственников участника закупочной процедуры, включая бенефициаров (в том числе конечных) *</w:t>
      </w:r>
    </w:p>
    <w:p w:rsidR="0089679E" w:rsidRPr="009F5F6A" w:rsidRDefault="0089679E" w:rsidP="0089679E">
      <w:pPr>
        <w:ind w:firstLine="0"/>
        <w:rPr>
          <w:color w:val="000000"/>
        </w:rPr>
      </w:pPr>
    </w:p>
    <w:p w:rsidR="0089679E" w:rsidRPr="009F5F6A" w:rsidRDefault="0089679E" w:rsidP="0089679E">
      <w:pPr>
        <w:ind w:firstLine="0"/>
        <w:rPr>
          <w:color w:val="000000"/>
        </w:rPr>
      </w:pPr>
      <w:r w:rsidRPr="009F5F6A">
        <w:rPr>
          <w:color w:val="000000"/>
        </w:rPr>
        <w:t>Наименование и адрес Участника: __________________________________________</w:t>
      </w:r>
    </w:p>
    <w:p w:rsidR="0089679E" w:rsidRPr="009F5F6A" w:rsidRDefault="0089679E" w:rsidP="0089679E">
      <w:pPr>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89679E" w:rsidRPr="009F5F6A" w:rsidTr="004F40F3">
        <w:trPr>
          <w:trHeight w:val="331"/>
        </w:trPr>
        <w:tc>
          <w:tcPr>
            <w:tcW w:w="453" w:type="dxa"/>
            <w:vMerge w:val="restart"/>
            <w:shd w:val="clear" w:color="000000" w:fill="FFFFFF"/>
            <w:vAlign w:val="center"/>
          </w:tcPr>
          <w:p w:rsidR="0089679E" w:rsidRPr="009F5F6A" w:rsidRDefault="0089679E" w:rsidP="004F40F3">
            <w:pPr>
              <w:ind w:firstLine="0"/>
              <w:jc w:val="center"/>
              <w:rPr>
                <w:b/>
                <w:bCs/>
                <w:color w:val="000000"/>
                <w:sz w:val="16"/>
                <w:szCs w:val="16"/>
              </w:rPr>
            </w:pPr>
            <w:r w:rsidRPr="009F5F6A">
              <w:rPr>
                <w:b/>
                <w:bCs/>
                <w:color w:val="000000"/>
                <w:sz w:val="16"/>
                <w:szCs w:val="16"/>
              </w:rPr>
              <w:t>№ п./п.</w:t>
            </w:r>
          </w:p>
        </w:tc>
        <w:tc>
          <w:tcPr>
            <w:tcW w:w="5952" w:type="dxa"/>
            <w:gridSpan w:val="6"/>
            <w:shd w:val="clear" w:color="000000" w:fill="FFFFFF"/>
            <w:vAlign w:val="center"/>
          </w:tcPr>
          <w:p w:rsidR="0089679E" w:rsidRPr="009F5F6A" w:rsidRDefault="0089679E" w:rsidP="004F40F3">
            <w:pPr>
              <w:ind w:firstLine="0"/>
              <w:jc w:val="center"/>
              <w:rPr>
                <w:b/>
                <w:bCs/>
                <w:color w:val="000000"/>
                <w:sz w:val="16"/>
                <w:szCs w:val="16"/>
              </w:rPr>
            </w:pPr>
            <w:r w:rsidRPr="009F5F6A">
              <w:rPr>
                <w:b/>
                <w:bCs/>
                <w:color w:val="000000"/>
                <w:sz w:val="16"/>
                <w:szCs w:val="16"/>
              </w:rPr>
              <w:t>Информация об организации</w:t>
            </w:r>
          </w:p>
        </w:tc>
        <w:tc>
          <w:tcPr>
            <w:tcW w:w="570" w:type="dxa"/>
            <w:vMerge w:val="restart"/>
            <w:shd w:val="clear" w:color="auto" w:fill="auto"/>
            <w:vAlign w:val="center"/>
          </w:tcPr>
          <w:p w:rsidR="0089679E" w:rsidRPr="009F5F6A" w:rsidRDefault="0089679E" w:rsidP="004F40F3">
            <w:pPr>
              <w:ind w:right="-108" w:firstLine="0"/>
              <w:jc w:val="center"/>
              <w:rPr>
                <w:b/>
                <w:bCs/>
                <w:color w:val="000000"/>
                <w:sz w:val="16"/>
                <w:szCs w:val="16"/>
              </w:rPr>
            </w:pPr>
            <w:r w:rsidRPr="009F5F6A">
              <w:rPr>
                <w:b/>
                <w:bCs/>
                <w:color w:val="000000"/>
                <w:sz w:val="16"/>
                <w:szCs w:val="16"/>
              </w:rPr>
              <w:t>№</w:t>
            </w:r>
          </w:p>
        </w:tc>
        <w:tc>
          <w:tcPr>
            <w:tcW w:w="8647" w:type="dxa"/>
            <w:gridSpan w:val="7"/>
            <w:shd w:val="clear" w:color="auto" w:fill="auto"/>
            <w:vAlign w:val="center"/>
          </w:tcPr>
          <w:p w:rsidR="0089679E" w:rsidRPr="009F5F6A" w:rsidRDefault="0089679E" w:rsidP="004F40F3">
            <w:pPr>
              <w:ind w:firstLine="0"/>
              <w:jc w:val="center"/>
              <w:rPr>
                <w:b/>
                <w:bCs/>
                <w:color w:val="000000"/>
                <w:sz w:val="16"/>
                <w:szCs w:val="16"/>
              </w:rPr>
            </w:pPr>
            <w:r w:rsidRPr="009F5F6A">
              <w:rPr>
                <w:b/>
                <w:bCs/>
                <w:color w:val="000000"/>
                <w:sz w:val="16"/>
                <w:szCs w:val="16"/>
              </w:rPr>
              <w:t>Информация о цепочке собственников организации (включая конечных бенефициаров)</w:t>
            </w:r>
          </w:p>
        </w:tc>
      </w:tr>
      <w:tr w:rsidR="0089679E" w:rsidRPr="009F5F6A" w:rsidTr="004F40F3">
        <w:trPr>
          <w:trHeight w:val="847"/>
        </w:trPr>
        <w:tc>
          <w:tcPr>
            <w:tcW w:w="453" w:type="dxa"/>
            <w:vMerge/>
            <w:shd w:val="clear" w:color="000000" w:fill="FFFFFF"/>
            <w:vAlign w:val="center"/>
            <w:hideMark/>
          </w:tcPr>
          <w:p w:rsidR="0089679E" w:rsidRPr="009F5F6A" w:rsidRDefault="0089679E" w:rsidP="004F40F3">
            <w:pPr>
              <w:ind w:firstLine="0"/>
              <w:jc w:val="center"/>
              <w:rPr>
                <w:b/>
                <w:bCs/>
                <w:color w:val="000000"/>
                <w:sz w:val="16"/>
                <w:szCs w:val="16"/>
              </w:rPr>
            </w:pPr>
          </w:p>
        </w:tc>
        <w:tc>
          <w:tcPr>
            <w:tcW w:w="568" w:type="dxa"/>
            <w:shd w:val="clear" w:color="000000" w:fill="FFFFFF"/>
            <w:vAlign w:val="center"/>
            <w:hideMark/>
          </w:tcPr>
          <w:p w:rsidR="0089679E" w:rsidRPr="009F5F6A" w:rsidRDefault="0089679E" w:rsidP="004F40F3">
            <w:pPr>
              <w:ind w:right="-108" w:firstLine="0"/>
              <w:jc w:val="center"/>
              <w:rPr>
                <w:b/>
                <w:bCs/>
                <w:color w:val="000000"/>
                <w:sz w:val="16"/>
                <w:szCs w:val="16"/>
              </w:rPr>
            </w:pPr>
            <w:r w:rsidRPr="009F5F6A">
              <w:rPr>
                <w:b/>
                <w:bCs/>
                <w:color w:val="000000"/>
                <w:sz w:val="16"/>
                <w:szCs w:val="16"/>
              </w:rPr>
              <w:t>ИНН</w:t>
            </w:r>
          </w:p>
        </w:tc>
        <w:tc>
          <w:tcPr>
            <w:tcW w:w="567" w:type="dxa"/>
            <w:shd w:val="clear" w:color="000000" w:fill="FFFFFF"/>
            <w:vAlign w:val="center"/>
            <w:hideMark/>
          </w:tcPr>
          <w:p w:rsidR="0089679E" w:rsidRPr="009F5F6A" w:rsidRDefault="0089679E" w:rsidP="004F40F3">
            <w:pPr>
              <w:ind w:right="-108" w:firstLine="0"/>
              <w:jc w:val="center"/>
              <w:rPr>
                <w:b/>
                <w:bCs/>
                <w:color w:val="000000"/>
                <w:sz w:val="16"/>
                <w:szCs w:val="16"/>
              </w:rPr>
            </w:pPr>
            <w:r w:rsidRPr="009F5F6A">
              <w:rPr>
                <w:b/>
                <w:bCs/>
                <w:color w:val="000000"/>
                <w:sz w:val="16"/>
                <w:szCs w:val="16"/>
              </w:rPr>
              <w:t>ОГРН</w:t>
            </w:r>
          </w:p>
        </w:tc>
        <w:tc>
          <w:tcPr>
            <w:tcW w:w="1135" w:type="dxa"/>
            <w:shd w:val="clear" w:color="000000" w:fill="FFFFFF"/>
            <w:vAlign w:val="center"/>
            <w:hideMark/>
          </w:tcPr>
          <w:p w:rsidR="0089679E" w:rsidRPr="009F5F6A" w:rsidRDefault="0089679E" w:rsidP="004F40F3">
            <w:pPr>
              <w:ind w:right="-108" w:firstLine="0"/>
              <w:jc w:val="center"/>
              <w:rPr>
                <w:b/>
                <w:bCs/>
                <w:color w:val="000000"/>
                <w:sz w:val="16"/>
                <w:szCs w:val="16"/>
              </w:rPr>
            </w:pPr>
            <w:r w:rsidRPr="009F5F6A">
              <w:rPr>
                <w:b/>
                <w:bCs/>
                <w:color w:val="000000"/>
                <w:sz w:val="16"/>
                <w:szCs w:val="16"/>
              </w:rPr>
              <w:t>Наименование краткое</w:t>
            </w:r>
          </w:p>
        </w:tc>
        <w:tc>
          <w:tcPr>
            <w:tcW w:w="879" w:type="dxa"/>
            <w:shd w:val="clear" w:color="000000" w:fill="FFFFFF"/>
            <w:vAlign w:val="center"/>
            <w:hideMark/>
          </w:tcPr>
          <w:p w:rsidR="0089679E" w:rsidRPr="009F5F6A" w:rsidRDefault="0089679E" w:rsidP="004F40F3">
            <w:pPr>
              <w:ind w:right="-108" w:firstLine="0"/>
              <w:jc w:val="center"/>
              <w:rPr>
                <w:b/>
                <w:bCs/>
                <w:color w:val="000000"/>
                <w:sz w:val="16"/>
                <w:szCs w:val="16"/>
              </w:rPr>
            </w:pPr>
            <w:r w:rsidRPr="009F5F6A">
              <w:rPr>
                <w:b/>
                <w:bCs/>
                <w:color w:val="000000"/>
                <w:sz w:val="16"/>
                <w:szCs w:val="16"/>
              </w:rPr>
              <w:t>Код ОКВЭД</w:t>
            </w:r>
          </w:p>
        </w:tc>
        <w:tc>
          <w:tcPr>
            <w:tcW w:w="1247" w:type="dxa"/>
            <w:shd w:val="clear" w:color="000000" w:fill="FFFFFF"/>
            <w:vAlign w:val="center"/>
            <w:hideMark/>
          </w:tcPr>
          <w:p w:rsidR="0089679E" w:rsidRPr="009F5F6A" w:rsidRDefault="0089679E" w:rsidP="004F40F3">
            <w:pPr>
              <w:ind w:right="-108" w:firstLine="0"/>
              <w:jc w:val="center"/>
              <w:rPr>
                <w:b/>
                <w:bCs/>
                <w:color w:val="000000"/>
                <w:sz w:val="16"/>
                <w:szCs w:val="16"/>
              </w:rPr>
            </w:pPr>
            <w:r w:rsidRPr="009F5F6A">
              <w:rPr>
                <w:b/>
                <w:bCs/>
                <w:color w:val="000000"/>
                <w:sz w:val="16"/>
                <w:szCs w:val="16"/>
              </w:rPr>
              <w:t>Ф.И.О. руководителя</w:t>
            </w:r>
          </w:p>
        </w:tc>
        <w:tc>
          <w:tcPr>
            <w:tcW w:w="1556" w:type="dxa"/>
            <w:shd w:val="clear" w:color="000000" w:fill="FFFFFF"/>
            <w:vAlign w:val="center"/>
            <w:hideMark/>
          </w:tcPr>
          <w:p w:rsidR="0089679E" w:rsidRPr="009F5F6A" w:rsidRDefault="0089679E" w:rsidP="004F40F3">
            <w:pPr>
              <w:ind w:right="-108" w:firstLine="0"/>
              <w:jc w:val="center"/>
              <w:rPr>
                <w:b/>
                <w:bCs/>
                <w:color w:val="000000"/>
                <w:sz w:val="16"/>
                <w:szCs w:val="16"/>
              </w:rPr>
            </w:pPr>
            <w:r w:rsidRPr="009F5F6A">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89679E" w:rsidRPr="009F5F6A" w:rsidRDefault="0089679E" w:rsidP="004F40F3">
            <w:pPr>
              <w:ind w:right="-108" w:firstLine="0"/>
              <w:jc w:val="center"/>
              <w:rPr>
                <w:b/>
                <w:bCs/>
                <w:color w:val="000000"/>
                <w:sz w:val="16"/>
                <w:szCs w:val="16"/>
              </w:rPr>
            </w:pPr>
          </w:p>
        </w:tc>
        <w:tc>
          <w:tcPr>
            <w:tcW w:w="554" w:type="dxa"/>
            <w:shd w:val="clear" w:color="auto" w:fill="auto"/>
            <w:vAlign w:val="center"/>
            <w:hideMark/>
          </w:tcPr>
          <w:p w:rsidR="0089679E" w:rsidRPr="009F5F6A" w:rsidRDefault="0089679E" w:rsidP="004F40F3">
            <w:pPr>
              <w:ind w:right="-108" w:firstLine="0"/>
              <w:jc w:val="center"/>
              <w:rPr>
                <w:b/>
                <w:bCs/>
                <w:color w:val="000000"/>
                <w:sz w:val="16"/>
                <w:szCs w:val="16"/>
              </w:rPr>
            </w:pPr>
            <w:r w:rsidRPr="009F5F6A">
              <w:rPr>
                <w:b/>
                <w:bCs/>
                <w:color w:val="000000"/>
                <w:sz w:val="16"/>
                <w:szCs w:val="16"/>
              </w:rPr>
              <w:t>ИНН</w:t>
            </w:r>
          </w:p>
        </w:tc>
        <w:tc>
          <w:tcPr>
            <w:tcW w:w="709" w:type="dxa"/>
            <w:shd w:val="clear" w:color="auto" w:fill="auto"/>
            <w:vAlign w:val="center"/>
            <w:hideMark/>
          </w:tcPr>
          <w:p w:rsidR="0089679E" w:rsidRPr="009F5F6A" w:rsidRDefault="0089679E" w:rsidP="004F40F3">
            <w:pPr>
              <w:ind w:right="-108" w:firstLine="0"/>
              <w:jc w:val="center"/>
              <w:rPr>
                <w:b/>
                <w:bCs/>
                <w:color w:val="000000"/>
                <w:sz w:val="16"/>
                <w:szCs w:val="16"/>
              </w:rPr>
            </w:pPr>
            <w:r w:rsidRPr="009F5F6A">
              <w:rPr>
                <w:b/>
                <w:bCs/>
                <w:color w:val="000000"/>
                <w:sz w:val="16"/>
                <w:szCs w:val="16"/>
              </w:rPr>
              <w:t>ОГРН</w:t>
            </w:r>
          </w:p>
        </w:tc>
        <w:tc>
          <w:tcPr>
            <w:tcW w:w="1134" w:type="dxa"/>
            <w:shd w:val="clear" w:color="auto" w:fill="auto"/>
            <w:vAlign w:val="center"/>
            <w:hideMark/>
          </w:tcPr>
          <w:p w:rsidR="0089679E" w:rsidRPr="009F5F6A" w:rsidRDefault="0089679E" w:rsidP="004F40F3">
            <w:pPr>
              <w:ind w:right="-108" w:firstLine="0"/>
              <w:jc w:val="center"/>
              <w:rPr>
                <w:b/>
                <w:bCs/>
                <w:color w:val="000000"/>
                <w:sz w:val="16"/>
                <w:szCs w:val="16"/>
              </w:rPr>
            </w:pPr>
            <w:r w:rsidRPr="009F5F6A">
              <w:rPr>
                <w:b/>
                <w:bCs/>
                <w:color w:val="000000"/>
                <w:sz w:val="16"/>
                <w:szCs w:val="16"/>
              </w:rPr>
              <w:t>Наименование/ФИО</w:t>
            </w:r>
          </w:p>
        </w:tc>
        <w:tc>
          <w:tcPr>
            <w:tcW w:w="1275" w:type="dxa"/>
            <w:shd w:val="clear" w:color="auto" w:fill="auto"/>
            <w:vAlign w:val="center"/>
            <w:hideMark/>
          </w:tcPr>
          <w:p w:rsidR="0089679E" w:rsidRPr="009F5F6A" w:rsidRDefault="0089679E" w:rsidP="004F40F3">
            <w:pPr>
              <w:ind w:right="-108" w:firstLine="0"/>
              <w:jc w:val="center"/>
              <w:rPr>
                <w:b/>
                <w:bCs/>
                <w:color w:val="000000"/>
                <w:sz w:val="16"/>
                <w:szCs w:val="16"/>
              </w:rPr>
            </w:pPr>
            <w:r w:rsidRPr="009F5F6A">
              <w:rPr>
                <w:b/>
                <w:bCs/>
                <w:color w:val="000000"/>
                <w:sz w:val="16"/>
                <w:szCs w:val="16"/>
              </w:rPr>
              <w:t>Адрес регистрации</w:t>
            </w:r>
          </w:p>
        </w:tc>
        <w:tc>
          <w:tcPr>
            <w:tcW w:w="1701" w:type="dxa"/>
            <w:shd w:val="clear" w:color="auto" w:fill="auto"/>
            <w:vAlign w:val="center"/>
            <w:hideMark/>
          </w:tcPr>
          <w:p w:rsidR="0089679E" w:rsidRPr="009F5F6A" w:rsidRDefault="0089679E" w:rsidP="004F40F3">
            <w:pPr>
              <w:ind w:right="-108" w:firstLine="0"/>
              <w:jc w:val="center"/>
              <w:rPr>
                <w:b/>
                <w:bCs/>
                <w:color w:val="000000"/>
                <w:sz w:val="16"/>
                <w:szCs w:val="16"/>
              </w:rPr>
            </w:pPr>
            <w:r w:rsidRPr="009F5F6A">
              <w:rPr>
                <w:b/>
                <w:bCs/>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89679E" w:rsidRPr="009F5F6A" w:rsidRDefault="0089679E" w:rsidP="004F40F3">
            <w:pPr>
              <w:ind w:right="-108" w:firstLine="0"/>
              <w:jc w:val="center"/>
              <w:rPr>
                <w:b/>
                <w:bCs/>
                <w:color w:val="000000"/>
                <w:sz w:val="16"/>
                <w:szCs w:val="16"/>
              </w:rPr>
            </w:pPr>
            <w:r w:rsidRPr="009F5F6A">
              <w:rPr>
                <w:b/>
                <w:bCs/>
                <w:color w:val="000000"/>
                <w:sz w:val="16"/>
                <w:szCs w:val="16"/>
              </w:rPr>
              <w:t>Руководитель/ участник/ акционер/ бенефициар</w:t>
            </w:r>
          </w:p>
        </w:tc>
        <w:tc>
          <w:tcPr>
            <w:tcW w:w="1572" w:type="dxa"/>
            <w:shd w:val="clear" w:color="auto" w:fill="auto"/>
            <w:vAlign w:val="center"/>
            <w:hideMark/>
          </w:tcPr>
          <w:p w:rsidR="0089679E" w:rsidRPr="009F5F6A" w:rsidRDefault="0089679E" w:rsidP="002C7325">
            <w:pPr>
              <w:ind w:right="-108" w:firstLine="0"/>
              <w:jc w:val="center"/>
              <w:rPr>
                <w:b/>
                <w:bCs/>
                <w:color w:val="000000"/>
                <w:sz w:val="16"/>
                <w:szCs w:val="16"/>
              </w:rPr>
            </w:pPr>
            <w:r w:rsidRPr="009F5F6A">
              <w:rPr>
                <w:b/>
                <w:bCs/>
                <w:color w:val="000000"/>
                <w:sz w:val="16"/>
                <w:szCs w:val="16"/>
              </w:rPr>
              <w:t>Информация о подтверждающих документах (наименование, реквизиты и т.д.)</w:t>
            </w:r>
          </w:p>
        </w:tc>
      </w:tr>
      <w:tr w:rsidR="0089679E" w:rsidRPr="009F5F6A" w:rsidTr="004F40F3">
        <w:trPr>
          <w:trHeight w:val="225"/>
        </w:trPr>
        <w:tc>
          <w:tcPr>
            <w:tcW w:w="453" w:type="dxa"/>
            <w:shd w:val="clear" w:color="000000" w:fill="FFFFFF"/>
            <w:vAlign w:val="center"/>
            <w:hideMark/>
          </w:tcPr>
          <w:p w:rsidR="0089679E" w:rsidRPr="009F5F6A" w:rsidRDefault="0089679E" w:rsidP="004F40F3">
            <w:pPr>
              <w:ind w:firstLine="0"/>
              <w:jc w:val="center"/>
              <w:rPr>
                <w:b/>
                <w:bCs/>
                <w:color w:val="000000"/>
                <w:sz w:val="16"/>
                <w:szCs w:val="16"/>
              </w:rPr>
            </w:pPr>
            <w:r w:rsidRPr="009F5F6A">
              <w:rPr>
                <w:b/>
                <w:bCs/>
                <w:color w:val="000000"/>
                <w:sz w:val="16"/>
                <w:szCs w:val="16"/>
              </w:rPr>
              <w:t>1</w:t>
            </w:r>
          </w:p>
        </w:tc>
        <w:tc>
          <w:tcPr>
            <w:tcW w:w="568" w:type="dxa"/>
            <w:shd w:val="clear" w:color="000000" w:fill="FFFFFF"/>
            <w:vAlign w:val="center"/>
            <w:hideMark/>
          </w:tcPr>
          <w:p w:rsidR="0089679E" w:rsidRPr="009F5F6A" w:rsidRDefault="0089679E" w:rsidP="004F40F3">
            <w:pPr>
              <w:ind w:firstLine="0"/>
              <w:jc w:val="center"/>
              <w:rPr>
                <w:b/>
                <w:bCs/>
                <w:color w:val="000000"/>
                <w:sz w:val="16"/>
                <w:szCs w:val="16"/>
              </w:rPr>
            </w:pPr>
            <w:r w:rsidRPr="009F5F6A">
              <w:rPr>
                <w:b/>
                <w:bCs/>
                <w:color w:val="000000"/>
                <w:sz w:val="16"/>
                <w:szCs w:val="16"/>
              </w:rPr>
              <w:t>2</w:t>
            </w:r>
          </w:p>
        </w:tc>
        <w:tc>
          <w:tcPr>
            <w:tcW w:w="567" w:type="dxa"/>
            <w:shd w:val="clear" w:color="000000" w:fill="FFFFFF"/>
            <w:vAlign w:val="center"/>
            <w:hideMark/>
          </w:tcPr>
          <w:p w:rsidR="0089679E" w:rsidRPr="009F5F6A" w:rsidRDefault="0089679E" w:rsidP="004F40F3">
            <w:pPr>
              <w:ind w:firstLine="0"/>
              <w:jc w:val="center"/>
              <w:rPr>
                <w:b/>
                <w:bCs/>
                <w:color w:val="000000"/>
                <w:sz w:val="16"/>
                <w:szCs w:val="16"/>
              </w:rPr>
            </w:pPr>
            <w:r w:rsidRPr="009F5F6A">
              <w:rPr>
                <w:b/>
                <w:bCs/>
                <w:color w:val="000000"/>
                <w:sz w:val="16"/>
                <w:szCs w:val="16"/>
              </w:rPr>
              <w:t>3</w:t>
            </w:r>
          </w:p>
        </w:tc>
        <w:tc>
          <w:tcPr>
            <w:tcW w:w="1135" w:type="dxa"/>
            <w:shd w:val="clear" w:color="000000" w:fill="FFFFFF"/>
            <w:vAlign w:val="center"/>
            <w:hideMark/>
          </w:tcPr>
          <w:p w:rsidR="0089679E" w:rsidRPr="009F5F6A" w:rsidRDefault="0089679E" w:rsidP="004F40F3">
            <w:pPr>
              <w:ind w:firstLine="0"/>
              <w:jc w:val="center"/>
              <w:rPr>
                <w:b/>
                <w:bCs/>
                <w:color w:val="000000"/>
                <w:sz w:val="16"/>
                <w:szCs w:val="16"/>
              </w:rPr>
            </w:pPr>
            <w:r w:rsidRPr="009F5F6A">
              <w:rPr>
                <w:b/>
                <w:bCs/>
                <w:color w:val="000000"/>
                <w:sz w:val="16"/>
                <w:szCs w:val="16"/>
              </w:rPr>
              <w:t>4</w:t>
            </w:r>
          </w:p>
        </w:tc>
        <w:tc>
          <w:tcPr>
            <w:tcW w:w="879" w:type="dxa"/>
            <w:shd w:val="clear" w:color="000000" w:fill="FFFFFF"/>
            <w:vAlign w:val="center"/>
            <w:hideMark/>
          </w:tcPr>
          <w:p w:rsidR="0089679E" w:rsidRPr="009F5F6A" w:rsidRDefault="0089679E" w:rsidP="004F40F3">
            <w:pPr>
              <w:ind w:firstLine="0"/>
              <w:jc w:val="center"/>
              <w:rPr>
                <w:b/>
                <w:bCs/>
                <w:color w:val="000000"/>
                <w:sz w:val="16"/>
                <w:szCs w:val="16"/>
              </w:rPr>
            </w:pPr>
            <w:r w:rsidRPr="009F5F6A">
              <w:rPr>
                <w:b/>
                <w:bCs/>
                <w:color w:val="000000"/>
                <w:sz w:val="16"/>
                <w:szCs w:val="16"/>
              </w:rPr>
              <w:t>5</w:t>
            </w:r>
          </w:p>
        </w:tc>
        <w:tc>
          <w:tcPr>
            <w:tcW w:w="1247" w:type="dxa"/>
            <w:shd w:val="clear" w:color="000000" w:fill="FFFFFF"/>
            <w:vAlign w:val="center"/>
            <w:hideMark/>
          </w:tcPr>
          <w:p w:rsidR="0089679E" w:rsidRPr="009F5F6A" w:rsidRDefault="0089679E" w:rsidP="004F40F3">
            <w:pPr>
              <w:ind w:firstLine="0"/>
              <w:jc w:val="center"/>
              <w:rPr>
                <w:b/>
                <w:bCs/>
                <w:color w:val="000000"/>
                <w:sz w:val="16"/>
                <w:szCs w:val="16"/>
              </w:rPr>
            </w:pPr>
            <w:r w:rsidRPr="009F5F6A">
              <w:rPr>
                <w:b/>
                <w:bCs/>
                <w:color w:val="000000"/>
                <w:sz w:val="16"/>
                <w:szCs w:val="16"/>
              </w:rPr>
              <w:t>6</w:t>
            </w:r>
          </w:p>
        </w:tc>
        <w:tc>
          <w:tcPr>
            <w:tcW w:w="1556" w:type="dxa"/>
            <w:shd w:val="clear" w:color="000000" w:fill="FFFFFF"/>
            <w:vAlign w:val="center"/>
            <w:hideMark/>
          </w:tcPr>
          <w:p w:rsidR="0089679E" w:rsidRPr="009F5F6A" w:rsidRDefault="0089679E" w:rsidP="004F40F3">
            <w:pPr>
              <w:ind w:firstLine="0"/>
              <w:jc w:val="center"/>
              <w:rPr>
                <w:b/>
                <w:bCs/>
                <w:color w:val="000000"/>
                <w:sz w:val="16"/>
                <w:szCs w:val="16"/>
              </w:rPr>
            </w:pPr>
            <w:r w:rsidRPr="009F5F6A">
              <w:rPr>
                <w:b/>
                <w:bCs/>
                <w:color w:val="000000"/>
                <w:sz w:val="16"/>
                <w:szCs w:val="16"/>
              </w:rPr>
              <w:t>7</w:t>
            </w:r>
          </w:p>
        </w:tc>
        <w:tc>
          <w:tcPr>
            <w:tcW w:w="570" w:type="dxa"/>
            <w:shd w:val="clear" w:color="auto" w:fill="auto"/>
            <w:vAlign w:val="center"/>
            <w:hideMark/>
          </w:tcPr>
          <w:p w:rsidR="0089679E" w:rsidRPr="009F5F6A" w:rsidRDefault="0089679E" w:rsidP="004F40F3">
            <w:pPr>
              <w:ind w:firstLine="0"/>
              <w:jc w:val="center"/>
              <w:rPr>
                <w:b/>
                <w:bCs/>
                <w:color w:val="000000"/>
                <w:sz w:val="16"/>
                <w:szCs w:val="16"/>
              </w:rPr>
            </w:pPr>
            <w:r w:rsidRPr="009F5F6A">
              <w:rPr>
                <w:b/>
                <w:bCs/>
                <w:color w:val="000000"/>
                <w:sz w:val="16"/>
                <w:szCs w:val="16"/>
              </w:rPr>
              <w:t>8</w:t>
            </w:r>
          </w:p>
        </w:tc>
        <w:tc>
          <w:tcPr>
            <w:tcW w:w="554" w:type="dxa"/>
            <w:shd w:val="clear" w:color="auto" w:fill="auto"/>
            <w:vAlign w:val="center"/>
            <w:hideMark/>
          </w:tcPr>
          <w:p w:rsidR="0089679E" w:rsidRPr="009F5F6A" w:rsidRDefault="0089679E" w:rsidP="004F40F3">
            <w:pPr>
              <w:ind w:firstLine="0"/>
              <w:jc w:val="center"/>
              <w:rPr>
                <w:b/>
                <w:bCs/>
                <w:color w:val="000000"/>
                <w:sz w:val="16"/>
                <w:szCs w:val="16"/>
              </w:rPr>
            </w:pPr>
            <w:r w:rsidRPr="009F5F6A">
              <w:rPr>
                <w:b/>
                <w:bCs/>
                <w:color w:val="000000"/>
                <w:sz w:val="16"/>
                <w:szCs w:val="16"/>
              </w:rPr>
              <w:t>9</w:t>
            </w:r>
          </w:p>
        </w:tc>
        <w:tc>
          <w:tcPr>
            <w:tcW w:w="709" w:type="dxa"/>
            <w:shd w:val="clear" w:color="auto" w:fill="auto"/>
            <w:vAlign w:val="center"/>
            <w:hideMark/>
          </w:tcPr>
          <w:p w:rsidR="0089679E" w:rsidRPr="009F5F6A" w:rsidRDefault="0089679E" w:rsidP="004F40F3">
            <w:pPr>
              <w:ind w:firstLine="0"/>
              <w:jc w:val="center"/>
              <w:rPr>
                <w:b/>
                <w:bCs/>
                <w:color w:val="000000"/>
                <w:sz w:val="16"/>
                <w:szCs w:val="16"/>
              </w:rPr>
            </w:pPr>
            <w:r w:rsidRPr="009F5F6A">
              <w:rPr>
                <w:b/>
                <w:bCs/>
                <w:color w:val="000000"/>
                <w:sz w:val="16"/>
                <w:szCs w:val="16"/>
              </w:rPr>
              <w:t>10</w:t>
            </w:r>
          </w:p>
        </w:tc>
        <w:tc>
          <w:tcPr>
            <w:tcW w:w="1134" w:type="dxa"/>
            <w:shd w:val="clear" w:color="auto" w:fill="auto"/>
            <w:vAlign w:val="center"/>
            <w:hideMark/>
          </w:tcPr>
          <w:p w:rsidR="0089679E" w:rsidRPr="009F5F6A" w:rsidRDefault="0089679E" w:rsidP="004F40F3">
            <w:pPr>
              <w:ind w:firstLine="0"/>
              <w:jc w:val="center"/>
              <w:rPr>
                <w:b/>
                <w:bCs/>
                <w:color w:val="000000"/>
                <w:sz w:val="16"/>
                <w:szCs w:val="16"/>
              </w:rPr>
            </w:pPr>
            <w:r w:rsidRPr="009F5F6A">
              <w:rPr>
                <w:b/>
                <w:bCs/>
                <w:color w:val="000000"/>
                <w:sz w:val="16"/>
                <w:szCs w:val="16"/>
              </w:rPr>
              <w:t>11</w:t>
            </w:r>
          </w:p>
        </w:tc>
        <w:tc>
          <w:tcPr>
            <w:tcW w:w="1275" w:type="dxa"/>
            <w:shd w:val="clear" w:color="auto" w:fill="auto"/>
            <w:vAlign w:val="center"/>
            <w:hideMark/>
          </w:tcPr>
          <w:p w:rsidR="0089679E" w:rsidRPr="009F5F6A" w:rsidRDefault="0089679E" w:rsidP="004F40F3">
            <w:pPr>
              <w:ind w:firstLine="0"/>
              <w:jc w:val="center"/>
              <w:rPr>
                <w:b/>
                <w:bCs/>
                <w:color w:val="000000"/>
                <w:sz w:val="16"/>
                <w:szCs w:val="16"/>
              </w:rPr>
            </w:pPr>
            <w:r w:rsidRPr="009F5F6A">
              <w:rPr>
                <w:b/>
                <w:bCs/>
                <w:color w:val="000000"/>
                <w:sz w:val="16"/>
                <w:szCs w:val="16"/>
              </w:rPr>
              <w:t>12</w:t>
            </w:r>
          </w:p>
        </w:tc>
        <w:tc>
          <w:tcPr>
            <w:tcW w:w="1701" w:type="dxa"/>
            <w:shd w:val="clear" w:color="auto" w:fill="auto"/>
            <w:vAlign w:val="bottom"/>
            <w:hideMark/>
          </w:tcPr>
          <w:p w:rsidR="0089679E" w:rsidRPr="009F5F6A" w:rsidRDefault="0089679E" w:rsidP="004F40F3">
            <w:pPr>
              <w:ind w:firstLine="0"/>
              <w:jc w:val="center"/>
              <w:rPr>
                <w:b/>
                <w:bCs/>
                <w:color w:val="000000"/>
                <w:sz w:val="16"/>
                <w:szCs w:val="16"/>
              </w:rPr>
            </w:pPr>
            <w:r w:rsidRPr="009F5F6A">
              <w:rPr>
                <w:b/>
                <w:bCs/>
                <w:color w:val="000000"/>
                <w:sz w:val="16"/>
                <w:szCs w:val="16"/>
              </w:rPr>
              <w:t>13</w:t>
            </w:r>
          </w:p>
        </w:tc>
        <w:tc>
          <w:tcPr>
            <w:tcW w:w="1702" w:type="dxa"/>
            <w:shd w:val="clear" w:color="auto" w:fill="auto"/>
            <w:vAlign w:val="center"/>
            <w:hideMark/>
          </w:tcPr>
          <w:p w:rsidR="0089679E" w:rsidRPr="009F5F6A" w:rsidRDefault="0089679E" w:rsidP="004F40F3">
            <w:pPr>
              <w:ind w:firstLine="0"/>
              <w:jc w:val="center"/>
              <w:rPr>
                <w:b/>
                <w:bCs/>
                <w:color w:val="000000"/>
                <w:sz w:val="16"/>
                <w:szCs w:val="16"/>
              </w:rPr>
            </w:pPr>
            <w:r w:rsidRPr="009F5F6A">
              <w:rPr>
                <w:b/>
                <w:bCs/>
                <w:color w:val="000000"/>
                <w:sz w:val="16"/>
                <w:szCs w:val="16"/>
              </w:rPr>
              <w:t>14</w:t>
            </w:r>
          </w:p>
        </w:tc>
        <w:tc>
          <w:tcPr>
            <w:tcW w:w="1572" w:type="dxa"/>
            <w:shd w:val="clear" w:color="auto" w:fill="auto"/>
            <w:vAlign w:val="bottom"/>
            <w:hideMark/>
          </w:tcPr>
          <w:p w:rsidR="0089679E" w:rsidRPr="009F5F6A" w:rsidRDefault="0089679E" w:rsidP="004F40F3">
            <w:pPr>
              <w:ind w:firstLine="0"/>
              <w:jc w:val="center"/>
              <w:rPr>
                <w:b/>
                <w:bCs/>
                <w:color w:val="000000"/>
                <w:sz w:val="16"/>
                <w:szCs w:val="16"/>
              </w:rPr>
            </w:pPr>
            <w:r w:rsidRPr="009F5F6A">
              <w:rPr>
                <w:b/>
                <w:bCs/>
                <w:color w:val="000000"/>
                <w:sz w:val="16"/>
                <w:szCs w:val="16"/>
              </w:rPr>
              <w:t>15</w:t>
            </w:r>
          </w:p>
        </w:tc>
      </w:tr>
      <w:tr w:rsidR="0089679E" w:rsidRPr="009F5F6A" w:rsidTr="004F40F3">
        <w:trPr>
          <w:trHeight w:val="225"/>
        </w:trPr>
        <w:tc>
          <w:tcPr>
            <w:tcW w:w="453" w:type="dxa"/>
            <w:shd w:val="clear" w:color="000000" w:fill="FFFFFF"/>
            <w:vAlign w:val="center"/>
          </w:tcPr>
          <w:p w:rsidR="0089679E" w:rsidRPr="009F5F6A" w:rsidRDefault="0089679E" w:rsidP="004F40F3">
            <w:pPr>
              <w:ind w:firstLine="0"/>
              <w:jc w:val="center"/>
              <w:rPr>
                <w:b/>
                <w:bCs/>
                <w:color w:val="000000"/>
                <w:sz w:val="16"/>
                <w:szCs w:val="16"/>
              </w:rPr>
            </w:pPr>
          </w:p>
        </w:tc>
        <w:tc>
          <w:tcPr>
            <w:tcW w:w="568" w:type="dxa"/>
            <w:shd w:val="clear" w:color="000000" w:fill="FFFFFF"/>
            <w:vAlign w:val="center"/>
          </w:tcPr>
          <w:p w:rsidR="0089679E" w:rsidRPr="009F5F6A" w:rsidRDefault="0089679E" w:rsidP="004F40F3">
            <w:pPr>
              <w:ind w:firstLine="0"/>
              <w:jc w:val="center"/>
              <w:rPr>
                <w:b/>
                <w:bCs/>
                <w:color w:val="000000"/>
                <w:sz w:val="16"/>
                <w:szCs w:val="16"/>
              </w:rPr>
            </w:pPr>
          </w:p>
        </w:tc>
        <w:tc>
          <w:tcPr>
            <w:tcW w:w="567" w:type="dxa"/>
            <w:shd w:val="clear" w:color="000000" w:fill="FFFFFF"/>
            <w:vAlign w:val="center"/>
          </w:tcPr>
          <w:p w:rsidR="0089679E" w:rsidRPr="009F5F6A" w:rsidRDefault="0089679E" w:rsidP="004F40F3">
            <w:pPr>
              <w:ind w:firstLine="0"/>
              <w:jc w:val="center"/>
              <w:rPr>
                <w:b/>
                <w:bCs/>
                <w:color w:val="000000"/>
                <w:sz w:val="16"/>
                <w:szCs w:val="16"/>
              </w:rPr>
            </w:pPr>
          </w:p>
        </w:tc>
        <w:tc>
          <w:tcPr>
            <w:tcW w:w="1135" w:type="dxa"/>
            <w:shd w:val="clear" w:color="000000" w:fill="FFFFFF"/>
            <w:vAlign w:val="center"/>
          </w:tcPr>
          <w:p w:rsidR="0089679E" w:rsidRPr="009F5F6A" w:rsidRDefault="0089679E" w:rsidP="004F40F3">
            <w:pPr>
              <w:ind w:firstLine="0"/>
              <w:jc w:val="center"/>
              <w:rPr>
                <w:b/>
                <w:bCs/>
                <w:color w:val="000000"/>
                <w:sz w:val="16"/>
                <w:szCs w:val="16"/>
              </w:rPr>
            </w:pPr>
          </w:p>
        </w:tc>
        <w:tc>
          <w:tcPr>
            <w:tcW w:w="879" w:type="dxa"/>
            <w:shd w:val="clear" w:color="000000" w:fill="FFFFFF"/>
            <w:vAlign w:val="center"/>
          </w:tcPr>
          <w:p w:rsidR="0089679E" w:rsidRPr="009F5F6A" w:rsidRDefault="0089679E" w:rsidP="004F40F3">
            <w:pPr>
              <w:ind w:firstLine="0"/>
              <w:jc w:val="center"/>
              <w:rPr>
                <w:b/>
                <w:bCs/>
                <w:color w:val="000000"/>
                <w:sz w:val="16"/>
                <w:szCs w:val="16"/>
              </w:rPr>
            </w:pPr>
          </w:p>
        </w:tc>
        <w:tc>
          <w:tcPr>
            <w:tcW w:w="1247" w:type="dxa"/>
            <w:shd w:val="clear" w:color="000000" w:fill="FFFFFF"/>
            <w:vAlign w:val="center"/>
          </w:tcPr>
          <w:p w:rsidR="0089679E" w:rsidRPr="009F5F6A" w:rsidRDefault="0089679E" w:rsidP="004F40F3">
            <w:pPr>
              <w:ind w:firstLine="0"/>
              <w:jc w:val="center"/>
              <w:rPr>
                <w:b/>
                <w:bCs/>
                <w:color w:val="000000"/>
                <w:sz w:val="16"/>
                <w:szCs w:val="16"/>
              </w:rPr>
            </w:pPr>
          </w:p>
        </w:tc>
        <w:tc>
          <w:tcPr>
            <w:tcW w:w="1556" w:type="dxa"/>
            <w:shd w:val="clear" w:color="000000" w:fill="FFFFFF"/>
            <w:vAlign w:val="center"/>
          </w:tcPr>
          <w:p w:rsidR="0089679E" w:rsidRPr="009F5F6A" w:rsidRDefault="0089679E" w:rsidP="004F40F3">
            <w:pPr>
              <w:ind w:firstLine="0"/>
              <w:jc w:val="center"/>
              <w:rPr>
                <w:b/>
                <w:bCs/>
                <w:color w:val="000000"/>
                <w:sz w:val="16"/>
                <w:szCs w:val="16"/>
              </w:rPr>
            </w:pPr>
          </w:p>
        </w:tc>
        <w:tc>
          <w:tcPr>
            <w:tcW w:w="570" w:type="dxa"/>
            <w:shd w:val="clear" w:color="auto" w:fill="auto"/>
            <w:vAlign w:val="center"/>
          </w:tcPr>
          <w:p w:rsidR="0089679E" w:rsidRPr="009F5F6A" w:rsidRDefault="0089679E" w:rsidP="004F40F3">
            <w:pPr>
              <w:ind w:firstLine="0"/>
              <w:jc w:val="center"/>
              <w:rPr>
                <w:b/>
                <w:bCs/>
                <w:color w:val="000000"/>
                <w:sz w:val="16"/>
                <w:szCs w:val="16"/>
              </w:rPr>
            </w:pPr>
          </w:p>
        </w:tc>
        <w:tc>
          <w:tcPr>
            <w:tcW w:w="554" w:type="dxa"/>
            <w:shd w:val="clear" w:color="auto" w:fill="auto"/>
            <w:vAlign w:val="center"/>
          </w:tcPr>
          <w:p w:rsidR="0089679E" w:rsidRPr="009F5F6A" w:rsidRDefault="0089679E" w:rsidP="004F40F3">
            <w:pPr>
              <w:ind w:firstLine="0"/>
              <w:jc w:val="center"/>
              <w:rPr>
                <w:b/>
                <w:bCs/>
                <w:color w:val="000000"/>
                <w:sz w:val="16"/>
                <w:szCs w:val="16"/>
              </w:rPr>
            </w:pPr>
          </w:p>
        </w:tc>
        <w:tc>
          <w:tcPr>
            <w:tcW w:w="709" w:type="dxa"/>
            <w:shd w:val="clear" w:color="auto" w:fill="auto"/>
            <w:vAlign w:val="center"/>
          </w:tcPr>
          <w:p w:rsidR="0089679E" w:rsidRPr="009F5F6A" w:rsidRDefault="0089679E" w:rsidP="004F40F3">
            <w:pPr>
              <w:ind w:firstLine="0"/>
              <w:jc w:val="center"/>
              <w:rPr>
                <w:b/>
                <w:bCs/>
                <w:color w:val="000000"/>
                <w:sz w:val="16"/>
                <w:szCs w:val="16"/>
              </w:rPr>
            </w:pPr>
          </w:p>
        </w:tc>
        <w:tc>
          <w:tcPr>
            <w:tcW w:w="1134" w:type="dxa"/>
            <w:shd w:val="clear" w:color="auto" w:fill="auto"/>
            <w:vAlign w:val="center"/>
          </w:tcPr>
          <w:p w:rsidR="0089679E" w:rsidRPr="009F5F6A" w:rsidRDefault="0089679E" w:rsidP="004F40F3">
            <w:pPr>
              <w:ind w:firstLine="0"/>
              <w:jc w:val="center"/>
              <w:rPr>
                <w:b/>
                <w:bCs/>
                <w:color w:val="000000"/>
                <w:sz w:val="16"/>
                <w:szCs w:val="16"/>
              </w:rPr>
            </w:pPr>
          </w:p>
        </w:tc>
        <w:tc>
          <w:tcPr>
            <w:tcW w:w="1275" w:type="dxa"/>
            <w:shd w:val="clear" w:color="auto" w:fill="auto"/>
            <w:vAlign w:val="center"/>
          </w:tcPr>
          <w:p w:rsidR="0089679E" w:rsidRPr="009F5F6A" w:rsidRDefault="0089679E" w:rsidP="004F40F3">
            <w:pPr>
              <w:ind w:firstLine="0"/>
              <w:jc w:val="center"/>
              <w:rPr>
                <w:b/>
                <w:bCs/>
                <w:color w:val="000000"/>
                <w:sz w:val="16"/>
                <w:szCs w:val="16"/>
              </w:rPr>
            </w:pPr>
          </w:p>
        </w:tc>
        <w:tc>
          <w:tcPr>
            <w:tcW w:w="1701" w:type="dxa"/>
            <w:shd w:val="clear" w:color="auto" w:fill="auto"/>
            <w:vAlign w:val="bottom"/>
          </w:tcPr>
          <w:p w:rsidR="0089679E" w:rsidRPr="009F5F6A" w:rsidRDefault="0089679E" w:rsidP="004F40F3">
            <w:pPr>
              <w:ind w:firstLine="0"/>
              <w:jc w:val="center"/>
              <w:rPr>
                <w:b/>
                <w:bCs/>
                <w:color w:val="000000"/>
                <w:sz w:val="16"/>
                <w:szCs w:val="16"/>
              </w:rPr>
            </w:pPr>
          </w:p>
        </w:tc>
        <w:tc>
          <w:tcPr>
            <w:tcW w:w="1702" w:type="dxa"/>
            <w:shd w:val="clear" w:color="auto" w:fill="auto"/>
            <w:vAlign w:val="center"/>
          </w:tcPr>
          <w:p w:rsidR="0089679E" w:rsidRPr="009F5F6A" w:rsidRDefault="0089679E" w:rsidP="004F40F3">
            <w:pPr>
              <w:ind w:firstLine="0"/>
              <w:jc w:val="center"/>
              <w:rPr>
                <w:b/>
                <w:bCs/>
                <w:color w:val="000000"/>
                <w:sz w:val="16"/>
                <w:szCs w:val="16"/>
              </w:rPr>
            </w:pPr>
          </w:p>
        </w:tc>
        <w:tc>
          <w:tcPr>
            <w:tcW w:w="1572" w:type="dxa"/>
            <w:shd w:val="clear" w:color="auto" w:fill="auto"/>
            <w:vAlign w:val="bottom"/>
          </w:tcPr>
          <w:p w:rsidR="0089679E" w:rsidRPr="009F5F6A" w:rsidRDefault="0089679E" w:rsidP="004F40F3">
            <w:pPr>
              <w:ind w:firstLine="0"/>
              <w:jc w:val="center"/>
              <w:rPr>
                <w:b/>
                <w:bCs/>
                <w:color w:val="000000"/>
                <w:sz w:val="16"/>
                <w:szCs w:val="16"/>
              </w:rPr>
            </w:pPr>
          </w:p>
        </w:tc>
      </w:tr>
      <w:tr w:rsidR="0089679E" w:rsidRPr="009F5F6A" w:rsidTr="004F40F3">
        <w:trPr>
          <w:trHeight w:val="225"/>
        </w:trPr>
        <w:tc>
          <w:tcPr>
            <w:tcW w:w="453" w:type="dxa"/>
            <w:shd w:val="clear" w:color="000000" w:fill="FFFFFF"/>
            <w:vAlign w:val="center"/>
          </w:tcPr>
          <w:p w:rsidR="0089679E" w:rsidRPr="009F5F6A" w:rsidRDefault="0089679E" w:rsidP="004F40F3">
            <w:pPr>
              <w:ind w:firstLine="0"/>
              <w:jc w:val="center"/>
              <w:rPr>
                <w:b/>
                <w:bCs/>
                <w:color w:val="000000"/>
                <w:sz w:val="16"/>
                <w:szCs w:val="16"/>
              </w:rPr>
            </w:pPr>
            <w:r w:rsidRPr="009F5F6A">
              <w:rPr>
                <w:b/>
                <w:bCs/>
                <w:color w:val="000000"/>
                <w:sz w:val="16"/>
                <w:szCs w:val="16"/>
              </w:rPr>
              <w:t>1.</w:t>
            </w:r>
          </w:p>
        </w:tc>
        <w:tc>
          <w:tcPr>
            <w:tcW w:w="568" w:type="dxa"/>
            <w:shd w:val="clear" w:color="000000" w:fill="FFFFFF"/>
            <w:vAlign w:val="center"/>
          </w:tcPr>
          <w:p w:rsidR="0089679E" w:rsidRPr="009F5F6A" w:rsidRDefault="0089679E" w:rsidP="004F40F3">
            <w:pPr>
              <w:ind w:firstLine="0"/>
              <w:jc w:val="center"/>
              <w:rPr>
                <w:b/>
                <w:bCs/>
                <w:color w:val="000000"/>
                <w:sz w:val="16"/>
                <w:szCs w:val="16"/>
              </w:rPr>
            </w:pPr>
          </w:p>
        </w:tc>
        <w:tc>
          <w:tcPr>
            <w:tcW w:w="567" w:type="dxa"/>
            <w:shd w:val="clear" w:color="000000" w:fill="FFFFFF"/>
            <w:vAlign w:val="center"/>
          </w:tcPr>
          <w:p w:rsidR="0089679E" w:rsidRPr="009F5F6A" w:rsidRDefault="0089679E" w:rsidP="004F40F3">
            <w:pPr>
              <w:ind w:firstLine="0"/>
              <w:jc w:val="center"/>
              <w:rPr>
                <w:b/>
                <w:bCs/>
                <w:color w:val="000000"/>
                <w:sz w:val="16"/>
                <w:szCs w:val="16"/>
              </w:rPr>
            </w:pPr>
          </w:p>
        </w:tc>
        <w:tc>
          <w:tcPr>
            <w:tcW w:w="1135" w:type="dxa"/>
            <w:shd w:val="clear" w:color="000000" w:fill="FFFFFF"/>
            <w:vAlign w:val="center"/>
          </w:tcPr>
          <w:p w:rsidR="0089679E" w:rsidRPr="009F5F6A" w:rsidRDefault="0089679E" w:rsidP="004F40F3">
            <w:pPr>
              <w:ind w:firstLine="0"/>
              <w:jc w:val="center"/>
              <w:rPr>
                <w:b/>
                <w:bCs/>
                <w:color w:val="000000"/>
                <w:sz w:val="16"/>
                <w:szCs w:val="16"/>
              </w:rPr>
            </w:pPr>
          </w:p>
        </w:tc>
        <w:tc>
          <w:tcPr>
            <w:tcW w:w="879" w:type="dxa"/>
            <w:shd w:val="clear" w:color="000000" w:fill="FFFFFF"/>
            <w:vAlign w:val="center"/>
          </w:tcPr>
          <w:p w:rsidR="0089679E" w:rsidRPr="009F5F6A" w:rsidRDefault="0089679E" w:rsidP="004F40F3">
            <w:pPr>
              <w:ind w:firstLine="0"/>
              <w:jc w:val="center"/>
              <w:rPr>
                <w:b/>
                <w:bCs/>
                <w:color w:val="000000"/>
                <w:sz w:val="16"/>
                <w:szCs w:val="16"/>
              </w:rPr>
            </w:pPr>
          </w:p>
        </w:tc>
        <w:tc>
          <w:tcPr>
            <w:tcW w:w="1247" w:type="dxa"/>
            <w:shd w:val="clear" w:color="000000" w:fill="FFFFFF"/>
            <w:vAlign w:val="center"/>
          </w:tcPr>
          <w:p w:rsidR="0089679E" w:rsidRPr="009F5F6A" w:rsidRDefault="0089679E" w:rsidP="004F40F3">
            <w:pPr>
              <w:ind w:firstLine="0"/>
              <w:jc w:val="center"/>
              <w:rPr>
                <w:b/>
                <w:bCs/>
                <w:color w:val="000000"/>
                <w:sz w:val="16"/>
                <w:szCs w:val="16"/>
              </w:rPr>
            </w:pPr>
          </w:p>
        </w:tc>
        <w:tc>
          <w:tcPr>
            <w:tcW w:w="1556" w:type="dxa"/>
            <w:shd w:val="clear" w:color="000000" w:fill="FFFFFF"/>
            <w:vAlign w:val="center"/>
          </w:tcPr>
          <w:p w:rsidR="0089679E" w:rsidRPr="009F5F6A" w:rsidRDefault="0089679E" w:rsidP="004F40F3">
            <w:pPr>
              <w:ind w:firstLine="0"/>
              <w:jc w:val="center"/>
              <w:rPr>
                <w:b/>
                <w:bCs/>
                <w:color w:val="000000"/>
                <w:sz w:val="16"/>
                <w:szCs w:val="16"/>
              </w:rPr>
            </w:pPr>
          </w:p>
        </w:tc>
        <w:tc>
          <w:tcPr>
            <w:tcW w:w="570" w:type="dxa"/>
            <w:shd w:val="clear" w:color="auto" w:fill="auto"/>
            <w:vAlign w:val="center"/>
          </w:tcPr>
          <w:p w:rsidR="0089679E" w:rsidRPr="009F5F6A" w:rsidRDefault="0089679E" w:rsidP="004F40F3">
            <w:pPr>
              <w:ind w:firstLine="0"/>
              <w:jc w:val="center"/>
              <w:rPr>
                <w:b/>
                <w:bCs/>
                <w:color w:val="000000"/>
                <w:sz w:val="16"/>
                <w:szCs w:val="16"/>
              </w:rPr>
            </w:pPr>
            <w:r w:rsidRPr="009F5F6A">
              <w:rPr>
                <w:b/>
                <w:bCs/>
                <w:color w:val="000000"/>
                <w:sz w:val="16"/>
                <w:szCs w:val="16"/>
              </w:rPr>
              <w:t>1.1.</w:t>
            </w:r>
          </w:p>
        </w:tc>
        <w:tc>
          <w:tcPr>
            <w:tcW w:w="554" w:type="dxa"/>
            <w:shd w:val="clear" w:color="auto" w:fill="auto"/>
            <w:vAlign w:val="center"/>
          </w:tcPr>
          <w:p w:rsidR="0089679E" w:rsidRPr="009F5F6A" w:rsidRDefault="0089679E" w:rsidP="004F40F3">
            <w:pPr>
              <w:ind w:firstLine="0"/>
              <w:jc w:val="center"/>
              <w:rPr>
                <w:b/>
                <w:bCs/>
                <w:color w:val="000000"/>
                <w:sz w:val="16"/>
                <w:szCs w:val="16"/>
              </w:rPr>
            </w:pPr>
          </w:p>
        </w:tc>
        <w:tc>
          <w:tcPr>
            <w:tcW w:w="709" w:type="dxa"/>
            <w:shd w:val="clear" w:color="auto" w:fill="auto"/>
            <w:vAlign w:val="center"/>
          </w:tcPr>
          <w:p w:rsidR="0089679E" w:rsidRPr="009F5F6A" w:rsidRDefault="0089679E" w:rsidP="004F40F3">
            <w:pPr>
              <w:ind w:firstLine="0"/>
              <w:jc w:val="center"/>
              <w:rPr>
                <w:b/>
                <w:bCs/>
                <w:color w:val="000000"/>
                <w:sz w:val="16"/>
                <w:szCs w:val="16"/>
              </w:rPr>
            </w:pPr>
          </w:p>
        </w:tc>
        <w:tc>
          <w:tcPr>
            <w:tcW w:w="1134" w:type="dxa"/>
            <w:shd w:val="clear" w:color="auto" w:fill="auto"/>
            <w:vAlign w:val="center"/>
          </w:tcPr>
          <w:p w:rsidR="0089679E" w:rsidRPr="009F5F6A" w:rsidRDefault="0089679E" w:rsidP="004F40F3">
            <w:pPr>
              <w:ind w:firstLine="0"/>
              <w:jc w:val="center"/>
              <w:rPr>
                <w:b/>
                <w:bCs/>
                <w:color w:val="000000"/>
                <w:sz w:val="16"/>
                <w:szCs w:val="16"/>
              </w:rPr>
            </w:pPr>
          </w:p>
        </w:tc>
        <w:tc>
          <w:tcPr>
            <w:tcW w:w="1275" w:type="dxa"/>
            <w:shd w:val="clear" w:color="auto" w:fill="auto"/>
            <w:vAlign w:val="center"/>
          </w:tcPr>
          <w:p w:rsidR="0089679E" w:rsidRPr="009F5F6A" w:rsidRDefault="0089679E" w:rsidP="004F40F3">
            <w:pPr>
              <w:ind w:firstLine="0"/>
              <w:jc w:val="center"/>
              <w:rPr>
                <w:b/>
                <w:bCs/>
                <w:color w:val="000000"/>
                <w:sz w:val="16"/>
                <w:szCs w:val="16"/>
              </w:rPr>
            </w:pPr>
          </w:p>
        </w:tc>
        <w:tc>
          <w:tcPr>
            <w:tcW w:w="1701" w:type="dxa"/>
            <w:shd w:val="clear" w:color="auto" w:fill="auto"/>
            <w:vAlign w:val="bottom"/>
          </w:tcPr>
          <w:p w:rsidR="0089679E" w:rsidRPr="009F5F6A" w:rsidRDefault="0089679E" w:rsidP="004F40F3">
            <w:pPr>
              <w:ind w:firstLine="0"/>
              <w:jc w:val="center"/>
              <w:rPr>
                <w:b/>
                <w:bCs/>
                <w:color w:val="000000"/>
                <w:sz w:val="16"/>
                <w:szCs w:val="16"/>
              </w:rPr>
            </w:pPr>
          </w:p>
        </w:tc>
        <w:tc>
          <w:tcPr>
            <w:tcW w:w="1702" w:type="dxa"/>
            <w:shd w:val="clear" w:color="auto" w:fill="auto"/>
            <w:vAlign w:val="center"/>
          </w:tcPr>
          <w:p w:rsidR="0089679E" w:rsidRPr="009F5F6A" w:rsidRDefault="0089679E" w:rsidP="004F40F3">
            <w:pPr>
              <w:ind w:firstLine="0"/>
              <w:jc w:val="center"/>
              <w:rPr>
                <w:b/>
                <w:bCs/>
                <w:color w:val="000000"/>
                <w:sz w:val="16"/>
                <w:szCs w:val="16"/>
              </w:rPr>
            </w:pPr>
          </w:p>
        </w:tc>
        <w:tc>
          <w:tcPr>
            <w:tcW w:w="1572" w:type="dxa"/>
            <w:shd w:val="clear" w:color="auto" w:fill="auto"/>
            <w:vAlign w:val="bottom"/>
          </w:tcPr>
          <w:p w:rsidR="0089679E" w:rsidRPr="009F5F6A" w:rsidRDefault="0089679E" w:rsidP="004F40F3">
            <w:pPr>
              <w:ind w:firstLine="0"/>
              <w:jc w:val="center"/>
              <w:rPr>
                <w:b/>
                <w:bCs/>
                <w:color w:val="000000"/>
                <w:sz w:val="16"/>
                <w:szCs w:val="16"/>
              </w:rPr>
            </w:pPr>
          </w:p>
        </w:tc>
      </w:tr>
      <w:tr w:rsidR="0089679E" w:rsidRPr="009F5F6A" w:rsidTr="004F40F3">
        <w:trPr>
          <w:trHeight w:val="225"/>
        </w:trPr>
        <w:tc>
          <w:tcPr>
            <w:tcW w:w="453" w:type="dxa"/>
            <w:shd w:val="clear" w:color="000000" w:fill="FFFFFF"/>
            <w:vAlign w:val="center"/>
          </w:tcPr>
          <w:p w:rsidR="0089679E" w:rsidRPr="009F5F6A" w:rsidRDefault="0089679E" w:rsidP="004F40F3">
            <w:pPr>
              <w:ind w:firstLine="0"/>
              <w:jc w:val="center"/>
              <w:rPr>
                <w:b/>
                <w:bCs/>
                <w:color w:val="000000"/>
                <w:sz w:val="16"/>
                <w:szCs w:val="16"/>
              </w:rPr>
            </w:pPr>
          </w:p>
        </w:tc>
        <w:tc>
          <w:tcPr>
            <w:tcW w:w="568" w:type="dxa"/>
            <w:shd w:val="clear" w:color="000000" w:fill="FFFFFF"/>
            <w:vAlign w:val="center"/>
          </w:tcPr>
          <w:p w:rsidR="0089679E" w:rsidRPr="009F5F6A" w:rsidRDefault="0089679E" w:rsidP="004F40F3">
            <w:pPr>
              <w:ind w:firstLine="0"/>
              <w:jc w:val="center"/>
              <w:rPr>
                <w:b/>
                <w:bCs/>
                <w:color w:val="000000"/>
                <w:sz w:val="16"/>
                <w:szCs w:val="16"/>
              </w:rPr>
            </w:pPr>
          </w:p>
        </w:tc>
        <w:tc>
          <w:tcPr>
            <w:tcW w:w="567" w:type="dxa"/>
            <w:shd w:val="clear" w:color="000000" w:fill="FFFFFF"/>
            <w:vAlign w:val="center"/>
          </w:tcPr>
          <w:p w:rsidR="0089679E" w:rsidRPr="009F5F6A" w:rsidRDefault="0089679E" w:rsidP="004F40F3">
            <w:pPr>
              <w:ind w:firstLine="0"/>
              <w:jc w:val="center"/>
              <w:rPr>
                <w:b/>
                <w:bCs/>
                <w:color w:val="000000"/>
                <w:sz w:val="16"/>
                <w:szCs w:val="16"/>
              </w:rPr>
            </w:pPr>
          </w:p>
        </w:tc>
        <w:tc>
          <w:tcPr>
            <w:tcW w:w="1135" w:type="dxa"/>
            <w:shd w:val="clear" w:color="000000" w:fill="FFFFFF"/>
            <w:vAlign w:val="center"/>
          </w:tcPr>
          <w:p w:rsidR="0089679E" w:rsidRPr="009F5F6A" w:rsidRDefault="0089679E" w:rsidP="004F40F3">
            <w:pPr>
              <w:ind w:firstLine="0"/>
              <w:jc w:val="center"/>
              <w:rPr>
                <w:b/>
                <w:bCs/>
                <w:color w:val="000000"/>
                <w:sz w:val="16"/>
                <w:szCs w:val="16"/>
              </w:rPr>
            </w:pPr>
          </w:p>
        </w:tc>
        <w:tc>
          <w:tcPr>
            <w:tcW w:w="879" w:type="dxa"/>
            <w:shd w:val="clear" w:color="000000" w:fill="FFFFFF"/>
            <w:vAlign w:val="center"/>
          </w:tcPr>
          <w:p w:rsidR="0089679E" w:rsidRPr="009F5F6A" w:rsidRDefault="0089679E" w:rsidP="004F40F3">
            <w:pPr>
              <w:ind w:firstLine="0"/>
              <w:jc w:val="center"/>
              <w:rPr>
                <w:b/>
                <w:bCs/>
                <w:color w:val="000000"/>
                <w:sz w:val="16"/>
                <w:szCs w:val="16"/>
              </w:rPr>
            </w:pPr>
          </w:p>
        </w:tc>
        <w:tc>
          <w:tcPr>
            <w:tcW w:w="1247" w:type="dxa"/>
            <w:shd w:val="clear" w:color="000000" w:fill="FFFFFF"/>
            <w:vAlign w:val="center"/>
          </w:tcPr>
          <w:p w:rsidR="0089679E" w:rsidRPr="009F5F6A" w:rsidRDefault="0089679E" w:rsidP="004F40F3">
            <w:pPr>
              <w:ind w:firstLine="0"/>
              <w:jc w:val="center"/>
              <w:rPr>
                <w:b/>
                <w:bCs/>
                <w:color w:val="000000"/>
                <w:sz w:val="16"/>
                <w:szCs w:val="16"/>
              </w:rPr>
            </w:pPr>
          </w:p>
        </w:tc>
        <w:tc>
          <w:tcPr>
            <w:tcW w:w="1556" w:type="dxa"/>
            <w:shd w:val="clear" w:color="000000" w:fill="FFFFFF"/>
            <w:vAlign w:val="center"/>
          </w:tcPr>
          <w:p w:rsidR="0089679E" w:rsidRPr="009F5F6A" w:rsidRDefault="0089679E" w:rsidP="004F40F3">
            <w:pPr>
              <w:ind w:firstLine="0"/>
              <w:jc w:val="center"/>
              <w:rPr>
                <w:b/>
                <w:bCs/>
                <w:color w:val="000000"/>
                <w:sz w:val="16"/>
                <w:szCs w:val="16"/>
              </w:rPr>
            </w:pPr>
          </w:p>
        </w:tc>
        <w:tc>
          <w:tcPr>
            <w:tcW w:w="570" w:type="dxa"/>
            <w:shd w:val="clear" w:color="auto" w:fill="auto"/>
            <w:vAlign w:val="center"/>
          </w:tcPr>
          <w:p w:rsidR="0089679E" w:rsidRPr="009F5F6A" w:rsidRDefault="0089679E" w:rsidP="004F40F3">
            <w:pPr>
              <w:ind w:firstLine="0"/>
              <w:jc w:val="center"/>
              <w:rPr>
                <w:b/>
                <w:bCs/>
                <w:color w:val="000000"/>
                <w:sz w:val="16"/>
                <w:szCs w:val="16"/>
              </w:rPr>
            </w:pPr>
            <w:r w:rsidRPr="009F5F6A">
              <w:rPr>
                <w:b/>
                <w:bCs/>
                <w:color w:val="000000"/>
                <w:sz w:val="16"/>
                <w:szCs w:val="16"/>
              </w:rPr>
              <w:t>1.1.1</w:t>
            </w:r>
          </w:p>
        </w:tc>
        <w:tc>
          <w:tcPr>
            <w:tcW w:w="554" w:type="dxa"/>
            <w:shd w:val="clear" w:color="auto" w:fill="auto"/>
            <w:vAlign w:val="center"/>
          </w:tcPr>
          <w:p w:rsidR="0089679E" w:rsidRPr="009F5F6A" w:rsidRDefault="0089679E" w:rsidP="004F40F3">
            <w:pPr>
              <w:ind w:firstLine="0"/>
              <w:jc w:val="center"/>
              <w:rPr>
                <w:b/>
                <w:bCs/>
                <w:color w:val="000000"/>
                <w:sz w:val="16"/>
                <w:szCs w:val="16"/>
              </w:rPr>
            </w:pPr>
          </w:p>
        </w:tc>
        <w:tc>
          <w:tcPr>
            <w:tcW w:w="709" w:type="dxa"/>
            <w:shd w:val="clear" w:color="auto" w:fill="auto"/>
            <w:vAlign w:val="center"/>
          </w:tcPr>
          <w:p w:rsidR="0089679E" w:rsidRPr="009F5F6A" w:rsidRDefault="0089679E" w:rsidP="004F40F3">
            <w:pPr>
              <w:ind w:firstLine="0"/>
              <w:jc w:val="center"/>
              <w:rPr>
                <w:b/>
                <w:bCs/>
                <w:color w:val="000000"/>
                <w:sz w:val="16"/>
                <w:szCs w:val="16"/>
              </w:rPr>
            </w:pPr>
          </w:p>
        </w:tc>
        <w:tc>
          <w:tcPr>
            <w:tcW w:w="1134" w:type="dxa"/>
            <w:shd w:val="clear" w:color="auto" w:fill="auto"/>
            <w:vAlign w:val="center"/>
          </w:tcPr>
          <w:p w:rsidR="0089679E" w:rsidRPr="009F5F6A" w:rsidRDefault="0089679E" w:rsidP="004F40F3">
            <w:pPr>
              <w:ind w:firstLine="0"/>
              <w:jc w:val="center"/>
              <w:rPr>
                <w:b/>
                <w:bCs/>
                <w:color w:val="000000"/>
                <w:sz w:val="16"/>
                <w:szCs w:val="16"/>
              </w:rPr>
            </w:pPr>
          </w:p>
        </w:tc>
        <w:tc>
          <w:tcPr>
            <w:tcW w:w="1275" w:type="dxa"/>
            <w:shd w:val="clear" w:color="auto" w:fill="auto"/>
            <w:vAlign w:val="center"/>
          </w:tcPr>
          <w:p w:rsidR="0089679E" w:rsidRPr="009F5F6A" w:rsidRDefault="0089679E" w:rsidP="004F40F3">
            <w:pPr>
              <w:ind w:firstLine="0"/>
              <w:jc w:val="center"/>
              <w:rPr>
                <w:b/>
                <w:bCs/>
                <w:color w:val="000000"/>
                <w:sz w:val="16"/>
                <w:szCs w:val="16"/>
              </w:rPr>
            </w:pPr>
          </w:p>
        </w:tc>
        <w:tc>
          <w:tcPr>
            <w:tcW w:w="1701" w:type="dxa"/>
            <w:shd w:val="clear" w:color="auto" w:fill="auto"/>
            <w:vAlign w:val="bottom"/>
          </w:tcPr>
          <w:p w:rsidR="0089679E" w:rsidRPr="009F5F6A" w:rsidRDefault="0089679E" w:rsidP="004F40F3">
            <w:pPr>
              <w:ind w:firstLine="0"/>
              <w:jc w:val="center"/>
              <w:rPr>
                <w:b/>
                <w:bCs/>
                <w:color w:val="000000"/>
                <w:sz w:val="16"/>
                <w:szCs w:val="16"/>
              </w:rPr>
            </w:pPr>
          </w:p>
        </w:tc>
        <w:tc>
          <w:tcPr>
            <w:tcW w:w="1702" w:type="dxa"/>
            <w:shd w:val="clear" w:color="auto" w:fill="auto"/>
            <w:vAlign w:val="center"/>
          </w:tcPr>
          <w:p w:rsidR="0089679E" w:rsidRPr="009F5F6A" w:rsidRDefault="0089679E" w:rsidP="004F40F3">
            <w:pPr>
              <w:ind w:firstLine="0"/>
              <w:jc w:val="center"/>
              <w:rPr>
                <w:b/>
                <w:bCs/>
                <w:color w:val="000000"/>
                <w:sz w:val="16"/>
                <w:szCs w:val="16"/>
              </w:rPr>
            </w:pPr>
          </w:p>
        </w:tc>
        <w:tc>
          <w:tcPr>
            <w:tcW w:w="1572" w:type="dxa"/>
            <w:shd w:val="clear" w:color="auto" w:fill="auto"/>
            <w:vAlign w:val="bottom"/>
          </w:tcPr>
          <w:p w:rsidR="0089679E" w:rsidRPr="009F5F6A" w:rsidRDefault="0089679E" w:rsidP="004F40F3">
            <w:pPr>
              <w:ind w:firstLine="0"/>
              <w:jc w:val="center"/>
              <w:rPr>
                <w:b/>
                <w:bCs/>
                <w:color w:val="000000"/>
                <w:sz w:val="16"/>
                <w:szCs w:val="16"/>
              </w:rPr>
            </w:pPr>
          </w:p>
        </w:tc>
      </w:tr>
      <w:tr w:rsidR="0089679E" w:rsidRPr="009F5F6A" w:rsidTr="004F40F3">
        <w:trPr>
          <w:trHeight w:val="225"/>
        </w:trPr>
        <w:tc>
          <w:tcPr>
            <w:tcW w:w="453" w:type="dxa"/>
            <w:shd w:val="clear" w:color="000000" w:fill="FFFFFF"/>
            <w:vAlign w:val="center"/>
          </w:tcPr>
          <w:p w:rsidR="0089679E" w:rsidRPr="009F5F6A" w:rsidRDefault="0089679E" w:rsidP="004F40F3">
            <w:pPr>
              <w:ind w:firstLine="0"/>
              <w:jc w:val="center"/>
              <w:rPr>
                <w:b/>
                <w:bCs/>
                <w:color w:val="000000"/>
                <w:sz w:val="16"/>
                <w:szCs w:val="16"/>
              </w:rPr>
            </w:pPr>
          </w:p>
        </w:tc>
        <w:tc>
          <w:tcPr>
            <w:tcW w:w="568" w:type="dxa"/>
            <w:shd w:val="clear" w:color="000000" w:fill="FFFFFF"/>
            <w:vAlign w:val="center"/>
          </w:tcPr>
          <w:p w:rsidR="0089679E" w:rsidRPr="009F5F6A" w:rsidRDefault="0089679E" w:rsidP="004F40F3">
            <w:pPr>
              <w:ind w:firstLine="0"/>
              <w:jc w:val="center"/>
              <w:rPr>
                <w:b/>
                <w:bCs/>
                <w:color w:val="000000"/>
                <w:sz w:val="16"/>
                <w:szCs w:val="16"/>
              </w:rPr>
            </w:pPr>
          </w:p>
        </w:tc>
        <w:tc>
          <w:tcPr>
            <w:tcW w:w="567" w:type="dxa"/>
            <w:shd w:val="clear" w:color="000000" w:fill="FFFFFF"/>
            <w:vAlign w:val="center"/>
          </w:tcPr>
          <w:p w:rsidR="0089679E" w:rsidRPr="009F5F6A" w:rsidRDefault="0089679E" w:rsidP="004F40F3">
            <w:pPr>
              <w:ind w:firstLine="0"/>
              <w:jc w:val="center"/>
              <w:rPr>
                <w:b/>
                <w:bCs/>
                <w:color w:val="000000"/>
                <w:sz w:val="16"/>
                <w:szCs w:val="16"/>
              </w:rPr>
            </w:pPr>
          </w:p>
        </w:tc>
        <w:tc>
          <w:tcPr>
            <w:tcW w:w="1135" w:type="dxa"/>
            <w:shd w:val="clear" w:color="000000" w:fill="FFFFFF"/>
            <w:vAlign w:val="center"/>
          </w:tcPr>
          <w:p w:rsidR="0089679E" w:rsidRPr="009F5F6A" w:rsidRDefault="0089679E" w:rsidP="004F40F3">
            <w:pPr>
              <w:ind w:firstLine="0"/>
              <w:jc w:val="center"/>
              <w:rPr>
                <w:b/>
                <w:bCs/>
                <w:color w:val="000000"/>
                <w:sz w:val="16"/>
                <w:szCs w:val="16"/>
              </w:rPr>
            </w:pPr>
          </w:p>
        </w:tc>
        <w:tc>
          <w:tcPr>
            <w:tcW w:w="879" w:type="dxa"/>
            <w:shd w:val="clear" w:color="000000" w:fill="FFFFFF"/>
            <w:vAlign w:val="center"/>
          </w:tcPr>
          <w:p w:rsidR="0089679E" w:rsidRPr="009F5F6A" w:rsidRDefault="0089679E" w:rsidP="004F40F3">
            <w:pPr>
              <w:ind w:firstLine="0"/>
              <w:jc w:val="center"/>
              <w:rPr>
                <w:b/>
                <w:bCs/>
                <w:color w:val="000000"/>
                <w:sz w:val="16"/>
                <w:szCs w:val="16"/>
              </w:rPr>
            </w:pPr>
          </w:p>
        </w:tc>
        <w:tc>
          <w:tcPr>
            <w:tcW w:w="1247" w:type="dxa"/>
            <w:shd w:val="clear" w:color="000000" w:fill="FFFFFF"/>
            <w:vAlign w:val="center"/>
          </w:tcPr>
          <w:p w:rsidR="0089679E" w:rsidRPr="009F5F6A" w:rsidRDefault="0089679E" w:rsidP="004F40F3">
            <w:pPr>
              <w:ind w:firstLine="0"/>
              <w:jc w:val="center"/>
              <w:rPr>
                <w:b/>
                <w:bCs/>
                <w:color w:val="000000"/>
                <w:sz w:val="16"/>
                <w:szCs w:val="16"/>
              </w:rPr>
            </w:pPr>
          </w:p>
        </w:tc>
        <w:tc>
          <w:tcPr>
            <w:tcW w:w="1556" w:type="dxa"/>
            <w:shd w:val="clear" w:color="000000" w:fill="FFFFFF"/>
            <w:vAlign w:val="center"/>
          </w:tcPr>
          <w:p w:rsidR="0089679E" w:rsidRPr="009F5F6A" w:rsidRDefault="0089679E" w:rsidP="004F40F3">
            <w:pPr>
              <w:ind w:firstLine="0"/>
              <w:jc w:val="center"/>
              <w:rPr>
                <w:b/>
                <w:bCs/>
                <w:color w:val="000000"/>
                <w:sz w:val="16"/>
                <w:szCs w:val="16"/>
              </w:rPr>
            </w:pPr>
          </w:p>
        </w:tc>
        <w:tc>
          <w:tcPr>
            <w:tcW w:w="570" w:type="dxa"/>
            <w:shd w:val="clear" w:color="auto" w:fill="auto"/>
            <w:vAlign w:val="center"/>
          </w:tcPr>
          <w:p w:rsidR="0089679E" w:rsidRPr="009F5F6A" w:rsidRDefault="0089679E" w:rsidP="004F40F3">
            <w:pPr>
              <w:ind w:firstLine="0"/>
              <w:jc w:val="center"/>
              <w:rPr>
                <w:b/>
                <w:bCs/>
                <w:color w:val="000000"/>
                <w:sz w:val="16"/>
                <w:szCs w:val="16"/>
              </w:rPr>
            </w:pPr>
            <w:r w:rsidRPr="009F5F6A">
              <w:rPr>
                <w:b/>
                <w:bCs/>
                <w:color w:val="000000"/>
                <w:sz w:val="16"/>
                <w:szCs w:val="16"/>
              </w:rPr>
              <w:t>1.1.2</w:t>
            </w:r>
          </w:p>
        </w:tc>
        <w:tc>
          <w:tcPr>
            <w:tcW w:w="554" w:type="dxa"/>
            <w:shd w:val="clear" w:color="auto" w:fill="auto"/>
            <w:vAlign w:val="center"/>
          </w:tcPr>
          <w:p w:rsidR="0089679E" w:rsidRPr="009F5F6A" w:rsidRDefault="0089679E" w:rsidP="004F40F3">
            <w:pPr>
              <w:ind w:firstLine="0"/>
              <w:jc w:val="center"/>
              <w:rPr>
                <w:b/>
                <w:bCs/>
                <w:color w:val="000000"/>
                <w:sz w:val="16"/>
                <w:szCs w:val="16"/>
              </w:rPr>
            </w:pPr>
          </w:p>
        </w:tc>
        <w:tc>
          <w:tcPr>
            <w:tcW w:w="709" w:type="dxa"/>
            <w:shd w:val="clear" w:color="auto" w:fill="auto"/>
            <w:vAlign w:val="center"/>
          </w:tcPr>
          <w:p w:rsidR="0089679E" w:rsidRPr="009F5F6A" w:rsidRDefault="0089679E" w:rsidP="004F40F3">
            <w:pPr>
              <w:ind w:firstLine="0"/>
              <w:jc w:val="center"/>
              <w:rPr>
                <w:b/>
                <w:bCs/>
                <w:color w:val="000000"/>
                <w:sz w:val="16"/>
                <w:szCs w:val="16"/>
              </w:rPr>
            </w:pPr>
          </w:p>
        </w:tc>
        <w:tc>
          <w:tcPr>
            <w:tcW w:w="1134" w:type="dxa"/>
            <w:shd w:val="clear" w:color="auto" w:fill="auto"/>
            <w:vAlign w:val="center"/>
          </w:tcPr>
          <w:p w:rsidR="0089679E" w:rsidRPr="009F5F6A" w:rsidRDefault="0089679E" w:rsidP="004F40F3">
            <w:pPr>
              <w:ind w:firstLine="0"/>
              <w:jc w:val="center"/>
              <w:rPr>
                <w:b/>
                <w:bCs/>
                <w:color w:val="000000"/>
                <w:sz w:val="16"/>
                <w:szCs w:val="16"/>
              </w:rPr>
            </w:pPr>
          </w:p>
        </w:tc>
        <w:tc>
          <w:tcPr>
            <w:tcW w:w="1275" w:type="dxa"/>
            <w:shd w:val="clear" w:color="auto" w:fill="auto"/>
            <w:vAlign w:val="center"/>
          </w:tcPr>
          <w:p w:rsidR="0089679E" w:rsidRPr="009F5F6A" w:rsidRDefault="0089679E" w:rsidP="004F40F3">
            <w:pPr>
              <w:ind w:firstLine="0"/>
              <w:jc w:val="center"/>
              <w:rPr>
                <w:b/>
                <w:bCs/>
                <w:color w:val="000000"/>
                <w:sz w:val="16"/>
                <w:szCs w:val="16"/>
              </w:rPr>
            </w:pPr>
          </w:p>
        </w:tc>
        <w:tc>
          <w:tcPr>
            <w:tcW w:w="1701" w:type="dxa"/>
            <w:shd w:val="clear" w:color="auto" w:fill="auto"/>
            <w:vAlign w:val="bottom"/>
          </w:tcPr>
          <w:p w:rsidR="0089679E" w:rsidRPr="009F5F6A" w:rsidRDefault="0089679E" w:rsidP="004F40F3">
            <w:pPr>
              <w:ind w:firstLine="0"/>
              <w:jc w:val="center"/>
              <w:rPr>
                <w:b/>
                <w:bCs/>
                <w:color w:val="000000"/>
                <w:sz w:val="16"/>
                <w:szCs w:val="16"/>
              </w:rPr>
            </w:pPr>
          </w:p>
        </w:tc>
        <w:tc>
          <w:tcPr>
            <w:tcW w:w="1702" w:type="dxa"/>
            <w:shd w:val="clear" w:color="auto" w:fill="auto"/>
            <w:vAlign w:val="center"/>
          </w:tcPr>
          <w:p w:rsidR="0089679E" w:rsidRPr="009F5F6A" w:rsidRDefault="0089679E" w:rsidP="004F40F3">
            <w:pPr>
              <w:ind w:firstLine="0"/>
              <w:jc w:val="center"/>
              <w:rPr>
                <w:b/>
                <w:bCs/>
                <w:color w:val="000000"/>
                <w:sz w:val="16"/>
                <w:szCs w:val="16"/>
              </w:rPr>
            </w:pPr>
          </w:p>
        </w:tc>
        <w:tc>
          <w:tcPr>
            <w:tcW w:w="1572" w:type="dxa"/>
            <w:shd w:val="clear" w:color="auto" w:fill="auto"/>
            <w:vAlign w:val="bottom"/>
          </w:tcPr>
          <w:p w:rsidR="0089679E" w:rsidRPr="009F5F6A" w:rsidRDefault="0089679E" w:rsidP="004F40F3">
            <w:pPr>
              <w:ind w:firstLine="0"/>
              <w:jc w:val="center"/>
              <w:rPr>
                <w:b/>
                <w:bCs/>
                <w:color w:val="000000"/>
                <w:sz w:val="16"/>
                <w:szCs w:val="16"/>
              </w:rPr>
            </w:pPr>
          </w:p>
        </w:tc>
      </w:tr>
      <w:tr w:rsidR="0089679E" w:rsidRPr="009F5F6A" w:rsidTr="004F40F3">
        <w:trPr>
          <w:trHeight w:val="225"/>
        </w:trPr>
        <w:tc>
          <w:tcPr>
            <w:tcW w:w="453" w:type="dxa"/>
            <w:shd w:val="clear" w:color="000000" w:fill="FFFFFF"/>
            <w:vAlign w:val="center"/>
          </w:tcPr>
          <w:p w:rsidR="0089679E" w:rsidRPr="009F5F6A" w:rsidRDefault="0089679E" w:rsidP="004F40F3">
            <w:pPr>
              <w:ind w:firstLine="0"/>
              <w:jc w:val="center"/>
              <w:rPr>
                <w:b/>
                <w:bCs/>
                <w:color w:val="000000"/>
                <w:sz w:val="16"/>
                <w:szCs w:val="16"/>
              </w:rPr>
            </w:pPr>
          </w:p>
        </w:tc>
        <w:tc>
          <w:tcPr>
            <w:tcW w:w="568" w:type="dxa"/>
            <w:shd w:val="clear" w:color="000000" w:fill="FFFFFF"/>
            <w:vAlign w:val="center"/>
          </w:tcPr>
          <w:p w:rsidR="0089679E" w:rsidRPr="009F5F6A" w:rsidRDefault="0089679E" w:rsidP="004F40F3">
            <w:pPr>
              <w:ind w:firstLine="0"/>
              <w:jc w:val="center"/>
              <w:rPr>
                <w:b/>
                <w:bCs/>
                <w:color w:val="000000"/>
                <w:sz w:val="16"/>
                <w:szCs w:val="16"/>
              </w:rPr>
            </w:pPr>
          </w:p>
        </w:tc>
        <w:tc>
          <w:tcPr>
            <w:tcW w:w="567" w:type="dxa"/>
            <w:shd w:val="clear" w:color="000000" w:fill="FFFFFF"/>
            <w:vAlign w:val="center"/>
          </w:tcPr>
          <w:p w:rsidR="0089679E" w:rsidRPr="009F5F6A" w:rsidRDefault="0089679E" w:rsidP="004F40F3">
            <w:pPr>
              <w:ind w:firstLine="0"/>
              <w:jc w:val="center"/>
              <w:rPr>
                <w:b/>
                <w:bCs/>
                <w:color w:val="000000"/>
                <w:sz w:val="16"/>
                <w:szCs w:val="16"/>
              </w:rPr>
            </w:pPr>
          </w:p>
        </w:tc>
        <w:tc>
          <w:tcPr>
            <w:tcW w:w="1135" w:type="dxa"/>
            <w:shd w:val="clear" w:color="000000" w:fill="FFFFFF"/>
            <w:vAlign w:val="center"/>
          </w:tcPr>
          <w:p w:rsidR="0089679E" w:rsidRPr="009F5F6A" w:rsidRDefault="0089679E" w:rsidP="004F40F3">
            <w:pPr>
              <w:ind w:firstLine="0"/>
              <w:jc w:val="center"/>
              <w:rPr>
                <w:b/>
                <w:bCs/>
                <w:color w:val="000000"/>
                <w:sz w:val="16"/>
                <w:szCs w:val="16"/>
              </w:rPr>
            </w:pPr>
          </w:p>
        </w:tc>
        <w:tc>
          <w:tcPr>
            <w:tcW w:w="879" w:type="dxa"/>
            <w:shd w:val="clear" w:color="000000" w:fill="FFFFFF"/>
            <w:vAlign w:val="center"/>
          </w:tcPr>
          <w:p w:rsidR="0089679E" w:rsidRPr="009F5F6A" w:rsidRDefault="0089679E" w:rsidP="004F40F3">
            <w:pPr>
              <w:ind w:firstLine="0"/>
              <w:jc w:val="center"/>
              <w:rPr>
                <w:b/>
                <w:bCs/>
                <w:color w:val="000000"/>
                <w:sz w:val="16"/>
                <w:szCs w:val="16"/>
              </w:rPr>
            </w:pPr>
          </w:p>
        </w:tc>
        <w:tc>
          <w:tcPr>
            <w:tcW w:w="1247" w:type="dxa"/>
            <w:shd w:val="clear" w:color="000000" w:fill="FFFFFF"/>
            <w:vAlign w:val="center"/>
          </w:tcPr>
          <w:p w:rsidR="0089679E" w:rsidRPr="009F5F6A" w:rsidRDefault="0089679E" w:rsidP="004F40F3">
            <w:pPr>
              <w:ind w:firstLine="0"/>
              <w:jc w:val="center"/>
              <w:rPr>
                <w:b/>
                <w:bCs/>
                <w:color w:val="000000"/>
                <w:sz w:val="16"/>
                <w:szCs w:val="16"/>
              </w:rPr>
            </w:pPr>
          </w:p>
        </w:tc>
        <w:tc>
          <w:tcPr>
            <w:tcW w:w="1556" w:type="dxa"/>
            <w:shd w:val="clear" w:color="000000" w:fill="FFFFFF"/>
            <w:vAlign w:val="center"/>
          </w:tcPr>
          <w:p w:rsidR="0089679E" w:rsidRPr="009F5F6A" w:rsidRDefault="0089679E" w:rsidP="004F40F3">
            <w:pPr>
              <w:ind w:firstLine="0"/>
              <w:jc w:val="center"/>
              <w:rPr>
                <w:b/>
                <w:bCs/>
                <w:color w:val="000000"/>
                <w:sz w:val="16"/>
                <w:szCs w:val="16"/>
              </w:rPr>
            </w:pPr>
          </w:p>
        </w:tc>
        <w:tc>
          <w:tcPr>
            <w:tcW w:w="570" w:type="dxa"/>
            <w:shd w:val="clear" w:color="auto" w:fill="auto"/>
            <w:vAlign w:val="center"/>
          </w:tcPr>
          <w:p w:rsidR="0089679E" w:rsidRPr="009F5F6A" w:rsidRDefault="0089679E" w:rsidP="004F40F3">
            <w:pPr>
              <w:ind w:firstLine="0"/>
              <w:jc w:val="center"/>
              <w:rPr>
                <w:b/>
                <w:bCs/>
                <w:color w:val="000000"/>
                <w:sz w:val="16"/>
                <w:szCs w:val="16"/>
              </w:rPr>
            </w:pPr>
            <w:r w:rsidRPr="009F5F6A">
              <w:rPr>
                <w:b/>
                <w:bCs/>
                <w:color w:val="000000"/>
                <w:sz w:val="16"/>
                <w:szCs w:val="16"/>
              </w:rPr>
              <w:t>1.1.3</w:t>
            </w:r>
          </w:p>
        </w:tc>
        <w:tc>
          <w:tcPr>
            <w:tcW w:w="554" w:type="dxa"/>
            <w:shd w:val="clear" w:color="auto" w:fill="auto"/>
            <w:vAlign w:val="center"/>
          </w:tcPr>
          <w:p w:rsidR="0089679E" w:rsidRPr="009F5F6A" w:rsidRDefault="0089679E" w:rsidP="004F40F3">
            <w:pPr>
              <w:ind w:firstLine="0"/>
              <w:jc w:val="center"/>
              <w:rPr>
                <w:b/>
                <w:bCs/>
                <w:color w:val="000000"/>
                <w:sz w:val="16"/>
                <w:szCs w:val="16"/>
              </w:rPr>
            </w:pPr>
          </w:p>
        </w:tc>
        <w:tc>
          <w:tcPr>
            <w:tcW w:w="709" w:type="dxa"/>
            <w:shd w:val="clear" w:color="auto" w:fill="auto"/>
            <w:vAlign w:val="center"/>
          </w:tcPr>
          <w:p w:rsidR="0089679E" w:rsidRPr="009F5F6A" w:rsidRDefault="0089679E" w:rsidP="004F40F3">
            <w:pPr>
              <w:ind w:firstLine="0"/>
              <w:jc w:val="center"/>
              <w:rPr>
                <w:b/>
                <w:bCs/>
                <w:color w:val="000000"/>
                <w:sz w:val="16"/>
                <w:szCs w:val="16"/>
              </w:rPr>
            </w:pPr>
          </w:p>
        </w:tc>
        <w:tc>
          <w:tcPr>
            <w:tcW w:w="1134" w:type="dxa"/>
            <w:shd w:val="clear" w:color="auto" w:fill="auto"/>
            <w:vAlign w:val="center"/>
          </w:tcPr>
          <w:p w:rsidR="0089679E" w:rsidRPr="009F5F6A" w:rsidRDefault="0089679E" w:rsidP="004F40F3">
            <w:pPr>
              <w:ind w:firstLine="0"/>
              <w:jc w:val="center"/>
              <w:rPr>
                <w:b/>
                <w:bCs/>
                <w:color w:val="000000"/>
                <w:sz w:val="16"/>
                <w:szCs w:val="16"/>
              </w:rPr>
            </w:pPr>
          </w:p>
        </w:tc>
        <w:tc>
          <w:tcPr>
            <w:tcW w:w="1275" w:type="dxa"/>
            <w:shd w:val="clear" w:color="auto" w:fill="auto"/>
            <w:vAlign w:val="center"/>
          </w:tcPr>
          <w:p w:rsidR="0089679E" w:rsidRPr="009F5F6A" w:rsidRDefault="0089679E" w:rsidP="004F40F3">
            <w:pPr>
              <w:ind w:firstLine="0"/>
              <w:jc w:val="center"/>
              <w:rPr>
                <w:b/>
                <w:bCs/>
                <w:color w:val="000000"/>
                <w:sz w:val="16"/>
                <w:szCs w:val="16"/>
              </w:rPr>
            </w:pPr>
          </w:p>
        </w:tc>
        <w:tc>
          <w:tcPr>
            <w:tcW w:w="1701" w:type="dxa"/>
            <w:shd w:val="clear" w:color="auto" w:fill="auto"/>
            <w:vAlign w:val="bottom"/>
          </w:tcPr>
          <w:p w:rsidR="0089679E" w:rsidRPr="009F5F6A" w:rsidRDefault="0089679E" w:rsidP="004F40F3">
            <w:pPr>
              <w:ind w:firstLine="0"/>
              <w:jc w:val="center"/>
              <w:rPr>
                <w:b/>
                <w:bCs/>
                <w:color w:val="000000"/>
                <w:sz w:val="16"/>
                <w:szCs w:val="16"/>
              </w:rPr>
            </w:pPr>
          </w:p>
        </w:tc>
        <w:tc>
          <w:tcPr>
            <w:tcW w:w="1702" w:type="dxa"/>
            <w:shd w:val="clear" w:color="auto" w:fill="auto"/>
            <w:vAlign w:val="center"/>
          </w:tcPr>
          <w:p w:rsidR="0089679E" w:rsidRPr="009F5F6A" w:rsidRDefault="0089679E" w:rsidP="004F40F3">
            <w:pPr>
              <w:ind w:firstLine="0"/>
              <w:jc w:val="center"/>
              <w:rPr>
                <w:b/>
                <w:bCs/>
                <w:color w:val="000000"/>
                <w:sz w:val="16"/>
                <w:szCs w:val="16"/>
              </w:rPr>
            </w:pPr>
          </w:p>
        </w:tc>
        <w:tc>
          <w:tcPr>
            <w:tcW w:w="1572" w:type="dxa"/>
            <w:shd w:val="clear" w:color="auto" w:fill="auto"/>
            <w:vAlign w:val="bottom"/>
          </w:tcPr>
          <w:p w:rsidR="0089679E" w:rsidRPr="009F5F6A" w:rsidRDefault="0089679E" w:rsidP="004F40F3">
            <w:pPr>
              <w:ind w:firstLine="0"/>
              <w:jc w:val="center"/>
              <w:rPr>
                <w:b/>
                <w:bCs/>
                <w:color w:val="000000"/>
                <w:sz w:val="16"/>
                <w:szCs w:val="16"/>
              </w:rPr>
            </w:pPr>
          </w:p>
        </w:tc>
      </w:tr>
      <w:tr w:rsidR="0089679E" w:rsidRPr="009F5F6A" w:rsidTr="004F40F3">
        <w:trPr>
          <w:trHeight w:val="225"/>
        </w:trPr>
        <w:tc>
          <w:tcPr>
            <w:tcW w:w="453" w:type="dxa"/>
            <w:shd w:val="clear" w:color="000000" w:fill="FFFFFF"/>
            <w:vAlign w:val="center"/>
          </w:tcPr>
          <w:p w:rsidR="0089679E" w:rsidRPr="009F5F6A" w:rsidRDefault="0089679E" w:rsidP="004F40F3">
            <w:pPr>
              <w:ind w:firstLine="0"/>
              <w:jc w:val="center"/>
              <w:rPr>
                <w:b/>
                <w:bCs/>
                <w:color w:val="000000"/>
                <w:sz w:val="16"/>
                <w:szCs w:val="16"/>
              </w:rPr>
            </w:pPr>
          </w:p>
        </w:tc>
        <w:tc>
          <w:tcPr>
            <w:tcW w:w="568" w:type="dxa"/>
            <w:shd w:val="clear" w:color="000000" w:fill="FFFFFF"/>
            <w:vAlign w:val="center"/>
          </w:tcPr>
          <w:p w:rsidR="0089679E" w:rsidRPr="009F5F6A" w:rsidRDefault="0089679E" w:rsidP="004F40F3">
            <w:pPr>
              <w:ind w:firstLine="0"/>
              <w:jc w:val="center"/>
              <w:rPr>
                <w:b/>
                <w:bCs/>
                <w:color w:val="000000"/>
                <w:sz w:val="16"/>
                <w:szCs w:val="16"/>
              </w:rPr>
            </w:pPr>
          </w:p>
        </w:tc>
        <w:tc>
          <w:tcPr>
            <w:tcW w:w="567" w:type="dxa"/>
            <w:shd w:val="clear" w:color="000000" w:fill="FFFFFF"/>
            <w:vAlign w:val="center"/>
          </w:tcPr>
          <w:p w:rsidR="0089679E" w:rsidRPr="009F5F6A" w:rsidRDefault="0089679E" w:rsidP="004F40F3">
            <w:pPr>
              <w:ind w:firstLine="0"/>
              <w:jc w:val="center"/>
              <w:rPr>
                <w:b/>
                <w:bCs/>
                <w:color w:val="000000"/>
                <w:sz w:val="16"/>
                <w:szCs w:val="16"/>
              </w:rPr>
            </w:pPr>
          </w:p>
        </w:tc>
        <w:tc>
          <w:tcPr>
            <w:tcW w:w="1135" w:type="dxa"/>
            <w:shd w:val="clear" w:color="000000" w:fill="FFFFFF"/>
            <w:vAlign w:val="center"/>
          </w:tcPr>
          <w:p w:rsidR="0089679E" w:rsidRPr="009F5F6A" w:rsidRDefault="0089679E" w:rsidP="004F40F3">
            <w:pPr>
              <w:ind w:firstLine="0"/>
              <w:jc w:val="center"/>
              <w:rPr>
                <w:b/>
                <w:bCs/>
                <w:color w:val="000000"/>
                <w:sz w:val="16"/>
                <w:szCs w:val="16"/>
              </w:rPr>
            </w:pPr>
          </w:p>
        </w:tc>
        <w:tc>
          <w:tcPr>
            <w:tcW w:w="879" w:type="dxa"/>
            <w:shd w:val="clear" w:color="000000" w:fill="FFFFFF"/>
            <w:vAlign w:val="center"/>
          </w:tcPr>
          <w:p w:rsidR="0089679E" w:rsidRPr="009F5F6A" w:rsidRDefault="0089679E" w:rsidP="004F40F3">
            <w:pPr>
              <w:ind w:firstLine="0"/>
              <w:jc w:val="center"/>
              <w:rPr>
                <w:b/>
                <w:bCs/>
                <w:color w:val="000000"/>
                <w:sz w:val="16"/>
                <w:szCs w:val="16"/>
              </w:rPr>
            </w:pPr>
          </w:p>
        </w:tc>
        <w:tc>
          <w:tcPr>
            <w:tcW w:w="1247" w:type="dxa"/>
            <w:shd w:val="clear" w:color="000000" w:fill="FFFFFF"/>
            <w:vAlign w:val="center"/>
          </w:tcPr>
          <w:p w:rsidR="0089679E" w:rsidRPr="009F5F6A" w:rsidRDefault="0089679E" w:rsidP="004F40F3">
            <w:pPr>
              <w:ind w:firstLine="0"/>
              <w:jc w:val="center"/>
              <w:rPr>
                <w:b/>
                <w:bCs/>
                <w:color w:val="000000"/>
                <w:sz w:val="16"/>
                <w:szCs w:val="16"/>
              </w:rPr>
            </w:pPr>
          </w:p>
        </w:tc>
        <w:tc>
          <w:tcPr>
            <w:tcW w:w="1556" w:type="dxa"/>
            <w:shd w:val="clear" w:color="000000" w:fill="FFFFFF"/>
            <w:vAlign w:val="center"/>
          </w:tcPr>
          <w:p w:rsidR="0089679E" w:rsidRPr="009F5F6A" w:rsidRDefault="0089679E" w:rsidP="004F40F3">
            <w:pPr>
              <w:ind w:firstLine="0"/>
              <w:jc w:val="center"/>
              <w:rPr>
                <w:b/>
                <w:bCs/>
                <w:color w:val="000000"/>
                <w:sz w:val="16"/>
                <w:szCs w:val="16"/>
              </w:rPr>
            </w:pPr>
          </w:p>
        </w:tc>
        <w:tc>
          <w:tcPr>
            <w:tcW w:w="570" w:type="dxa"/>
            <w:shd w:val="clear" w:color="auto" w:fill="auto"/>
            <w:vAlign w:val="center"/>
          </w:tcPr>
          <w:p w:rsidR="0089679E" w:rsidRPr="009F5F6A" w:rsidRDefault="0089679E" w:rsidP="004F40F3">
            <w:pPr>
              <w:ind w:firstLine="0"/>
              <w:jc w:val="center"/>
              <w:rPr>
                <w:b/>
                <w:bCs/>
                <w:color w:val="000000"/>
                <w:sz w:val="16"/>
                <w:szCs w:val="16"/>
              </w:rPr>
            </w:pPr>
            <w:r w:rsidRPr="009F5F6A">
              <w:rPr>
                <w:b/>
                <w:bCs/>
                <w:color w:val="000000"/>
                <w:sz w:val="16"/>
                <w:szCs w:val="16"/>
              </w:rPr>
              <w:t>1.1.3.1</w:t>
            </w:r>
          </w:p>
        </w:tc>
        <w:tc>
          <w:tcPr>
            <w:tcW w:w="554" w:type="dxa"/>
            <w:shd w:val="clear" w:color="auto" w:fill="auto"/>
            <w:vAlign w:val="center"/>
          </w:tcPr>
          <w:p w:rsidR="0089679E" w:rsidRPr="009F5F6A" w:rsidRDefault="0089679E" w:rsidP="004F40F3">
            <w:pPr>
              <w:ind w:firstLine="0"/>
              <w:jc w:val="center"/>
              <w:rPr>
                <w:b/>
                <w:bCs/>
                <w:color w:val="000000"/>
                <w:sz w:val="16"/>
                <w:szCs w:val="16"/>
              </w:rPr>
            </w:pPr>
          </w:p>
        </w:tc>
        <w:tc>
          <w:tcPr>
            <w:tcW w:w="709" w:type="dxa"/>
            <w:shd w:val="clear" w:color="auto" w:fill="auto"/>
            <w:vAlign w:val="center"/>
          </w:tcPr>
          <w:p w:rsidR="0089679E" w:rsidRPr="009F5F6A" w:rsidRDefault="0089679E" w:rsidP="004F40F3">
            <w:pPr>
              <w:ind w:firstLine="0"/>
              <w:jc w:val="center"/>
              <w:rPr>
                <w:b/>
                <w:bCs/>
                <w:color w:val="000000"/>
                <w:sz w:val="16"/>
                <w:szCs w:val="16"/>
              </w:rPr>
            </w:pPr>
          </w:p>
        </w:tc>
        <w:tc>
          <w:tcPr>
            <w:tcW w:w="1134" w:type="dxa"/>
            <w:shd w:val="clear" w:color="auto" w:fill="auto"/>
            <w:vAlign w:val="center"/>
          </w:tcPr>
          <w:p w:rsidR="0089679E" w:rsidRPr="009F5F6A" w:rsidRDefault="0089679E" w:rsidP="004F40F3">
            <w:pPr>
              <w:ind w:firstLine="0"/>
              <w:jc w:val="center"/>
              <w:rPr>
                <w:b/>
                <w:bCs/>
                <w:color w:val="000000"/>
                <w:sz w:val="16"/>
                <w:szCs w:val="16"/>
              </w:rPr>
            </w:pPr>
          </w:p>
        </w:tc>
        <w:tc>
          <w:tcPr>
            <w:tcW w:w="1275" w:type="dxa"/>
            <w:shd w:val="clear" w:color="auto" w:fill="auto"/>
            <w:vAlign w:val="center"/>
          </w:tcPr>
          <w:p w:rsidR="0089679E" w:rsidRPr="009F5F6A" w:rsidRDefault="0089679E" w:rsidP="004F40F3">
            <w:pPr>
              <w:ind w:firstLine="0"/>
              <w:jc w:val="center"/>
              <w:rPr>
                <w:b/>
                <w:bCs/>
                <w:color w:val="000000"/>
                <w:sz w:val="16"/>
                <w:szCs w:val="16"/>
              </w:rPr>
            </w:pPr>
          </w:p>
        </w:tc>
        <w:tc>
          <w:tcPr>
            <w:tcW w:w="1701" w:type="dxa"/>
            <w:shd w:val="clear" w:color="auto" w:fill="auto"/>
            <w:vAlign w:val="bottom"/>
          </w:tcPr>
          <w:p w:rsidR="0089679E" w:rsidRPr="009F5F6A" w:rsidRDefault="0089679E" w:rsidP="004F40F3">
            <w:pPr>
              <w:ind w:firstLine="0"/>
              <w:jc w:val="center"/>
              <w:rPr>
                <w:b/>
                <w:bCs/>
                <w:color w:val="000000"/>
                <w:sz w:val="16"/>
                <w:szCs w:val="16"/>
              </w:rPr>
            </w:pPr>
          </w:p>
        </w:tc>
        <w:tc>
          <w:tcPr>
            <w:tcW w:w="1702" w:type="dxa"/>
            <w:shd w:val="clear" w:color="auto" w:fill="auto"/>
            <w:vAlign w:val="center"/>
          </w:tcPr>
          <w:p w:rsidR="0089679E" w:rsidRPr="009F5F6A" w:rsidRDefault="0089679E" w:rsidP="004F40F3">
            <w:pPr>
              <w:ind w:firstLine="0"/>
              <w:jc w:val="center"/>
              <w:rPr>
                <w:b/>
                <w:bCs/>
                <w:color w:val="000000"/>
                <w:sz w:val="16"/>
                <w:szCs w:val="16"/>
              </w:rPr>
            </w:pPr>
          </w:p>
        </w:tc>
        <w:tc>
          <w:tcPr>
            <w:tcW w:w="1572" w:type="dxa"/>
            <w:shd w:val="clear" w:color="auto" w:fill="auto"/>
            <w:vAlign w:val="bottom"/>
          </w:tcPr>
          <w:p w:rsidR="0089679E" w:rsidRPr="009F5F6A" w:rsidRDefault="0089679E" w:rsidP="004F40F3">
            <w:pPr>
              <w:ind w:firstLine="0"/>
              <w:jc w:val="center"/>
              <w:rPr>
                <w:b/>
                <w:bCs/>
                <w:color w:val="000000"/>
                <w:sz w:val="16"/>
                <w:szCs w:val="16"/>
              </w:rPr>
            </w:pPr>
          </w:p>
        </w:tc>
      </w:tr>
      <w:tr w:rsidR="0089679E" w:rsidRPr="009F5F6A" w:rsidTr="004F40F3">
        <w:trPr>
          <w:trHeight w:val="225"/>
        </w:trPr>
        <w:tc>
          <w:tcPr>
            <w:tcW w:w="453" w:type="dxa"/>
            <w:shd w:val="clear" w:color="000000" w:fill="FFFFFF"/>
            <w:vAlign w:val="center"/>
          </w:tcPr>
          <w:p w:rsidR="0089679E" w:rsidRPr="009F5F6A" w:rsidRDefault="0089679E" w:rsidP="004F40F3">
            <w:pPr>
              <w:ind w:firstLine="0"/>
              <w:jc w:val="center"/>
              <w:rPr>
                <w:b/>
                <w:bCs/>
                <w:color w:val="000000"/>
                <w:sz w:val="16"/>
                <w:szCs w:val="16"/>
              </w:rPr>
            </w:pPr>
          </w:p>
        </w:tc>
        <w:tc>
          <w:tcPr>
            <w:tcW w:w="568" w:type="dxa"/>
            <w:shd w:val="clear" w:color="000000" w:fill="FFFFFF"/>
            <w:vAlign w:val="center"/>
          </w:tcPr>
          <w:p w:rsidR="0089679E" w:rsidRPr="009F5F6A" w:rsidRDefault="0089679E" w:rsidP="004F40F3">
            <w:pPr>
              <w:ind w:firstLine="0"/>
              <w:jc w:val="center"/>
              <w:rPr>
                <w:b/>
                <w:bCs/>
                <w:color w:val="000000"/>
                <w:sz w:val="16"/>
                <w:szCs w:val="16"/>
              </w:rPr>
            </w:pPr>
          </w:p>
        </w:tc>
        <w:tc>
          <w:tcPr>
            <w:tcW w:w="567" w:type="dxa"/>
            <w:shd w:val="clear" w:color="000000" w:fill="FFFFFF"/>
            <w:vAlign w:val="center"/>
          </w:tcPr>
          <w:p w:rsidR="0089679E" w:rsidRPr="009F5F6A" w:rsidRDefault="0089679E" w:rsidP="004F40F3">
            <w:pPr>
              <w:ind w:firstLine="0"/>
              <w:jc w:val="center"/>
              <w:rPr>
                <w:b/>
                <w:bCs/>
                <w:color w:val="000000"/>
                <w:sz w:val="16"/>
                <w:szCs w:val="16"/>
              </w:rPr>
            </w:pPr>
          </w:p>
        </w:tc>
        <w:tc>
          <w:tcPr>
            <w:tcW w:w="1135" w:type="dxa"/>
            <w:shd w:val="clear" w:color="000000" w:fill="FFFFFF"/>
            <w:vAlign w:val="center"/>
          </w:tcPr>
          <w:p w:rsidR="0089679E" w:rsidRPr="009F5F6A" w:rsidRDefault="0089679E" w:rsidP="004F40F3">
            <w:pPr>
              <w:ind w:firstLine="0"/>
              <w:jc w:val="center"/>
              <w:rPr>
                <w:b/>
                <w:bCs/>
                <w:color w:val="000000"/>
                <w:sz w:val="16"/>
                <w:szCs w:val="16"/>
              </w:rPr>
            </w:pPr>
          </w:p>
        </w:tc>
        <w:tc>
          <w:tcPr>
            <w:tcW w:w="879" w:type="dxa"/>
            <w:shd w:val="clear" w:color="000000" w:fill="FFFFFF"/>
            <w:vAlign w:val="center"/>
          </w:tcPr>
          <w:p w:rsidR="0089679E" w:rsidRPr="009F5F6A" w:rsidRDefault="0089679E" w:rsidP="004F40F3">
            <w:pPr>
              <w:ind w:firstLine="0"/>
              <w:jc w:val="center"/>
              <w:rPr>
                <w:b/>
                <w:bCs/>
                <w:color w:val="000000"/>
                <w:sz w:val="16"/>
                <w:szCs w:val="16"/>
              </w:rPr>
            </w:pPr>
          </w:p>
        </w:tc>
        <w:tc>
          <w:tcPr>
            <w:tcW w:w="1247" w:type="dxa"/>
            <w:shd w:val="clear" w:color="000000" w:fill="FFFFFF"/>
            <w:vAlign w:val="center"/>
          </w:tcPr>
          <w:p w:rsidR="0089679E" w:rsidRPr="009F5F6A" w:rsidRDefault="0089679E" w:rsidP="004F40F3">
            <w:pPr>
              <w:ind w:firstLine="0"/>
              <w:jc w:val="center"/>
              <w:rPr>
                <w:b/>
                <w:bCs/>
                <w:color w:val="000000"/>
                <w:sz w:val="16"/>
                <w:szCs w:val="16"/>
              </w:rPr>
            </w:pPr>
          </w:p>
        </w:tc>
        <w:tc>
          <w:tcPr>
            <w:tcW w:w="1556" w:type="dxa"/>
            <w:shd w:val="clear" w:color="000000" w:fill="FFFFFF"/>
            <w:vAlign w:val="center"/>
          </w:tcPr>
          <w:p w:rsidR="0089679E" w:rsidRPr="009F5F6A" w:rsidRDefault="0089679E" w:rsidP="004F40F3">
            <w:pPr>
              <w:ind w:firstLine="0"/>
              <w:jc w:val="center"/>
              <w:rPr>
                <w:b/>
                <w:bCs/>
                <w:color w:val="000000"/>
                <w:sz w:val="16"/>
                <w:szCs w:val="16"/>
              </w:rPr>
            </w:pPr>
          </w:p>
        </w:tc>
        <w:tc>
          <w:tcPr>
            <w:tcW w:w="570" w:type="dxa"/>
            <w:shd w:val="clear" w:color="auto" w:fill="auto"/>
            <w:vAlign w:val="center"/>
          </w:tcPr>
          <w:p w:rsidR="0089679E" w:rsidRPr="009F5F6A" w:rsidRDefault="0089679E" w:rsidP="004F40F3">
            <w:pPr>
              <w:ind w:firstLine="0"/>
              <w:jc w:val="center"/>
              <w:rPr>
                <w:b/>
                <w:bCs/>
                <w:color w:val="000000"/>
                <w:sz w:val="16"/>
                <w:szCs w:val="16"/>
              </w:rPr>
            </w:pPr>
            <w:r w:rsidRPr="009F5F6A">
              <w:rPr>
                <w:b/>
                <w:bCs/>
                <w:color w:val="000000"/>
                <w:sz w:val="16"/>
                <w:szCs w:val="16"/>
              </w:rPr>
              <w:t>1.1.3.2</w:t>
            </w:r>
          </w:p>
        </w:tc>
        <w:tc>
          <w:tcPr>
            <w:tcW w:w="554" w:type="dxa"/>
            <w:shd w:val="clear" w:color="auto" w:fill="auto"/>
            <w:vAlign w:val="center"/>
          </w:tcPr>
          <w:p w:rsidR="0089679E" w:rsidRPr="009F5F6A" w:rsidRDefault="0089679E" w:rsidP="004F40F3">
            <w:pPr>
              <w:ind w:firstLine="0"/>
              <w:jc w:val="center"/>
              <w:rPr>
                <w:b/>
                <w:bCs/>
                <w:color w:val="000000"/>
                <w:sz w:val="16"/>
                <w:szCs w:val="16"/>
              </w:rPr>
            </w:pPr>
          </w:p>
        </w:tc>
        <w:tc>
          <w:tcPr>
            <w:tcW w:w="709" w:type="dxa"/>
            <w:shd w:val="clear" w:color="auto" w:fill="auto"/>
            <w:vAlign w:val="center"/>
          </w:tcPr>
          <w:p w:rsidR="0089679E" w:rsidRPr="009F5F6A" w:rsidRDefault="0089679E" w:rsidP="004F40F3">
            <w:pPr>
              <w:ind w:firstLine="0"/>
              <w:jc w:val="center"/>
              <w:rPr>
                <w:b/>
                <w:bCs/>
                <w:color w:val="000000"/>
                <w:sz w:val="16"/>
                <w:szCs w:val="16"/>
              </w:rPr>
            </w:pPr>
          </w:p>
        </w:tc>
        <w:tc>
          <w:tcPr>
            <w:tcW w:w="1134" w:type="dxa"/>
            <w:shd w:val="clear" w:color="auto" w:fill="auto"/>
            <w:vAlign w:val="center"/>
          </w:tcPr>
          <w:p w:rsidR="0089679E" w:rsidRPr="009F5F6A" w:rsidRDefault="0089679E" w:rsidP="004F40F3">
            <w:pPr>
              <w:ind w:firstLine="0"/>
              <w:jc w:val="center"/>
              <w:rPr>
                <w:b/>
                <w:bCs/>
                <w:color w:val="000000"/>
                <w:sz w:val="16"/>
                <w:szCs w:val="16"/>
              </w:rPr>
            </w:pPr>
          </w:p>
        </w:tc>
        <w:tc>
          <w:tcPr>
            <w:tcW w:w="1275" w:type="dxa"/>
            <w:shd w:val="clear" w:color="auto" w:fill="auto"/>
            <w:vAlign w:val="center"/>
          </w:tcPr>
          <w:p w:rsidR="0089679E" w:rsidRPr="009F5F6A" w:rsidRDefault="0089679E" w:rsidP="004F40F3">
            <w:pPr>
              <w:ind w:firstLine="0"/>
              <w:jc w:val="center"/>
              <w:rPr>
                <w:b/>
                <w:bCs/>
                <w:color w:val="000000"/>
                <w:sz w:val="16"/>
                <w:szCs w:val="16"/>
              </w:rPr>
            </w:pPr>
          </w:p>
        </w:tc>
        <w:tc>
          <w:tcPr>
            <w:tcW w:w="1701" w:type="dxa"/>
            <w:shd w:val="clear" w:color="auto" w:fill="auto"/>
            <w:vAlign w:val="bottom"/>
          </w:tcPr>
          <w:p w:rsidR="0089679E" w:rsidRPr="009F5F6A" w:rsidRDefault="0089679E" w:rsidP="004F40F3">
            <w:pPr>
              <w:ind w:firstLine="0"/>
              <w:jc w:val="center"/>
              <w:rPr>
                <w:b/>
                <w:bCs/>
                <w:color w:val="000000"/>
                <w:sz w:val="16"/>
                <w:szCs w:val="16"/>
              </w:rPr>
            </w:pPr>
          </w:p>
        </w:tc>
        <w:tc>
          <w:tcPr>
            <w:tcW w:w="1702" w:type="dxa"/>
            <w:shd w:val="clear" w:color="auto" w:fill="auto"/>
            <w:vAlign w:val="center"/>
          </w:tcPr>
          <w:p w:rsidR="0089679E" w:rsidRPr="009F5F6A" w:rsidRDefault="0089679E" w:rsidP="004F40F3">
            <w:pPr>
              <w:ind w:firstLine="0"/>
              <w:jc w:val="center"/>
              <w:rPr>
                <w:b/>
                <w:bCs/>
                <w:color w:val="000000"/>
                <w:sz w:val="16"/>
                <w:szCs w:val="16"/>
              </w:rPr>
            </w:pPr>
          </w:p>
        </w:tc>
        <w:tc>
          <w:tcPr>
            <w:tcW w:w="1572" w:type="dxa"/>
            <w:shd w:val="clear" w:color="auto" w:fill="auto"/>
            <w:vAlign w:val="bottom"/>
          </w:tcPr>
          <w:p w:rsidR="0089679E" w:rsidRPr="009F5F6A" w:rsidRDefault="0089679E" w:rsidP="004F40F3">
            <w:pPr>
              <w:ind w:firstLine="0"/>
              <w:jc w:val="center"/>
              <w:rPr>
                <w:b/>
                <w:bCs/>
                <w:color w:val="000000"/>
                <w:sz w:val="16"/>
                <w:szCs w:val="16"/>
              </w:rPr>
            </w:pPr>
          </w:p>
        </w:tc>
      </w:tr>
      <w:tr w:rsidR="0089679E" w:rsidRPr="009F5F6A" w:rsidTr="004F40F3">
        <w:trPr>
          <w:trHeight w:val="225"/>
        </w:trPr>
        <w:tc>
          <w:tcPr>
            <w:tcW w:w="453" w:type="dxa"/>
            <w:shd w:val="clear" w:color="000000" w:fill="FFFFFF"/>
            <w:vAlign w:val="center"/>
          </w:tcPr>
          <w:p w:rsidR="0089679E" w:rsidRPr="009F5F6A" w:rsidRDefault="0089679E" w:rsidP="004F40F3">
            <w:pPr>
              <w:ind w:firstLine="0"/>
              <w:jc w:val="center"/>
              <w:rPr>
                <w:b/>
                <w:bCs/>
                <w:color w:val="000000"/>
                <w:sz w:val="16"/>
                <w:szCs w:val="16"/>
              </w:rPr>
            </w:pPr>
          </w:p>
        </w:tc>
        <w:tc>
          <w:tcPr>
            <w:tcW w:w="568" w:type="dxa"/>
            <w:shd w:val="clear" w:color="000000" w:fill="FFFFFF"/>
            <w:vAlign w:val="center"/>
          </w:tcPr>
          <w:p w:rsidR="0089679E" w:rsidRPr="009F5F6A" w:rsidRDefault="0089679E" w:rsidP="004F40F3">
            <w:pPr>
              <w:ind w:firstLine="0"/>
              <w:jc w:val="center"/>
              <w:rPr>
                <w:b/>
                <w:bCs/>
                <w:color w:val="000000"/>
                <w:sz w:val="16"/>
                <w:szCs w:val="16"/>
              </w:rPr>
            </w:pPr>
          </w:p>
        </w:tc>
        <w:tc>
          <w:tcPr>
            <w:tcW w:w="567" w:type="dxa"/>
            <w:shd w:val="clear" w:color="000000" w:fill="FFFFFF"/>
            <w:vAlign w:val="center"/>
          </w:tcPr>
          <w:p w:rsidR="0089679E" w:rsidRPr="009F5F6A" w:rsidRDefault="0089679E" w:rsidP="004F40F3">
            <w:pPr>
              <w:ind w:firstLine="0"/>
              <w:jc w:val="center"/>
              <w:rPr>
                <w:b/>
                <w:bCs/>
                <w:color w:val="000000"/>
                <w:sz w:val="16"/>
                <w:szCs w:val="16"/>
              </w:rPr>
            </w:pPr>
          </w:p>
        </w:tc>
        <w:tc>
          <w:tcPr>
            <w:tcW w:w="1135" w:type="dxa"/>
            <w:shd w:val="clear" w:color="000000" w:fill="FFFFFF"/>
            <w:vAlign w:val="center"/>
          </w:tcPr>
          <w:p w:rsidR="0089679E" w:rsidRPr="009F5F6A" w:rsidRDefault="0089679E" w:rsidP="004F40F3">
            <w:pPr>
              <w:ind w:firstLine="0"/>
              <w:jc w:val="center"/>
              <w:rPr>
                <w:b/>
                <w:bCs/>
                <w:color w:val="000000"/>
                <w:sz w:val="16"/>
                <w:szCs w:val="16"/>
              </w:rPr>
            </w:pPr>
          </w:p>
        </w:tc>
        <w:tc>
          <w:tcPr>
            <w:tcW w:w="879" w:type="dxa"/>
            <w:shd w:val="clear" w:color="000000" w:fill="FFFFFF"/>
            <w:vAlign w:val="center"/>
          </w:tcPr>
          <w:p w:rsidR="0089679E" w:rsidRPr="009F5F6A" w:rsidRDefault="0089679E" w:rsidP="004F40F3">
            <w:pPr>
              <w:ind w:firstLine="0"/>
              <w:jc w:val="center"/>
              <w:rPr>
                <w:b/>
                <w:bCs/>
                <w:color w:val="000000"/>
                <w:sz w:val="16"/>
                <w:szCs w:val="16"/>
              </w:rPr>
            </w:pPr>
          </w:p>
        </w:tc>
        <w:tc>
          <w:tcPr>
            <w:tcW w:w="1247" w:type="dxa"/>
            <w:shd w:val="clear" w:color="000000" w:fill="FFFFFF"/>
            <w:vAlign w:val="center"/>
          </w:tcPr>
          <w:p w:rsidR="0089679E" w:rsidRPr="009F5F6A" w:rsidRDefault="0089679E" w:rsidP="004F40F3">
            <w:pPr>
              <w:ind w:firstLine="0"/>
              <w:jc w:val="center"/>
              <w:rPr>
                <w:b/>
                <w:bCs/>
                <w:color w:val="000000"/>
                <w:sz w:val="16"/>
                <w:szCs w:val="16"/>
              </w:rPr>
            </w:pPr>
          </w:p>
        </w:tc>
        <w:tc>
          <w:tcPr>
            <w:tcW w:w="1556" w:type="dxa"/>
            <w:shd w:val="clear" w:color="000000" w:fill="FFFFFF"/>
            <w:vAlign w:val="center"/>
          </w:tcPr>
          <w:p w:rsidR="0089679E" w:rsidRPr="009F5F6A" w:rsidRDefault="0089679E" w:rsidP="004F40F3">
            <w:pPr>
              <w:ind w:firstLine="0"/>
              <w:jc w:val="center"/>
              <w:rPr>
                <w:b/>
                <w:bCs/>
                <w:color w:val="000000"/>
                <w:sz w:val="16"/>
                <w:szCs w:val="16"/>
              </w:rPr>
            </w:pPr>
          </w:p>
        </w:tc>
        <w:tc>
          <w:tcPr>
            <w:tcW w:w="570" w:type="dxa"/>
            <w:shd w:val="clear" w:color="auto" w:fill="auto"/>
            <w:vAlign w:val="center"/>
          </w:tcPr>
          <w:p w:rsidR="0089679E" w:rsidRPr="009F5F6A" w:rsidRDefault="0089679E" w:rsidP="004F40F3">
            <w:pPr>
              <w:ind w:firstLine="0"/>
              <w:jc w:val="center"/>
              <w:rPr>
                <w:b/>
                <w:bCs/>
                <w:color w:val="000000"/>
                <w:sz w:val="16"/>
                <w:szCs w:val="16"/>
              </w:rPr>
            </w:pPr>
            <w:r w:rsidRPr="009F5F6A">
              <w:rPr>
                <w:b/>
                <w:bCs/>
                <w:color w:val="000000"/>
                <w:sz w:val="16"/>
                <w:szCs w:val="16"/>
              </w:rPr>
              <w:t>…</w:t>
            </w:r>
          </w:p>
        </w:tc>
        <w:tc>
          <w:tcPr>
            <w:tcW w:w="554" w:type="dxa"/>
            <w:shd w:val="clear" w:color="auto" w:fill="auto"/>
            <w:vAlign w:val="center"/>
          </w:tcPr>
          <w:p w:rsidR="0089679E" w:rsidRPr="009F5F6A" w:rsidRDefault="0089679E" w:rsidP="004F40F3">
            <w:pPr>
              <w:ind w:firstLine="0"/>
              <w:jc w:val="center"/>
              <w:rPr>
                <w:b/>
                <w:bCs/>
                <w:color w:val="000000"/>
                <w:sz w:val="16"/>
                <w:szCs w:val="16"/>
              </w:rPr>
            </w:pPr>
          </w:p>
        </w:tc>
        <w:tc>
          <w:tcPr>
            <w:tcW w:w="709" w:type="dxa"/>
            <w:shd w:val="clear" w:color="auto" w:fill="auto"/>
            <w:vAlign w:val="center"/>
          </w:tcPr>
          <w:p w:rsidR="0089679E" w:rsidRPr="009F5F6A" w:rsidRDefault="0089679E" w:rsidP="004F40F3">
            <w:pPr>
              <w:ind w:firstLine="0"/>
              <w:jc w:val="center"/>
              <w:rPr>
                <w:b/>
                <w:bCs/>
                <w:color w:val="000000"/>
                <w:sz w:val="16"/>
                <w:szCs w:val="16"/>
              </w:rPr>
            </w:pPr>
          </w:p>
        </w:tc>
        <w:tc>
          <w:tcPr>
            <w:tcW w:w="1134" w:type="dxa"/>
            <w:shd w:val="clear" w:color="auto" w:fill="auto"/>
            <w:vAlign w:val="center"/>
          </w:tcPr>
          <w:p w:rsidR="0089679E" w:rsidRPr="009F5F6A" w:rsidRDefault="0089679E" w:rsidP="004F40F3">
            <w:pPr>
              <w:ind w:firstLine="0"/>
              <w:jc w:val="center"/>
              <w:rPr>
                <w:b/>
                <w:bCs/>
                <w:color w:val="000000"/>
                <w:sz w:val="16"/>
                <w:szCs w:val="16"/>
              </w:rPr>
            </w:pPr>
          </w:p>
        </w:tc>
        <w:tc>
          <w:tcPr>
            <w:tcW w:w="1275" w:type="dxa"/>
            <w:shd w:val="clear" w:color="auto" w:fill="auto"/>
            <w:vAlign w:val="center"/>
          </w:tcPr>
          <w:p w:rsidR="0089679E" w:rsidRPr="009F5F6A" w:rsidRDefault="0089679E" w:rsidP="004F40F3">
            <w:pPr>
              <w:ind w:firstLine="0"/>
              <w:jc w:val="center"/>
              <w:rPr>
                <w:b/>
                <w:bCs/>
                <w:color w:val="000000"/>
                <w:sz w:val="16"/>
                <w:szCs w:val="16"/>
              </w:rPr>
            </w:pPr>
          </w:p>
        </w:tc>
        <w:tc>
          <w:tcPr>
            <w:tcW w:w="1701" w:type="dxa"/>
            <w:shd w:val="clear" w:color="auto" w:fill="auto"/>
            <w:vAlign w:val="bottom"/>
          </w:tcPr>
          <w:p w:rsidR="0089679E" w:rsidRPr="009F5F6A" w:rsidRDefault="0089679E" w:rsidP="004F40F3">
            <w:pPr>
              <w:ind w:firstLine="0"/>
              <w:jc w:val="center"/>
              <w:rPr>
                <w:b/>
                <w:bCs/>
                <w:color w:val="000000"/>
                <w:sz w:val="16"/>
                <w:szCs w:val="16"/>
              </w:rPr>
            </w:pPr>
          </w:p>
        </w:tc>
        <w:tc>
          <w:tcPr>
            <w:tcW w:w="1702" w:type="dxa"/>
            <w:shd w:val="clear" w:color="auto" w:fill="auto"/>
            <w:vAlign w:val="center"/>
          </w:tcPr>
          <w:p w:rsidR="0089679E" w:rsidRPr="009F5F6A" w:rsidRDefault="0089679E" w:rsidP="004F40F3">
            <w:pPr>
              <w:ind w:firstLine="0"/>
              <w:jc w:val="center"/>
              <w:rPr>
                <w:b/>
                <w:bCs/>
                <w:color w:val="000000"/>
                <w:sz w:val="16"/>
                <w:szCs w:val="16"/>
              </w:rPr>
            </w:pPr>
          </w:p>
        </w:tc>
        <w:tc>
          <w:tcPr>
            <w:tcW w:w="1572" w:type="dxa"/>
            <w:shd w:val="clear" w:color="auto" w:fill="auto"/>
            <w:vAlign w:val="bottom"/>
          </w:tcPr>
          <w:p w:rsidR="0089679E" w:rsidRPr="009F5F6A" w:rsidRDefault="0089679E" w:rsidP="004F40F3">
            <w:pPr>
              <w:ind w:firstLine="0"/>
              <w:jc w:val="center"/>
              <w:rPr>
                <w:b/>
                <w:bCs/>
                <w:color w:val="000000"/>
                <w:sz w:val="16"/>
                <w:szCs w:val="16"/>
              </w:rPr>
            </w:pPr>
          </w:p>
        </w:tc>
      </w:tr>
      <w:tr w:rsidR="0089679E" w:rsidRPr="009F5F6A" w:rsidTr="004F40F3">
        <w:trPr>
          <w:trHeight w:val="225"/>
        </w:trPr>
        <w:tc>
          <w:tcPr>
            <w:tcW w:w="453" w:type="dxa"/>
            <w:shd w:val="clear" w:color="000000" w:fill="FFFFFF"/>
            <w:vAlign w:val="center"/>
          </w:tcPr>
          <w:p w:rsidR="0089679E" w:rsidRPr="009F5F6A" w:rsidRDefault="0089679E" w:rsidP="004F40F3">
            <w:pPr>
              <w:ind w:firstLine="0"/>
              <w:jc w:val="center"/>
              <w:rPr>
                <w:b/>
                <w:bCs/>
                <w:color w:val="000000"/>
                <w:sz w:val="16"/>
                <w:szCs w:val="16"/>
              </w:rPr>
            </w:pPr>
          </w:p>
        </w:tc>
        <w:tc>
          <w:tcPr>
            <w:tcW w:w="568" w:type="dxa"/>
            <w:shd w:val="clear" w:color="000000" w:fill="FFFFFF"/>
            <w:vAlign w:val="center"/>
          </w:tcPr>
          <w:p w:rsidR="0089679E" w:rsidRPr="009F5F6A" w:rsidRDefault="0089679E" w:rsidP="004F40F3">
            <w:pPr>
              <w:ind w:firstLine="0"/>
              <w:jc w:val="center"/>
              <w:rPr>
                <w:b/>
                <w:bCs/>
                <w:color w:val="000000"/>
                <w:sz w:val="16"/>
                <w:szCs w:val="16"/>
              </w:rPr>
            </w:pPr>
          </w:p>
        </w:tc>
        <w:tc>
          <w:tcPr>
            <w:tcW w:w="567" w:type="dxa"/>
            <w:shd w:val="clear" w:color="000000" w:fill="FFFFFF"/>
            <w:vAlign w:val="center"/>
          </w:tcPr>
          <w:p w:rsidR="0089679E" w:rsidRPr="009F5F6A" w:rsidRDefault="0089679E" w:rsidP="004F40F3">
            <w:pPr>
              <w:ind w:firstLine="0"/>
              <w:jc w:val="center"/>
              <w:rPr>
                <w:b/>
                <w:bCs/>
                <w:color w:val="000000"/>
                <w:sz w:val="16"/>
                <w:szCs w:val="16"/>
              </w:rPr>
            </w:pPr>
          </w:p>
        </w:tc>
        <w:tc>
          <w:tcPr>
            <w:tcW w:w="1135" w:type="dxa"/>
            <w:shd w:val="clear" w:color="000000" w:fill="FFFFFF"/>
            <w:vAlign w:val="center"/>
          </w:tcPr>
          <w:p w:rsidR="0089679E" w:rsidRPr="009F5F6A" w:rsidRDefault="0089679E" w:rsidP="004F40F3">
            <w:pPr>
              <w:ind w:firstLine="0"/>
              <w:jc w:val="center"/>
              <w:rPr>
                <w:b/>
                <w:bCs/>
                <w:color w:val="000000"/>
                <w:sz w:val="16"/>
                <w:szCs w:val="16"/>
              </w:rPr>
            </w:pPr>
          </w:p>
        </w:tc>
        <w:tc>
          <w:tcPr>
            <w:tcW w:w="879" w:type="dxa"/>
            <w:shd w:val="clear" w:color="000000" w:fill="FFFFFF"/>
            <w:vAlign w:val="center"/>
          </w:tcPr>
          <w:p w:rsidR="0089679E" w:rsidRPr="009F5F6A" w:rsidRDefault="0089679E" w:rsidP="004F40F3">
            <w:pPr>
              <w:ind w:firstLine="0"/>
              <w:jc w:val="center"/>
              <w:rPr>
                <w:b/>
                <w:bCs/>
                <w:color w:val="000000"/>
                <w:sz w:val="16"/>
                <w:szCs w:val="16"/>
              </w:rPr>
            </w:pPr>
          </w:p>
        </w:tc>
        <w:tc>
          <w:tcPr>
            <w:tcW w:w="1247" w:type="dxa"/>
            <w:shd w:val="clear" w:color="000000" w:fill="FFFFFF"/>
            <w:vAlign w:val="center"/>
          </w:tcPr>
          <w:p w:rsidR="0089679E" w:rsidRPr="009F5F6A" w:rsidRDefault="0089679E" w:rsidP="004F40F3">
            <w:pPr>
              <w:ind w:firstLine="0"/>
              <w:jc w:val="center"/>
              <w:rPr>
                <w:b/>
                <w:bCs/>
                <w:color w:val="000000"/>
                <w:sz w:val="16"/>
                <w:szCs w:val="16"/>
              </w:rPr>
            </w:pPr>
          </w:p>
        </w:tc>
        <w:tc>
          <w:tcPr>
            <w:tcW w:w="1556" w:type="dxa"/>
            <w:shd w:val="clear" w:color="000000" w:fill="FFFFFF"/>
            <w:vAlign w:val="center"/>
          </w:tcPr>
          <w:p w:rsidR="0089679E" w:rsidRPr="009F5F6A" w:rsidRDefault="0089679E" w:rsidP="004F40F3">
            <w:pPr>
              <w:ind w:firstLine="0"/>
              <w:jc w:val="center"/>
              <w:rPr>
                <w:b/>
                <w:bCs/>
                <w:color w:val="000000"/>
                <w:sz w:val="16"/>
                <w:szCs w:val="16"/>
              </w:rPr>
            </w:pPr>
          </w:p>
        </w:tc>
        <w:tc>
          <w:tcPr>
            <w:tcW w:w="570" w:type="dxa"/>
            <w:shd w:val="clear" w:color="auto" w:fill="auto"/>
            <w:vAlign w:val="center"/>
          </w:tcPr>
          <w:p w:rsidR="0089679E" w:rsidRPr="009F5F6A" w:rsidRDefault="0089679E" w:rsidP="004F40F3">
            <w:pPr>
              <w:ind w:firstLine="0"/>
              <w:jc w:val="center"/>
              <w:rPr>
                <w:b/>
                <w:bCs/>
                <w:color w:val="000000"/>
                <w:sz w:val="16"/>
                <w:szCs w:val="16"/>
              </w:rPr>
            </w:pPr>
            <w:r w:rsidRPr="009F5F6A">
              <w:rPr>
                <w:b/>
                <w:bCs/>
                <w:color w:val="000000"/>
                <w:sz w:val="16"/>
                <w:szCs w:val="16"/>
              </w:rPr>
              <w:t>1.2</w:t>
            </w:r>
          </w:p>
        </w:tc>
        <w:tc>
          <w:tcPr>
            <w:tcW w:w="554" w:type="dxa"/>
            <w:shd w:val="clear" w:color="auto" w:fill="auto"/>
            <w:vAlign w:val="center"/>
          </w:tcPr>
          <w:p w:rsidR="0089679E" w:rsidRPr="009F5F6A" w:rsidRDefault="0089679E" w:rsidP="004F40F3">
            <w:pPr>
              <w:ind w:firstLine="0"/>
              <w:jc w:val="center"/>
              <w:rPr>
                <w:b/>
                <w:bCs/>
                <w:color w:val="000000"/>
                <w:sz w:val="16"/>
                <w:szCs w:val="16"/>
              </w:rPr>
            </w:pPr>
          </w:p>
        </w:tc>
        <w:tc>
          <w:tcPr>
            <w:tcW w:w="709" w:type="dxa"/>
            <w:shd w:val="clear" w:color="auto" w:fill="auto"/>
            <w:vAlign w:val="center"/>
          </w:tcPr>
          <w:p w:rsidR="0089679E" w:rsidRPr="009F5F6A" w:rsidRDefault="0089679E" w:rsidP="004F40F3">
            <w:pPr>
              <w:ind w:firstLine="0"/>
              <w:jc w:val="center"/>
              <w:rPr>
                <w:b/>
                <w:bCs/>
                <w:color w:val="000000"/>
                <w:sz w:val="16"/>
                <w:szCs w:val="16"/>
              </w:rPr>
            </w:pPr>
          </w:p>
        </w:tc>
        <w:tc>
          <w:tcPr>
            <w:tcW w:w="1134" w:type="dxa"/>
            <w:shd w:val="clear" w:color="auto" w:fill="auto"/>
            <w:vAlign w:val="center"/>
          </w:tcPr>
          <w:p w:rsidR="0089679E" w:rsidRPr="009F5F6A" w:rsidRDefault="0089679E" w:rsidP="004F40F3">
            <w:pPr>
              <w:ind w:firstLine="0"/>
              <w:jc w:val="center"/>
              <w:rPr>
                <w:b/>
                <w:bCs/>
                <w:color w:val="000000"/>
                <w:sz w:val="16"/>
                <w:szCs w:val="16"/>
              </w:rPr>
            </w:pPr>
          </w:p>
        </w:tc>
        <w:tc>
          <w:tcPr>
            <w:tcW w:w="1275" w:type="dxa"/>
            <w:shd w:val="clear" w:color="auto" w:fill="auto"/>
            <w:vAlign w:val="center"/>
          </w:tcPr>
          <w:p w:rsidR="0089679E" w:rsidRPr="009F5F6A" w:rsidRDefault="0089679E" w:rsidP="004F40F3">
            <w:pPr>
              <w:ind w:firstLine="0"/>
              <w:jc w:val="center"/>
              <w:rPr>
                <w:b/>
                <w:bCs/>
                <w:color w:val="000000"/>
                <w:sz w:val="16"/>
                <w:szCs w:val="16"/>
              </w:rPr>
            </w:pPr>
          </w:p>
        </w:tc>
        <w:tc>
          <w:tcPr>
            <w:tcW w:w="1701" w:type="dxa"/>
            <w:shd w:val="clear" w:color="auto" w:fill="auto"/>
            <w:vAlign w:val="bottom"/>
          </w:tcPr>
          <w:p w:rsidR="0089679E" w:rsidRPr="009F5F6A" w:rsidRDefault="0089679E" w:rsidP="004F40F3">
            <w:pPr>
              <w:ind w:firstLine="0"/>
              <w:jc w:val="center"/>
              <w:rPr>
                <w:b/>
                <w:bCs/>
                <w:color w:val="000000"/>
                <w:sz w:val="16"/>
                <w:szCs w:val="16"/>
              </w:rPr>
            </w:pPr>
          </w:p>
        </w:tc>
        <w:tc>
          <w:tcPr>
            <w:tcW w:w="1702" w:type="dxa"/>
            <w:shd w:val="clear" w:color="auto" w:fill="auto"/>
            <w:vAlign w:val="center"/>
          </w:tcPr>
          <w:p w:rsidR="0089679E" w:rsidRPr="009F5F6A" w:rsidRDefault="0089679E" w:rsidP="004F40F3">
            <w:pPr>
              <w:ind w:firstLine="0"/>
              <w:jc w:val="center"/>
              <w:rPr>
                <w:b/>
                <w:bCs/>
                <w:color w:val="000000"/>
                <w:sz w:val="16"/>
                <w:szCs w:val="16"/>
              </w:rPr>
            </w:pPr>
          </w:p>
        </w:tc>
        <w:tc>
          <w:tcPr>
            <w:tcW w:w="1572" w:type="dxa"/>
            <w:shd w:val="clear" w:color="auto" w:fill="auto"/>
            <w:vAlign w:val="bottom"/>
          </w:tcPr>
          <w:p w:rsidR="0089679E" w:rsidRPr="009F5F6A" w:rsidRDefault="0089679E" w:rsidP="004F40F3">
            <w:pPr>
              <w:ind w:firstLine="0"/>
              <w:jc w:val="center"/>
              <w:rPr>
                <w:b/>
                <w:bCs/>
                <w:color w:val="000000"/>
                <w:sz w:val="16"/>
                <w:szCs w:val="16"/>
              </w:rPr>
            </w:pPr>
          </w:p>
        </w:tc>
      </w:tr>
      <w:tr w:rsidR="0089679E" w:rsidRPr="009F5F6A" w:rsidTr="004F40F3">
        <w:trPr>
          <w:trHeight w:val="225"/>
        </w:trPr>
        <w:tc>
          <w:tcPr>
            <w:tcW w:w="453" w:type="dxa"/>
            <w:shd w:val="clear" w:color="000000" w:fill="FFFFFF"/>
            <w:vAlign w:val="center"/>
          </w:tcPr>
          <w:p w:rsidR="0089679E" w:rsidRPr="009F5F6A" w:rsidRDefault="0089679E" w:rsidP="004F40F3">
            <w:pPr>
              <w:ind w:firstLine="0"/>
              <w:jc w:val="center"/>
              <w:rPr>
                <w:b/>
                <w:bCs/>
                <w:color w:val="000000"/>
                <w:sz w:val="16"/>
                <w:szCs w:val="16"/>
              </w:rPr>
            </w:pPr>
          </w:p>
        </w:tc>
        <w:tc>
          <w:tcPr>
            <w:tcW w:w="568" w:type="dxa"/>
            <w:shd w:val="clear" w:color="000000" w:fill="FFFFFF"/>
            <w:vAlign w:val="center"/>
          </w:tcPr>
          <w:p w:rsidR="0089679E" w:rsidRPr="009F5F6A" w:rsidRDefault="0089679E" w:rsidP="004F40F3">
            <w:pPr>
              <w:ind w:firstLine="0"/>
              <w:jc w:val="center"/>
              <w:rPr>
                <w:b/>
                <w:bCs/>
                <w:color w:val="000000"/>
                <w:sz w:val="16"/>
                <w:szCs w:val="16"/>
              </w:rPr>
            </w:pPr>
          </w:p>
        </w:tc>
        <w:tc>
          <w:tcPr>
            <w:tcW w:w="567" w:type="dxa"/>
            <w:shd w:val="clear" w:color="000000" w:fill="FFFFFF"/>
            <w:vAlign w:val="center"/>
          </w:tcPr>
          <w:p w:rsidR="0089679E" w:rsidRPr="009F5F6A" w:rsidRDefault="0089679E" w:rsidP="004F40F3">
            <w:pPr>
              <w:ind w:firstLine="0"/>
              <w:jc w:val="center"/>
              <w:rPr>
                <w:b/>
                <w:bCs/>
                <w:color w:val="000000"/>
                <w:sz w:val="16"/>
                <w:szCs w:val="16"/>
              </w:rPr>
            </w:pPr>
          </w:p>
        </w:tc>
        <w:tc>
          <w:tcPr>
            <w:tcW w:w="1135" w:type="dxa"/>
            <w:shd w:val="clear" w:color="000000" w:fill="FFFFFF"/>
            <w:vAlign w:val="center"/>
          </w:tcPr>
          <w:p w:rsidR="0089679E" w:rsidRPr="009F5F6A" w:rsidRDefault="0089679E" w:rsidP="004F40F3">
            <w:pPr>
              <w:ind w:firstLine="0"/>
              <w:jc w:val="center"/>
              <w:rPr>
                <w:b/>
                <w:bCs/>
                <w:color w:val="000000"/>
                <w:sz w:val="16"/>
                <w:szCs w:val="16"/>
              </w:rPr>
            </w:pPr>
          </w:p>
        </w:tc>
        <w:tc>
          <w:tcPr>
            <w:tcW w:w="879" w:type="dxa"/>
            <w:shd w:val="clear" w:color="000000" w:fill="FFFFFF"/>
            <w:vAlign w:val="center"/>
          </w:tcPr>
          <w:p w:rsidR="0089679E" w:rsidRPr="009F5F6A" w:rsidRDefault="0089679E" w:rsidP="004F40F3">
            <w:pPr>
              <w:ind w:firstLine="0"/>
              <w:jc w:val="center"/>
              <w:rPr>
                <w:b/>
                <w:bCs/>
                <w:color w:val="000000"/>
                <w:sz w:val="16"/>
                <w:szCs w:val="16"/>
              </w:rPr>
            </w:pPr>
          </w:p>
        </w:tc>
        <w:tc>
          <w:tcPr>
            <w:tcW w:w="1247" w:type="dxa"/>
            <w:shd w:val="clear" w:color="000000" w:fill="FFFFFF"/>
            <w:vAlign w:val="center"/>
          </w:tcPr>
          <w:p w:rsidR="0089679E" w:rsidRPr="009F5F6A" w:rsidRDefault="0089679E" w:rsidP="004F40F3">
            <w:pPr>
              <w:ind w:firstLine="0"/>
              <w:jc w:val="center"/>
              <w:rPr>
                <w:b/>
                <w:bCs/>
                <w:color w:val="000000"/>
                <w:sz w:val="16"/>
                <w:szCs w:val="16"/>
              </w:rPr>
            </w:pPr>
          </w:p>
        </w:tc>
        <w:tc>
          <w:tcPr>
            <w:tcW w:w="1556" w:type="dxa"/>
            <w:shd w:val="clear" w:color="000000" w:fill="FFFFFF"/>
            <w:vAlign w:val="center"/>
          </w:tcPr>
          <w:p w:rsidR="0089679E" w:rsidRPr="009F5F6A" w:rsidRDefault="0089679E" w:rsidP="004F40F3">
            <w:pPr>
              <w:ind w:firstLine="0"/>
              <w:jc w:val="center"/>
              <w:rPr>
                <w:b/>
                <w:bCs/>
                <w:color w:val="000000"/>
                <w:sz w:val="16"/>
                <w:szCs w:val="16"/>
              </w:rPr>
            </w:pPr>
          </w:p>
        </w:tc>
        <w:tc>
          <w:tcPr>
            <w:tcW w:w="570" w:type="dxa"/>
            <w:shd w:val="clear" w:color="auto" w:fill="auto"/>
            <w:vAlign w:val="center"/>
          </w:tcPr>
          <w:p w:rsidR="0089679E" w:rsidRPr="009F5F6A" w:rsidRDefault="0089679E" w:rsidP="004F40F3">
            <w:pPr>
              <w:ind w:firstLine="0"/>
              <w:jc w:val="center"/>
              <w:rPr>
                <w:b/>
                <w:bCs/>
                <w:color w:val="000000"/>
                <w:sz w:val="16"/>
                <w:szCs w:val="16"/>
              </w:rPr>
            </w:pPr>
            <w:r w:rsidRPr="009F5F6A">
              <w:rPr>
                <w:b/>
                <w:bCs/>
                <w:color w:val="000000"/>
                <w:sz w:val="16"/>
                <w:szCs w:val="16"/>
              </w:rPr>
              <w:t>1.2.1</w:t>
            </w:r>
          </w:p>
        </w:tc>
        <w:tc>
          <w:tcPr>
            <w:tcW w:w="554" w:type="dxa"/>
            <w:shd w:val="clear" w:color="auto" w:fill="auto"/>
            <w:vAlign w:val="center"/>
          </w:tcPr>
          <w:p w:rsidR="0089679E" w:rsidRPr="009F5F6A" w:rsidRDefault="0089679E" w:rsidP="004F40F3">
            <w:pPr>
              <w:ind w:firstLine="0"/>
              <w:jc w:val="center"/>
              <w:rPr>
                <w:b/>
                <w:bCs/>
                <w:color w:val="000000"/>
                <w:sz w:val="16"/>
                <w:szCs w:val="16"/>
              </w:rPr>
            </w:pPr>
          </w:p>
        </w:tc>
        <w:tc>
          <w:tcPr>
            <w:tcW w:w="709" w:type="dxa"/>
            <w:shd w:val="clear" w:color="auto" w:fill="auto"/>
            <w:vAlign w:val="center"/>
          </w:tcPr>
          <w:p w:rsidR="0089679E" w:rsidRPr="009F5F6A" w:rsidRDefault="0089679E" w:rsidP="004F40F3">
            <w:pPr>
              <w:ind w:firstLine="0"/>
              <w:jc w:val="center"/>
              <w:rPr>
                <w:b/>
                <w:bCs/>
                <w:color w:val="000000"/>
                <w:sz w:val="16"/>
                <w:szCs w:val="16"/>
              </w:rPr>
            </w:pPr>
          </w:p>
        </w:tc>
        <w:tc>
          <w:tcPr>
            <w:tcW w:w="1134" w:type="dxa"/>
            <w:shd w:val="clear" w:color="auto" w:fill="auto"/>
            <w:vAlign w:val="center"/>
          </w:tcPr>
          <w:p w:rsidR="0089679E" w:rsidRPr="009F5F6A" w:rsidRDefault="0089679E" w:rsidP="004F40F3">
            <w:pPr>
              <w:ind w:firstLine="0"/>
              <w:jc w:val="center"/>
              <w:rPr>
                <w:b/>
                <w:bCs/>
                <w:color w:val="000000"/>
                <w:sz w:val="16"/>
                <w:szCs w:val="16"/>
              </w:rPr>
            </w:pPr>
          </w:p>
        </w:tc>
        <w:tc>
          <w:tcPr>
            <w:tcW w:w="1275" w:type="dxa"/>
            <w:shd w:val="clear" w:color="auto" w:fill="auto"/>
            <w:vAlign w:val="center"/>
          </w:tcPr>
          <w:p w:rsidR="0089679E" w:rsidRPr="009F5F6A" w:rsidRDefault="0089679E" w:rsidP="004F40F3">
            <w:pPr>
              <w:ind w:firstLine="0"/>
              <w:jc w:val="center"/>
              <w:rPr>
                <w:b/>
                <w:bCs/>
                <w:color w:val="000000"/>
                <w:sz w:val="16"/>
                <w:szCs w:val="16"/>
              </w:rPr>
            </w:pPr>
          </w:p>
        </w:tc>
        <w:tc>
          <w:tcPr>
            <w:tcW w:w="1701" w:type="dxa"/>
            <w:shd w:val="clear" w:color="auto" w:fill="auto"/>
            <w:vAlign w:val="bottom"/>
          </w:tcPr>
          <w:p w:rsidR="0089679E" w:rsidRPr="009F5F6A" w:rsidRDefault="0089679E" w:rsidP="004F40F3">
            <w:pPr>
              <w:ind w:firstLine="0"/>
              <w:jc w:val="center"/>
              <w:rPr>
                <w:b/>
                <w:bCs/>
                <w:color w:val="000000"/>
                <w:sz w:val="16"/>
                <w:szCs w:val="16"/>
              </w:rPr>
            </w:pPr>
          </w:p>
        </w:tc>
        <w:tc>
          <w:tcPr>
            <w:tcW w:w="1702" w:type="dxa"/>
            <w:shd w:val="clear" w:color="auto" w:fill="auto"/>
            <w:vAlign w:val="center"/>
          </w:tcPr>
          <w:p w:rsidR="0089679E" w:rsidRPr="009F5F6A" w:rsidRDefault="0089679E" w:rsidP="004F40F3">
            <w:pPr>
              <w:ind w:firstLine="0"/>
              <w:jc w:val="center"/>
              <w:rPr>
                <w:b/>
                <w:bCs/>
                <w:color w:val="000000"/>
                <w:sz w:val="16"/>
                <w:szCs w:val="16"/>
              </w:rPr>
            </w:pPr>
          </w:p>
        </w:tc>
        <w:tc>
          <w:tcPr>
            <w:tcW w:w="1572" w:type="dxa"/>
            <w:shd w:val="clear" w:color="auto" w:fill="auto"/>
            <w:vAlign w:val="bottom"/>
          </w:tcPr>
          <w:p w:rsidR="0089679E" w:rsidRPr="009F5F6A" w:rsidRDefault="0089679E" w:rsidP="004F40F3">
            <w:pPr>
              <w:ind w:firstLine="0"/>
              <w:jc w:val="center"/>
              <w:rPr>
                <w:b/>
                <w:bCs/>
                <w:color w:val="000000"/>
                <w:sz w:val="16"/>
                <w:szCs w:val="16"/>
              </w:rPr>
            </w:pPr>
          </w:p>
        </w:tc>
      </w:tr>
      <w:tr w:rsidR="0089679E" w:rsidRPr="009F5F6A" w:rsidTr="004F40F3">
        <w:trPr>
          <w:trHeight w:val="225"/>
        </w:trPr>
        <w:tc>
          <w:tcPr>
            <w:tcW w:w="453" w:type="dxa"/>
            <w:shd w:val="clear" w:color="000000" w:fill="FFFFFF"/>
            <w:vAlign w:val="center"/>
          </w:tcPr>
          <w:p w:rsidR="0089679E" w:rsidRPr="009F5F6A" w:rsidRDefault="0089679E" w:rsidP="004F40F3">
            <w:pPr>
              <w:ind w:firstLine="0"/>
              <w:jc w:val="center"/>
              <w:rPr>
                <w:b/>
                <w:bCs/>
                <w:color w:val="000000"/>
                <w:sz w:val="16"/>
                <w:szCs w:val="16"/>
              </w:rPr>
            </w:pPr>
          </w:p>
        </w:tc>
        <w:tc>
          <w:tcPr>
            <w:tcW w:w="568" w:type="dxa"/>
            <w:shd w:val="clear" w:color="000000" w:fill="FFFFFF"/>
            <w:vAlign w:val="center"/>
          </w:tcPr>
          <w:p w:rsidR="0089679E" w:rsidRPr="009F5F6A" w:rsidRDefault="0089679E" w:rsidP="004F40F3">
            <w:pPr>
              <w:ind w:firstLine="0"/>
              <w:jc w:val="center"/>
              <w:rPr>
                <w:b/>
                <w:bCs/>
                <w:color w:val="000000"/>
                <w:sz w:val="16"/>
                <w:szCs w:val="16"/>
              </w:rPr>
            </w:pPr>
          </w:p>
        </w:tc>
        <w:tc>
          <w:tcPr>
            <w:tcW w:w="567" w:type="dxa"/>
            <w:shd w:val="clear" w:color="000000" w:fill="FFFFFF"/>
            <w:vAlign w:val="center"/>
          </w:tcPr>
          <w:p w:rsidR="0089679E" w:rsidRPr="009F5F6A" w:rsidRDefault="0089679E" w:rsidP="004F40F3">
            <w:pPr>
              <w:ind w:firstLine="0"/>
              <w:jc w:val="center"/>
              <w:rPr>
                <w:b/>
                <w:bCs/>
                <w:color w:val="000000"/>
                <w:sz w:val="16"/>
                <w:szCs w:val="16"/>
              </w:rPr>
            </w:pPr>
          </w:p>
        </w:tc>
        <w:tc>
          <w:tcPr>
            <w:tcW w:w="1135" w:type="dxa"/>
            <w:shd w:val="clear" w:color="000000" w:fill="FFFFFF"/>
            <w:vAlign w:val="center"/>
          </w:tcPr>
          <w:p w:rsidR="0089679E" w:rsidRPr="009F5F6A" w:rsidRDefault="0089679E" w:rsidP="004F40F3">
            <w:pPr>
              <w:ind w:firstLine="0"/>
              <w:jc w:val="center"/>
              <w:rPr>
                <w:b/>
                <w:bCs/>
                <w:color w:val="000000"/>
                <w:sz w:val="16"/>
                <w:szCs w:val="16"/>
              </w:rPr>
            </w:pPr>
          </w:p>
        </w:tc>
        <w:tc>
          <w:tcPr>
            <w:tcW w:w="879" w:type="dxa"/>
            <w:shd w:val="clear" w:color="000000" w:fill="FFFFFF"/>
            <w:vAlign w:val="center"/>
          </w:tcPr>
          <w:p w:rsidR="0089679E" w:rsidRPr="009F5F6A" w:rsidRDefault="0089679E" w:rsidP="004F40F3">
            <w:pPr>
              <w:ind w:firstLine="0"/>
              <w:jc w:val="center"/>
              <w:rPr>
                <w:b/>
                <w:bCs/>
                <w:color w:val="000000"/>
                <w:sz w:val="16"/>
                <w:szCs w:val="16"/>
              </w:rPr>
            </w:pPr>
          </w:p>
        </w:tc>
        <w:tc>
          <w:tcPr>
            <w:tcW w:w="1247" w:type="dxa"/>
            <w:shd w:val="clear" w:color="000000" w:fill="FFFFFF"/>
            <w:vAlign w:val="center"/>
          </w:tcPr>
          <w:p w:rsidR="0089679E" w:rsidRPr="009F5F6A" w:rsidRDefault="0089679E" w:rsidP="004F40F3">
            <w:pPr>
              <w:ind w:firstLine="0"/>
              <w:jc w:val="center"/>
              <w:rPr>
                <w:b/>
                <w:bCs/>
                <w:color w:val="000000"/>
                <w:sz w:val="16"/>
                <w:szCs w:val="16"/>
              </w:rPr>
            </w:pPr>
          </w:p>
        </w:tc>
        <w:tc>
          <w:tcPr>
            <w:tcW w:w="1556" w:type="dxa"/>
            <w:shd w:val="clear" w:color="000000" w:fill="FFFFFF"/>
            <w:vAlign w:val="center"/>
          </w:tcPr>
          <w:p w:rsidR="0089679E" w:rsidRPr="009F5F6A" w:rsidRDefault="0089679E" w:rsidP="004F40F3">
            <w:pPr>
              <w:ind w:firstLine="0"/>
              <w:jc w:val="center"/>
              <w:rPr>
                <w:b/>
                <w:bCs/>
                <w:color w:val="000000"/>
                <w:sz w:val="16"/>
                <w:szCs w:val="16"/>
              </w:rPr>
            </w:pPr>
          </w:p>
        </w:tc>
        <w:tc>
          <w:tcPr>
            <w:tcW w:w="570" w:type="dxa"/>
            <w:shd w:val="clear" w:color="auto" w:fill="auto"/>
            <w:vAlign w:val="center"/>
          </w:tcPr>
          <w:p w:rsidR="0089679E" w:rsidRPr="009F5F6A" w:rsidRDefault="0089679E" w:rsidP="004F40F3">
            <w:pPr>
              <w:ind w:firstLine="0"/>
              <w:jc w:val="center"/>
              <w:rPr>
                <w:b/>
                <w:bCs/>
                <w:color w:val="000000"/>
                <w:sz w:val="16"/>
                <w:szCs w:val="16"/>
              </w:rPr>
            </w:pPr>
            <w:r w:rsidRPr="009F5F6A">
              <w:rPr>
                <w:b/>
                <w:bCs/>
                <w:color w:val="000000"/>
                <w:sz w:val="16"/>
                <w:szCs w:val="16"/>
              </w:rPr>
              <w:t>1.2.2</w:t>
            </w:r>
          </w:p>
        </w:tc>
        <w:tc>
          <w:tcPr>
            <w:tcW w:w="554" w:type="dxa"/>
            <w:shd w:val="clear" w:color="auto" w:fill="auto"/>
            <w:vAlign w:val="center"/>
          </w:tcPr>
          <w:p w:rsidR="0089679E" w:rsidRPr="009F5F6A" w:rsidRDefault="0089679E" w:rsidP="004F40F3">
            <w:pPr>
              <w:ind w:firstLine="0"/>
              <w:jc w:val="center"/>
              <w:rPr>
                <w:b/>
                <w:bCs/>
                <w:color w:val="000000"/>
                <w:sz w:val="16"/>
                <w:szCs w:val="16"/>
              </w:rPr>
            </w:pPr>
          </w:p>
        </w:tc>
        <w:tc>
          <w:tcPr>
            <w:tcW w:w="709" w:type="dxa"/>
            <w:shd w:val="clear" w:color="auto" w:fill="auto"/>
            <w:vAlign w:val="center"/>
          </w:tcPr>
          <w:p w:rsidR="0089679E" w:rsidRPr="009F5F6A" w:rsidRDefault="0089679E" w:rsidP="004F40F3">
            <w:pPr>
              <w:ind w:firstLine="0"/>
              <w:jc w:val="center"/>
              <w:rPr>
                <w:b/>
                <w:bCs/>
                <w:color w:val="000000"/>
                <w:sz w:val="16"/>
                <w:szCs w:val="16"/>
              </w:rPr>
            </w:pPr>
          </w:p>
        </w:tc>
        <w:tc>
          <w:tcPr>
            <w:tcW w:w="1134" w:type="dxa"/>
            <w:shd w:val="clear" w:color="auto" w:fill="auto"/>
            <w:vAlign w:val="center"/>
          </w:tcPr>
          <w:p w:rsidR="0089679E" w:rsidRPr="009F5F6A" w:rsidRDefault="0089679E" w:rsidP="004F40F3">
            <w:pPr>
              <w:ind w:firstLine="0"/>
              <w:jc w:val="center"/>
              <w:rPr>
                <w:b/>
                <w:bCs/>
                <w:color w:val="000000"/>
                <w:sz w:val="16"/>
                <w:szCs w:val="16"/>
              </w:rPr>
            </w:pPr>
          </w:p>
        </w:tc>
        <w:tc>
          <w:tcPr>
            <w:tcW w:w="1275" w:type="dxa"/>
            <w:shd w:val="clear" w:color="auto" w:fill="auto"/>
            <w:vAlign w:val="center"/>
          </w:tcPr>
          <w:p w:rsidR="0089679E" w:rsidRPr="009F5F6A" w:rsidRDefault="0089679E" w:rsidP="004F40F3">
            <w:pPr>
              <w:ind w:firstLine="0"/>
              <w:jc w:val="center"/>
              <w:rPr>
                <w:b/>
                <w:bCs/>
                <w:color w:val="000000"/>
                <w:sz w:val="16"/>
                <w:szCs w:val="16"/>
              </w:rPr>
            </w:pPr>
          </w:p>
        </w:tc>
        <w:tc>
          <w:tcPr>
            <w:tcW w:w="1701" w:type="dxa"/>
            <w:shd w:val="clear" w:color="auto" w:fill="auto"/>
            <w:vAlign w:val="bottom"/>
          </w:tcPr>
          <w:p w:rsidR="0089679E" w:rsidRPr="009F5F6A" w:rsidRDefault="0089679E" w:rsidP="004F40F3">
            <w:pPr>
              <w:ind w:firstLine="0"/>
              <w:jc w:val="center"/>
              <w:rPr>
                <w:b/>
                <w:bCs/>
                <w:color w:val="000000"/>
                <w:sz w:val="16"/>
                <w:szCs w:val="16"/>
              </w:rPr>
            </w:pPr>
          </w:p>
        </w:tc>
        <w:tc>
          <w:tcPr>
            <w:tcW w:w="1702" w:type="dxa"/>
            <w:shd w:val="clear" w:color="auto" w:fill="auto"/>
            <w:vAlign w:val="center"/>
          </w:tcPr>
          <w:p w:rsidR="0089679E" w:rsidRPr="009F5F6A" w:rsidRDefault="0089679E" w:rsidP="004F40F3">
            <w:pPr>
              <w:ind w:firstLine="0"/>
              <w:jc w:val="center"/>
              <w:rPr>
                <w:b/>
                <w:bCs/>
                <w:color w:val="000000"/>
                <w:sz w:val="16"/>
                <w:szCs w:val="16"/>
              </w:rPr>
            </w:pPr>
          </w:p>
        </w:tc>
        <w:tc>
          <w:tcPr>
            <w:tcW w:w="1572" w:type="dxa"/>
            <w:shd w:val="clear" w:color="auto" w:fill="auto"/>
            <w:vAlign w:val="bottom"/>
          </w:tcPr>
          <w:p w:rsidR="0089679E" w:rsidRPr="009F5F6A" w:rsidRDefault="0089679E" w:rsidP="004F40F3">
            <w:pPr>
              <w:ind w:firstLine="0"/>
              <w:jc w:val="center"/>
              <w:rPr>
                <w:b/>
                <w:bCs/>
                <w:color w:val="000000"/>
                <w:sz w:val="16"/>
                <w:szCs w:val="16"/>
              </w:rPr>
            </w:pPr>
          </w:p>
        </w:tc>
      </w:tr>
      <w:tr w:rsidR="0089679E" w:rsidRPr="009F5F6A" w:rsidTr="004F40F3">
        <w:trPr>
          <w:trHeight w:val="225"/>
        </w:trPr>
        <w:tc>
          <w:tcPr>
            <w:tcW w:w="453" w:type="dxa"/>
            <w:shd w:val="clear" w:color="000000" w:fill="FFFFFF"/>
            <w:vAlign w:val="center"/>
          </w:tcPr>
          <w:p w:rsidR="0089679E" w:rsidRPr="009F5F6A" w:rsidRDefault="0089679E" w:rsidP="004F40F3">
            <w:pPr>
              <w:ind w:firstLine="0"/>
              <w:jc w:val="center"/>
              <w:rPr>
                <w:b/>
                <w:bCs/>
                <w:color w:val="000000"/>
                <w:sz w:val="16"/>
                <w:szCs w:val="16"/>
              </w:rPr>
            </w:pPr>
          </w:p>
        </w:tc>
        <w:tc>
          <w:tcPr>
            <w:tcW w:w="568" w:type="dxa"/>
            <w:shd w:val="clear" w:color="000000" w:fill="FFFFFF"/>
            <w:vAlign w:val="center"/>
          </w:tcPr>
          <w:p w:rsidR="0089679E" w:rsidRPr="009F5F6A" w:rsidRDefault="0089679E" w:rsidP="004F40F3">
            <w:pPr>
              <w:ind w:firstLine="0"/>
              <w:jc w:val="center"/>
              <w:rPr>
                <w:b/>
                <w:bCs/>
                <w:color w:val="000000"/>
                <w:sz w:val="16"/>
                <w:szCs w:val="16"/>
              </w:rPr>
            </w:pPr>
          </w:p>
        </w:tc>
        <w:tc>
          <w:tcPr>
            <w:tcW w:w="567" w:type="dxa"/>
            <w:shd w:val="clear" w:color="000000" w:fill="FFFFFF"/>
            <w:vAlign w:val="center"/>
          </w:tcPr>
          <w:p w:rsidR="0089679E" w:rsidRPr="009F5F6A" w:rsidRDefault="0089679E" w:rsidP="004F40F3">
            <w:pPr>
              <w:ind w:firstLine="0"/>
              <w:jc w:val="center"/>
              <w:rPr>
                <w:b/>
                <w:bCs/>
                <w:color w:val="000000"/>
                <w:sz w:val="16"/>
                <w:szCs w:val="16"/>
              </w:rPr>
            </w:pPr>
          </w:p>
        </w:tc>
        <w:tc>
          <w:tcPr>
            <w:tcW w:w="1135" w:type="dxa"/>
            <w:shd w:val="clear" w:color="000000" w:fill="FFFFFF"/>
            <w:vAlign w:val="center"/>
          </w:tcPr>
          <w:p w:rsidR="0089679E" w:rsidRPr="009F5F6A" w:rsidRDefault="0089679E" w:rsidP="004F40F3">
            <w:pPr>
              <w:ind w:firstLine="0"/>
              <w:jc w:val="center"/>
              <w:rPr>
                <w:b/>
                <w:bCs/>
                <w:color w:val="000000"/>
                <w:sz w:val="16"/>
                <w:szCs w:val="16"/>
              </w:rPr>
            </w:pPr>
          </w:p>
        </w:tc>
        <w:tc>
          <w:tcPr>
            <w:tcW w:w="879" w:type="dxa"/>
            <w:shd w:val="clear" w:color="000000" w:fill="FFFFFF"/>
            <w:vAlign w:val="center"/>
          </w:tcPr>
          <w:p w:rsidR="0089679E" w:rsidRPr="009F5F6A" w:rsidRDefault="0089679E" w:rsidP="004F40F3">
            <w:pPr>
              <w:ind w:firstLine="0"/>
              <w:jc w:val="center"/>
              <w:rPr>
                <w:b/>
                <w:bCs/>
                <w:color w:val="000000"/>
                <w:sz w:val="16"/>
                <w:szCs w:val="16"/>
              </w:rPr>
            </w:pPr>
          </w:p>
        </w:tc>
        <w:tc>
          <w:tcPr>
            <w:tcW w:w="1247" w:type="dxa"/>
            <w:shd w:val="clear" w:color="000000" w:fill="FFFFFF"/>
            <w:vAlign w:val="center"/>
          </w:tcPr>
          <w:p w:rsidR="0089679E" w:rsidRPr="009F5F6A" w:rsidRDefault="0089679E" w:rsidP="004F40F3">
            <w:pPr>
              <w:ind w:firstLine="0"/>
              <w:jc w:val="center"/>
              <w:rPr>
                <w:b/>
                <w:bCs/>
                <w:color w:val="000000"/>
                <w:sz w:val="16"/>
                <w:szCs w:val="16"/>
              </w:rPr>
            </w:pPr>
          </w:p>
        </w:tc>
        <w:tc>
          <w:tcPr>
            <w:tcW w:w="1556" w:type="dxa"/>
            <w:shd w:val="clear" w:color="000000" w:fill="FFFFFF"/>
            <w:vAlign w:val="center"/>
          </w:tcPr>
          <w:p w:rsidR="0089679E" w:rsidRPr="009F5F6A" w:rsidRDefault="0089679E" w:rsidP="004F40F3">
            <w:pPr>
              <w:ind w:firstLine="0"/>
              <w:jc w:val="center"/>
              <w:rPr>
                <w:b/>
                <w:bCs/>
                <w:color w:val="000000"/>
                <w:sz w:val="16"/>
                <w:szCs w:val="16"/>
              </w:rPr>
            </w:pPr>
          </w:p>
        </w:tc>
        <w:tc>
          <w:tcPr>
            <w:tcW w:w="570" w:type="dxa"/>
            <w:shd w:val="clear" w:color="auto" w:fill="auto"/>
            <w:vAlign w:val="center"/>
          </w:tcPr>
          <w:p w:rsidR="0089679E" w:rsidRPr="009F5F6A" w:rsidRDefault="0089679E" w:rsidP="004F40F3">
            <w:pPr>
              <w:ind w:firstLine="0"/>
              <w:jc w:val="center"/>
              <w:rPr>
                <w:b/>
                <w:bCs/>
                <w:color w:val="000000"/>
                <w:sz w:val="16"/>
                <w:szCs w:val="16"/>
              </w:rPr>
            </w:pPr>
            <w:r w:rsidRPr="009F5F6A">
              <w:rPr>
                <w:b/>
                <w:bCs/>
                <w:color w:val="000000"/>
                <w:sz w:val="16"/>
                <w:szCs w:val="16"/>
              </w:rPr>
              <w:t>1.2.3</w:t>
            </w:r>
          </w:p>
        </w:tc>
        <w:tc>
          <w:tcPr>
            <w:tcW w:w="554" w:type="dxa"/>
            <w:shd w:val="clear" w:color="auto" w:fill="auto"/>
            <w:vAlign w:val="center"/>
          </w:tcPr>
          <w:p w:rsidR="0089679E" w:rsidRPr="009F5F6A" w:rsidRDefault="0089679E" w:rsidP="004F40F3">
            <w:pPr>
              <w:ind w:firstLine="0"/>
              <w:jc w:val="center"/>
              <w:rPr>
                <w:b/>
                <w:bCs/>
                <w:color w:val="000000"/>
                <w:sz w:val="16"/>
                <w:szCs w:val="16"/>
              </w:rPr>
            </w:pPr>
          </w:p>
        </w:tc>
        <w:tc>
          <w:tcPr>
            <w:tcW w:w="709" w:type="dxa"/>
            <w:shd w:val="clear" w:color="auto" w:fill="auto"/>
            <w:vAlign w:val="center"/>
          </w:tcPr>
          <w:p w:rsidR="0089679E" w:rsidRPr="009F5F6A" w:rsidRDefault="0089679E" w:rsidP="004F40F3">
            <w:pPr>
              <w:ind w:firstLine="0"/>
              <w:jc w:val="center"/>
              <w:rPr>
                <w:b/>
                <w:bCs/>
                <w:color w:val="000000"/>
                <w:sz w:val="16"/>
                <w:szCs w:val="16"/>
              </w:rPr>
            </w:pPr>
          </w:p>
        </w:tc>
        <w:tc>
          <w:tcPr>
            <w:tcW w:w="1134" w:type="dxa"/>
            <w:shd w:val="clear" w:color="auto" w:fill="auto"/>
            <w:vAlign w:val="center"/>
          </w:tcPr>
          <w:p w:rsidR="0089679E" w:rsidRPr="009F5F6A" w:rsidRDefault="0089679E" w:rsidP="004F40F3">
            <w:pPr>
              <w:ind w:firstLine="0"/>
              <w:jc w:val="center"/>
              <w:rPr>
                <w:b/>
                <w:bCs/>
                <w:color w:val="000000"/>
                <w:sz w:val="16"/>
                <w:szCs w:val="16"/>
              </w:rPr>
            </w:pPr>
          </w:p>
        </w:tc>
        <w:tc>
          <w:tcPr>
            <w:tcW w:w="1275" w:type="dxa"/>
            <w:shd w:val="clear" w:color="auto" w:fill="auto"/>
            <w:vAlign w:val="center"/>
          </w:tcPr>
          <w:p w:rsidR="0089679E" w:rsidRPr="009F5F6A" w:rsidRDefault="0089679E" w:rsidP="004F40F3">
            <w:pPr>
              <w:ind w:firstLine="0"/>
              <w:jc w:val="center"/>
              <w:rPr>
                <w:b/>
                <w:bCs/>
                <w:color w:val="000000"/>
                <w:sz w:val="16"/>
                <w:szCs w:val="16"/>
              </w:rPr>
            </w:pPr>
          </w:p>
        </w:tc>
        <w:tc>
          <w:tcPr>
            <w:tcW w:w="1701" w:type="dxa"/>
            <w:shd w:val="clear" w:color="auto" w:fill="auto"/>
            <w:vAlign w:val="bottom"/>
          </w:tcPr>
          <w:p w:rsidR="0089679E" w:rsidRPr="009F5F6A" w:rsidRDefault="0089679E" w:rsidP="004F40F3">
            <w:pPr>
              <w:ind w:firstLine="0"/>
              <w:jc w:val="center"/>
              <w:rPr>
                <w:b/>
                <w:bCs/>
                <w:color w:val="000000"/>
                <w:sz w:val="16"/>
                <w:szCs w:val="16"/>
              </w:rPr>
            </w:pPr>
          </w:p>
        </w:tc>
        <w:tc>
          <w:tcPr>
            <w:tcW w:w="1702" w:type="dxa"/>
            <w:shd w:val="clear" w:color="auto" w:fill="auto"/>
            <w:vAlign w:val="center"/>
          </w:tcPr>
          <w:p w:rsidR="0089679E" w:rsidRPr="009F5F6A" w:rsidRDefault="0089679E" w:rsidP="004F40F3">
            <w:pPr>
              <w:ind w:firstLine="0"/>
              <w:jc w:val="center"/>
              <w:rPr>
                <w:b/>
                <w:bCs/>
                <w:color w:val="000000"/>
                <w:sz w:val="16"/>
                <w:szCs w:val="16"/>
              </w:rPr>
            </w:pPr>
          </w:p>
        </w:tc>
        <w:tc>
          <w:tcPr>
            <w:tcW w:w="1572" w:type="dxa"/>
            <w:shd w:val="clear" w:color="auto" w:fill="auto"/>
            <w:vAlign w:val="bottom"/>
          </w:tcPr>
          <w:p w:rsidR="0089679E" w:rsidRPr="009F5F6A" w:rsidRDefault="0089679E" w:rsidP="004F40F3">
            <w:pPr>
              <w:ind w:firstLine="0"/>
              <w:jc w:val="center"/>
              <w:rPr>
                <w:b/>
                <w:bCs/>
                <w:color w:val="000000"/>
                <w:sz w:val="16"/>
                <w:szCs w:val="16"/>
              </w:rPr>
            </w:pPr>
          </w:p>
        </w:tc>
      </w:tr>
      <w:tr w:rsidR="0089679E" w:rsidRPr="009F5F6A" w:rsidTr="004F40F3">
        <w:trPr>
          <w:trHeight w:val="225"/>
        </w:trPr>
        <w:tc>
          <w:tcPr>
            <w:tcW w:w="453" w:type="dxa"/>
            <w:shd w:val="clear" w:color="000000" w:fill="FFFFFF"/>
            <w:vAlign w:val="center"/>
          </w:tcPr>
          <w:p w:rsidR="0089679E" w:rsidRPr="009F5F6A" w:rsidRDefault="0089679E" w:rsidP="004F40F3">
            <w:pPr>
              <w:ind w:firstLine="0"/>
              <w:jc w:val="center"/>
              <w:rPr>
                <w:b/>
                <w:bCs/>
                <w:color w:val="000000"/>
                <w:sz w:val="16"/>
                <w:szCs w:val="16"/>
              </w:rPr>
            </w:pPr>
          </w:p>
        </w:tc>
        <w:tc>
          <w:tcPr>
            <w:tcW w:w="568" w:type="dxa"/>
            <w:shd w:val="clear" w:color="000000" w:fill="FFFFFF"/>
            <w:vAlign w:val="center"/>
          </w:tcPr>
          <w:p w:rsidR="0089679E" w:rsidRPr="009F5F6A" w:rsidRDefault="0089679E" w:rsidP="004F40F3">
            <w:pPr>
              <w:ind w:firstLine="0"/>
              <w:jc w:val="center"/>
              <w:rPr>
                <w:b/>
                <w:bCs/>
                <w:color w:val="000000"/>
                <w:sz w:val="16"/>
                <w:szCs w:val="16"/>
              </w:rPr>
            </w:pPr>
          </w:p>
        </w:tc>
        <w:tc>
          <w:tcPr>
            <w:tcW w:w="567" w:type="dxa"/>
            <w:shd w:val="clear" w:color="000000" w:fill="FFFFFF"/>
            <w:vAlign w:val="center"/>
          </w:tcPr>
          <w:p w:rsidR="0089679E" w:rsidRPr="009F5F6A" w:rsidRDefault="0089679E" w:rsidP="004F40F3">
            <w:pPr>
              <w:ind w:firstLine="0"/>
              <w:jc w:val="center"/>
              <w:rPr>
                <w:b/>
                <w:bCs/>
                <w:color w:val="000000"/>
                <w:sz w:val="16"/>
                <w:szCs w:val="16"/>
              </w:rPr>
            </w:pPr>
          </w:p>
        </w:tc>
        <w:tc>
          <w:tcPr>
            <w:tcW w:w="1135" w:type="dxa"/>
            <w:shd w:val="clear" w:color="000000" w:fill="FFFFFF"/>
            <w:vAlign w:val="center"/>
          </w:tcPr>
          <w:p w:rsidR="0089679E" w:rsidRPr="009F5F6A" w:rsidRDefault="0089679E" w:rsidP="004F40F3">
            <w:pPr>
              <w:ind w:firstLine="0"/>
              <w:jc w:val="center"/>
              <w:rPr>
                <w:b/>
                <w:bCs/>
                <w:color w:val="000000"/>
                <w:sz w:val="16"/>
                <w:szCs w:val="16"/>
              </w:rPr>
            </w:pPr>
          </w:p>
        </w:tc>
        <w:tc>
          <w:tcPr>
            <w:tcW w:w="879" w:type="dxa"/>
            <w:shd w:val="clear" w:color="000000" w:fill="FFFFFF"/>
            <w:vAlign w:val="center"/>
          </w:tcPr>
          <w:p w:rsidR="0089679E" w:rsidRPr="009F5F6A" w:rsidRDefault="0089679E" w:rsidP="004F40F3">
            <w:pPr>
              <w:ind w:firstLine="0"/>
              <w:jc w:val="center"/>
              <w:rPr>
                <w:b/>
                <w:bCs/>
                <w:color w:val="000000"/>
                <w:sz w:val="16"/>
                <w:szCs w:val="16"/>
              </w:rPr>
            </w:pPr>
          </w:p>
        </w:tc>
        <w:tc>
          <w:tcPr>
            <w:tcW w:w="1247" w:type="dxa"/>
            <w:shd w:val="clear" w:color="000000" w:fill="FFFFFF"/>
            <w:vAlign w:val="center"/>
          </w:tcPr>
          <w:p w:rsidR="0089679E" w:rsidRPr="009F5F6A" w:rsidRDefault="0089679E" w:rsidP="004F40F3">
            <w:pPr>
              <w:ind w:firstLine="0"/>
              <w:jc w:val="center"/>
              <w:rPr>
                <w:b/>
                <w:bCs/>
                <w:color w:val="000000"/>
                <w:sz w:val="16"/>
                <w:szCs w:val="16"/>
              </w:rPr>
            </w:pPr>
          </w:p>
        </w:tc>
        <w:tc>
          <w:tcPr>
            <w:tcW w:w="1556" w:type="dxa"/>
            <w:shd w:val="clear" w:color="000000" w:fill="FFFFFF"/>
            <w:vAlign w:val="center"/>
          </w:tcPr>
          <w:p w:rsidR="0089679E" w:rsidRPr="009F5F6A" w:rsidRDefault="0089679E" w:rsidP="004F40F3">
            <w:pPr>
              <w:ind w:firstLine="0"/>
              <w:jc w:val="center"/>
              <w:rPr>
                <w:b/>
                <w:bCs/>
                <w:color w:val="000000"/>
                <w:sz w:val="16"/>
                <w:szCs w:val="16"/>
              </w:rPr>
            </w:pPr>
          </w:p>
        </w:tc>
        <w:tc>
          <w:tcPr>
            <w:tcW w:w="570" w:type="dxa"/>
            <w:shd w:val="clear" w:color="auto" w:fill="auto"/>
            <w:vAlign w:val="center"/>
          </w:tcPr>
          <w:p w:rsidR="0089679E" w:rsidRPr="009F5F6A" w:rsidRDefault="0089679E" w:rsidP="004F40F3">
            <w:pPr>
              <w:ind w:firstLine="0"/>
              <w:jc w:val="center"/>
              <w:rPr>
                <w:b/>
                <w:bCs/>
                <w:color w:val="000000"/>
                <w:sz w:val="16"/>
                <w:szCs w:val="16"/>
              </w:rPr>
            </w:pPr>
            <w:r w:rsidRPr="009F5F6A">
              <w:rPr>
                <w:b/>
                <w:bCs/>
                <w:color w:val="000000"/>
                <w:sz w:val="16"/>
                <w:szCs w:val="16"/>
              </w:rPr>
              <w:t>…</w:t>
            </w:r>
          </w:p>
        </w:tc>
        <w:tc>
          <w:tcPr>
            <w:tcW w:w="554" w:type="dxa"/>
            <w:shd w:val="clear" w:color="auto" w:fill="auto"/>
            <w:vAlign w:val="center"/>
          </w:tcPr>
          <w:p w:rsidR="0089679E" w:rsidRPr="009F5F6A" w:rsidRDefault="0089679E" w:rsidP="004F40F3">
            <w:pPr>
              <w:ind w:firstLine="0"/>
              <w:jc w:val="center"/>
              <w:rPr>
                <w:b/>
                <w:bCs/>
                <w:color w:val="000000"/>
                <w:sz w:val="16"/>
                <w:szCs w:val="16"/>
              </w:rPr>
            </w:pPr>
          </w:p>
        </w:tc>
        <w:tc>
          <w:tcPr>
            <w:tcW w:w="709" w:type="dxa"/>
            <w:shd w:val="clear" w:color="auto" w:fill="auto"/>
            <w:vAlign w:val="center"/>
          </w:tcPr>
          <w:p w:rsidR="0089679E" w:rsidRPr="009F5F6A" w:rsidRDefault="0089679E" w:rsidP="004F40F3">
            <w:pPr>
              <w:ind w:firstLine="0"/>
              <w:jc w:val="center"/>
              <w:rPr>
                <w:b/>
                <w:bCs/>
                <w:color w:val="000000"/>
                <w:sz w:val="16"/>
                <w:szCs w:val="16"/>
              </w:rPr>
            </w:pPr>
          </w:p>
        </w:tc>
        <w:tc>
          <w:tcPr>
            <w:tcW w:w="1134" w:type="dxa"/>
            <w:shd w:val="clear" w:color="auto" w:fill="auto"/>
            <w:vAlign w:val="center"/>
          </w:tcPr>
          <w:p w:rsidR="0089679E" w:rsidRPr="009F5F6A" w:rsidRDefault="0089679E" w:rsidP="004F40F3">
            <w:pPr>
              <w:ind w:firstLine="0"/>
              <w:jc w:val="center"/>
              <w:rPr>
                <w:b/>
                <w:bCs/>
                <w:color w:val="000000"/>
                <w:sz w:val="16"/>
                <w:szCs w:val="16"/>
              </w:rPr>
            </w:pPr>
          </w:p>
        </w:tc>
        <w:tc>
          <w:tcPr>
            <w:tcW w:w="1275" w:type="dxa"/>
            <w:shd w:val="clear" w:color="auto" w:fill="auto"/>
            <w:vAlign w:val="center"/>
          </w:tcPr>
          <w:p w:rsidR="0089679E" w:rsidRPr="009F5F6A" w:rsidRDefault="0089679E" w:rsidP="004F40F3">
            <w:pPr>
              <w:ind w:firstLine="0"/>
              <w:jc w:val="center"/>
              <w:rPr>
                <w:b/>
                <w:bCs/>
                <w:color w:val="000000"/>
                <w:sz w:val="16"/>
                <w:szCs w:val="16"/>
              </w:rPr>
            </w:pPr>
          </w:p>
        </w:tc>
        <w:tc>
          <w:tcPr>
            <w:tcW w:w="1701" w:type="dxa"/>
            <w:shd w:val="clear" w:color="auto" w:fill="auto"/>
            <w:vAlign w:val="bottom"/>
          </w:tcPr>
          <w:p w:rsidR="0089679E" w:rsidRPr="009F5F6A" w:rsidRDefault="0089679E" w:rsidP="004F40F3">
            <w:pPr>
              <w:ind w:firstLine="0"/>
              <w:jc w:val="center"/>
              <w:rPr>
                <w:b/>
                <w:bCs/>
                <w:color w:val="000000"/>
                <w:sz w:val="16"/>
                <w:szCs w:val="16"/>
              </w:rPr>
            </w:pPr>
          </w:p>
        </w:tc>
        <w:tc>
          <w:tcPr>
            <w:tcW w:w="1702" w:type="dxa"/>
            <w:shd w:val="clear" w:color="auto" w:fill="auto"/>
            <w:vAlign w:val="center"/>
          </w:tcPr>
          <w:p w:rsidR="0089679E" w:rsidRPr="009F5F6A" w:rsidRDefault="0089679E" w:rsidP="004F40F3">
            <w:pPr>
              <w:ind w:firstLine="0"/>
              <w:jc w:val="center"/>
              <w:rPr>
                <w:b/>
                <w:bCs/>
                <w:color w:val="000000"/>
                <w:sz w:val="16"/>
                <w:szCs w:val="16"/>
              </w:rPr>
            </w:pPr>
          </w:p>
        </w:tc>
        <w:tc>
          <w:tcPr>
            <w:tcW w:w="1572" w:type="dxa"/>
            <w:shd w:val="clear" w:color="auto" w:fill="auto"/>
            <w:vAlign w:val="bottom"/>
          </w:tcPr>
          <w:p w:rsidR="0089679E" w:rsidRPr="009F5F6A" w:rsidRDefault="0089679E" w:rsidP="004F40F3">
            <w:pPr>
              <w:ind w:firstLine="0"/>
              <w:jc w:val="center"/>
              <w:rPr>
                <w:b/>
                <w:bCs/>
                <w:color w:val="000000"/>
                <w:sz w:val="16"/>
                <w:szCs w:val="16"/>
              </w:rPr>
            </w:pPr>
          </w:p>
        </w:tc>
      </w:tr>
      <w:tr w:rsidR="0089679E" w:rsidRPr="009F5F6A" w:rsidTr="004F40F3">
        <w:trPr>
          <w:trHeight w:val="225"/>
        </w:trPr>
        <w:tc>
          <w:tcPr>
            <w:tcW w:w="453" w:type="dxa"/>
            <w:shd w:val="clear" w:color="000000" w:fill="FFFFFF"/>
            <w:vAlign w:val="center"/>
          </w:tcPr>
          <w:p w:rsidR="0089679E" w:rsidRPr="009F5F6A" w:rsidRDefault="0089679E" w:rsidP="004F40F3">
            <w:pPr>
              <w:ind w:firstLine="0"/>
              <w:jc w:val="center"/>
              <w:rPr>
                <w:b/>
                <w:bCs/>
                <w:color w:val="000000"/>
                <w:sz w:val="16"/>
                <w:szCs w:val="16"/>
              </w:rPr>
            </w:pPr>
          </w:p>
        </w:tc>
        <w:tc>
          <w:tcPr>
            <w:tcW w:w="568" w:type="dxa"/>
            <w:shd w:val="clear" w:color="000000" w:fill="FFFFFF"/>
            <w:vAlign w:val="center"/>
          </w:tcPr>
          <w:p w:rsidR="0089679E" w:rsidRPr="009F5F6A" w:rsidRDefault="0089679E" w:rsidP="004F40F3">
            <w:pPr>
              <w:ind w:firstLine="0"/>
              <w:jc w:val="center"/>
              <w:rPr>
                <w:b/>
                <w:bCs/>
                <w:color w:val="000000"/>
                <w:sz w:val="16"/>
                <w:szCs w:val="16"/>
              </w:rPr>
            </w:pPr>
          </w:p>
        </w:tc>
        <w:tc>
          <w:tcPr>
            <w:tcW w:w="567" w:type="dxa"/>
            <w:shd w:val="clear" w:color="000000" w:fill="FFFFFF"/>
            <w:vAlign w:val="center"/>
          </w:tcPr>
          <w:p w:rsidR="0089679E" w:rsidRPr="009F5F6A" w:rsidRDefault="0089679E" w:rsidP="004F40F3">
            <w:pPr>
              <w:ind w:firstLine="0"/>
              <w:jc w:val="center"/>
              <w:rPr>
                <w:b/>
                <w:bCs/>
                <w:color w:val="000000"/>
                <w:sz w:val="16"/>
                <w:szCs w:val="16"/>
              </w:rPr>
            </w:pPr>
          </w:p>
        </w:tc>
        <w:tc>
          <w:tcPr>
            <w:tcW w:w="1135" w:type="dxa"/>
            <w:shd w:val="clear" w:color="000000" w:fill="FFFFFF"/>
            <w:vAlign w:val="center"/>
          </w:tcPr>
          <w:p w:rsidR="0089679E" w:rsidRPr="009F5F6A" w:rsidRDefault="0089679E" w:rsidP="004F40F3">
            <w:pPr>
              <w:ind w:firstLine="0"/>
              <w:jc w:val="center"/>
              <w:rPr>
                <w:b/>
                <w:bCs/>
                <w:color w:val="000000"/>
                <w:sz w:val="16"/>
                <w:szCs w:val="16"/>
              </w:rPr>
            </w:pPr>
          </w:p>
        </w:tc>
        <w:tc>
          <w:tcPr>
            <w:tcW w:w="879" w:type="dxa"/>
            <w:shd w:val="clear" w:color="000000" w:fill="FFFFFF"/>
            <w:vAlign w:val="center"/>
          </w:tcPr>
          <w:p w:rsidR="0089679E" w:rsidRPr="009F5F6A" w:rsidRDefault="0089679E" w:rsidP="004F40F3">
            <w:pPr>
              <w:ind w:firstLine="0"/>
              <w:jc w:val="center"/>
              <w:rPr>
                <w:b/>
                <w:bCs/>
                <w:color w:val="000000"/>
                <w:sz w:val="16"/>
                <w:szCs w:val="16"/>
              </w:rPr>
            </w:pPr>
          </w:p>
        </w:tc>
        <w:tc>
          <w:tcPr>
            <w:tcW w:w="1247" w:type="dxa"/>
            <w:shd w:val="clear" w:color="000000" w:fill="FFFFFF"/>
            <w:vAlign w:val="center"/>
          </w:tcPr>
          <w:p w:rsidR="0089679E" w:rsidRPr="009F5F6A" w:rsidRDefault="0089679E" w:rsidP="004F40F3">
            <w:pPr>
              <w:ind w:firstLine="0"/>
              <w:jc w:val="center"/>
              <w:rPr>
                <w:b/>
                <w:bCs/>
                <w:color w:val="000000"/>
                <w:sz w:val="16"/>
                <w:szCs w:val="16"/>
              </w:rPr>
            </w:pPr>
          </w:p>
        </w:tc>
        <w:tc>
          <w:tcPr>
            <w:tcW w:w="1556" w:type="dxa"/>
            <w:shd w:val="clear" w:color="000000" w:fill="FFFFFF"/>
            <w:vAlign w:val="center"/>
          </w:tcPr>
          <w:p w:rsidR="0089679E" w:rsidRPr="009F5F6A" w:rsidRDefault="0089679E" w:rsidP="004F40F3">
            <w:pPr>
              <w:ind w:firstLine="0"/>
              <w:jc w:val="center"/>
              <w:rPr>
                <w:b/>
                <w:bCs/>
                <w:color w:val="000000"/>
                <w:sz w:val="16"/>
                <w:szCs w:val="16"/>
              </w:rPr>
            </w:pPr>
          </w:p>
        </w:tc>
        <w:tc>
          <w:tcPr>
            <w:tcW w:w="570" w:type="dxa"/>
            <w:shd w:val="clear" w:color="auto" w:fill="auto"/>
            <w:vAlign w:val="center"/>
          </w:tcPr>
          <w:p w:rsidR="0089679E" w:rsidRPr="009F5F6A" w:rsidRDefault="0089679E" w:rsidP="004F40F3">
            <w:pPr>
              <w:ind w:firstLine="0"/>
              <w:jc w:val="center"/>
              <w:rPr>
                <w:b/>
                <w:bCs/>
                <w:color w:val="000000"/>
                <w:sz w:val="16"/>
                <w:szCs w:val="16"/>
              </w:rPr>
            </w:pPr>
            <w:r w:rsidRPr="009F5F6A">
              <w:rPr>
                <w:b/>
                <w:bCs/>
                <w:color w:val="000000"/>
                <w:sz w:val="16"/>
                <w:szCs w:val="16"/>
              </w:rPr>
              <w:t>1.3</w:t>
            </w:r>
          </w:p>
        </w:tc>
        <w:tc>
          <w:tcPr>
            <w:tcW w:w="554" w:type="dxa"/>
            <w:shd w:val="clear" w:color="auto" w:fill="auto"/>
            <w:vAlign w:val="center"/>
          </w:tcPr>
          <w:p w:rsidR="0089679E" w:rsidRPr="009F5F6A" w:rsidRDefault="0089679E" w:rsidP="004F40F3">
            <w:pPr>
              <w:ind w:firstLine="0"/>
              <w:jc w:val="center"/>
              <w:rPr>
                <w:b/>
                <w:bCs/>
                <w:color w:val="000000"/>
                <w:sz w:val="16"/>
                <w:szCs w:val="16"/>
              </w:rPr>
            </w:pPr>
          </w:p>
        </w:tc>
        <w:tc>
          <w:tcPr>
            <w:tcW w:w="709" w:type="dxa"/>
            <w:shd w:val="clear" w:color="auto" w:fill="auto"/>
            <w:vAlign w:val="center"/>
          </w:tcPr>
          <w:p w:rsidR="0089679E" w:rsidRPr="009F5F6A" w:rsidRDefault="0089679E" w:rsidP="004F40F3">
            <w:pPr>
              <w:ind w:firstLine="0"/>
              <w:jc w:val="center"/>
              <w:rPr>
                <w:b/>
                <w:bCs/>
                <w:color w:val="000000"/>
                <w:sz w:val="16"/>
                <w:szCs w:val="16"/>
              </w:rPr>
            </w:pPr>
          </w:p>
        </w:tc>
        <w:tc>
          <w:tcPr>
            <w:tcW w:w="1134" w:type="dxa"/>
            <w:shd w:val="clear" w:color="auto" w:fill="auto"/>
            <w:vAlign w:val="center"/>
          </w:tcPr>
          <w:p w:rsidR="0089679E" w:rsidRPr="009F5F6A" w:rsidRDefault="0089679E" w:rsidP="004F40F3">
            <w:pPr>
              <w:ind w:firstLine="0"/>
              <w:jc w:val="center"/>
              <w:rPr>
                <w:b/>
                <w:bCs/>
                <w:color w:val="000000"/>
                <w:sz w:val="16"/>
                <w:szCs w:val="16"/>
              </w:rPr>
            </w:pPr>
          </w:p>
        </w:tc>
        <w:tc>
          <w:tcPr>
            <w:tcW w:w="1275" w:type="dxa"/>
            <w:shd w:val="clear" w:color="auto" w:fill="auto"/>
            <w:vAlign w:val="center"/>
          </w:tcPr>
          <w:p w:rsidR="0089679E" w:rsidRPr="009F5F6A" w:rsidRDefault="0089679E" w:rsidP="004F40F3">
            <w:pPr>
              <w:ind w:firstLine="0"/>
              <w:jc w:val="center"/>
              <w:rPr>
                <w:b/>
                <w:bCs/>
                <w:color w:val="000000"/>
                <w:sz w:val="16"/>
                <w:szCs w:val="16"/>
              </w:rPr>
            </w:pPr>
          </w:p>
        </w:tc>
        <w:tc>
          <w:tcPr>
            <w:tcW w:w="1701" w:type="dxa"/>
            <w:shd w:val="clear" w:color="auto" w:fill="auto"/>
            <w:vAlign w:val="bottom"/>
          </w:tcPr>
          <w:p w:rsidR="0089679E" w:rsidRPr="009F5F6A" w:rsidRDefault="0089679E" w:rsidP="004F40F3">
            <w:pPr>
              <w:ind w:firstLine="0"/>
              <w:jc w:val="center"/>
              <w:rPr>
                <w:b/>
                <w:bCs/>
                <w:color w:val="000000"/>
                <w:sz w:val="16"/>
                <w:szCs w:val="16"/>
              </w:rPr>
            </w:pPr>
          </w:p>
        </w:tc>
        <w:tc>
          <w:tcPr>
            <w:tcW w:w="1702" w:type="dxa"/>
            <w:shd w:val="clear" w:color="auto" w:fill="auto"/>
            <w:vAlign w:val="center"/>
          </w:tcPr>
          <w:p w:rsidR="0089679E" w:rsidRPr="009F5F6A" w:rsidRDefault="0089679E" w:rsidP="004F40F3">
            <w:pPr>
              <w:ind w:firstLine="0"/>
              <w:jc w:val="center"/>
              <w:rPr>
                <w:b/>
                <w:bCs/>
                <w:color w:val="000000"/>
                <w:sz w:val="16"/>
                <w:szCs w:val="16"/>
              </w:rPr>
            </w:pPr>
          </w:p>
        </w:tc>
        <w:tc>
          <w:tcPr>
            <w:tcW w:w="1572" w:type="dxa"/>
            <w:shd w:val="clear" w:color="auto" w:fill="auto"/>
            <w:vAlign w:val="bottom"/>
          </w:tcPr>
          <w:p w:rsidR="0089679E" w:rsidRPr="009F5F6A" w:rsidRDefault="0089679E" w:rsidP="004F40F3">
            <w:pPr>
              <w:ind w:firstLine="0"/>
              <w:jc w:val="center"/>
              <w:rPr>
                <w:b/>
                <w:bCs/>
                <w:color w:val="000000"/>
                <w:sz w:val="16"/>
                <w:szCs w:val="16"/>
              </w:rPr>
            </w:pPr>
          </w:p>
        </w:tc>
      </w:tr>
      <w:tr w:rsidR="0089679E" w:rsidRPr="009F5F6A" w:rsidTr="004F40F3">
        <w:trPr>
          <w:trHeight w:val="225"/>
        </w:trPr>
        <w:tc>
          <w:tcPr>
            <w:tcW w:w="453" w:type="dxa"/>
            <w:shd w:val="clear" w:color="000000" w:fill="FFFFFF"/>
            <w:vAlign w:val="center"/>
          </w:tcPr>
          <w:p w:rsidR="0089679E" w:rsidRPr="009F5F6A" w:rsidRDefault="0089679E" w:rsidP="004F40F3">
            <w:pPr>
              <w:ind w:firstLine="0"/>
              <w:jc w:val="center"/>
              <w:rPr>
                <w:b/>
                <w:bCs/>
                <w:color w:val="000000"/>
                <w:sz w:val="16"/>
                <w:szCs w:val="16"/>
              </w:rPr>
            </w:pPr>
          </w:p>
        </w:tc>
        <w:tc>
          <w:tcPr>
            <w:tcW w:w="568" w:type="dxa"/>
            <w:shd w:val="clear" w:color="000000" w:fill="FFFFFF"/>
            <w:vAlign w:val="center"/>
          </w:tcPr>
          <w:p w:rsidR="0089679E" w:rsidRPr="009F5F6A" w:rsidRDefault="0089679E" w:rsidP="004F40F3">
            <w:pPr>
              <w:ind w:firstLine="0"/>
              <w:jc w:val="center"/>
              <w:rPr>
                <w:b/>
                <w:bCs/>
                <w:color w:val="000000"/>
                <w:sz w:val="16"/>
                <w:szCs w:val="16"/>
              </w:rPr>
            </w:pPr>
          </w:p>
        </w:tc>
        <w:tc>
          <w:tcPr>
            <w:tcW w:w="567" w:type="dxa"/>
            <w:shd w:val="clear" w:color="000000" w:fill="FFFFFF"/>
            <w:vAlign w:val="center"/>
          </w:tcPr>
          <w:p w:rsidR="0089679E" w:rsidRPr="009F5F6A" w:rsidRDefault="0089679E" w:rsidP="004F40F3">
            <w:pPr>
              <w:ind w:firstLine="0"/>
              <w:jc w:val="center"/>
              <w:rPr>
                <w:b/>
                <w:bCs/>
                <w:color w:val="000000"/>
                <w:sz w:val="16"/>
                <w:szCs w:val="16"/>
              </w:rPr>
            </w:pPr>
          </w:p>
        </w:tc>
        <w:tc>
          <w:tcPr>
            <w:tcW w:w="1135" w:type="dxa"/>
            <w:shd w:val="clear" w:color="000000" w:fill="FFFFFF"/>
            <w:vAlign w:val="center"/>
          </w:tcPr>
          <w:p w:rsidR="0089679E" w:rsidRPr="009F5F6A" w:rsidRDefault="0089679E" w:rsidP="004F40F3">
            <w:pPr>
              <w:ind w:firstLine="0"/>
              <w:jc w:val="center"/>
              <w:rPr>
                <w:b/>
                <w:bCs/>
                <w:color w:val="000000"/>
                <w:sz w:val="16"/>
                <w:szCs w:val="16"/>
              </w:rPr>
            </w:pPr>
          </w:p>
        </w:tc>
        <w:tc>
          <w:tcPr>
            <w:tcW w:w="879" w:type="dxa"/>
            <w:shd w:val="clear" w:color="000000" w:fill="FFFFFF"/>
            <w:vAlign w:val="center"/>
          </w:tcPr>
          <w:p w:rsidR="0089679E" w:rsidRPr="009F5F6A" w:rsidRDefault="0089679E" w:rsidP="004F40F3">
            <w:pPr>
              <w:ind w:firstLine="0"/>
              <w:jc w:val="center"/>
              <w:rPr>
                <w:b/>
                <w:bCs/>
                <w:color w:val="000000"/>
                <w:sz w:val="16"/>
                <w:szCs w:val="16"/>
              </w:rPr>
            </w:pPr>
          </w:p>
        </w:tc>
        <w:tc>
          <w:tcPr>
            <w:tcW w:w="1247" w:type="dxa"/>
            <w:shd w:val="clear" w:color="000000" w:fill="FFFFFF"/>
            <w:vAlign w:val="center"/>
          </w:tcPr>
          <w:p w:rsidR="0089679E" w:rsidRPr="009F5F6A" w:rsidRDefault="0089679E" w:rsidP="004F40F3">
            <w:pPr>
              <w:ind w:firstLine="0"/>
              <w:jc w:val="center"/>
              <w:rPr>
                <w:b/>
                <w:bCs/>
                <w:color w:val="000000"/>
                <w:sz w:val="16"/>
                <w:szCs w:val="16"/>
              </w:rPr>
            </w:pPr>
          </w:p>
        </w:tc>
        <w:tc>
          <w:tcPr>
            <w:tcW w:w="1556" w:type="dxa"/>
            <w:shd w:val="clear" w:color="000000" w:fill="FFFFFF"/>
            <w:vAlign w:val="center"/>
          </w:tcPr>
          <w:p w:rsidR="0089679E" w:rsidRPr="009F5F6A" w:rsidRDefault="0089679E" w:rsidP="004F40F3">
            <w:pPr>
              <w:ind w:firstLine="0"/>
              <w:jc w:val="center"/>
              <w:rPr>
                <w:b/>
                <w:bCs/>
                <w:color w:val="000000"/>
                <w:sz w:val="16"/>
                <w:szCs w:val="16"/>
              </w:rPr>
            </w:pPr>
          </w:p>
        </w:tc>
        <w:tc>
          <w:tcPr>
            <w:tcW w:w="570" w:type="dxa"/>
            <w:shd w:val="clear" w:color="auto" w:fill="auto"/>
            <w:vAlign w:val="center"/>
          </w:tcPr>
          <w:p w:rsidR="0089679E" w:rsidRPr="009F5F6A" w:rsidRDefault="0089679E" w:rsidP="004F40F3">
            <w:pPr>
              <w:ind w:firstLine="0"/>
              <w:jc w:val="center"/>
              <w:rPr>
                <w:b/>
                <w:bCs/>
                <w:color w:val="000000"/>
                <w:sz w:val="16"/>
                <w:szCs w:val="16"/>
              </w:rPr>
            </w:pPr>
            <w:r w:rsidRPr="009F5F6A">
              <w:rPr>
                <w:b/>
                <w:bCs/>
                <w:color w:val="000000"/>
                <w:sz w:val="16"/>
                <w:szCs w:val="16"/>
              </w:rPr>
              <w:t>…</w:t>
            </w:r>
          </w:p>
        </w:tc>
        <w:tc>
          <w:tcPr>
            <w:tcW w:w="554" w:type="dxa"/>
            <w:shd w:val="clear" w:color="auto" w:fill="auto"/>
            <w:vAlign w:val="center"/>
          </w:tcPr>
          <w:p w:rsidR="0089679E" w:rsidRPr="009F5F6A" w:rsidRDefault="0089679E" w:rsidP="004F40F3">
            <w:pPr>
              <w:ind w:firstLine="0"/>
              <w:jc w:val="center"/>
              <w:rPr>
                <w:b/>
                <w:bCs/>
                <w:color w:val="000000"/>
                <w:sz w:val="16"/>
                <w:szCs w:val="16"/>
              </w:rPr>
            </w:pPr>
          </w:p>
        </w:tc>
        <w:tc>
          <w:tcPr>
            <w:tcW w:w="709" w:type="dxa"/>
            <w:shd w:val="clear" w:color="auto" w:fill="auto"/>
            <w:vAlign w:val="center"/>
          </w:tcPr>
          <w:p w:rsidR="0089679E" w:rsidRPr="009F5F6A" w:rsidRDefault="0089679E" w:rsidP="004F40F3">
            <w:pPr>
              <w:ind w:firstLine="0"/>
              <w:jc w:val="center"/>
              <w:rPr>
                <w:b/>
                <w:bCs/>
                <w:color w:val="000000"/>
                <w:sz w:val="16"/>
                <w:szCs w:val="16"/>
              </w:rPr>
            </w:pPr>
          </w:p>
        </w:tc>
        <w:tc>
          <w:tcPr>
            <w:tcW w:w="1134" w:type="dxa"/>
            <w:shd w:val="clear" w:color="auto" w:fill="auto"/>
            <w:vAlign w:val="center"/>
          </w:tcPr>
          <w:p w:rsidR="0089679E" w:rsidRPr="009F5F6A" w:rsidRDefault="0089679E" w:rsidP="004F40F3">
            <w:pPr>
              <w:ind w:firstLine="0"/>
              <w:jc w:val="center"/>
              <w:rPr>
                <w:b/>
                <w:bCs/>
                <w:color w:val="000000"/>
                <w:sz w:val="16"/>
                <w:szCs w:val="16"/>
              </w:rPr>
            </w:pPr>
          </w:p>
        </w:tc>
        <w:tc>
          <w:tcPr>
            <w:tcW w:w="1275" w:type="dxa"/>
            <w:shd w:val="clear" w:color="auto" w:fill="auto"/>
            <w:vAlign w:val="center"/>
          </w:tcPr>
          <w:p w:rsidR="0089679E" w:rsidRPr="009F5F6A" w:rsidRDefault="0089679E" w:rsidP="004F40F3">
            <w:pPr>
              <w:ind w:firstLine="0"/>
              <w:jc w:val="center"/>
              <w:rPr>
                <w:b/>
                <w:bCs/>
                <w:color w:val="000000"/>
                <w:sz w:val="16"/>
                <w:szCs w:val="16"/>
              </w:rPr>
            </w:pPr>
          </w:p>
        </w:tc>
        <w:tc>
          <w:tcPr>
            <w:tcW w:w="1701" w:type="dxa"/>
            <w:shd w:val="clear" w:color="auto" w:fill="auto"/>
            <w:vAlign w:val="bottom"/>
          </w:tcPr>
          <w:p w:rsidR="0089679E" w:rsidRPr="009F5F6A" w:rsidRDefault="0089679E" w:rsidP="004F40F3">
            <w:pPr>
              <w:ind w:firstLine="0"/>
              <w:jc w:val="center"/>
              <w:rPr>
                <w:b/>
                <w:bCs/>
                <w:color w:val="000000"/>
                <w:sz w:val="16"/>
                <w:szCs w:val="16"/>
              </w:rPr>
            </w:pPr>
          </w:p>
        </w:tc>
        <w:tc>
          <w:tcPr>
            <w:tcW w:w="1702" w:type="dxa"/>
            <w:shd w:val="clear" w:color="auto" w:fill="auto"/>
            <w:vAlign w:val="center"/>
          </w:tcPr>
          <w:p w:rsidR="0089679E" w:rsidRPr="009F5F6A" w:rsidRDefault="0089679E" w:rsidP="004F40F3">
            <w:pPr>
              <w:ind w:firstLine="0"/>
              <w:jc w:val="center"/>
              <w:rPr>
                <w:b/>
                <w:bCs/>
                <w:color w:val="000000"/>
                <w:sz w:val="16"/>
                <w:szCs w:val="16"/>
              </w:rPr>
            </w:pPr>
          </w:p>
        </w:tc>
        <w:tc>
          <w:tcPr>
            <w:tcW w:w="1572" w:type="dxa"/>
            <w:shd w:val="clear" w:color="auto" w:fill="auto"/>
            <w:vAlign w:val="bottom"/>
          </w:tcPr>
          <w:p w:rsidR="0089679E" w:rsidRPr="009F5F6A" w:rsidRDefault="0089679E" w:rsidP="004F40F3">
            <w:pPr>
              <w:ind w:firstLine="0"/>
              <w:jc w:val="center"/>
              <w:rPr>
                <w:b/>
                <w:bCs/>
                <w:color w:val="000000"/>
                <w:sz w:val="16"/>
                <w:szCs w:val="16"/>
              </w:rPr>
            </w:pPr>
          </w:p>
        </w:tc>
      </w:tr>
      <w:tr w:rsidR="0089679E" w:rsidRPr="009F5F6A" w:rsidTr="004F40F3">
        <w:trPr>
          <w:trHeight w:val="225"/>
        </w:trPr>
        <w:tc>
          <w:tcPr>
            <w:tcW w:w="453" w:type="dxa"/>
            <w:shd w:val="clear" w:color="000000" w:fill="FFFFFF"/>
            <w:vAlign w:val="center"/>
          </w:tcPr>
          <w:p w:rsidR="0089679E" w:rsidRPr="009F5F6A" w:rsidRDefault="0089679E" w:rsidP="004F40F3">
            <w:pPr>
              <w:ind w:firstLine="0"/>
              <w:jc w:val="center"/>
              <w:rPr>
                <w:b/>
                <w:bCs/>
                <w:color w:val="000000"/>
                <w:sz w:val="16"/>
                <w:szCs w:val="16"/>
              </w:rPr>
            </w:pPr>
          </w:p>
        </w:tc>
        <w:tc>
          <w:tcPr>
            <w:tcW w:w="568" w:type="dxa"/>
            <w:shd w:val="clear" w:color="000000" w:fill="FFFFFF"/>
            <w:vAlign w:val="center"/>
          </w:tcPr>
          <w:p w:rsidR="0089679E" w:rsidRPr="009F5F6A" w:rsidRDefault="0089679E" w:rsidP="004F40F3">
            <w:pPr>
              <w:ind w:firstLine="0"/>
              <w:jc w:val="center"/>
              <w:rPr>
                <w:b/>
                <w:bCs/>
                <w:color w:val="000000"/>
                <w:sz w:val="16"/>
                <w:szCs w:val="16"/>
              </w:rPr>
            </w:pPr>
          </w:p>
        </w:tc>
        <w:tc>
          <w:tcPr>
            <w:tcW w:w="567" w:type="dxa"/>
            <w:shd w:val="clear" w:color="000000" w:fill="FFFFFF"/>
            <w:vAlign w:val="center"/>
          </w:tcPr>
          <w:p w:rsidR="0089679E" w:rsidRPr="009F5F6A" w:rsidRDefault="0089679E" w:rsidP="004F40F3">
            <w:pPr>
              <w:ind w:firstLine="0"/>
              <w:jc w:val="center"/>
              <w:rPr>
                <w:b/>
                <w:bCs/>
                <w:color w:val="000000"/>
                <w:sz w:val="16"/>
                <w:szCs w:val="16"/>
              </w:rPr>
            </w:pPr>
          </w:p>
        </w:tc>
        <w:tc>
          <w:tcPr>
            <w:tcW w:w="1135" w:type="dxa"/>
            <w:shd w:val="clear" w:color="000000" w:fill="FFFFFF"/>
            <w:vAlign w:val="center"/>
          </w:tcPr>
          <w:p w:rsidR="0089679E" w:rsidRPr="009F5F6A" w:rsidRDefault="0089679E" w:rsidP="004F40F3">
            <w:pPr>
              <w:ind w:firstLine="0"/>
              <w:jc w:val="center"/>
              <w:rPr>
                <w:b/>
                <w:bCs/>
                <w:color w:val="000000"/>
                <w:sz w:val="16"/>
                <w:szCs w:val="16"/>
              </w:rPr>
            </w:pPr>
          </w:p>
        </w:tc>
        <w:tc>
          <w:tcPr>
            <w:tcW w:w="879" w:type="dxa"/>
            <w:shd w:val="clear" w:color="000000" w:fill="FFFFFF"/>
            <w:vAlign w:val="center"/>
          </w:tcPr>
          <w:p w:rsidR="0089679E" w:rsidRPr="009F5F6A" w:rsidRDefault="0089679E" w:rsidP="004F40F3">
            <w:pPr>
              <w:ind w:firstLine="0"/>
              <w:jc w:val="center"/>
              <w:rPr>
                <w:b/>
                <w:bCs/>
                <w:color w:val="000000"/>
                <w:sz w:val="16"/>
                <w:szCs w:val="16"/>
              </w:rPr>
            </w:pPr>
          </w:p>
        </w:tc>
        <w:tc>
          <w:tcPr>
            <w:tcW w:w="1247" w:type="dxa"/>
            <w:shd w:val="clear" w:color="000000" w:fill="FFFFFF"/>
            <w:vAlign w:val="center"/>
          </w:tcPr>
          <w:p w:rsidR="0089679E" w:rsidRPr="009F5F6A" w:rsidRDefault="0089679E" w:rsidP="004F40F3">
            <w:pPr>
              <w:ind w:firstLine="0"/>
              <w:jc w:val="center"/>
              <w:rPr>
                <w:b/>
                <w:bCs/>
                <w:color w:val="000000"/>
                <w:sz w:val="16"/>
                <w:szCs w:val="16"/>
              </w:rPr>
            </w:pPr>
          </w:p>
        </w:tc>
        <w:tc>
          <w:tcPr>
            <w:tcW w:w="1556" w:type="dxa"/>
            <w:shd w:val="clear" w:color="000000" w:fill="FFFFFF"/>
            <w:vAlign w:val="center"/>
          </w:tcPr>
          <w:p w:rsidR="0089679E" w:rsidRPr="009F5F6A" w:rsidRDefault="0089679E" w:rsidP="004F40F3">
            <w:pPr>
              <w:ind w:firstLine="0"/>
              <w:jc w:val="center"/>
              <w:rPr>
                <w:b/>
                <w:bCs/>
                <w:color w:val="000000"/>
                <w:sz w:val="16"/>
                <w:szCs w:val="16"/>
              </w:rPr>
            </w:pPr>
          </w:p>
        </w:tc>
        <w:tc>
          <w:tcPr>
            <w:tcW w:w="570" w:type="dxa"/>
            <w:shd w:val="clear" w:color="auto" w:fill="auto"/>
            <w:vAlign w:val="center"/>
          </w:tcPr>
          <w:p w:rsidR="0089679E" w:rsidRPr="009F5F6A" w:rsidRDefault="0089679E" w:rsidP="004F40F3">
            <w:pPr>
              <w:ind w:firstLine="0"/>
              <w:jc w:val="center"/>
              <w:rPr>
                <w:b/>
                <w:bCs/>
                <w:color w:val="000000"/>
                <w:sz w:val="16"/>
                <w:szCs w:val="16"/>
              </w:rPr>
            </w:pPr>
          </w:p>
        </w:tc>
        <w:tc>
          <w:tcPr>
            <w:tcW w:w="554" w:type="dxa"/>
            <w:shd w:val="clear" w:color="auto" w:fill="auto"/>
            <w:vAlign w:val="center"/>
          </w:tcPr>
          <w:p w:rsidR="0089679E" w:rsidRPr="009F5F6A" w:rsidRDefault="0089679E" w:rsidP="004F40F3">
            <w:pPr>
              <w:ind w:firstLine="0"/>
              <w:jc w:val="center"/>
              <w:rPr>
                <w:b/>
                <w:bCs/>
                <w:color w:val="000000"/>
                <w:sz w:val="16"/>
                <w:szCs w:val="16"/>
              </w:rPr>
            </w:pPr>
          </w:p>
        </w:tc>
        <w:tc>
          <w:tcPr>
            <w:tcW w:w="709" w:type="dxa"/>
            <w:shd w:val="clear" w:color="auto" w:fill="auto"/>
            <w:vAlign w:val="center"/>
          </w:tcPr>
          <w:p w:rsidR="0089679E" w:rsidRPr="009F5F6A" w:rsidRDefault="0089679E" w:rsidP="004F40F3">
            <w:pPr>
              <w:ind w:firstLine="0"/>
              <w:jc w:val="center"/>
              <w:rPr>
                <w:b/>
                <w:bCs/>
                <w:color w:val="000000"/>
                <w:sz w:val="16"/>
                <w:szCs w:val="16"/>
              </w:rPr>
            </w:pPr>
          </w:p>
        </w:tc>
        <w:tc>
          <w:tcPr>
            <w:tcW w:w="1134" w:type="dxa"/>
            <w:shd w:val="clear" w:color="auto" w:fill="auto"/>
            <w:vAlign w:val="center"/>
          </w:tcPr>
          <w:p w:rsidR="0089679E" w:rsidRPr="009F5F6A" w:rsidRDefault="0089679E" w:rsidP="004F40F3">
            <w:pPr>
              <w:ind w:firstLine="0"/>
              <w:jc w:val="center"/>
              <w:rPr>
                <w:b/>
                <w:bCs/>
                <w:color w:val="000000"/>
                <w:sz w:val="16"/>
                <w:szCs w:val="16"/>
              </w:rPr>
            </w:pPr>
          </w:p>
        </w:tc>
        <w:tc>
          <w:tcPr>
            <w:tcW w:w="1275" w:type="dxa"/>
            <w:shd w:val="clear" w:color="auto" w:fill="auto"/>
            <w:vAlign w:val="center"/>
          </w:tcPr>
          <w:p w:rsidR="0089679E" w:rsidRPr="009F5F6A" w:rsidRDefault="0089679E" w:rsidP="004F40F3">
            <w:pPr>
              <w:ind w:firstLine="0"/>
              <w:jc w:val="center"/>
              <w:rPr>
                <w:b/>
                <w:bCs/>
                <w:color w:val="000000"/>
                <w:sz w:val="16"/>
                <w:szCs w:val="16"/>
              </w:rPr>
            </w:pPr>
          </w:p>
        </w:tc>
        <w:tc>
          <w:tcPr>
            <w:tcW w:w="1701" w:type="dxa"/>
            <w:shd w:val="clear" w:color="auto" w:fill="auto"/>
            <w:vAlign w:val="bottom"/>
          </w:tcPr>
          <w:p w:rsidR="0089679E" w:rsidRPr="009F5F6A" w:rsidRDefault="0089679E" w:rsidP="004F40F3">
            <w:pPr>
              <w:ind w:firstLine="0"/>
              <w:jc w:val="center"/>
              <w:rPr>
                <w:b/>
                <w:bCs/>
                <w:color w:val="000000"/>
                <w:sz w:val="16"/>
                <w:szCs w:val="16"/>
              </w:rPr>
            </w:pPr>
          </w:p>
        </w:tc>
        <w:tc>
          <w:tcPr>
            <w:tcW w:w="1702" w:type="dxa"/>
            <w:shd w:val="clear" w:color="auto" w:fill="auto"/>
            <w:vAlign w:val="center"/>
          </w:tcPr>
          <w:p w:rsidR="0089679E" w:rsidRPr="009F5F6A" w:rsidRDefault="0089679E" w:rsidP="004F40F3">
            <w:pPr>
              <w:ind w:firstLine="0"/>
              <w:jc w:val="center"/>
              <w:rPr>
                <w:b/>
                <w:bCs/>
                <w:color w:val="000000"/>
                <w:sz w:val="16"/>
                <w:szCs w:val="16"/>
              </w:rPr>
            </w:pPr>
          </w:p>
        </w:tc>
        <w:tc>
          <w:tcPr>
            <w:tcW w:w="1572" w:type="dxa"/>
            <w:shd w:val="clear" w:color="auto" w:fill="auto"/>
            <w:vAlign w:val="bottom"/>
          </w:tcPr>
          <w:p w:rsidR="0089679E" w:rsidRPr="009F5F6A" w:rsidRDefault="0089679E" w:rsidP="004F40F3">
            <w:pPr>
              <w:ind w:firstLine="0"/>
              <w:jc w:val="center"/>
              <w:rPr>
                <w:b/>
                <w:bCs/>
                <w:color w:val="000000"/>
                <w:sz w:val="16"/>
                <w:szCs w:val="16"/>
              </w:rPr>
            </w:pPr>
          </w:p>
        </w:tc>
      </w:tr>
    </w:tbl>
    <w:p w:rsidR="0089679E" w:rsidRPr="009F5F6A" w:rsidRDefault="0089679E" w:rsidP="0089679E">
      <w:pPr>
        <w:rPr>
          <w:color w:val="000000"/>
        </w:rPr>
      </w:pPr>
    </w:p>
    <w:p w:rsidR="00211593" w:rsidRPr="009F5F6A" w:rsidRDefault="00211593" w:rsidP="00211593">
      <w:pPr>
        <w:rPr>
          <w:color w:val="000000"/>
        </w:rPr>
      </w:pPr>
      <w:r w:rsidRPr="009F5F6A">
        <w:rPr>
          <w:color w:val="000000"/>
        </w:rPr>
        <w:t>____________________________________</w:t>
      </w:r>
    </w:p>
    <w:p w:rsidR="00211593" w:rsidRPr="009F5F6A" w:rsidRDefault="00211593" w:rsidP="00211593">
      <w:pPr>
        <w:ind w:right="3684"/>
        <w:jc w:val="center"/>
        <w:rPr>
          <w:color w:val="000000"/>
          <w:vertAlign w:val="superscript"/>
        </w:rPr>
      </w:pPr>
      <w:r w:rsidRPr="009F5F6A">
        <w:rPr>
          <w:color w:val="000000"/>
          <w:vertAlign w:val="superscript"/>
        </w:rPr>
        <w:t>(подпись, М.П.)</w:t>
      </w:r>
    </w:p>
    <w:p w:rsidR="00211593" w:rsidRPr="009F5F6A" w:rsidRDefault="00211593" w:rsidP="00211593">
      <w:pPr>
        <w:rPr>
          <w:color w:val="000000"/>
        </w:rPr>
      </w:pPr>
      <w:r w:rsidRPr="009F5F6A">
        <w:rPr>
          <w:color w:val="000000"/>
        </w:rPr>
        <w:t>____________________________________</w:t>
      </w:r>
    </w:p>
    <w:p w:rsidR="00211593" w:rsidRPr="009F5F6A" w:rsidRDefault="00211593" w:rsidP="0089679E">
      <w:pPr>
        <w:ind w:right="3684"/>
        <w:jc w:val="center"/>
      </w:pPr>
      <w:r w:rsidRPr="009F5F6A">
        <w:rPr>
          <w:color w:val="000000"/>
          <w:vertAlign w:val="superscript"/>
        </w:rPr>
        <w:t xml:space="preserve">(фамилия, имя, отчество </w:t>
      </w:r>
      <w:proofErr w:type="gramStart"/>
      <w:r w:rsidRPr="009F5F6A">
        <w:rPr>
          <w:color w:val="000000"/>
          <w:vertAlign w:val="superscript"/>
        </w:rPr>
        <w:t>подписавшего</w:t>
      </w:r>
      <w:proofErr w:type="gramEnd"/>
      <w:r w:rsidRPr="009F5F6A">
        <w:rPr>
          <w:color w:val="000000"/>
          <w:vertAlign w:val="superscript"/>
        </w:rPr>
        <w:t>, должность)</w:t>
      </w:r>
    </w:p>
    <w:p w:rsidR="00211593" w:rsidRPr="009F5F6A" w:rsidRDefault="00211593" w:rsidP="00211593">
      <w:pPr>
        <w:pBdr>
          <w:bottom w:val="single" w:sz="4" w:space="1" w:color="auto"/>
        </w:pBdr>
        <w:shd w:val="clear" w:color="auto" w:fill="E0E0E0"/>
        <w:ind w:right="21" w:firstLine="0"/>
        <w:jc w:val="center"/>
        <w:rPr>
          <w:b/>
          <w:color w:val="000000"/>
          <w:spacing w:val="36"/>
        </w:rPr>
      </w:pPr>
      <w:r w:rsidRPr="009F5F6A">
        <w:rPr>
          <w:b/>
          <w:color w:val="000000"/>
          <w:spacing w:val="36"/>
        </w:rPr>
        <w:t>конец формы</w:t>
      </w:r>
    </w:p>
    <w:p w:rsidR="00211593" w:rsidRPr="009F5F6A" w:rsidRDefault="00211593" w:rsidP="00822777">
      <w:pPr>
        <w:pStyle w:val="3"/>
        <w:numPr>
          <w:ilvl w:val="2"/>
          <w:numId w:val="101"/>
        </w:numPr>
        <w:rPr>
          <w:sz w:val="22"/>
        </w:rPr>
        <w:sectPr w:rsidR="00211593" w:rsidRPr="009F5F6A" w:rsidSect="0089679E">
          <w:pgSz w:w="16838" w:h="11906" w:orient="landscape" w:code="9"/>
          <w:pgMar w:top="993" w:right="680" w:bottom="567" w:left="539" w:header="680" w:footer="278" w:gutter="0"/>
          <w:cols w:space="708"/>
          <w:titlePg/>
          <w:docGrid w:linePitch="360"/>
        </w:sectPr>
      </w:pPr>
    </w:p>
    <w:p w:rsidR="00211593" w:rsidRPr="009F5F6A" w:rsidRDefault="00211593" w:rsidP="00822777">
      <w:pPr>
        <w:pStyle w:val="3"/>
        <w:numPr>
          <w:ilvl w:val="2"/>
          <w:numId w:val="101"/>
        </w:numPr>
        <w:rPr>
          <w:sz w:val="24"/>
          <w:szCs w:val="24"/>
        </w:rPr>
      </w:pPr>
      <w:bookmarkStart w:id="2664" w:name="_Toc343690585"/>
      <w:bookmarkStart w:id="2665" w:name="_Toc372294429"/>
      <w:bookmarkStart w:id="2666" w:name="_Toc379288897"/>
      <w:bookmarkStart w:id="2667" w:name="_Toc384734781"/>
      <w:bookmarkStart w:id="2668" w:name="_Toc396984079"/>
      <w:bookmarkStart w:id="2669" w:name="_Toc423423682"/>
      <w:bookmarkStart w:id="2670" w:name="_Toc439170711"/>
      <w:bookmarkStart w:id="2671" w:name="_Toc439172813"/>
      <w:bookmarkStart w:id="2672" w:name="_Toc439173254"/>
      <w:bookmarkStart w:id="2673" w:name="_Toc439238250"/>
      <w:bookmarkStart w:id="2674" w:name="_Toc439252797"/>
      <w:bookmarkStart w:id="2675" w:name="_Toc439323771"/>
      <w:bookmarkStart w:id="2676" w:name="_Toc440361406"/>
      <w:bookmarkStart w:id="2677" w:name="_Toc440376288"/>
      <w:bookmarkStart w:id="2678" w:name="_Toc440382546"/>
      <w:bookmarkStart w:id="2679" w:name="_Toc440447216"/>
      <w:bookmarkStart w:id="2680" w:name="_Toc440632377"/>
      <w:bookmarkStart w:id="2681" w:name="_Toc440875149"/>
      <w:bookmarkStart w:id="2682" w:name="_Toc441131136"/>
      <w:bookmarkStart w:id="2683" w:name="_Toc441572141"/>
      <w:bookmarkStart w:id="2684" w:name="_Toc441575233"/>
      <w:bookmarkStart w:id="2685" w:name="_Toc442434894"/>
      <w:bookmarkStart w:id="2686" w:name="_Toc442435733"/>
      <w:bookmarkStart w:id="2687" w:name="_Toc462044824"/>
      <w:bookmarkStart w:id="2688" w:name="_Toc462068527"/>
      <w:bookmarkStart w:id="2689" w:name="_Toc463514217"/>
      <w:bookmarkStart w:id="2690" w:name="_Toc469480455"/>
      <w:bookmarkStart w:id="2691" w:name="_Toc471823246"/>
      <w:bookmarkStart w:id="2692" w:name="_Toc498512107"/>
      <w:bookmarkStart w:id="2693" w:name="_Toc511312927"/>
      <w:bookmarkStart w:id="2694" w:name="_Toc511315331"/>
      <w:bookmarkStart w:id="2695" w:name="_Toc515530033"/>
      <w:r w:rsidRPr="009F5F6A">
        <w:rPr>
          <w:sz w:val="24"/>
          <w:szCs w:val="24"/>
        </w:rPr>
        <w:lastRenderedPageBreak/>
        <w:t>Инструкции по заполнению</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Участник указывает дату и номер заявки в соответствии с письмом о подаче оферты (подраздел </w:t>
      </w:r>
      <w:r w:rsidR="000A775A" w:rsidRPr="009F5F6A">
        <w:fldChar w:fldCharType="begin"/>
      </w:r>
      <w:r w:rsidR="000A775A" w:rsidRPr="009F5F6A">
        <w:instrText xml:space="preserve"> REF _Ref55336310 \r \h  \* MERGEFORMAT </w:instrText>
      </w:r>
      <w:r w:rsidR="000A775A" w:rsidRPr="009F5F6A">
        <w:fldChar w:fldCharType="separate"/>
      </w:r>
      <w:r w:rsidR="0010016D" w:rsidRPr="009F5F6A">
        <w:rPr>
          <w:sz w:val="24"/>
          <w:szCs w:val="24"/>
        </w:rPr>
        <w:t>5.1</w:t>
      </w:r>
      <w:r w:rsidR="000A775A" w:rsidRPr="009F5F6A">
        <w:fldChar w:fldCharType="end"/>
      </w:r>
      <w:r w:rsidRPr="009F5F6A">
        <w:rPr>
          <w:sz w:val="24"/>
          <w:szCs w:val="24"/>
        </w:rPr>
        <w:t>).</w:t>
      </w:r>
    </w:p>
    <w:p w:rsidR="0089679E" w:rsidRPr="009F5F6A" w:rsidRDefault="0089679E" w:rsidP="00822777">
      <w:pPr>
        <w:pStyle w:val="aff"/>
        <w:numPr>
          <w:ilvl w:val="3"/>
          <w:numId w:val="101"/>
        </w:numPr>
        <w:spacing w:before="100" w:beforeAutospacing="1" w:line="240" w:lineRule="auto"/>
        <w:rPr>
          <w:sz w:val="24"/>
          <w:szCs w:val="24"/>
        </w:rPr>
      </w:pPr>
      <w:r w:rsidRPr="009F5F6A">
        <w:rPr>
          <w:snapToGrid w:val="0"/>
          <w:sz w:val="24"/>
          <w:szCs w:val="24"/>
        </w:rPr>
        <w:t>Указывается полное наименование юридического лица с расшифровкой его организационно-правовой формы,</w:t>
      </w:r>
      <w:r w:rsidRPr="009F5F6A">
        <w:rPr>
          <w:sz w:val="24"/>
          <w:szCs w:val="24"/>
        </w:rPr>
        <w:t xml:space="preserve"> адрес Участника.</w:t>
      </w:r>
    </w:p>
    <w:p w:rsidR="0089679E" w:rsidRPr="009F5F6A" w:rsidRDefault="0089679E" w:rsidP="00822777">
      <w:pPr>
        <w:pStyle w:val="aff"/>
        <w:numPr>
          <w:ilvl w:val="3"/>
          <w:numId w:val="101"/>
        </w:numPr>
        <w:spacing w:before="100" w:beforeAutospacing="1" w:line="240" w:lineRule="auto"/>
        <w:rPr>
          <w:sz w:val="24"/>
          <w:szCs w:val="24"/>
        </w:rPr>
      </w:pPr>
      <w:r w:rsidRPr="009F5F6A">
        <w:rPr>
          <w:snapToGrid w:val="0"/>
          <w:sz w:val="24"/>
          <w:szCs w:val="24"/>
        </w:rPr>
        <w:t>Изменение формы справки недопустимо.</w:t>
      </w:r>
    </w:p>
    <w:p w:rsidR="0089679E" w:rsidRPr="009F5F6A" w:rsidRDefault="0089679E" w:rsidP="00822777">
      <w:pPr>
        <w:pStyle w:val="aff"/>
        <w:numPr>
          <w:ilvl w:val="3"/>
          <w:numId w:val="101"/>
        </w:numPr>
        <w:spacing w:before="100" w:beforeAutospacing="1" w:line="240" w:lineRule="auto"/>
        <w:rPr>
          <w:snapToGrid w:val="0"/>
          <w:sz w:val="24"/>
          <w:szCs w:val="24"/>
        </w:rPr>
      </w:pPr>
      <w:r w:rsidRPr="009F5F6A">
        <w:rPr>
          <w:snapToGrid w:val="0"/>
          <w:sz w:val="24"/>
          <w:szCs w:val="24"/>
        </w:rPr>
        <w:t>Графы (поля) таблицы должны содержать информацию, касающуюся только этой графы (поля).</w:t>
      </w:r>
    </w:p>
    <w:p w:rsidR="0089679E" w:rsidRPr="009F5F6A" w:rsidRDefault="0089679E" w:rsidP="00822777">
      <w:pPr>
        <w:pStyle w:val="aff"/>
        <w:numPr>
          <w:ilvl w:val="3"/>
          <w:numId w:val="101"/>
        </w:numPr>
        <w:spacing w:before="100" w:beforeAutospacing="1" w:line="240" w:lineRule="auto"/>
        <w:rPr>
          <w:sz w:val="24"/>
          <w:szCs w:val="24"/>
        </w:rPr>
      </w:pPr>
      <w:r w:rsidRPr="009F5F6A">
        <w:rPr>
          <w:snapToGrid w:val="0"/>
          <w:sz w:val="24"/>
          <w:szCs w:val="24"/>
        </w:rPr>
        <w:t>В случае</w:t>
      </w:r>
      <w:proofErr w:type="gramStart"/>
      <w:r w:rsidRPr="009F5F6A">
        <w:rPr>
          <w:snapToGrid w:val="0"/>
          <w:sz w:val="24"/>
          <w:szCs w:val="24"/>
        </w:rPr>
        <w:t>,</w:t>
      </w:r>
      <w:proofErr w:type="gramEnd"/>
      <w:r w:rsidRPr="009F5F6A">
        <w:rPr>
          <w:snapToGrid w:val="0"/>
          <w:sz w:val="24"/>
          <w:szCs w:val="24"/>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9F5F6A" w:rsidRDefault="0089679E" w:rsidP="00822777">
      <w:pPr>
        <w:pStyle w:val="aff"/>
        <w:numPr>
          <w:ilvl w:val="3"/>
          <w:numId w:val="101"/>
        </w:numPr>
        <w:spacing w:before="100" w:beforeAutospacing="1" w:line="240" w:lineRule="auto"/>
        <w:rPr>
          <w:sz w:val="24"/>
          <w:szCs w:val="24"/>
        </w:rPr>
      </w:pPr>
      <w:proofErr w:type="gramStart"/>
      <w:r w:rsidRPr="009F5F6A">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9F5F6A">
        <w:rPr>
          <w:snapToGrid w:val="0"/>
          <w:sz w:val="24"/>
          <w:szCs w:val="24"/>
        </w:rPr>
        <w:t xml:space="preserve"> В отношении акционеров, владеющих пакетами акций менее 5 %, допускается указание общей информации о количестве таких акционеров.</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Разделы «ИНН» (№2) и «ОГРН» (№3) - указываются регистрационные данные Участника.</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Разделы «ИНН» (№9) и «ОГРН» (№10) - указываются регистрационные данные собственников Участника.</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Раздел «Код ОКВЭД» (№5) - указывается код (основные коды) ОКВЭД.</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Раздел «ФИО руководителя» (№6) - фамилия, отчество и имя указываются полностью.</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Раздел «Серия и номер документа, удостоверяющего личность руководителя» (№7) - паспортные данные указываются</w:t>
      </w:r>
      <w:r w:rsidRPr="009F5F6A">
        <w:rPr>
          <w:b/>
          <w:sz w:val="24"/>
          <w:szCs w:val="24"/>
        </w:rPr>
        <w:t xml:space="preserve"> </w:t>
      </w:r>
      <w:r w:rsidRPr="009F5F6A">
        <w:rPr>
          <w:sz w:val="24"/>
          <w:szCs w:val="24"/>
        </w:rPr>
        <w:t xml:space="preserve">в формате: </w:t>
      </w:r>
      <w:r w:rsidRPr="009F5F6A">
        <w:rPr>
          <w:b/>
          <w:sz w:val="24"/>
          <w:szCs w:val="24"/>
        </w:rPr>
        <w:t>ХХХХХХХХХХ</w:t>
      </w:r>
      <w:r w:rsidRPr="009F5F6A">
        <w:rPr>
          <w:sz w:val="24"/>
          <w:szCs w:val="24"/>
        </w:rPr>
        <w:t xml:space="preserve"> (10 знаков), то есть без слов «серия», «номер» и т.п.</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Раздел «Серия и номер документа, удостоверяющего личность (для физ. лиц)» (№13) - паспортные данные указываются</w:t>
      </w:r>
      <w:r w:rsidRPr="009F5F6A">
        <w:rPr>
          <w:b/>
          <w:sz w:val="24"/>
          <w:szCs w:val="24"/>
        </w:rPr>
        <w:t xml:space="preserve"> </w:t>
      </w:r>
      <w:r w:rsidRPr="009F5F6A">
        <w:rPr>
          <w:sz w:val="24"/>
          <w:szCs w:val="24"/>
        </w:rPr>
        <w:t xml:space="preserve">в формате: </w:t>
      </w:r>
      <w:r w:rsidRPr="009F5F6A">
        <w:rPr>
          <w:b/>
          <w:sz w:val="24"/>
          <w:szCs w:val="24"/>
        </w:rPr>
        <w:t>ХХХХХХХХХХ</w:t>
      </w:r>
      <w:r w:rsidRPr="009F5F6A">
        <w:rPr>
          <w:sz w:val="24"/>
          <w:szCs w:val="24"/>
        </w:rPr>
        <w:t xml:space="preserve"> (10 знаков), то есть без слов «серия», «номер» и т.п.</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Раздел «№» (№8) – заполняется в следующем формате: </w:t>
      </w:r>
    </w:p>
    <w:p w:rsidR="00211593" w:rsidRPr="009F5F6A" w:rsidRDefault="00211593" w:rsidP="00211593">
      <w:pPr>
        <w:ind w:firstLine="1134"/>
        <w:rPr>
          <w:szCs w:val="24"/>
        </w:rPr>
      </w:pPr>
      <w:r w:rsidRPr="009F5F6A">
        <w:rPr>
          <w:szCs w:val="24"/>
        </w:rPr>
        <w:t>1. собственник Участника.</w:t>
      </w:r>
    </w:p>
    <w:p w:rsidR="00211593" w:rsidRPr="009F5F6A" w:rsidRDefault="00211593" w:rsidP="00211593">
      <w:pPr>
        <w:ind w:firstLine="1134"/>
        <w:rPr>
          <w:szCs w:val="24"/>
        </w:rPr>
      </w:pPr>
      <w:r w:rsidRPr="009F5F6A">
        <w:rPr>
          <w:szCs w:val="24"/>
        </w:rPr>
        <w:t>1.1. собственник собственника №1.</w:t>
      </w:r>
    </w:p>
    <w:p w:rsidR="00211593" w:rsidRPr="009F5F6A" w:rsidRDefault="00211593" w:rsidP="00211593">
      <w:pPr>
        <w:ind w:firstLine="1134"/>
        <w:rPr>
          <w:szCs w:val="24"/>
        </w:rPr>
      </w:pPr>
      <w:r w:rsidRPr="009F5F6A">
        <w:rPr>
          <w:szCs w:val="24"/>
        </w:rPr>
        <w:t>1.2. собственник собственника №1.</w:t>
      </w:r>
    </w:p>
    <w:p w:rsidR="00211593" w:rsidRPr="009F5F6A" w:rsidRDefault="00211593" w:rsidP="00211593">
      <w:pPr>
        <w:ind w:firstLine="1134"/>
        <w:rPr>
          <w:szCs w:val="24"/>
        </w:rPr>
      </w:pPr>
      <w:r w:rsidRPr="009F5F6A">
        <w:rPr>
          <w:szCs w:val="24"/>
        </w:rPr>
        <w:t>1.1.1. собственник собственника №1.1.</w:t>
      </w:r>
    </w:p>
    <w:p w:rsidR="00211593" w:rsidRPr="009F5F6A" w:rsidRDefault="00211593" w:rsidP="00211593">
      <w:pPr>
        <w:ind w:firstLine="1134"/>
        <w:rPr>
          <w:szCs w:val="24"/>
        </w:rPr>
      </w:pPr>
      <w:r w:rsidRPr="009F5F6A">
        <w:rPr>
          <w:szCs w:val="24"/>
        </w:rPr>
        <w:t>1.2.1. собственник собственника №1.2.</w:t>
      </w:r>
    </w:p>
    <w:p w:rsidR="00211593" w:rsidRPr="009F5F6A" w:rsidRDefault="00211593" w:rsidP="00211593">
      <w:pPr>
        <w:ind w:firstLine="1134"/>
        <w:rPr>
          <w:szCs w:val="24"/>
        </w:rPr>
      </w:pPr>
      <w:r w:rsidRPr="009F5F6A">
        <w:rPr>
          <w:szCs w:val="24"/>
        </w:rPr>
        <w:t xml:space="preserve">1.2.1.1. собственник собственника 1.2.1 и так далее. </w:t>
      </w:r>
    </w:p>
    <w:p w:rsidR="00211593" w:rsidRPr="009F5F6A" w:rsidRDefault="00211593" w:rsidP="00211593">
      <w:pPr>
        <w:ind w:firstLine="1134"/>
        <w:rPr>
          <w:szCs w:val="24"/>
        </w:rPr>
      </w:pPr>
      <w:r w:rsidRPr="009F5F6A">
        <w:rPr>
          <w:szCs w:val="24"/>
        </w:rPr>
        <w:t>Каждый собственник указывается в отдельной строке Формы.</w:t>
      </w:r>
    </w:p>
    <w:p w:rsidR="00211593" w:rsidRPr="009F5F6A" w:rsidRDefault="00211593" w:rsidP="00822777">
      <w:pPr>
        <w:pStyle w:val="aff"/>
        <w:numPr>
          <w:ilvl w:val="3"/>
          <w:numId w:val="101"/>
        </w:numPr>
        <w:spacing w:before="100" w:beforeAutospacing="1" w:line="240" w:lineRule="auto"/>
        <w:rPr>
          <w:sz w:val="24"/>
          <w:szCs w:val="24"/>
        </w:rPr>
      </w:pPr>
      <w:proofErr w:type="gramStart"/>
      <w:r w:rsidRPr="009F5F6A">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9F5F6A">
        <w:rPr>
          <w:sz w:val="24"/>
          <w:szCs w:val="24"/>
        </w:rPr>
        <w:t xml:space="preserve"> для физических лиц - фамилия, имя и отчество (указываются полностью).</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w:t>
      </w:r>
      <w:proofErr w:type="gramStart"/>
      <w:r w:rsidRPr="009F5F6A">
        <w:rPr>
          <w:sz w:val="24"/>
          <w:szCs w:val="24"/>
        </w:rPr>
        <w:t>гос. учреждения</w:t>
      </w:r>
      <w:proofErr w:type="gramEnd"/>
      <w:r w:rsidRPr="009F5F6A">
        <w:rPr>
          <w:sz w:val="24"/>
          <w:szCs w:val="24"/>
        </w:rPr>
        <w:t xml:space="preserve"> РФ, физические лица, кроме руководителей).</w:t>
      </w:r>
    </w:p>
    <w:p w:rsidR="00211593" w:rsidRPr="009F5F6A" w:rsidRDefault="0089679E" w:rsidP="00822777">
      <w:pPr>
        <w:pStyle w:val="aff"/>
        <w:numPr>
          <w:ilvl w:val="3"/>
          <w:numId w:val="101"/>
        </w:numPr>
        <w:spacing w:before="100" w:beforeAutospacing="1" w:line="240" w:lineRule="auto"/>
        <w:rPr>
          <w:sz w:val="24"/>
          <w:szCs w:val="24"/>
        </w:rPr>
      </w:pPr>
      <w:bookmarkStart w:id="2696" w:name="_Toc329588495"/>
      <w:r w:rsidRPr="009F5F6A">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9F5F6A">
        <w:rPr>
          <w:sz w:val="24"/>
          <w:szCs w:val="24"/>
        </w:rPr>
        <w:t>а(</w:t>
      </w:r>
      <w:proofErr w:type="spellStart"/>
      <w:proofErr w:type="gramEnd"/>
      <w:r w:rsidRPr="009F5F6A">
        <w:rPr>
          <w:sz w:val="24"/>
          <w:szCs w:val="24"/>
        </w:rPr>
        <w:t>ов</w:t>
      </w:r>
      <w:proofErr w:type="spellEnd"/>
      <w:r w:rsidRPr="009F5F6A">
        <w:rPr>
          <w:sz w:val="24"/>
          <w:szCs w:val="24"/>
        </w:rPr>
        <w:t>) общества</w:t>
      </w:r>
      <w:r w:rsidRPr="009F5F6A">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9F5F6A">
        <w:rPr>
          <w:sz w:val="24"/>
          <w:szCs w:val="24"/>
        </w:rPr>
        <w:t xml:space="preserve">(список лиц, зарегистрированных в реестре владельцев ценных бумаг) и т.п.). </w:t>
      </w:r>
      <w:proofErr w:type="gramStart"/>
      <w:r w:rsidRPr="009F5F6A">
        <w:rPr>
          <w:sz w:val="24"/>
          <w:szCs w:val="24"/>
        </w:rPr>
        <w:t>Скан-копии</w:t>
      </w:r>
      <w:proofErr w:type="gramEnd"/>
      <w:r w:rsidRPr="009F5F6A">
        <w:rPr>
          <w:sz w:val="24"/>
          <w:szCs w:val="24"/>
        </w:rPr>
        <w:t xml:space="preserve">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9F5F6A">
        <w:rPr>
          <w:sz w:val="24"/>
          <w:szCs w:val="24"/>
        </w:rPr>
        <w:t>.</w:t>
      </w:r>
    </w:p>
    <w:p w:rsidR="0089679E" w:rsidRPr="009F5F6A" w:rsidRDefault="0089679E">
      <w:pPr>
        <w:widowControl/>
        <w:ind w:firstLine="0"/>
        <w:jc w:val="left"/>
        <w:rPr>
          <w:szCs w:val="24"/>
        </w:rPr>
      </w:pPr>
      <w:r w:rsidRPr="009F5F6A">
        <w:rPr>
          <w:szCs w:val="24"/>
        </w:rPr>
        <w:br w:type="page"/>
      </w:r>
    </w:p>
    <w:p w:rsidR="0089679E" w:rsidRPr="009F5F6A" w:rsidRDefault="0089679E" w:rsidP="00822777">
      <w:pPr>
        <w:pStyle w:val="aff"/>
        <w:numPr>
          <w:ilvl w:val="3"/>
          <w:numId w:val="101"/>
        </w:numPr>
        <w:spacing w:before="100" w:beforeAutospacing="1" w:line="240" w:lineRule="auto"/>
        <w:rPr>
          <w:bCs/>
          <w:sz w:val="24"/>
          <w:szCs w:val="24"/>
        </w:rPr>
      </w:pPr>
      <w:r w:rsidRPr="009F5F6A">
        <w:rPr>
          <w:b/>
          <w:bCs/>
          <w:caps/>
          <w:sz w:val="24"/>
          <w:szCs w:val="24"/>
        </w:rPr>
        <w:lastRenderedPageBreak/>
        <w:t>Пример заполнения</w:t>
      </w:r>
      <w:r w:rsidRPr="009F5F6A">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89679E" w:rsidRPr="009F5F6A" w:rsidTr="004F40F3">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9F5F6A" w:rsidRDefault="0089679E" w:rsidP="004F40F3">
            <w:pPr>
              <w:jc w:val="left"/>
              <w:rPr>
                <w:rFonts w:ascii="Calibri" w:hAnsi="Calibri" w:cs="Calibri"/>
                <w:color w:val="000000"/>
                <w:szCs w:val="24"/>
              </w:rPr>
            </w:pPr>
            <w:r w:rsidRPr="009F5F6A">
              <w:rPr>
                <w:rFonts w:ascii="Calibri" w:hAnsi="Calibri" w:cs="Calibri"/>
                <w:color w:val="000000"/>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9F5F6A" w:rsidRDefault="0089679E" w:rsidP="004F40F3">
            <w:pPr>
              <w:spacing w:after="240"/>
              <w:jc w:val="center"/>
              <w:rPr>
                <w:b/>
                <w:color w:val="000000"/>
                <w:szCs w:val="24"/>
              </w:rPr>
            </w:pPr>
            <w:r w:rsidRPr="009F5F6A">
              <w:rPr>
                <w:b/>
                <w:bCs/>
                <w:szCs w:val="24"/>
              </w:rPr>
              <w:t>Справка о цепочке собственников участника закупочной процедуры, включая бенефициаров (в том числе конечных)</w:t>
            </w:r>
          </w:p>
          <w:p w:rsidR="0089679E" w:rsidRPr="009F5F6A" w:rsidRDefault="0089679E" w:rsidP="0089679E">
            <w:pPr>
              <w:spacing w:before="120"/>
              <w:ind w:firstLine="0"/>
              <w:rPr>
                <w:i/>
                <w:color w:val="000000"/>
                <w:szCs w:val="24"/>
              </w:rPr>
            </w:pPr>
            <w:r w:rsidRPr="009F5F6A">
              <w:rPr>
                <w:color w:val="000000"/>
                <w:szCs w:val="24"/>
              </w:rPr>
              <w:t xml:space="preserve">Наименование и адрес Участника: </w:t>
            </w:r>
            <w:r w:rsidRPr="009F5F6A">
              <w:rPr>
                <w:b/>
                <w:color w:val="000000"/>
                <w:szCs w:val="24"/>
                <w:u w:val="single"/>
              </w:rPr>
              <w:t>ООО «Организация-пример», г. Москва, ул. Гоголя, 1</w:t>
            </w:r>
          </w:p>
        </w:tc>
      </w:tr>
      <w:tr w:rsidR="0089679E" w:rsidRPr="009F5F6A" w:rsidTr="004F40F3">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F5F6A" w:rsidRDefault="0089679E" w:rsidP="004F40F3">
            <w:pPr>
              <w:ind w:left="-108" w:right="-108" w:firstLine="108"/>
              <w:jc w:val="center"/>
              <w:rPr>
                <w:b/>
                <w:bCs/>
                <w:color w:val="000000"/>
                <w:sz w:val="16"/>
                <w:szCs w:val="16"/>
              </w:rPr>
            </w:pPr>
            <w:r w:rsidRPr="009F5F6A">
              <w:rPr>
                <w:b/>
                <w:bCs/>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F5F6A" w:rsidRDefault="0089679E" w:rsidP="004F40F3">
            <w:pPr>
              <w:ind w:left="-108" w:right="-108" w:firstLine="108"/>
              <w:jc w:val="center"/>
              <w:rPr>
                <w:b/>
                <w:bCs/>
                <w:color w:val="000000"/>
                <w:sz w:val="16"/>
                <w:szCs w:val="16"/>
              </w:rPr>
            </w:pPr>
            <w:r w:rsidRPr="009F5F6A">
              <w:rPr>
                <w:b/>
                <w:bCs/>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89679E" w:rsidRPr="009F5F6A" w:rsidRDefault="0089679E" w:rsidP="004F40F3">
            <w:pPr>
              <w:ind w:left="-108" w:right="-108" w:firstLine="108"/>
              <w:jc w:val="center"/>
              <w:rPr>
                <w:b/>
                <w:bCs/>
                <w:color w:val="000000"/>
                <w:sz w:val="16"/>
                <w:szCs w:val="16"/>
              </w:rPr>
            </w:pPr>
            <w:r w:rsidRPr="009F5F6A">
              <w:rPr>
                <w:b/>
                <w:bCs/>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9679E" w:rsidRPr="009F5F6A" w:rsidRDefault="0089679E" w:rsidP="004F40F3">
            <w:pPr>
              <w:ind w:left="-108" w:right="-108" w:firstLine="108"/>
              <w:jc w:val="center"/>
              <w:rPr>
                <w:b/>
                <w:bCs/>
                <w:color w:val="000000"/>
                <w:sz w:val="16"/>
                <w:szCs w:val="16"/>
              </w:rPr>
            </w:pPr>
            <w:r w:rsidRPr="009F5F6A">
              <w:rPr>
                <w:b/>
                <w:bCs/>
                <w:color w:val="000000"/>
                <w:sz w:val="16"/>
                <w:szCs w:val="16"/>
              </w:rPr>
              <w:t>Информация о цепочке собственников организации (включая конечных бенефициаров)</w:t>
            </w:r>
          </w:p>
        </w:tc>
      </w:tr>
      <w:tr w:rsidR="0089679E" w:rsidRPr="009F5F6A" w:rsidTr="004F40F3">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F5F6A" w:rsidRDefault="0089679E" w:rsidP="004F40F3">
            <w:pPr>
              <w:ind w:left="-108" w:right="-108" w:firstLine="108"/>
              <w:jc w:val="center"/>
              <w:rPr>
                <w:b/>
                <w:bCs/>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F5F6A" w:rsidRDefault="0089679E" w:rsidP="004F40F3">
            <w:pPr>
              <w:ind w:left="-108" w:right="-108" w:firstLine="108"/>
              <w:jc w:val="center"/>
              <w:rPr>
                <w:b/>
                <w:bCs/>
                <w:color w:val="000000"/>
                <w:sz w:val="16"/>
                <w:szCs w:val="16"/>
              </w:rPr>
            </w:pPr>
            <w:r w:rsidRPr="009F5F6A">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F5F6A" w:rsidRDefault="0089679E" w:rsidP="004F40F3">
            <w:pPr>
              <w:ind w:left="-108" w:right="-108" w:firstLine="108"/>
              <w:jc w:val="center"/>
              <w:rPr>
                <w:b/>
                <w:bCs/>
                <w:color w:val="000000"/>
                <w:sz w:val="16"/>
                <w:szCs w:val="16"/>
              </w:rPr>
            </w:pPr>
            <w:r w:rsidRPr="009F5F6A">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F5F6A" w:rsidRDefault="0089679E" w:rsidP="004F40F3">
            <w:pPr>
              <w:ind w:left="-108" w:right="-108" w:firstLine="108"/>
              <w:jc w:val="center"/>
              <w:rPr>
                <w:b/>
                <w:bCs/>
                <w:color w:val="000000"/>
                <w:sz w:val="16"/>
                <w:szCs w:val="16"/>
              </w:rPr>
            </w:pPr>
            <w:r w:rsidRPr="009F5F6A">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F5F6A" w:rsidRDefault="0089679E" w:rsidP="004F40F3">
            <w:pPr>
              <w:ind w:left="-108" w:right="-108" w:firstLine="108"/>
              <w:jc w:val="center"/>
              <w:rPr>
                <w:b/>
                <w:bCs/>
                <w:color w:val="000000"/>
                <w:sz w:val="16"/>
                <w:szCs w:val="16"/>
              </w:rPr>
            </w:pPr>
            <w:r w:rsidRPr="009F5F6A">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F5F6A" w:rsidRDefault="0089679E" w:rsidP="004F40F3">
            <w:pPr>
              <w:ind w:left="-108" w:right="-108" w:firstLine="108"/>
              <w:jc w:val="center"/>
              <w:rPr>
                <w:b/>
                <w:bCs/>
                <w:color w:val="000000"/>
                <w:sz w:val="16"/>
                <w:szCs w:val="16"/>
              </w:rPr>
            </w:pPr>
            <w:r w:rsidRPr="009F5F6A">
              <w:rPr>
                <w:b/>
                <w:bCs/>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F5F6A" w:rsidRDefault="0089679E" w:rsidP="004F40F3">
            <w:pPr>
              <w:ind w:left="-108" w:right="-108" w:firstLine="108"/>
              <w:jc w:val="center"/>
              <w:rPr>
                <w:b/>
                <w:bCs/>
                <w:color w:val="000000"/>
                <w:sz w:val="16"/>
                <w:szCs w:val="16"/>
              </w:rPr>
            </w:pPr>
            <w:r w:rsidRPr="009F5F6A">
              <w:rPr>
                <w:b/>
                <w:bCs/>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F5F6A" w:rsidRDefault="0089679E" w:rsidP="004F40F3">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F5F6A" w:rsidRDefault="0089679E" w:rsidP="004F40F3">
            <w:pPr>
              <w:ind w:left="-108" w:right="-108" w:firstLine="108"/>
              <w:jc w:val="center"/>
              <w:rPr>
                <w:b/>
                <w:bCs/>
                <w:color w:val="000000"/>
                <w:sz w:val="16"/>
                <w:szCs w:val="16"/>
              </w:rPr>
            </w:pPr>
            <w:r w:rsidRPr="009F5F6A">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F5F6A" w:rsidRDefault="0089679E" w:rsidP="004F40F3">
            <w:pPr>
              <w:ind w:left="-108" w:right="-108" w:firstLine="108"/>
              <w:jc w:val="center"/>
              <w:rPr>
                <w:b/>
                <w:bCs/>
                <w:color w:val="000000"/>
                <w:sz w:val="16"/>
                <w:szCs w:val="16"/>
              </w:rPr>
            </w:pPr>
            <w:r w:rsidRPr="009F5F6A">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F5F6A" w:rsidRDefault="0089679E" w:rsidP="004F40F3">
            <w:pPr>
              <w:ind w:left="-108" w:right="-108" w:firstLine="108"/>
              <w:jc w:val="center"/>
              <w:rPr>
                <w:b/>
                <w:bCs/>
                <w:color w:val="000000"/>
                <w:sz w:val="16"/>
                <w:szCs w:val="16"/>
              </w:rPr>
            </w:pPr>
            <w:r w:rsidRPr="009F5F6A">
              <w:rPr>
                <w:b/>
                <w:bCs/>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F5F6A" w:rsidRDefault="0089679E" w:rsidP="004F40F3">
            <w:pPr>
              <w:ind w:left="-108" w:right="-108" w:firstLine="108"/>
              <w:jc w:val="center"/>
              <w:rPr>
                <w:b/>
                <w:bCs/>
                <w:color w:val="000000"/>
                <w:sz w:val="16"/>
                <w:szCs w:val="16"/>
              </w:rPr>
            </w:pPr>
            <w:r w:rsidRPr="009F5F6A">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F5F6A" w:rsidRDefault="0089679E" w:rsidP="004F40F3">
            <w:pPr>
              <w:ind w:left="-108" w:right="-108" w:firstLine="108"/>
              <w:jc w:val="center"/>
              <w:rPr>
                <w:b/>
                <w:bCs/>
                <w:color w:val="000000"/>
                <w:sz w:val="16"/>
                <w:szCs w:val="16"/>
              </w:rPr>
            </w:pPr>
            <w:r w:rsidRPr="009F5F6A">
              <w:rPr>
                <w:b/>
                <w:bCs/>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F5F6A" w:rsidRDefault="0089679E" w:rsidP="004F40F3">
            <w:pPr>
              <w:ind w:left="-108" w:right="-108" w:firstLine="108"/>
              <w:jc w:val="center"/>
              <w:rPr>
                <w:b/>
                <w:bCs/>
                <w:color w:val="000000"/>
                <w:sz w:val="16"/>
                <w:szCs w:val="16"/>
              </w:rPr>
            </w:pPr>
            <w:r w:rsidRPr="009F5F6A">
              <w:rPr>
                <w:b/>
                <w:bCs/>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F5F6A" w:rsidRDefault="0089679E" w:rsidP="002C7325">
            <w:pPr>
              <w:ind w:left="-108" w:right="-108" w:firstLine="108"/>
              <w:jc w:val="center"/>
              <w:rPr>
                <w:b/>
                <w:bCs/>
                <w:color w:val="000000"/>
                <w:sz w:val="16"/>
                <w:szCs w:val="16"/>
              </w:rPr>
            </w:pPr>
            <w:r w:rsidRPr="009F5F6A">
              <w:rPr>
                <w:b/>
                <w:bCs/>
                <w:color w:val="000000"/>
                <w:sz w:val="16"/>
                <w:szCs w:val="16"/>
              </w:rPr>
              <w:t>Информация о подтверждающих документах (наименование, реквизиты и т.д.)</w:t>
            </w:r>
          </w:p>
        </w:tc>
      </w:tr>
      <w:tr w:rsidR="0089679E" w:rsidRPr="009F5F6A"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F5F6A" w:rsidRDefault="0089679E" w:rsidP="004F40F3">
            <w:pPr>
              <w:ind w:firstLine="3"/>
              <w:jc w:val="center"/>
              <w:rPr>
                <w:b/>
                <w:bCs/>
                <w:color w:val="000000"/>
                <w:sz w:val="14"/>
                <w:szCs w:val="16"/>
              </w:rPr>
            </w:pPr>
            <w:r w:rsidRPr="009F5F6A">
              <w:rPr>
                <w:b/>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89679E" w:rsidRPr="009F5F6A" w:rsidRDefault="0089679E" w:rsidP="004F40F3">
            <w:pPr>
              <w:ind w:right="-250" w:firstLine="3"/>
              <w:jc w:val="center"/>
              <w:rPr>
                <w:b/>
                <w:bCs/>
                <w:color w:val="000000"/>
                <w:sz w:val="14"/>
                <w:szCs w:val="16"/>
              </w:rPr>
            </w:pPr>
            <w:r w:rsidRPr="009F5F6A">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89679E" w:rsidRPr="009F5F6A" w:rsidRDefault="0089679E" w:rsidP="004F40F3">
            <w:pPr>
              <w:ind w:firstLine="3"/>
              <w:jc w:val="center"/>
              <w:rPr>
                <w:b/>
                <w:bCs/>
                <w:color w:val="000000"/>
                <w:sz w:val="14"/>
                <w:szCs w:val="16"/>
              </w:rPr>
            </w:pPr>
            <w:r w:rsidRPr="009F5F6A">
              <w:rPr>
                <w:b/>
                <w:bCs/>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9F5F6A" w:rsidRDefault="0089679E" w:rsidP="004F40F3">
            <w:pPr>
              <w:ind w:firstLine="3"/>
              <w:jc w:val="center"/>
              <w:rPr>
                <w:b/>
                <w:bCs/>
                <w:color w:val="000000"/>
                <w:sz w:val="14"/>
                <w:szCs w:val="16"/>
              </w:rPr>
            </w:pPr>
            <w:r w:rsidRPr="009F5F6A">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89679E" w:rsidRPr="009F5F6A" w:rsidRDefault="0089679E" w:rsidP="004F40F3">
            <w:pPr>
              <w:ind w:firstLine="3"/>
              <w:jc w:val="center"/>
              <w:rPr>
                <w:b/>
                <w:bCs/>
                <w:color w:val="000000"/>
                <w:sz w:val="14"/>
                <w:szCs w:val="16"/>
              </w:rPr>
            </w:pPr>
            <w:r w:rsidRPr="009F5F6A">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9F5F6A" w:rsidRDefault="0089679E" w:rsidP="004F40F3">
            <w:pPr>
              <w:ind w:firstLine="3"/>
              <w:jc w:val="center"/>
              <w:rPr>
                <w:b/>
                <w:bCs/>
                <w:color w:val="000000"/>
                <w:sz w:val="14"/>
                <w:szCs w:val="16"/>
              </w:rPr>
            </w:pPr>
            <w:r w:rsidRPr="009F5F6A">
              <w:rPr>
                <w:b/>
                <w:bCs/>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89679E" w:rsidRPr="009F5F6A" w:rsidRDefault="0089679E" w:rsidP="004F40F3">
            <w:pPr>
              <w:ind w:firstLine="3"/>
              <w:jc w:val="center"/>
              <w:rPr>
                <w:b/>
                <w:bCs/>
                <w:color w:val="000000"/>
                <w:sz w:val="14"/>
                <w:szCs w:val="16"/>
              </w:rPr>
            </w:pPr>
            <w:r w:rsidRPr="009F5F6A">
              <w:rPr>
                <w:b/>
                <w:bCs/>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89679E" w:rsidRPr="009F5F6A" w:rsidRDefault="0089679E" w:rsidP="004F40F3">
            <w:pPr>
              <w:ind w:firstLine="3"/>
              <w:jc w:val="center"/>
              <w:rPr>
                <w:b/>
                <w:bCs/>
                <w:color w:val="000000"/>
                <w:sz w:val="14"/>
                <w:szCs w:val="16"/>
              </w:rPr>
            </w:pPr>
            <w:r w:rsidRPr="009F5F6A">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89679E" w:rsidRPr="009F5F6A" w:rsidRDefault="0089679E" w:rsidP="004F40F3">
            <w:pPr>
              <w:ind w:firstLine="3"/>
              <w:jc w:val="center"/>
              <w:rPr>
                <w:b/>
                <w:bCs/>
                <w:color w:val="000000"/>
                <w:sz w:val="14"/>
                <w:szCs w:val="16"/>
              </w:rPr>
            </w:pPr>
            <w:r w:rsidRPr="009F5F6A">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89679E" w:rsidRPr="009F5F6A" w:rsidRDefault="0089679E" w:rsidP="004F40F3">
            <w:pPr>
              <w:ind w:firstLine="3"/>
              <w:jc w:val="center"/>
              <w:rPr>
                <w:b/>
                <w:bCs/>
                <w:color w:val="000000"/>
                <w:sz w:val="14"/>
                <w:szCs w:val="16"/>
              </w:rPr>
            </w:pPr>
            <w:r w:rsidRPr="009F5F6A">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9F5F6A" w:rsidRDefault="0089679E" w:rsidP="004F40F3">
            <w:pPr>
              <w:ind w:firstLine="3"/>
              <w:jc w:val="center"/>
              <w:rPr>
                <w:b/>
                <w:bCs/>
                <w:color w:val="000000"/>
                <w:sz w:val="14"/>
                <w:szCs w:val="16"/>
              </w:rPr>
            </w:pPr>
            <w:r w:rsidRPr="009F5F6A">
              <w:rPr>
                <w:b/>
                <w:bCs/>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9F5F6A" w:rsidRDefault="0089679E" w:rsidP="004F40F3">
            <w:pPr>
              <w:ind w:firstLine="3"/>
              <w:jc w:val="center"/>
              <w:rPr>
                <w:b/>
                <w:bCs/>
                <w:color w:val="000000"/>
                <w:sz w:val="14"/>
                <w:szCs w:val="16"/>
              </w:rPr>
            </w:pPr>
            <w:r w:rsidRPr="009F5F6A">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9679E" w:rsidRPr="009F5F6A" w:rsidRDefault="0089679E" w:rsidP="004F40F3">
            <w:pPr>
              <w:ind w:firstLine="3"/>
              <w:jc w:val="center"/>
              <w:rPr>
                <w:b/>
                <w:bCs/>
                <w:color w:val="000000"/>
                <w:sz w:val="14"/>
                <w:szCs w:val="16"/>
              </w:rPr>
            </w:pPr>
            <w:r w:rsidRPr="009F5F6A">
              <w:rPr>
                <w:b/>
                <w:bCs/>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9679E" w:rsidRPr="009F5F6A" w:rsidRDefault="0089679E" w:rsidP="004F40F3">
            <w:pPr>
              <w:ind w:firstLine="3"/>
              <w:jc w:val="center"/>
              <w:rPr>
                <w:b/>
                <w:bCs/>
                <w:color w:val="000000"/>
                <w:sz w:val="14"/>
                <w:szCs w:val="16"/>
              </w:rPr>
            </w:pPr>
            <w:r w:rsidRPr="009F5F6A">
              <w:rPr>
                <w:b/>
                <w:bCs/>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89679E" w:rsidRPr="009F5F6A" w:rsidRDefault="0089679E" w:rsidP="004F40F3">
            <w:pPr>
              <w:ind w:firstLine="3"/>
              <w:jc w:val="center"/>
              <w:rPr>
                <w:b/>
                <w:bCs/>
                <w:color w:val="000000"/>
                <w:sz w:val="14"/>
                <w:szCs w:val="16"/>
              </w:rPr>
            </w:pPr>
            <w:r w:rsidRPr="009F5F6A">
              <w:rPr>
                <w:b/>
                <w:bCs/>
                <w:color w:val="000000"/>
                <w:sz w:val="14"/>
                <w:szCs w:val="16"/>
              </w:rPr>
              <w:t>15</w:t>
            </w:r>
          </w:p>
        </w:tc>
      </w:tr>
      <w:tr w:rsidR="0089679E" w:rsidRPr="009F5F6A"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9F5F6A" w:rsidRDefault="0089679E" w:rsidP="004F40F3">
            <w:pPr>
              <w:ind w:firstLine="3"/>
              <w:jc w:val="center"/>
              <w:rPr>
                <w:b/>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89679E" w:rsidRPr="009F5F6A" w:rsidRDefault="0089679E" w:rsidP="004F40F3">
            <w:pPr>
              <w:ind w:firstLine="3"/>
              <w:jc w:val="center"/>
              <w:rPr>
                <w:b/>
                <w:bCs/>
                <w:color w:val="000000"/>
                <w:sz w:val="14"/>
                <w:szCs w:val="16"/>
              </w:rPr>
            </w:pPr>
          </w:p>
        </w:tc>
      </w:tr>
      <w:tr w:rsidR="0089679E" w:rsidRPr="009F5F6A"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r w:rsidRPr="009F5F6A">
              <w:rPr>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right="-250" w:firstLine="3"/>
              <w:jc w:val="center"/>
              <w:rPr>
                <w:bCs/>
                <w:color w:val="000000"/>
                <w:sz w:val="14"/>
                <w:szCs w:val="16"/>
              </w:rPr>
            </w:pPr>
            <w:r w:rsidRPr="009F5F6A">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r w:rsidRPr="009F5F6A">
              <w:rPr>
                <w:bCs/>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r w:rsidRPr="009F5F6A">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r w:rsidRPr="009F5F6A">
              <w:rPr>
                <w:bCs/>
                <w:color w:val="000000"/>
                <w:sz w:val="14"/>
                <w:szCs w:val="16"/>
              </w:rPr>
              <w:t>45.хх</w:t>
            </w:r>
            <w:proofErr w:type="gramStart"/>
            <w:r w:rsidRPr="009F5F6A">
              <w:rPr>
                <w:bCs/>
                <w:color w:val="000000"/>
                <w:sz w:val="14"/>
                <w:szCs w:val="16"/>
              </w:rPr>
              <w:t>.х</w:t>
            </w:r>
            <w:proofErr w:type="gramEnd"/>
            <w:r w:rsidRPr="009F5F6A">
              <w:rPr>
                <w:bCs/>
                <w:color w:val="000000"/>
                <w:sz w:val="14"/>
                <w:szCs w:val="16"/>
              </w:rPr>
              <w:t>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r w:rsidRPr="009F5F6A">
              <w:rPr>
                <w:bCs/>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r w:rsidRPr="009F5F6A">
              <w:rPr>
                <w:bCs/>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
                <w:bCs/>
                <w:color w:val="000000"/>
                <w:sz w:val="14"/>
                <w:szCs w:val="16"/>
              </w:rPr>
            </w:pPr>
            <w:r w:rsidRPr="009F5F6A">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r w:rsidRPr="009F5F6A">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r w:rsidRPr="009F5F6A">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r w:rsidRPr="009F5F6A">
              <w:rPr>
                <w:bCs/>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r w:rsidRPr="009F5F6A">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r w:rsidRPr="009F5F6A">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r w:rsidRPr="009F5F6A">
              <w:rPr>
                <w:bCs/>
                <w:color w:val="000000"/>
                <w:sz w:val="14"/>
                <w:szCs w:val="16"/>
              </w:rPr>
              <w:t>Выписка из ЕГРЮЛ от 01.01.</w:t>
            </w:r>
            <w:r w:rsidR="00B71A2B" w:rsidRPr="009F5F6A">
              <w:rPr>
                <w:bCs/>
                <w:color w:val="000000"/>
                <w:sz w:val="14"/>
                <w:szCs w:val="16"/>
              </w:rPr>
              <w:t>2018</w:t>
            </w:r>
          </w:p>
        </w:tc>
      </w:tr>
      <w:tr w:rsidR="0089679E" w:rsidRPr="009F5F6A"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
                <w:bCs/>
                <w:color w:val="000000"/>
                <w:sz w:val="14"/>
                <w:szCs w:val="16"/>
              </w:rPr>
            </w:pPr>
            <w:r w:rsidRPr="009F5F6A">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r w:rsidRPr="009F5F6A">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r w:rsidRPr="009F5F6A">
              <w:rPr>
                <w:bCs/>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r w:rsidRPr="009F5F6A">
              <w:rPr>
                <w:bCs/>
                <w:color w:val="000000"/>
                <w:sz w:val="14"/>
                <w:szCs w:val="16"/>
              </w:rPr>
              <w:t xml:space="preserve">г. Саранск, ул. </w:t>
            </w:r>
            <w:proofErr w:type="gramStart"/>
            <w:r w:rsidRPr="009F5F6A">
              <w:rPr>
                <w:bCs/>
                <w:color w:val="000000"/>
                <w:sz w:val="14"/>
                <w:szCs w:val="16"/>
              </w:rPr>
              <w:t>Саранская</w:t>
            </w:r>
            <w:proofErr w:type="gramEnd"/>
            <w:r w:rsidRPr="009F5F6A">
              <w:rPr>
                <w:bCs/>
                <w:color w:val="000000"/>
                <w:sz w:val="14"/>
                <w:szCs w:val="16"/>
              </w:rPr>
              <w:t>,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r w:rsidRPr="009F5F6A">
              <w:rPr>
                <w:bCs/>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r w:rsidRPr="009F5F6A">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r w:rsidRPr="009F5F6A">
              <w:rPr>
                <w:bCs/>
                <w:color w:val="000000"/>
                <w:sz w:val="14"/>
                <w:szCs w:val="16"/>
              </w:rPr>
              <w:t>Выписка из ЕГРЮЛ от 01.01.</w:t>
            </w:r>
            <w:r w:rsidR="00B71A2B" w:rsidRPr="009F5F6A">
              <w:rPr>
                <w:bCs/>
                <w:color w:val="000000"/>
                <w:sz w:val="14"/>
                <w:szCs w:val="16"/>
              </w:rPr>
              <w:t>2018</w:t>
            </w:r>
          </w:p>
        </w:tc>
      </w:tr>
      <w:tr w:rsidR="0089679E" w:rsidRPr="009F5F6A"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
                <w:bCs/>
                <w:color w:val="000000"/>
                <w:sz w:val="14"/>
                <w:szCs w:val="16"/>
              </w:rPr>
            </w:pPr>
            <w:r w:rsidRPr="009F5F6A">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r w:rsidRPr="009F5F6A">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r w:rsidRPr="009F5F6A">
              <w:rPr>
                <w:bCs/>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r w:rsidRPr="009F5F6A">
              <w:rPr>
                <w:bCs/>
                <w:color w:val="000000"/>
                <w:sz w:val="14"/>
                <w:szCs w:val="16"/>
              </w:rPr>
              <w:t xml:space="preserve">г. Урюпинск, Свободный </w:t>
            </w:r>
            <w:r w:rsidRPr="009F5F6A">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r w:rsidRPr="009F5F6A">
              <w:rPr>
                <w:bCs/>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r w:rsidRPr="009F5F6A">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r w:rsidRPr="009F5F6A">
              <w:rPr>
                <w:bCs/>
                <w:color w:val="000000"/>
                <w:sz w:val="14"/>
                <w:szCs w:val="16"/>
              </w:rPr>
              <w:t>Список лиц, зарегистрированных в реестре владельцев ценных бумаг ОТ 01.01.</w:t>
            </w:r>
            <w:r w:rsidR="00B71A2B" w:rsidRPr="009F5F6A">
              <w:rPr>
                <w:bCs/>
                <w:color w:val="000000"/>
                <w:sz w:val="14"/>
                <w:szCs w:val="16"/>
              </w:rPr>
              <w:t>2018</w:t>
            </w:r>
          </w:p>
        </w:tc>
      </w:tr>
      <w:tr w:rsidR="0089679E" w:rsidRPr="009F5F6A"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
                <w:bCs/>
                <w:color w:val="000000"/>
                <w:sz w:val="14"/>
                <w:szCs w:val="16"/>
              </w:rPr>
            </w:pPr>
            <w:r w:rsidRPr="009F5F6A">
              <w:rPr>
                <w:b/>
                <w:bCs/>
                <w:color w:val="000000"/>
                <w:sz w:val="14"/>
                <w:szCs w:val="16"/>
              </w:rPr>
              <w:t>1.</w:t>
            </w:r>
            <w:r w:rsidRPr="009F5F6A" w:rsidDel="006B67A3">
              <w:rPr>
                <w:b/>
                <w:bCs/>
                <w:color w:val="000000"/>
                <w:sz w:val="14"/>
                <w:szCs w:val="16"/>
              </w:rPr>
              <w:t xml:space="preserve"> </w:t>
            </w:r>
            <w:r w:rsidRPr="009F5F6A">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r w:rsidRPr="009F5F6A">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r w:rsidRPr="009F5F6A">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r w:rsidRPr="009F5F6A">
              <w:rPr>
                <w:bCs/>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r w:rsidRPr="009F5F6A">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r w:rsidRPr="009F5F6A">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r w:rsidRPr="009F5F6A">
              <w:rPr>
                <w:bCs/>
                <w:color w:val="000000"/>
                <w:sz w:val="14"/>
                <w:szCs w:val="16"/>
              </w:rPr>
              <w:t>Список лиц, зарегистрированных в реестре владельцев ценных бумаг ОТ 01.01.</w:t>
            </w:r>
            <w:r w:rsidR="00B71A2B" w:rsidRPr="009F5F6A">
              <w:rPr>
                <w:bCs/>
                <w:color w:val="000000"/>
                <w:sz w:val="14"/>
                <w:szCs w:val="16"/>
              </w:rPr>
              <w:t>2018</w:t>
            </w:r>
          </w:p>
        </w:tc>
      </w:tr>
      <w:tr w:rsidR="0089679E" w:rsidRPr="009F5F6A"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
                <w:bCs/>
                <w:color w:val="000000"/>
                <w:sz w:val="14"/>
                <w:szCs w:val="16"/>
              </w:rPr>
            </w:pPr>
            <w:r w:rsidRPr="009F5F6A">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r w:rsidRPr="009F5F6A">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r w:rsidRPr="009F5F6A">
              <w:rPr>
                <w:bCs/>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r w:rsidRPr="009F5F6A">
              <w:rPr>
                <w:bCs/>
                <w:color w:val="000000"/>
                <w:sz w:val="14"/>
                <w:szCs w:val="16"/>
              </w:rPr>
              <w:t xml:space="preserve">г. Саратов, ул. </w:t>
            </w:r>
            <w:proofErr w:type="gramStart"/>
            <w:r w:rsidRPr="009F5F6A">
              <w:rPr>
                <w:bCs/>
                <w:color w:val="000000"/>
                <w:sz w:val="14"/>
                <w:szCs w:val="16"/>
              </w:rPr>
              <w:t>Светлая</w:t>
            </w:r>
            <w:proofErr w:type="gramEnd"/>
            <w:r w:rsidRPr="009F5F6A">
              <w:rPr>
                <w:bCs/>
                <w:color w:val="000000"/>
                <w:sz w:val="14"/>
                <w:szCs w:val="16"/>
              </w:rPr>
              <w:t>,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r w:rsidRPr="009F5F6A">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r w:rsidRPr="009F5F6A">
              <w:rPr>
                <w:bCs/>
                <w:color w:val="000000"/>
                <w:sz w:val="14"/>
                <w:szCs w:val="16"/>
              </w:rPr>
              <w:t>Выписка из ЕГРЮЛ от 01.01.</w:t>
            </w:r>
            <w:r w:rsidR="00B71A2B" w:rsidRPr="009F5F6A">
              <w:rPr>
                <w:bCs/>
                <w:color w:val="000000"/>
                <w:sz w:val="14"/>
                <w:szCs w:val="16"/>
              </w:rPr>
              <w:t>2018</w:t>
            </w:r>
          </w:p>
        </w:tc>
      </w:tr>
      <w:tr w:rsidR="0089679E" w:rsidRPr="009F5F6A"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
                <w:bCs/>
                <w:color w:val="000000"/>
                <w:sz w:val="14"/>
                <w:szCs w:val="16"/>
              </w:rPr>
            </w:pPr>
            <w:r w:rsidRPr="009F5F6A">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r w:rsidRPr="009F5F6A">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proofErr w:type="spellStart"/>
            <w:r w:rsidRPr="009F5F6A">
              <w:rPr>
                <w:bCs/>
                <w:color w:val="000000"/>
                <w:sz w:val="14"/>
                <w:szCs w:val="16"/>
              </w:rPr>
              <w:t>Сидорчук</w:t>
            </w:r>
            <w:proofErr w:type="spellEnd"/>
            <w:r w:rsidRPr="009F5F6A">
              <w:rPr>
                <w:bCs/>
                <w:color w:val="000000"/>
                <w:sz w:val="14"/>
                <w:szCs w:val="16"/>
              </w:rPr>
              <w:t xml:space="preserve">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r w:rsidRPr="009F5F6A">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r w:rsidRPr="009F5F6A">
              <w:rPr>
                <w:bCs/>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r w:rsidRPr="009F5F6A">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r w:rsidRPr="009F5F6A">
              <w:rPr>
                <w:bCs/>
                <w:color w:val="000000"/>
                <w:sz w:val="14"/>
                <w:szCs w:val="16"/>
              </w:rPr>
              <w:t>Выписка из ЕГРЮЛ от 01.01.</w:t>
            </w:r>
            <w:r w:rsidR="00B71A2B" w:rsidRPr="009F5F6A">
              <w:rPr>
                <w:bCs/>
                <w:color w:val="000000"/>
                <w:sz w:val="14"/>
                <w:szCs w:val="16"/>
              </w:rPr>
              <w:t>2018</w:t>
            </w:r>
          </w:p>
        </w:tc>
      </w:tr>
      <w:tr w:rsidR="0089679E" w:rsidRPr="009F5F6A"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
                <w:bCs/>
                <w:color w:val="000000"/>
                <w:sz w:val="14"/>
                <w:szCs w:val="16"/>
              </w:rPr>
            </w:pPr>
            <w:r w:rsidRPr="009F5F6A">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9F5F6A"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p>
        </w:tc>
      </w:tr>
      <w:tr w:rsidR="0089679E" w:rsidRPr="009F5F6A"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
                <w:bCs/>
                <w:color w:val="000000"/>
                <w:sz w:val="14"/>
                <w:szCs w:val="16"/>
              </w:rPr>
            </w:pPr>
            <w:r w:rsidRPr="009F5F6A">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r w:rsidRPr="009F5F6A">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r w:rsidRPr="009F5F6A">
              <w:rPr>
                <w:bCs/>
                <w:color w:val="000000"/>
                <w:sz w:val="14"/>
                <w:szCs w:val="16"/>
              </w:rPr>
              <w:t>154568484</w:t>
            </w:r>
            <w:r w:rsidRPr="009F5F6A">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r w:rsidRPr="009F5F6A">
              <w:rPr>
                <w:bCs/>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r w:rsidRPr="009F5F6A">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9F5F6A"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r w:rsidRPr="009F5F6A">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r w:rsidRPr="009F5F6A">
              <w:rPr>
                <w:bCs/>
                <w:color w:val="000000"/>
                <w:sz w:val="14"/>
                <w:szCs w:val="16"/>
              </w:rPr>
              <w:t>Выписка из ЕГРЮЛ от 01.01.</w:t>
            </w:r>
            <w:r w:rsidR="00B71A2B" w:rsidRPr="009F5F6A">
              <w:rPr>
                <w:bCs/>
                <w:color w:val="000000"/>
                <w:sz w:val="14"/>
                <w:szCs w:val="16"/>
              </w:rPr>
              <w:t>2018</w:t>
            </w:r>
          </w:p>
        </w:tc>
      </w:tr>
      <w:tr w:rsidR="0089679E" w:rsidRPr="009F5F6A"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
                <w:bCs/>
                <w:color w:val="000000"/>
                <w:sz w:val="14"/>
                <w:szCs w:val="16"/>
              </w:rPr>
            </w:pPr>
            <w:r w:rsidRPr="009F5F6A">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r w:rsidRPr="009F5F6A">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r w:rsidRPr="009F5F6A">
              <w:rPr>
                <w:bCs/>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r w:rsidRPr="009F5F6A">
              <w:rPr>
                <w:bCs/>
                <w:color w:val="000000"/>
                <w:sz w:val="14"/>
                <w:szCs w:val="16"/>
              </w:rPr>
              <w:t xml:space="preserve">г. Таганрог, ул. </w:t>
            </w:r>
            <w:proofErr w:type="gramStart"/>
            <w:r w:rsidRPr="009F5F6A">
              <w:rPr>
                <w:bCs/>
                <w:color w:val="000000"/>
                <w:sz w:val="14"/>
                <w:szCs w:val="16"/>
              </w:rPr>
              <w:t>Разная</w:t>
            </w:r>
            <w:proofErr w:type="gramEnd"/>
            <w:r w:rsidRPr="009F5F6A">
              <w:rPr>
                <w:bCs/>
                <w:color w:val="000000"/>
                <w:sz w:val="14"/>
                <w:szCs w:val="16"/>
              </w:rPr>
              <w:t>,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r w:rsidRPr="009F5F6A">
              <w:rPr>
                <w:bCs/>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r w:rsidRPr="009F5F6A">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89679E" w:rsidRPr="009F5F6A" w:rsidRDefault="0089679E" w:rsidP="004F40F3">
            <w:pPr>
              <w:ind w:firstLine="3"/>
              <w:jc w:val="left"/>
              <w:rPr>
                <w:bCs/>
                <w:color w:val="000000"/>
                <w:sz w:val="14"/>
                <w:szCs w:val="16"/>
              </w:rPr>
            </w:pPr>
            <w:r w:rsidRPr="009F5F6A">
              <w:rPr>
                <w:bCs/>
                <w:color w:val="000000"/>
                <w:sz w:val="14"/>
                <w:szCs w:val="16"/>
              </w:rPr>
              <w:t>Выписка из ЕГРЮЛ от 01.01.</w:t>
            </w:r>
            <w:r w:rsidR="00B71A2B" w:rsidRPr="009F5F6A">
              <w:rPr>
                <w:bCs/>
                <w:color w:val="000000"/>
                <w:sz w:val="14"/>
                <w:szCs w:val="16"/>
              </w:rPr>
              <w:t>2018</w:t>
            </w:r>
          </w:p>
        </w:tc>
      </w:tr>
      <w:tr w:rsidR="0089679E" w:rsidRPr="009F5F6A"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
                <w:bCs/>
                <w:color w:val="000000"/>
                <w:sz w:val="14"/>
                <w:szCs w:val="16"/>
              </w:rPr>
            </w:pPr>
            <w:r w:rsidRPr="009F5F6A">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r w:rsidRPr="009F5F6A">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r w:rsidRPr="009F5F6A">
              <w:rPr>
                <w:bCs/>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r w:rsidRPr="009F5F6A">
              <w:rPr>
                <w:bCs/>
                <w:color w:val="000000"/>
                <w:sz w:val="14"/>
                <w:szCs w:val="16"/>
              </w:rPr>
              <w:t xml:space="preserve">г. Сочи, ул. </w:t>
            </w:r>
            <w:proofErr w:type="gramStart"/>
            <w:r w:rsidRPr="009F5F6A">
              <w:rPr>
                <w:bCs/>
                <w:color w:val="000000"/>
                <w:sz w:val="14"/>
                <w:szCs w:val="16"/>
              </w:rPr>
              <w:t>Садовая</w:t>
            </w:r>
            <w:proofErr w:type="gramEnd"/>
            <w:r w:rsidRPr="009F5F6A">
              <w:rPr>
                <w:bCs/>
                <w:color w:val="000000"/>
                <w:sz w:val="14"/>
                <w:szCs w:val="16"/>
              </w:rPr>
              <w:t>,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r w:rsidRPr="009F5F6A">
              <w:rPr>
                <w:bCs/>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r w:rsidRPr="009F5F6A">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89679E" w:rsidRPr="009F5F6A" w:rsidRDefault="0089679E" w:rsidP="004F40F3">
            <w:pPr>
              <w:ind w:firstLine="3"/>
              <w:jc w:val="left"/>
              <w:rPr>
                <w:bCs/>
                <w:color w:val="000000"/>
                <w:sz w:val="14"/>
                <w:szCs w:val="16"/>
              </w:rPr>
            </w:pPr>
            <w:r w:rsidRPr="009F5F6A">
              <w:rPr>
                <w:bCs/>
                <w:color w:val="000000"/>
                <w:sz w:val="14"/>
                <w:szCs w:val="16"/>
              </w:rPr>
              <w:t>Выписка из ЕГРЮЛ от 01.01.</w:t>
            </w:r>
            <w:r w:rsidR="00B71A2B" w:rsidRPr="009F5F6A">
              <w:rPr>
                <w:bCs/>
                <w:color w:val="000000"/>
                <w:sz w:val="14"/>
                <w:szCs w:val="16"/>
              </w:rPr>
              <w:t>2018</w:t>
            </w:r>
          </w:p>
        </w:tc>
      </w:tr>
      <w:tr w:rsidR="0089679E" w:rsidRPr="009F5F6A"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
                <w:bCs/>
                <w:color w:val="000000"/>
                <w:sz w:val="14"/>
                <w:szCs w:val="16"/>
              </w:rPr>
            </w:pPr>
            <w:r w:rsidRPr="009F5F6A">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9F5F6A"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p>
        </w:tc>
      </w:tr>
      <w:tr w:rsidR="0089679E" w:rsidRPr="009F5F6A"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
                <w:bCs/>
                <w:color w:val="000000"/>
                <w:sz w:val="14"/>
                <w:szCs w:val="16"/>
              </w:rPr>
            </w:pPr>
            <w:r w:rsidRPr="009F5F6A">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r w:rsidRPr="009F5F6A">
              <w:rPr>
                <w:bCs/>
                <w:color w:val="000000"/>
                <w:sz w:val="14"/>
                <w:szCs w:val="16"/>
              </w:rPr>
              <w:t>Пример Лтд. (</w:t>
            </w:r>
            <w:proofErr w:type="spellStart"/>
            <w:r w:rsidRPr="009F5F6A">
              <w:rPr>
                <w:bCs/>
                <w:color w:val="000000"/>
                <w:sz w:val="14"/>
                <w:szCs w:val="16"/>
              </w:rPr>
              <w:t>Primer</w:t>
            </w:r>
            <w:proofErr w:type="spellEnd"/>
            <w:r w:rsidRPr="009F5F6A">
              <w:rPr>
                <w:bCs/>
                <w:color w:val="000000"/>
                <w:sz w:val="14"/>
                <w:szCs w:val="16"/>
              </w:rPr>
              <w:t xml:space="preserve"> </w:t>
            </w:r>
            <w:proofErr w:type="spellStart"/>
            <w:r w:rsidRPr="009F5F6A">
              <w:rPr>
                <w:bCs/>
                <w:color w:val="000000"/>
                <w:sz w:val="14"/>
                <w:szCs w:val="16"/>
              </w:rPr>
              <w:t>Ltd</w:t>
            </w:r>
            <w:proofErr w:type="spellEnd"/>
            <w:r w:rsidRPr="009F5F6A">
              <w:rPr>
                <w:bCs/>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r w:rsidRPr="009F5F6A">
              <w:rPr>
                <w:bCs/>
                <w:color w:val="000000"/>
                <w:sz w:val="14"/>
                <w:szCs w:val="16"/>
              </w:rPr>
              <w:t xml:space="preserve">Кипр, </w:t>
            </w:r>
            <w:proofErr w:type="spellStart"/>
            <w:r w:rsidRPr="009F5F6A">
              <w:rPr>
                <w:bCs/>
                <w:color w:val="000000"/>
                <w:sz w:val="14"/>
                <w:szCs w:val="16"/>
              </w:rPr>
              <w:t>Лимассол</w:t>
            </w:r>
            <w:proofErr w:type="spellEnd"/>
            <w:r w:rsidRPr="009F5F6A">
              <w:rPr>
                <w:bCs/>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9F5F6A"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r w:rsidRPr="009F5F6A">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r w:rsidRPr="009F5F6A">
              <w:rPr>
                <w:bCs/>
                <w:color w:val="000000"/>
                <w:sz w:val="14"/>
                <w:szCs w:val="16"/>
              </w:rPr>
              <w:t>Учредительный договор № 25 от 03.03.03</w:t>
            </w:r>
          </w:p>
        </w:tc>
      </w:tr>
      <w:tr w:rsidR="0089679E" w:rsidRPr="009F5F6A" w:rsidTr="004F40F3">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89679E" w:rsidRPr="009F5F6A"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89679E" w:rsidRPr="009F5F6A" w:rsidRDefault="0089679E" w:rsidP="004F40F3">
            <w:pPr>
              <w:ind w:firstLine="3"/>
              <w:jc w:val="center"/>
              <w:rPr>
                <w:bCs/>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89679E" w:rsidRPr="009F5F6A" w:rsidRDefault="0089679E" w:rsidP="004F40F3">
            <w:pPr>
              <w:ind w:firstLine="3"/>
              <w:jc w:val="center"/>
              <w:rPr>
                <w:b/>
                <w:bCs/>
                <w:color w:val="000000"/>
                <w:sz w:val="14"/>
                <w:szCs w:val="16"/>
              </w:rPr>
            </w:pPr>
            <w:r w:rsidRPr="009F5F6A">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proofErr w:type="spellStart"/>
            <w:r w:rsidRPr="009F5F6A">
              <w:rPr>
                <w:bCs/>
                <w:color w:val="000000"/>
                <w:sz w:val="14"/>
                <w:szCs w:val="16"/>
              </w:rPr>
              <w:t>Martin</w:t>
            </w:r>
            <w:proofErr w:type="spellEnd"/>
            <w:r w:rsidRPr="009F5F6A">
              <w:rPr>
                <w:bCs/>
                <w:color w:val="000000"/>
                <w:sz w:val="14"/>
                <w:szCs w:val="16"/>
              </w:rPr>
              <w:t xml:space="preserve"> </w:t>
            </w:r>
            <w:proofErr w:type="spellStart"/>
            <w:r w:rsidRPr="009F5F6A">
              <w:rPr>
                <w:bCs/>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89679E" w:rsidRPr="009F5F6A" w:rsidRDefault="0089679E" w:rsidP="004F40F3">
            <w:pPr>
              <w:ind w:firstLine="3"/>
              <w:jc w:val="center"/>
              <w:rPr>
                <w:bCs/>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89679E" w:rsidRPr="009F5F6A" w:rsidRDefault="0089679E" w:rsidP="004F40F3">
            <w:pPr>
              <w:ind w:firstLine="3"/>
              <w:jc w:val="center"/>
              <w:rPr>
                <w:bCs/>
                <w:color w:val="000000"/>
                <w:sz w:val="14"/>
                <w:szCs w:val="16"/>
              </w:rPr>
            </w:pPr>
            <w:r w:rsidRPr="009F5F6A">
              <w:rPr>
                <w:bCs/>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89679E" w:rsidRPr="009F5F6A" w:rsidRDefault="0089679E" w:rsidP="004F40F3">
            <w:pPr>
              <w:ind w:firstLine="3"/>
              <w:jc w:val="left"/>
              <w:rPr>
                <w:bCs/>
                <w:color w:val="000000"/>
                <w:sz w:val="14"/>
                <w:szCs w:val="16"/>
              </w:rPr>
            </w:pPr>
          </w:p>
        </w:tc>
      </w:tr>
    </w:tbl>
    <w:p w:rsidR="0089679E" w:rsidRPr="009F5F6A" w:rsidRDefault="0089679E" w:rsidP="0089679E">
      <w:pPr>
        <w:pStyle w:val="aff"/>
        <w:numPr>
          <w:ilvl w:val="0"/>
          <w:numId w:val="0"/>
        </w:numPr>
        <w:spacing w:before="100" w:beforeAutospacing="1" w:line="240" w:lineRule="auto"/>
        <w:rPr>
          <w:sz w:val="24"/>
          <w:szCs w:val="24"/>
        </w:rPr>
      </w:pPr>
      <w:r w:rsidRPr="009F5F6A">
        <w:rPr>
          <w:szCs w:val="22"/>
        </w:rPr>
        <w:lastRenderedPageBreak/>
        <w:t>Приведённые в форме сведения о физических и юридических лицах являются условными и указаны в качестве примера.</w:t>
      </w:r>
    </w:p>
    <w:p w:rsidR="00211593" w:rsidRPr="009F5F6A" w:rsidRDefault="00211593" w:rsidP="00822777">
      <w:pPr>
        <w:pStyle w:val="2"/>
        <w:keepNext/>
        <w:pageBreakBefore/>
        <w:numPr>
          <w:ilvl w:val="1"/>
          <w:numId w:val="101"/>
        </w:numPr>
        <w:suppressAutoHyphens/>
        <w:spacing w:before="100" w:beforeAutospacing="1" w:after="100" w:afterAutospacing="1" w:line="240" w:lineRule="auto"/>
        <w:jc w:val="left"/>
        <w:rPr>
          <w:szCs w:val="22"/>
        </w:rPr>
        <w:sectPr w:rsidR="00211593" w:rsidRPr="009F5F6A" w:rsidSect="0089679E">
          <w:pgSz w:w="16838" w:h="11906" w:orient="landscape" w:code="9"/>
          <w:pgMar w:top="568" w:right="680" w:bottom="567" w:left="539" w:header="680" w:footer="278" w:gutter="0"/>
          <w:cols w:space="708"/>
          <w:titlePg/>
          <w:docGrid w:linePitch="360"/>
        </w:sectPr>
      </w:pPr>
    </w:p>
    <w:p w:rsidR="00211593" w:rsidRPr="009F5F6A" w:rsidRDefault="00211593" w:rsidP="00822777">
      <w:pPr>
        <w:pStyle w:val="2"/>
        <w:keepNext/>
        <w:pageBreakBefore/>
        <w:numPr>
          <w:ilvl w:val="1"/>
          <w:numId w:val="101"/>
        </w:numPr>
        <w:suppressAutoHyphens/>
        <w:spacing w:before="100" w:beforeAutospacing="1" w:after="100" w:afterAutospacing="1" w:line="240" w:lineRule="auto"/>
        <w:jc w:val="left"/>
        <w:rPr>
          <w:sz w:val="24"/>
          <w:szCs w:val="24"/>
        </w:rPr>
      </w:pPr>
      <w:bookmarkStart w:id="2697" w:name="_Toc423423683"/>
      <w:bookmarkStart w:id="2698" w:name="_Ref440272051"/>
      <w:bookmarkStart w:id="2699" w:name="_Ref440274744"/>
      <w:bookmarkStart w:id="2700" w:name="_Toc441131137"/>
      <w:bookmarkStart w:id="2701" w:name="_Toc515530034"/>
      <w:r w:rsidRPr="009F5F6A">
        <w:rPr>
          <w:sz w:val="24"/>
          <w:szCs w:val="24"/>
        </w:rPr>
        <w:lastRenderedPageBreak/>
        <w:t>Согласие на обработку персональных данных (форма 13)</w:t>
      </w:r>
      <w:bookmarkEnd w:id="2696"/>
      <w:bookmarkEnd w:id="2697"/>
      <w:bookmarkEnd w:id="2698"/>
      <w:bookmarkEnd w:id="2699"/>
      <w:bookmarkEnd w:id="2700"/>
      <w:bookmarkEnd w:id="2701"/>
    </w:p>
    <w:p w:rsidR="00211593" w:rsidRPr="009F5F6A" w:rsidRDefault="00211593" w:rsidP="00822777">
      <w:pPr>
        <w:pStyle w:val="3"/>
        <w:numPr>
          <w:ilvl w:val="2"/>
          <w:numId w:val="101"/>
        </w:numPr>
        <w:rPr>
          <w:sz w:val="24"/>
          <w:szCs w:val="24"/>
        </w:rPr>
      </w:pPr>
      <w:bookmarkStart w:id="2702" w:name="_Toc343690587"/>
      <w:bookmarkStart w:id="2703" w:name="_Toc372294431"/>
      <w:bookmarkStart w:id="2704" w:name="_Toc379288899"/>
      <w:bookmarkStart w:id="2705" w:name="_Toc384734783"/>
      <w:bookmarkStart w:id="2706" w:name="_Toc396984081"/>
      <w:bookmarkStart w:id="2707" w:name="_Toc423423684"/>
      <w:bookmarkStart w:id="2708" w:name="_Toc439170713"/>
      <w:bookmarkStart w:id="2709" w:name="_Toc439172815"/>
      <w:bookmarkStart w:id="2710" w:name="_Toc439173256"/>
      <w:bookmarkStart w:id="2711" w:name="_Toc439238252"/>
      <w:bookmarkStart w:id="2712" w:name="_Toc439252799"/>
      <w:bookmarkStart w:id="2713" w:name="_Toc439323773"/>
      <w:bookmarkStart w:id="2714" w:name="_Toc440361408"/>
      <w:bookmarkStart w:id="2715" w:name="_Toc440376290"/>
      <w:bookmarkStart w:id="2716" w:name="_Toc440382548"/>
      <w:bookmarkStart w:id="2717" w:name="_Toc440447218"/>
      <w:bookmarkStart w:id="2718" w:name="_Toc440632379"/>
      <w:bookmarkStart w:id="2719" w:name="_Toc440875151"/>
      <w:bookmarkStart w:id="2720" w:name="_Toc441131138"/>
      <w:bookmarkStart w:id="2721" w:name="_Toc441572143"/>
      <w:bookmarkStart w:id="2722" w:name="_Toc441575235"/>
      <w:bookmarkStart w:id="2723" w:name="_Toc442434896"/>
      <w:bookmarkStart w:id="2724" w:name="_Toc442435735"/>
      <w:bookmarkStart w:id="2725" w:name="_Toc462044826"/>
      <w:bookmarkStart w:id="2726" w:name="_Toc462068529"/>
      <w:bookmarkStart w:id="2727" w:name="_Toc463514219"/>
      <w:bookmarkStart w:id="2728" w:name="_Toc469480457"/>
      <w:bookmarkStart w:id="2729" w:name="_Toc471823248"/>
      <w:bookmarkStart w:id="2730" w:name="_Toc498512109"/>
      <w:bookmarkStart w:id="2731" w:name="_Toc511312929"/>
      <w:bookmarkStart w:id="2732" w:name="_Toc511315333"/>
      <w:bookmarkStart w:id="2733" w:name="_Toc515530035"/>
      <w:r w:rsidRPr="009F5F6A">
        <w:rPr>
          <w:sz w:val="24"/>
          <w:szCs w:val="24"/>
        </w:rPr>
        <w:t xml:space="preserve">Форма </w:t>
      </w:r>
      <w:bookmarkEnd w:id="2702"/>
      <w:bookmarkEnd w:id="2703"/>
      <w:bookmarkEnd w:id="2704"/>
      <w:bookmarkEnd w:id="2705"/>
      <w:bookmarkEnd w:id="2706"/>
      <w:bookmarkEnd w:id="2707"/>
      <w:bookmarkEnd w:id="2708"/>
      <w:bookmarkEnd w:id="2709"/>
      <w:bookmarkEnd w:id="2710"/>
      <w:bookmarkEnd w:id="2711"/>
      <w:bookmarkEnd w:id="2712"/>
      <w:r w:rsidRPr="009F5F6A">
        <w:rPr>
          <w:sz w:val="24"/>
          <w:szCs w:val="24"/>
        </w:rPr>
        <w:t>Согласия на обработку персональных данных</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rsidR="00211593" w:rsidRPr="009F5F6A" w:rsidRDefault="00211593" w:rsidP="00211593">
      <w:pPr>
        <w:tabs>
          <w:tab w:val="left" w:pos="4757"/>
        </w:tabs>
        <w:ind w:left="1134" w:firstLine="0"/>
        <w:jc w:val="left"/>
      </w:pPr>
      <w:r w:rsidRPr="009F5F6A">
        <w:t>Приложение 13</w:t>
      </w:r>
      <w:r w:rsidR="00827F49" w:rsidRPr="009F5F6A">
        <w:t>.1</w:t>
      </w:r>
      <w:r w:rsidRPr="009F5F6A">
        <w:t xml:space="preserve"> к письму о подаче оферты</w:t>
      </w:r>
      <w:r w:rsidRPr="009F5F6A">
        <w:br/>
        <w:t>от «____»_____________ </w:t>
      </w:r>
      <w:proofErr w:type="gramStart"/>
      <w:r w:rsidRPr="009F5F6A">
        <w:t>г</w:t>
      </w:r>
      <w:proofErr w:type="gramEnd"/>
      <w:r w:rsidRPr="009F5F6A">
        <w:t>. №__________</w:t>
      </w:r>
    </w:p>
    <w:p w:rsidR="00211593" w:rsidRPr="009F5F6A" w:rsidRDefault="00211593" w:rsidP="00211593">
      <w:pPr>
        <w:contextualSpacing/>
        <w:jc w:val="right"/>
        <w:rPr>
          <w:szCs w:val="24"/>
        </w:rPr>
      </w:pPr>
    </w:p>
    <w:p w:rsidR="00211593" w:rsidRPr="009F5F6A" w:rsidRDefault="00211593" w:rsidP="00211593"/>
    <w:p w:rsidR="00211593" w:rsidRPr="009F5F6A" w:rsidRDefault="00211593" w:rsidP="00211593">
      <w:pPr>
        <w:tabs>
          <w:tab w:val="left" w:pos="0"/>
          <w:tab w:val="num" w:pos="1134"/>
        </w:tabs>
        <w:jc w:val="center"/>
        <w:outlineLvl w:val="1"/>
        <w:rPr>
          <w:b/>
          <w:sz w:val="26"/>
          <w:szCs w:val="26"/>
        </w:rPr>
      </w:pPr>
      <w:bookmarkStart w:id="2734" w:name="_Toc441572144"/>
      <w:bookmarkStart w:id="2735" w:name="_Toc441575236"/>
      <w:bookmarkStart w:id="2736" w:name="_Toc442434897"/>
      <w:bookmarkStart w:id="2737" w:name="_Toc442435736"/>
      <w:bookmarkStart w:id="2738" w:name="_Toc462044827"/>
      <w:bookmarkStart w:id="2739" w:name="_Toc462068530"/>
      <w:bookmarkStart w:id="2740" w:name="_Toc463514220"/>
      <w:bookmarkStart w:id="2741" w:name="_Toc469480458"/>
      <w:bookmarkStart w:id="2742" w:name="_Toc471823249"/>
      <w:bookmarkStart w:id="2743" w:name="_Toc498512110"/>
      <w:bookmarkStart w:id="2744" w:name="_Toc511312930"/>
      <w:bookmarkStart w:id="2745" w:name="_Toc511315334"/>
      <w:bookmarkStart w:id="2746" w:name="_Toc515530036"/>
      <w:r w:rsidRPr="009F5F6A">
        <w:rPr>
          <w:b/>
          <w:sz w:val="26"/>
          <w:szCs w:val="26"/>
        </w:rPr>
        <w:t>Согласие на обработку персональных данных</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r w:rsidRPr="009F5F6A">
        <w:rPr>
          <w:b/>
          <w:sz w:val="26"/>
          <w:szCs w:val="26"/>
        </w:rPr>
        <w:t xml:space="preserve"> </w:t>
      </w:r>
    </w:p>
    <w:p w:rsidR="00211593" w:rsidRPr="009F5F6A" w:rsidRDefault="00211593" w:rsidP="00211593">
      <w:pPr>
        <w:tabs>
          <w:tab w:val="left" w:pos="0"/>
        </w:tabs>
        <w:jc w:val="center"/>
        <w:rPr>
          <w:b/>
          <w:snapToGrid w:val="0"/>
          <w:sz w:val="26"/>
          <w:szCs w:val="26"/>
        </w:rPr>
      </w:pPr>
      <w:r w:rsidRPr="009F5F6A">
        <w:rPr>
          <w:b/>
          <w:snapToGrid w:val="0"/>
          <w:sz w:val="26"/>
          <w:szCs w:val="26"/>
        </w:rPr>
        <w:t xml:space="preserve">от «_____» ____________ 201____ г. </w:t>
      </w:r>
    </w:p>
    <w:p w:rsidR="00211593" w:rsidRPr="009F5F6A" w:rsidRDefault="00211593" w:rsidP="00211593">
      <w:pPr>
        <w:jc w:val="center"/>
        <w:rPr>
          <w:sz w:val="26"/>
          <w:szCs w:val="26"/>
        </w:rPr>
      </w:pPr>
    </w:p>
    <w:p w:rsidR="00827F49" w:rsidRPr="009F5F6A" w:rsidRDefault="00827F49" w:rsidP="00827F49">
      <w:pPr>
        <w:autoSpaceDE w:val="0"/>
        <w:autoSpaceDN w:val="0"/>
        <w:adjustRightInd w:val="0"/>
        <w:ind w:firstLine="709"/>
        <w:rPr>
          <w:szCs w:val="24"/>
        </w:rPr>
      </w:pPr>
      <w:proofErr w:type="gramStart"/>
      <w:r w:rsidRPr="009F5F6A">
        <w:rPr>
          <w:szCs w:val="24"/>
        </w:rPr>
        <w:t xml:space="preserve">Настоящим </w:t>
      </w:r>
      <w:r w:rsidRPr="009F5F6A">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9F5F6A">
        <w:rPr>
          <w:szCs w:val="24"/>
        </w:rPr>
        <w:t>,</w:t>
      </w:r>
      <w:r w:rsidRPr="009F5F6A">
        <w:rPr>
          <w:b/>
          <w:i/>
          <w:szCs w:val="24"/>
        </w:rPr>
        <w:t xml:space="preserve"> действующего на основании _________</w:t>
      </w:r>
      <w:r w:rsidRPr="009F5F6A">
        <w:rPr>
          <w:i/>
          <w:szCs w:val="24"/>
        </w:rPr>
        <w:t>_,</w:t>
      </w:r>
      <w:r w:rsidRPr="009F5F6A">
        <w:rPr>
          <w:b/>
          <w:i/>
          <w:szCs w:val="24"/>
        </w:rPr>
        <w:t xml:space="preserve"> </w:t>
      </w:r>
      <w:r w:rsidRPr="009F5F6A">
        <w:rPr>
          <w:szCs w:val="24"/>
        </w:rPr>
        <w:t xml:space="preserve">дает свое согласие на </w:t>
      </w:r>
      <w:r w:rsidRPr="009F5F6A">
        <w:rPr>
          <w:snapToGrid w:val="0"/>
          <w:szCs w:val="24"/>
        </w:rPr>
        <w:t>совершение ПАО «МРСК Центра», и ПАО «</w:t>
      </w:r>
      <w:proofErr w:type="spellStart"/>
      <w:r w:rsidRPr="009F5F6A">
        <w:rPr>
          <w:snapToGrid w:val="0"/>
          <w:szCs w:val="24"/>
        </w:rPr>
        <w:t>Россети</w:t>
      </w:r>
      <w:proofErr w:type="spellEnd"/>
      <w:r w:rsidRPr="009F5F6A">
        <w:rPr>
          <w:snapToGrid w:val="0"/>
          <w:szCs w:val="24"/>
        </w:rPr>
        <w:t>» действий, предусмотренных п. 3 ст. 3 ФЗ «О персональных данных» от 27.07.2006 № 152-ФЗ, в отношении</w:t>
      </w:r>
      <w:r w:rsidRPr="009F5F6A">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9F5F6A">
        <w:rPr>
          <w:szCs w:val="24"/>
        </w:rPr>
        <w:t>субконтрагентов</w:t>
      </w:r>
      <w:proofErr w:type="spellEnd"/>
      <w:r w:rsidRPr="009F5F6A">
        <w:rPr>
          <w:szCs w:val="24"/>
        </w:rPr>
        <w:t xml:space="preserve"> и</w:t>
      </w:r>
      <w:proofErr w:type="gramEnd"/>
      <w:r w:rsidRPr="009F5F6A">
        <w:rPr>
          <w:szCs w:val="24"/>
        </w:rPr>
        <w:t xml:space="preserve"> </w:t>
      </w:r>
      <w:proofErr w:type="gramStart"/>
      <w:r w:rsidRPr="009F5F6A">
        <w:rPr>
          <w:szCs w:val="24"/>
        </w:rPr>
        <w:t>их собственников (участников, учредителей, акционеров), в том числе конечных бенефициаров (</w:t>
      </w:r>
      <w:r w:rsidRPr="009F5F6A">
        <w:rPr>
          <w:snapToGrid w:val="0"/>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9F5F6A">
        <w:rPr>
          <w:snapToGrid w:val="0"/>
          <w:szCs w:val="24"/>
        </w:rPr>
        <w:t xml:space="preserve"> ИНН </w:t>
      </w:r>
      <w:r w:rsidRPr="009F5F6A">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9F5F6A">
        <w:rPr>
          <w:szCs w:val="24"/>
        </w:rPr>
        <w:t>Росфинмониторинг</w:t>
      </w:r>
      <w:proofErr w:type="spellEnd"/>
      <w:r w:rsidRPr="009F5F6A">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9F5F6A" w:rsidRDefault="00827F49" w:rsidP="00827F49">
      <w:pPr>
        <w:ind w:firstLine="709"/>
        <w:rPr>
          <w:snapToGrid w:val="0"/>
          <w:szCs w:val="24"/>
        </w:rPr>
      </w:pPr>
      <w:proofErr w:type="gramStart"/>
      <w:r w:rsidRPr="009F5F6A">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827F49" w:rsidRPr="009F5F6A" w:rsidRDefault="00827F49" w:rsidP="00827F49">
      <w:pPr>
        <w:ind w:firstLine="709"/>
        <w:rPr>
          <w:snapToGrid w:val="0"/>
          <w:szCs w:val="24"/>
        </w:rPr>
      </w:pPr>
      <w:r w:rsidRPr="009F5F6A">
        <w:rPr>
          <w:snapToGrid w:val="0"/>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9F5F6A">
        <w:rPr>
          <w:snapToGrid w:val="0"/>
          <w:szCs w:val="24"/>
        </w:rPr>
        <w:t>выполнения / отмены действия поручений Правительства Российской</w:t>
      </w:r>
      <w:proofErr w:type="gramEnd"/>
      <w:r w:rsidRPr="009F5F6A">
        <w:rPr>
          <w:snapToGrid w:val="0"/>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9F5F6A" w:rsidRDefault="00827F49" w:rsidP="00827F49">
      <w:pPr>
        <w:ind w:firstLine="709"/>
        <w:rPr>
          <w:snapToGrid w:val="0"/>
          <w:szCs w:val="24"/>
        </w:rPr>
      </w:pPr>
    </w:p>
    <w:p w:rsidR="00827F49" w:rsidRPr="009F5F6A" w:rsidRDefault="00827F49" w:rsidP="00827F49">
      <w:pPr>
        <w:ind w:firstLine="0"/>
        <w:jc w:val="left"/>
        <w:rPr>
          <w:color w:val="000000"/>
          <w:sz w:val="26"/>
          <w:szCs w:val="26"/>
        </w:rPr>
      </w:pPr>
      <w:r w:rsidRPr="009F5F6A">
        <w:rPr>
          <w:color w:val="000000"/>
          <w:sz w:val="26"/>
          <w:szCs w:val="26"/>
        </w:rPr>
        <w:t>_______________________                                                   ______________________</w:t>
      </w:r>
    </w:p>
    <w:p w:rsidR="00827F49" w:rsidRPr="009F5F6A" w:rsidRDefault="00827F49" w:rsidP="00827F49">
      <w:pPr>
        <w:ind w:firstLine="0"/>
        <w:jc w:val="left"/>
        <w:rPr>
          <w:sz w:val="20"/>
        </w:rPr>
      </w:pPr>
      <w:r w:rsidRPr="009F5F6A">
        <w:rPr>
          <w:sz w:val="20"/>
        </w:rPr>
        <w:t>(Подпись уполномоченного представителя</w:t>
      </w:r>
      <w:r w:rsidRPr="009F5F6A">
        <w:rPr>
          <w:sz w:val="26"/>
          <w:szCs w:val="26"/>
        </w:rPr>
        <w:t xml:space="preserve">)                                      </w:t>
      </w:r>
      <w:r w:rsidRPr="009F5F6A">
        <w:rPr>
          <w:sz w:val="20"/>
        </w:rPr>
        <w:t>(Ф.И.О. и должность подписавшего)</w:t>
      </w:r>
    </w:p>
    <w:p w:rsidR="00827F49" w:rsidRPr="009F5F6A" w:rsidRDefault="00827F49" w:rsidP="00827F49">
      <w:pPr>
        <w:jc w:val="left"/>
        <w:rPr>
          <w:bCs/>
        </w:rPr>
      </w:pPr>
      <w:r w:rsidRPr="009F5F6A">
        <w:rPr>
          <w:b/>
          <w:bCs/>
        </w:rPr>
        <w:t>М.П.</w:t>
      </w:r>
    </w:p>
    <w:p w:rsidR="00827F49" w:rsidRPr="009F5F6A" w:rsidRDefault="00827F49" w:rsidP="00827F49">
      <w:pPr>
        <w:ind w:firstLine="0"/>
        <w:jc w:val="left"/>
        <w:rPr>
          <w:bCs/>
        </w:rPr>
      </w:pPr>
    </w:p>
    <w:p w:rsidR="00827F49" w:rsidRPr="009F5F6A" w:rsidRDefault="00827F49" w:rsidP="00827F49">
      <w:pPr>
        <w:ind w:firstLine="0"/>
        <w:jc w:val="left"/>
        <w:rPr>
          <w:bCs/>
        </w:rPr>
      </w:pPr>
      <w:r w:rsidRPr="009F5F6A">
        <w:rPr>
          <w:bCs/>
        </w:rPr>
        <w:t>По поручению:</w:t>
      </w:r>
    </w:p>
    <w:p w:rsidR="00827F49" w:rsidRPr="009F5F6A" w:rsidRDefault="00827F49" w:rsidP="00827F49">
      <w:pPr>
        <w:ind w:firstLine="0"/>
        <w:jc w:val="left"/>
        <w:rPr>
          <w:bCs/>
        </w:rPr>
      </w:pPr>
    </w:p>
    <w:p w:rsidR="00211593" w:rsidRPr="009F5F6A" w:rsidRDefault="00827F49" w:rsidP="00827F49">
      <w:pPr>
        <w:jc w:val="left"/>
        <w:rPr>
          <w:b/>
          <w:bCs/>
        </w:rPr>
      </w:pPr>
      <w:r w:rsidRPr="009F5F6A">
        <w:rPr>
          <w:bCs/>
        </w:rPr>
        <w:t xml:space="preserve">__________________ </w:t>
      </w:r>
      <w:r w:rsidRPr="009F5F6A">
        <w:rPr>
          <w:b/>
          <w:i/>
          <w:szCs w:val="24"/>
        </w:rPr>
        <w:t>{указывается</w:t>
      </w:r>
      <w:r w:rsidRPr="009F5F6A">
        <w:t xml:space="preserve"> </w:t>
      </w:r>
      <w:r w:rsidRPr="009F5F6A">
        <w:rPr>
          <w:b/>
          <w:i/>
          <w:szCs w:val="24"/>
        </w:rPr>
        <w:t>фамилия, имя, отчество субъекта персональных данных (собственника/бенефициара) и</w:t>
      </w:r>
      <w:r w:rsidRPr="009F5F6A">
        <w:t xml:space="preserve"> </w:t>
      </w:r>
      <w:r w:rsidRPr="009F5F6A">
        <w:rPr>
          <w:b/>
          <w:i/>
          <w:szCs w:val="24"/>
        </w:rPr>
        <w:t>реквизиты доверенности или иного документа, подтверждающего полномочия представителя}</w:t>
      </w:r>
    </w:p>
    <w:p w:rsidR="00211593" w:rsidRPr="009F5F6A" w:rsidRDefault="00211593" w:rsidP="00211593">
      <w:pPr>
        <w:ind w:firstLine="0"/>
        <w:jc w:val="left"/>
      </w:pPr>
      <w:r w:rsidRPr="009F5F6A">
        <w:br w:type="page"/>
      </w:r>
    </w:p>
    <w:p w:rsidR="00211593" w:rsidRPr="009F5F6A" w:rsidRDefault="00211593" w:rsidP="00822777">
      <w:pPr>
        <w:pStyle w:val="3"/>
        <w:numPr>
          <w:ilvl w:val="2"/>
          <w:numId w:val="101"/>
        </w:numPr>
        <w:rPr>
          <w:sz w:val="24"/>
          <w:szCs w:val="24"/>
        </w:rPr>
      </w:pPr>
      <w:bookmarkStart w:id="2747" w:name="_Toc439252801"/>
      <w:bookmarkStart w:id="2748" w:name="_Toc439323774"/>
      <w:bookmarkStart w:id="2749" w:name="_Toc440361409"/>
      <w:bookmarkStart w:id="2750" w:name="_Toc440376291"/>
      <w:bookmarkStart w:id="2751" w:name="_Toc440382549"/>
      <w:bookmarkStart w:id="2752" w:name="_Toc440447219"/>
      <w:bookmarkStart w:id="2753" w:name="_Toc440632380"/>
      <w:bookmarkStart w:id="2754" w:name="_Toc440875152"/>
      <w:bookmarkStart w:id="2755" w:name="_Toc441131139"/>
      <w:bookmarkStart w:id="2756" w:name="_Toc441572145"/>
      <w:bookmarkStart w:id="2757" w:name="_Toc441575237"/>
      <w:bookmarkStart w:id="2758" w:name="_Toc442434898"/>
      <w:bookmarkStart w:id="2759" w:name="_Toc442435737"/>
      <w:bookmarkStart w:id="2760" w:name="_Toc462044828"/>
      <w:bookmarkStart w:id="2761" w:name="_Toc462068531"/>
      <w:bookmarkStart w:id="2762" w:name="_Toc463514221"/>
      <w:bookmarkStart w:id="2763" w:name="_Toc469480459"/>
      <w:bookmarkStart w:id="2764" w:name="_Toc471823250"/>
      <w:bookmarkStart w:id="2765" w:name="_Toc498512111"/>
      <w:bookmarkStart w:id="2766" w:name="_Toc511312931"/>
      <w:bookmarkStart w:id="2767" w:name="_Toc511315335"/>
      <w:bookmarkStart w:id="2768" w:name="_Toc515530037"/>
      <w:r w:rsidRPr="009F5F6A">
        <w:rPr>
          <w:sz w:val="24"/>
          <w:szCs w:val="24"/>
        </w:rPr>
        <w:lastRenderedPageBreak/>
        <w:t>Инструкции по заполнению</w:t>
      </w:r>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rsidR="001430F1" w:rsidRPr="009F5F6A" w:rsidRDefault="001430F1" w:rsidP="00822777">
      <w:pPr>
        <w:numPr>
          <w:ilvl w:val="3"/>
          <w:numId w:val="101"/>
        </w:numPr>
        <w:suppressAutoHyphens/>
        <w:spacing w:after="60" w:line="288" w:lineRule="auto"/>
        <w:rPr>
          <w:b/>
          <w:bCs/>
          <w:szCs w:val="24"/>
        </w:rPr>
      </w:pPr>
      <w:r w:rsidRPr="009F5F6A">
        <w:rPr>
          <w:b/>
          <w:bCs/>
          <w:szCs w:val="24"/>
        </w:rPr>
        <w:t>Данная форма заполняется в случае, если согласие на представление (обработку) ПАО «МРСК Центра», ПАО «</w:t>
      </w:r>
      <w:proofErr w:type="spellStart"/>
      <w:r w:rsidRPr="009F5F6A">
        <w:rPr>
          <w:b/>
          <w:bCs/>
          <w:szCs w:val="24"/>
        </w:rPr>
        <w:t>Россети</w:t>
      </w:r>
      <w:proofErr w:type="spellEnd"/>
      <w:r w:rsidRPr="009F5F6A">
        <w:rPr>
          <w:b/>
          <w:bCs/>
          <w:szCs w:val="24"/>
        </w:rPr>
        <w:t xml:space="preserve">» и в уполномоченные государственные органы, персональных данных конечных бенефициаров </w:t>
      </w:r>
      <w:r w:rsidRPr="009F5F6A">
        <w:rPr>
          <w:b/>
          <w:szCs w:val="24"/>
        </w:rPr>
        <w:t xml:space="preserve">составляется </w:t>
      </w:r>
      <w:r w:rsidRPr="009F5F6A">
        <w:rPr>
          <w:b/>
          <w:bCs/>
          <w:szCs w:val="24"/>
        </w:rPr>
        <w:t>представителем субъект</w:t>
      </w:r>
      <w:proofErr w:type="gramStart"/>
      <w:r w:rsidRPr="009F5F6A">
        <w:rPr>
          <w:b/>
          <w:bCs/>
          <w:szCs w:val="24"/>
        </w:rPr>
        <w:t>а(</w:t>
      </w:r>
      <w:proofErr w:type="spellStart"/>
      <w:proofErr w:type="gramEnd"/>
      <w:r w:rsidRPr="009F5F6A">
        <w:rPr>
          <w:b/>
          <w:bCs/>
          <w:szCs w:val="24"/>
        </w:rPr>
        <w:t>ов</w:t>
      </w:r>
      <w:proofErr w:type="spellEnd"/>
      <w:r w:rsidRPr="009F5F6A">
        <w:rPr>
          <w:b/>
          <w:bCs/>
          <w:szCs w:val="24"/>
        </w:rPr>
        <w:t>) персональных данных на основании доверенности или иного документа, подтверждающего полномочия представителя.</w:t>
      </w:r>
    </w:p>
    <w:p w:rsidR="001430F1" w:rsidRPr="009F5F6A" w:rsidRDefault="001430F1" w:rsidP="00822777">
      <w:pPr>
        <w:numPr>
          <w:ilvl w:val="3"/>
          <w:numId w:val="101"/>
        </w:numPr>
        <w:suppressAutoHyphens/>
        <w:spacing w:after="60" w:line="288" w:lineRule="auto"/>
        <w:rPr>
          <w:b/>
          <w:bCs/>
          <w:szCs w:val="24"/>
        </w:rPr>
      </w:pPr>
      <w:proofErr w:type="gramStart"/>
      <w:r w:rsidRPr="009F5F6A">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9F5F6A">
        <w:rPr>
          <w:bCs/>
          <w:szCs w:val="24"/>
        </w:rPr>
        <w:t>Россети</w:t>
      </w:r>
      <w:proofErr w:type="spellEnd"/>
      <w:r w:rsidRPr="009F5F6A">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9F5F6A">
        <w:rPr>
          <w:bCs/>
          <w:szCs w:val="24"/>
        </w:rPr>
        <w:t>субконтрагентов</w:t>
      </w:r>
      <w:proofErr w:type="spellEnd"/>
      <w:r w:rsidRPr="009F5F6A">
        <w:rPr>
          <w:bCs/>
          <w:szCs w:val="24"/>
        </w:rPr>
        <w:t xml:space="preserve"> за предоставление Обществу данных о своих собственниках (участниках, учредителях, акционерах</w:t>
      </w:r>
      <w:proofErr w:type="gramEnd"/>
      <w:r w:rsidRPr="009F5F6A">
        <w:rPr>
          <w:bCs/>
          <w:szCs w:val="24"/>
        </w:rPr>
        <w:t xml:space="preserve">), в том числе бенефициарах и бенефициарах своего </w:t>
      </w:r>
      <w:proofErr w:type="spellStart"/>
      <w:r w:rsidRPr="009F5F6A">
        <w:rPr>
          <w:bCs/>
          <w:szCs w:val="24"/>
        </w:rPr>
        <w:t>субконтрагента</w:t>
      </w:r>
      <w:proofErr w:type="spellEnd"/>
      <w:r w:rsidRPr="009F5F6A">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9F5F6A">
        <w:rPr>
          <w:bCs/>
          <w:szCs w:val="24"/>
        </w:rPr>
        <w:t>субконтрагентов</w:t>
      </w:r>
      <w:proofErr w:type="spellEnd"/>
      <w:r w:rsidRPr="009F5F6A">
        <w:rPr>
          <w:bCs/>
          <w:szCs w:val="24"/>
        </w:rPr>
        <w:t xml:space="preserve"> согласие на представление (обработку) ПАО «МРСК Центра», и ПАО «</w:t>
      </w:r>
      <w:proofErr w:type="spellStart"/>
      <w:r w:rsidRPr="009F5F6A">
        <w:rPr>
          <w:bCs/>
          <w:szCs w:val="24"/>
        </w:rPr>
        <w:t>Россети</w:t>
      </w:r>
      <w:proofErr w:type="spellEnd"/>
      <w:r w:rsidRPr="009F5F6A">
        <w:rPr>
          <w:bCs/>
          <w:szCs w:val="24"/>
        </w:rPr>
        <w:t>» и в уполномоченные государственные органы указанных сведений.</w:t>
      </w:r>
    </w:p>
    <w:p w:rsidR="001430F1" w:rsidRPr="009F5F6A" w:rsidRDefault="001430F1" w:rsidP="00822777">
      <w:pPr>
        <w:numPr>
          <w:ilvl w:val="3"/>
          <w:numId w:val="101"/>
        </w:numPr>
        <w:suppressAutoHyphens/>
        <w:spacing w:after="60" w:line="288" w:lineRule="auto"/>
        <w:rPr>
          <w:b/>
          <w:bCs/>
          <w:szCs w:val="24"/>
        </w:rPr>
      </w:pPr>
      <w:r w:rsidRPr="009F5F6A">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Pr="009F5F6A" w:rsidRDefault="001430F1">
      <w:pPr>
        <w:widowControl/>
        <w:ind w:firstLine="0"/>
        <w:jc w:val="left"/>
        <w:rPr>
          <w:szCs w:val="24"/>
        </w:rPr>
      </w:pPr>
      <w:r w:rsidRPr="009F5F6A">
        <w:rPr>
          <w:szCs w:val="24"/>
        </w:rPr>
        <w:br w:type="page"/>
      </w:r>
    </w:p>
    <w:p w:rsidR="001430F1" w:rsidRPr="009F5F6A" w:rsidRDefault="001430F1" w:rsidP="00822777">
      <w:pPr>
        <w:pStyle w:val="3"/>
        <w:numPr>
          <w:ilvl w:val="2"/>
          <w:numId w:val="101"/>
        </w:numPr>
        <w:rPr>
          <w:sz w:val="24"/>
          <w:szCs w:val="24"/>
        </w:rPr>
      </w:pPr>
      <w:bookmarkStart w:id="2769" w:name="_Toc462044829"/>
      <w:bookmarkStart w:id="2770" w:name="_Toc462068532"/>
      <w:bookmarkStart w:id="2771" w:name="_Toc463514222"/>
      <w:bookmarkStart w:id="2772" w:name="_Toc469480460"/>
      <w:bookmarkStart w:id="2773" w:name="_Toc471823251"/>
      <w:bookmarkStart w:id="2774" w:name="_Toc498512112"/>
      <w:bookmarkStart w:id="2775" w:name="_Toc511312932"/>
      <w:bookmarkStart w:id="2776" w:name="_Toc511315336"/>
      <w:bookmarkStart w:id="2777" w:name="_Toc515530038"/>
      <w:r w:rsidRPr="009F5F6A">
        <w:rPr>
          <w:bCs w:val="0"/>
          <w:sz w:val="24"/>
          <w:szCs w:val="24"/>
        </w:rPr>
        <w:lastRenderedPageBreak/>
        <w:t>Форма Согласия на обработку персональных данных</w:t>
      </w:r>
      <w:bookmarkEnd w:id="2769"/>
      <w:bookmarkEnd w:id="2770"/>
      <w:bookmarkEnd w:id="2771"/>
      <w:bookmarkEnd w:id="2772"/>
      <w:bookmarkEnd w:id="2773"/>
      <w:bookmarkEnd w:id="2774"/>
      <w:bookmarkEnd w:id="2775"/>
      <w:bookmarkEnd w:id="2776"/>
      <w:bookmarkEnd w:id="2777"/>
    </w:p>
    <w:p w:rsidR="001430F1" w:rsidRPr="009F5F6A" w:rsidRDefault="001430F1" w:rsidP="001430F1">
      <w:pPr>
        <w:tabs>
          <w:tab w:val="left" w:pos="4757"/>
        </w:tabs>
        <w:ind w:left="1134" w:firstLine="0"/>
        <w:jc w:val="left"/>
        <w:rPr>
          <w:szCs w:val="24"/>
        </w:rPr>
      </w:pPr>
      <w:r w:rsidRPr="009F5F6A">
        <w:rPr>
          <w:szCs w:val="24"/>
        </w:rPr>
        <w:t>Приложение 13.2 к письму о подаче оферты</w:t>
      </w:r>
      <w:r w:rsidRPr="009F5F6A">
        <w:rPr>
          <w:szCs w:val="24"/>
        </w:rPr>
        <w:br/>
        <w:t>от «____»_____________ </w:t>
      </w:r>
      <w:proofErr w:type="gramStart"/>
      <w:r w:rsidRPr="009F5F6A">
        <w:rPr>
          <w:szCs w:val="24"/>
        </w:rPr>
        <w:t>г</w:t>
      </w:r>
      <w:proofErr w:type="gramEnd"/>
      <w:r w:rsidRPr="009F5F6A">
        <w:rPr>
          <w:szCs w:val="24"/>
        </w:rPr>
        <w:t>. №__________</w:t>
      </w:r>
    </w:p>
    <w:p w:rsidR="001430F1" w:rsidRPr="009F5F6A" w:rsidRDefault="001430F1" w:rsidP="001430F1">
      <w:pPr>
        <w:jc w:val="right"/>
        <w:rPr>
          <w:szCs w:val="24"/>
        </w:rPr>
      </w:pPr>
    </w:p>
    <w:p w:rsidR="001430F1" w:rsidRPr="009F5F6A" w:rsidRDefault="001430F1" w:rsidP="001430F1">
      <w:pPr>
        <w:rPr>
          <w:szCs w:val="24"/>
        </w:rPr>
      </w:pPr>
    </w:p>
    <w:p w:rsidR="001430F1" w:rsidRPr="009F5F6A" w:rsidRDefault="001430F1" w:rsidP="001430F1">
      <w:pPr>
        <w:tabs>
          <w:tab w:val="left" w:pos="0"/>
          <w:tab w:val="num" w:pos="1134"/>
        </w:tabs>
        <w:jc w:val="center"/>
        <w:outlineLvl w:val="1"/>
        <w:rPr>
          <w:b/>
          <w:szCs w:val="24"/>
        </w:rPr>
      </w:pPr>
      <w:bookmarkStart w:id="2778" w:name="_Toc462044830"/>
      <w:bookmarkStart w:id="2779" w:name="_Toc462068533"/>
      <w:bookmarkStart w:id="2780" w:name="_Toc463514223"/>
      <w:bookmarkStart w:id="2781" w:name="_Toc469480461"/>
      <w:bookmarkStart w:id="2782" w:name="_Toc471823252"/>
      <w:bookmarkStart w:id="2783" w:name="_Toc498512113"/>
      <w:bookmarkStart w:id="2784" w:name="_Toc511312933"/>
      <w:bookmarkStart w:id="2785" w:name="_Toc511315337"/>
      <w:bookmarkStart w:id="2786" w:name="_Toc515530039"/>
      <w:r w:rsidRPr="009F5F6A">
        <w:rPr>
          <w:b/>
          <w:szCs w:val="24"/>
        </w:rPr>
        <w:t>Согласие на обработку персональных данных</w:t>
      </w:r>
      <w:bookmarkEnd w:id="2778"/>
      <w:bookmarkEnd w:id="2779"/>
      <w:bookmarkEnd w:id="2780"/>
      <w:bookmarkEnd w:id="2781"/>
      <w:bookmarkEnd w:id="2782"/>
      <w:bookmarkEnd w:id="2783"/>
      <w:bookmarkEnd w:id="2784"/>
      <w:bookmarkEnd w:id="2785"/>
      <w:bookmarkEnd w:id="2786"/>
      <w:r w:rsidRPr="009F5F6A">
        <w:rPr>
          <w:b/>
          <w:szCs w:val="24"/>
        </w:rPr>
        <w:t xml:space="preserve"> </w:t>
      </w:r>
    </w:p>
    <w:p w:rsidR="001430F1" w:rsidRPr="009F5F6A" w:rsidRDefault="001430F1" w:rsidP="001430F1">
      <w:pPr>
        <w:jc w:val="right"/>
        <w:rPr>
          <w:szCs w:val="24"/>
        </w:rPr>
      </w:pPr>
      <w:r w:rsidRPr="009F5F6A">
        <w:rPr>
          <w:b/>
          <w:snapToGrid w:val="0"/>
          <w:szCs w:val="24"/>
        </w:rPr>
        <w:t>от «_____» ____________ 201____ г.</w:t>
      </w:r>
    </w:p>
    <w:p w:rsidR="001430F1" w:rsidRPr="009F5F6A" w:rsidRDefault="001430F1" w:rsidP="001430F1"/>
    <w:p w:rsidR="001430F1" w:rsidRPr="009F5F6A" w:rsidRDefault="001430F1" w:rsidP="001430F1">
      <w:pPr>
        <w:tabs>
          <w:tab w:val="left" w:pos="1134"/>
        </w:tabs>
        <w:spacing w:line="276" w:lineRule="auto"/>
        <w:rPr>
          <w:szCs w:val="24"/>
        </w:rPr>
      </w:pPr>
      <w:r w:rsidRPr="009F5F6A">
        <w:rPr>
          <w:szCs w:val="24"/>
        </w:rPr>
        <w:t xml:space="preserve">     </w:t>
      </w:r>
      <w:proofErr w:type="gramStart"/>
      <w:r w:rsidRPr="009F5F6A">
        <w:rPr>
          <w:szCs w:val="24"/>
        </w:rPr>
        <w:t xml:space="preserve">Я, ________________________________________________ </w:t>
      </w:r>
      <w:r w:rsidRPr="009F5F6A">
        <w:rPr>
          <w:i/>
          <w:szCs w:val="24"/>
        </w:rPr>
        <w:t>(указать полностью ФИО собственника/бенефициара)</w:t>
      </w:r>
      <w:r w:rsidRPr="009F5F6A">
        <w:rPr>
          <w:szCs w:val="24"/>
        </w:rPr>
        <w:t xml:space="preserve">, зарегистрирован (а) по адресу: ______________________________________ </w:t>
      </w:r>
      <w:r w:rsidRPr="009F5F6A">
        <w:rPr>
          <w:i/>
          <w:szCs w:val="24"/>
        </w:rPr>
        <w:t>(указать полный адрес регистрации собственника/бенефициара)</w:t>
      </w:r>
      <w:r w:rsidRPr="009F5F6A">
        <w:rPr>
          <w:szCs w:val="24"/>
        </w:rPr>
        <w:t xml:space="preserve">, основной документ, удостоверяющий личность _____________________________ </w:t>
      </w:r>
      <w:r w:rsidRPr="009F5F6A">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9F5F6A">
        <w:rPr>
          <w:szCs w:val="24"/>
        </w:rPr>
        <w:t xml:space="preserve">, дата, год и место рождения ____________________________ </w:t>
      </w:r>
      <w:r w:rsidRPr="009F5F6A">
        <w:rPr>
          <w:i/>
          <w:szCs w:val="24"/>
        </w:rPr>
        <w:t xml:space="preserve">(указать), </w:t>
      </w:r>
      <w:r w:rsidRPr="009F5F6A">
        <w:rPr>
          <w:szCs w:val="24"/>
        </w:rPr>
        <w:t>должность и место работы (</w:t>
      </w:r>
      <w:r w:rsidRPr="009F5F6A">
        <w:rPr>
          <w:i/>
          <w:szCs w:val="24"/>
        </w:rPr>
        <w:t>собственника/бенефициара</w:t>
      </w:r>
      <w:r w:rsidRPr="009F5F6A">
        <w:rPr>
          <w:szCs w:val="24"/>
        </w:rPr>
        <w:t xml:space="preserve">) ___________________________ </w:t>
      </w:r>
      <w:r w:rsidRPr="009F5F6A">
        <w:rPr>
          <w:i/>
          <w:szCs w:val="24"/>
        </w:rPr>
        <w:t>(указать полностью без сокращений)</w:t>
      </w:r>
      <w:r w:rsidRPr="009F5F6A">
        <w:rPr>
          <w:szCs w:val="24"/>
        </w:rPr>
        <w:t xml:space="preserve">, </w:t>
      </w:r>
      <w:proofErr w:type="gramEnd"/>
    </w:p>
    <w:p w:rsidR="001430F1" w:rsidRPr="009F5F6A" w:rsidRDefault="001430F1" w:rsidP="001430F1">
      <w:pPr>
        <w:tabs>
          <w:tab w:val="left" w:pos="1134"/>
        </w:tabs>
        <w:spacing w:line="276" w:lineRule="auto"/>
        <w:rPr>
          <w:szCs w:val="24"/>
        </w:rPr>
      </w:pPr>
      <w:proofErr w:type="gramStart"/>
      <w:r w:rsidRPr="009F5F6A">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9F5F6A">
        <w:rPr>
          <w:i/>
          <w:szCs w:val="24"/>
        </w:rPr>
        <w:t>(указывается наименование Участника закупочной процедуры</w:t>
      </w:r>
      <w:r w:rsidRPr="009F5F6A">
        <w:rPr>
          <w:szCs w:val="24"/>
        </w:rPr>
        <w:t>) (зарегистрировано по адресу: _____________________,</w:t>
      </w:r>
      <w:proofErr w:type="gramEnd"/>
      <w:r w:rsidRPr="009F5F6A">
        <w:rPr>
          <w:szCs w:val="24"/>
        </w:rPr>
        <w:t xml:space="preserve"> ОГРН: ______________, ИНН: _________________, </w:t>
      </w:r>
      <w:proofErr w:type="gramStart"/>
      <w:r w:rsidRPr="009F5F6A">
        <w:rPr>
          <w:szCs w:val="24"/>
        </w:rPr>
        <w:t>КПП: ________________) в лице _________________________(</w:t>
      </w:r>
      <w:r w:rsidRPr="009F5F6A">
        <w:rPr>
          <w:i/>
          <w:szCs w:val="24"/>
        </w:rPr>
        <w:t>*)</w:t>
      </w:r>
      <w:r w:rsidRPr="009F5F6A">
        <w:rPr>
          <w:szCs w:val="24"/>
        </w:rPr>
        <w:t xml:space="preserve"> </w:t>
      </w:r>
      <w:r w:rsidRPr="009F5F6A">
        <w:rPr>
          <w:i/>
          <w:szCs w:val="24"/>
        </w:rPr>
        <w:t>(указать полностью должность и ФИО представителя Участника закупочной процедуры)</w:t>
      </w:r>
      <w:r w:rsidRPr="009F5F6A">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9F5F6A">
        <w:rPr>
          <w:szCs w:val="24"/>
        </w:rPr>
        <w:t xml:space="preserve"> средств автоматизации или без использования таких сре</w:t>
      </w:r>
      <w:proofErr w:type="gramStart"/>
      <w:r w:rsidRPr="009F5F6A">
        <w:rPr>
          <w:szCs w:val="24"/>
        </w:rPr>
        <w:t>дств дл</w:t>
      </w:r>
      <w:proofErr w:type="gramEnd"/>
      <w:r w:rsidRPr="009F5F6A">
        <w:rPr>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9F5F6A">
        <w:rPr>
          <w:i/>
          <w:szCs w:val="24"/>
        </w:rPr>
        <w:t xml:space="preserve">, </w:t>
      </w:r>
      <w:r w:rsidRPr="009F5F6A">
        <w:rPr>
          <w:szCs w:val="24"/>
        </w:rPr>
        <w:t xml:space="preserve">Минэнерго России, </w:t>
      </w:r>
      <w:proofErr w:type="spellStart"/>
      <w:r w:rsidRPr="009F5F6A">
        <w:rPr>
          <w:szCs w:val="24"/>
        </w:rPr>
        <w:t>Росфинмониторинг</w:t>
      </w:r>
      <w:proofErr w:type="spellEnd"/>
      <w:r w:rsidRPr="009F5F6A">
        <w:rPr>
          <w:szCs w:val="24"/>
        </w:rPr>
        <w:t xml:space="preserve">, ФНС России, иным третьим лицам при необходимости. </w:t>
      </w:r>
    </w:p>
    <w:p w:rsidR="001430F1" w:rsidRPr="009F5F6A" w:rsidRDefault="001430F1" w:rsidP="001430F1">
      <w:pPr>
        <w:tabs>
          <w:tab w:val="left" w:pos="1134"/>
        </w:tabs>
        <w:spacing w:line="276" w:lineRule="auto"/>
        <w:rPr>
          <w:szCs w:val="24"/>
        </w:rPr>
      </w:pPr>
    </w:p>
    <w:p w:rsidR="001430F1" w:rsidRPr="009F5F6A" w:rsidRDefault="001430F1" w:rsidP="001430F1">
      <w:pPr>
        <w:tabs>
          <w:tab w:val="left" w:pos="1134"/>
        </w:tabs>
        <w:spacing w:line="276" w:lineRule="auto"/>
        <w:rPr>
          <w:szCs w:val="24"/>
        </w:rPr>
      </w:pPr>
    </w:p>
    <w:p w:rsidR="001430F1" w:rsidRPr="009F5F6A" w:rsidRDefault="001430F1" w:rsidP="001430F1">
      <w:pPr>
        <w:tabs>
          <w:tab w:val="left" w:pos="1134"/>
        </w:tabs>
        <w:spacing w:line="276" w:lineRule="auto"/>
        <w:rPr>
          <w:szCs w:val="24"/>
        </w:rPr>
      </w:pPr>
    </w:p>
    <w:p w:rsidR="001430F1" w:rsidRPr="009F5F6A" w:rsidRDefault="000A775A" w:rsidP="001430F1">
      <w:pPr>
        <w:tabs>
          <w:tab w:val="left" w:pos="1134"/>
        </w:tabs>
        <w:spacing w:line="276" w:lineRule="auto"/>
        <w:rPr>
          <w:szCs w:val="24"/>
        </w:rPr>
      </w:pPr>
      <w:r w:rsidRPr="009F5F6A">
        <w:rPr>
          <w:snapToGrid w:val="0"/>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9F5F6A">
        <w:rPr>
          <w:snapToGrid w:val="0"/>
        </w:rPr>
        <w:t>выполнения / отмены действия поручений Правительства Российской</w:t>
      </w:r>
      <w:proofErr w:type="gramEnd"/>
      <w:r w:rsidRPr="009F5F6A">
        <w:rPr>
          <w:snapToGrid w:val="0"/>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rsidRPr="009F5F6A">
        <w:t>.</w:t>
      </w:r>
    </w:p>
    <w:p w:rsidR="001430F1" w:rsidRPr="009F5F6A" w:rsidRDefault="001430F1" w:rsidP="001430F1">
      <w:pPr>
        <w:tabs>
          <w:tab w:val="left" w:pos="1134"/>
        </w:tabs>
        <w:spacing w:line="276" w:lineRule="auto"/>
        <w:rPr>
          <w:szCs w:val="24"/>
        </w:rPr>
      </w:pPr>
    </w:p>
    <w:p w:rsidR="001430F1" w:rsidRPr="009F5F6A" w:rsidRDefault="001430F1" w:rsidP="001430F1">
      <w:pPr>
        <w:tabs>
          <w:tab w:val="left" w:pos="4757"/>
        </w:tabs>
        <w:ind w:firstLine="0"/>
        <w:jc w:val="left"/>
        <w:rPr>
          <w:i/>
          <w:szCs w:val="24"/>
        </w:rPr>
      </w:pPr>
      <w:r w:rsidRPr="009F5F6A">
        <w:rPr>
          <w:szCs w:val="24"/>
        </w:rPr>
        <w:t xml:space="preserve">_________________________ </w:t>
      </w:r>
      <w:r w:rsidRPr="009F5F6A">
        <w:rPr>
          <w:i/>
          <w:szCs w:val="24"/>
        </w:rPr>
        <w:t>(подпись, расшифровка подписи собственника/бенефициара)</w:t>
      </w:r>
    </w:p>
    <w:p w:rsidR="001430F1" w:rsidRPr="009F5F6A" w:rsidRDefault="001430F1" w:rsidP="00822777">
      <w:pPr>
        <w:pStyle w:val="3"/>
        <w:numPr>
          <w:ilvl w:val="2"/>
          <w:numId w:val="101"/>
        </w:numPr>
        <w:rPr>
          <w:sz w:val="24"/>
          <w:szCs w:val="24"/>
        </w:rPr>
      </w:pPr>
      <w:r w:rsidRPr="009F5F6A">
        <w:rPr>
          <w:bCs w:val="0"/>
          <w:szCs w:val="24"/>
        </w:rPr>
        <w:br w:type="page"/>
      </w:r>
      <w:bookmarkStart w:id="2787" w:name="_Toc462044831"/>
      <w:bookmarkStart w:id="2788" w:name="_Toc462068534"/>
      <w:bookmarkStart w:id="2789" w:name="_Toc463514224"/>
      <w:bookmarkStart w:id="2790" w:name="_Toc469480462"/>
      <w:bookmarkStart w:id="2791" w:name="_Toc471823253"/>
      <w:bookmarkStart w:id="2792" w:name="_Toc498512114"/>
      <w:bookmarkStart w:id="2793" w:name="_Toc511312934"/>
      <w:bookmarkStart w:id="2794" w:name="_Toc511315338"/>
      <w:bookmarkStart w:id="2795" w:name="_Toc515530040"/>
      <w:r w:rsidRPr="009F5F6A">
        <w:rPr>
          <w:bCs w:val="0"/>
          <w:sz w:val="24"/>
          <w:szCs w:val="24"/>
        </w:rPr>
        <w:lastRenderedPageBreak/>
        <w:t>Инструкции по заполнению</w:t>
      </w:r>
      <w:bookmarkEnd w:id="2787"/>
      <w:bookmarkEnd w:id="2788"/>
      <w:bookmarkEnd w:id="2789"/>
      <w:bookmarkEnd w:id="2790"/>
      <w:bookmarkEnd w:id="2791"/>
      <w:bookmarkEnd w:id="2792"/>
      <w:bookmarkEnd w:id="2793"/>
      <w:bookmarkEnd w:id="2794"/>
      <w:bookmarkEnd w:id="2795"/>
    </w:p>
    <w:p w:rsidR="001430F1" w:rsidRPr="009F5F6A" w:rsidRDefault="001430F1" w:rsidP="00822777">
      <w:pPr>
        <w:numPr>
          <w:ilvl w:val="3"/>
          <w:numId w:val="101"/>
        </w:numPr>
        <w:tabs>
          <w:tab w:val="left" w:pos="284"/>
        </w:tabs>
        <w:suppressAutoHyphens/>
        <w:spacing w:after="60" w:line="288" w:lineRule="auto"/>
        <w:rPr>
          <w:b/>
          <w:szCs w:val="24"/>
        </w:rPr>
      </w:pPr>
      <w:r w:rsidRPr="009F5F6A">
        <w:rPr>
          <w:b/>
          <w:bCs/>
          <w:szCs w:val="24"/>
        </w:rPr>
        <w:t>Данная форма заполняется в случае, если согласие на представление (обработку) ПАО «МРСК Центра», ПАО «</w:t>
      </w:r>
      <w:proofErr w:type="spellStart"/>
      <w:r w:rsidRPr="009F5F6A">
        <w:rPr>
          <w:b/>
          <w:bCs/>
          <w:szCs w:val="24"/>
        </w:rPr>
        <w:t>Россети</w:t>
      </w:r>
      <w:proofErr w:type="spellEnd"/>
      <w:r w:rsidRPr="009F5F6A">
        <w:rPr>
          <w:b/>
          <w:bCs/>
          <w:szCs w:val="24"/>
        </w:rPr>
        <w:t xml:space="preserve">» и в уполномоченные государственные органы, персональных данных конечных бенефициаров </w:t>
      </w:r>
      <w:r w:rsidRPr="009F5F6A">
        <w:rPr>
          <w:b/>
          <w:szCs w:val="24"/>
        </w:rPr>
        <w:t>составляется собственниками/бенефициарами, являющимися физическими лицами.</w:t>
      </w:r>
    </w:p>
    <w:p w:rsidR="001430F1" w:rsidRPr="009F5F6A" w:rsidRDefault="001430F1" w:rsidP="00822777">
      <w:pPr>
        <w:numPr>
          <w:ilvl w:val="3"/>
          <w:numId w:val="101"/>
        </w:numPr>
        <w:tabs>
          <w:tab w:val="left" w:pos="284"/>
        </w:tabs>
        <w:suppressAutoHyphens/>
        <w:spacing w:after="60" w:line="288" w:lineRule="auto"/>
        <w:rPr>
          <w:b/>
          <w:szCs w:val="24"/>
        </w:rPr>
      </w:pPr>
      <w:r w:rsidRPr="009F5F6A">
        <w:rPr>
          <w:szCs w:val="24"/>
        </w:rPr>
        <w:t>Согласие составляется всеми, без исключений, конечными собственниками/бенефициарами, отраженными в Приложении 12 к письму о подаче оферты «</w:t>
      </w:r>
      <w:r w:rsidR="002C7325" w:rsidRPr="009F5F6A">
        <w:rPr>
          <w:szCs w:val="24"/>
        </w:rPr>
        <w:t>Справка о цепочке собственников участника закупочной процедуры, включая бенефициаров (в том числе конечных)</w:t>
      </w:r>
      <w:r w:rsidRPr="009F5F6A">
        <w:rPr>
          <w:szCs w:val="24"/>
        </w:rPr>
        <w:t>».</w:t>
      </w:r>
    </w:p>
    <w:p w:rsidR="001430F1" w:rsidRPr="009F5F6A" w:rsidRDefault="001430F1" w:rsidP="00822777">
      <w:pPr>
        <w:numPr>
          <w:ilvl w:val="3"/>
          <w:numId w:val="101"/>
        </w:numPr>
        <w:tabs>
          <w:tab w:val="left" w:pos="284"/>
        </w:tabs>
        <w:suppressAutoHyphens/>
        <w:spacing w:after="60" w:line="288" w:lineRule="auto"/>
        <w:rPr>
          <w:b/>
          <w:szCs w:val="24"/>
        </w:rPr>
      </w:pPr>
      <w:r w:rsidRPr="009F5F6A">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02FCE" w:rsidRPr="009F5F6A">
        <w:rPr>
          <w:szCs w:val="24"/>
        </w:rPr>
        <w:t xml:space="preserve">копия доверенности </w:t>
      </w:r>
      <w:r w:rsidRPr="009F5F6A">
        <w:rPr>
          <w:szCs w:val="24"/>
        </w:rPr>
        <w:t>прикладывается к Предложению.</w:t>
      </w:r>
    </w:p>
    <w:p w:rsidR="001430F1" w:rsidRPr="009F5F6A" w:rsidRDefault="001430F1" w:rsidP="00822777">
      <w:pPr>
        <w:numPr>
          <w:ilvl w:val="3"/>
          <w:numId w:val="101"/>
        </w:numPr>
        <w:tabs>
          <w:tab w:val="left" w:pos="284"/>
        </w:tabs>
        <w:suppressAutoHyphens/>
        <w:spacing w:after="60" w:line="288" w:lineRule="auto"/>
        <w:rPr>
          <w:b/>
          <w:szCs w:val="24"/>
        </w:rPr>
      </w:pPr>
      <w:r w:rsidRPr="009F5F6A">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9F5F6A" w:rsidRDefault="001430F1" w:rsidP="001430F1">
      <w:pPr>
        <w:suppressAutoHyphens/>
        <w:spacing w:after="60" w:line="288" w:lineRule="auto"/>
        <w:ind w:firstLine="0"/>
        <w:rPr>
          <w:b/>
          <w:bCs/>
          <w:szCs w:val="24"/>
        </w:rPr>
      </w:pPr>
    </w:p>
    <w:p w:rsidR="00211593" w:rsidRPr="009F5F6A" w:rsidRDefault="004F40F3" w:rsidP="00822777">
      <w:pPr>
        <w:pStyle w:val="2"/>
        <w:keepNext/>
        <w:pageBreakBefore/>
        <w:numPr>
          <w:ilvl w:val="1"/>
          <w:numId w:val="101"/>
        </w:numPr>
        <w:suppressAutoHyphens/>
        <w:spacing w:before="100" w:beforeAutospacing="1" w:after="100" w:afterAutospacing="1" w:line="240" w:lineRule="auto"/>
        <w:jc w:val="left"/>
        <w:rPr>
          <w:sz w:val="24"/>
          <w:szCs w:val="24"/>
        </w:rPr>
      </w:pPr>
      <w:bookmarkStart w:id="2796" w:name="_Ref461801664"/>
      <w:bookmarkStart w:id="2797" w:name="_Toc498509294"/>
      <w:bookmarkStart w:id="2798" w:name="_Toc515530041"/>
      <w:r w:rsidRPr="009F5F6A">
        <w:rPr>
          <w:sz w:val="24"/>
          <w:szCs w:val="24"/>
        </w:rPr>
        <w:lastRenderedPageBreak/>
        <w:t>Банковская гарантия (форма 14)</w:t>
      </w:r>
      <w:bookmarkEnd w:id="2796"/>
      <w:bookmarkEnd w:id="2797"/>
      <w:bookmarkEnd w:id="2798"/>
    </w:p>
    <w:p w:rsidR="00211593" w:rsidRPr="009F5F6A" w:rsidRDefault="004F40F3" w:rsidP="00822777">
      <w:pPr>
        <w:pStyle w:val="3"/>
        <w:numPr>
          <w:ilvl w:val="2"/>
          <w:numId w:val="101"/>
        </w:numPr>
        <w:rPr>
          <w:sz w:val="24"/>
          <w:szCs w:val="24"/>
        </w:rPr>
      </w:pPr>
      <w:bookmarkStart w:id="2799" w:name="_Toc439170715"/>
      <w:bookmarkStart w:id="2800" w:name="_Toc439172817"/>
      <w:bookmarkStart w:id="2801" w:name="_Toc439173259"/>
      <w:bookmarkStart w:id="2802" w:name="_Toc439238255"/>
      <w:bookmarkStart w:id="2803" w:name="_Toc439252803"/>
      <w:bookmarkStart w:id="2804" w:name="_Toc439323776"/>
      <w:bookmarkStart w:id="2805" w:name="_Toc440361411"/>
      <w:bookmarkStart w:id="2806" w:name="_Toc440376293"/>
      <w:bookmarkStart w:id="2807" w:name="_Toc440382551"/>
      <w:bookmarkStart w:id="2808" w:name="_Toc440447221"/>
      <w:bookmarkStart w:id="2809" w:name="_Toc440632382"/>
      <w:bookmarkStart w:id="2810" w:name="_Toc440875154"/>
      <w:bookmarkStart w:id="2811" w:name="_Toc441131141"/>
      <w:bookmarkStart w:id="2812" w:name="_Toc441572147"/>
      <w:bookmarkStart w:id="2813" w:name="_Toc441575239"/>
      <w:bookmarkStart w:id="2814" w:name="_Toc442195905"/>
      <w:bookmarkStart w:id="2815" w:name="_Toc442251947"/>
      <w:bookmarkStart w:id="2816" w:name="_Toc442258896"/>
      <w:bookmarkStart w:id="2817" w:name="_Toc442259136"/>
      <w:bookmarkStart w:id="2818" w:name="_Toc442265447"/>
      <w:bookmarkStart w:id="2819" w:name="_Toc447292653"/>
      <w:bookmarkStart w:id="2820" w:name="_Toc461809102"/>
      <w:bookmarkStart w:id="2821" w:name="_Toc463514521"/>
      <w:bookmarkStart w:id="2822" w:name="_Toc466908641"/>
      <w:bookmarkStart w:id="2823" w:name="_Toc468196580"/>
      <w:bookmarkStart w:id="2824" w:name="_Toc468446661"/>
      <w:bookmarkStart w:id="2825" w:name="_Toc468446855"/>
      <w:bookmarkStart w:id="2826" w:name="_Toc469479711"/>
      <w:bookmarkStart w:id="2827" w:name="_Toc471986661"/>
      <w:bookmarkStart w:id="2828" w:name="_Toc498509295"/>
      <w:bookmarkStart w:id="2829" w:name="_Toc511312936"/>
      <w:bookmarkStart w:id="2830" w:name="_Toc511315340"/>
      <w:bookmarkStart w:id="2831" w:name="_Toc515530042"/>
      <w:r w:rsidRPr="009F5F6A">
        <w:rPr>
          <w:sz w:val="24"/>
          <w:szCs w:val="24"/>
        </w:rPr>
        <w:t xml:space="preserve">Форма </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r w:rsidRPr="009F5F6A">
        <w:rPr>
          <w:sz w:val="24"/>
          <w:szCs w:val="24"/>
        </w:rPr>
        <w:t>Банковской гарантии</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rsidR="00211593" w:rsidRPr="009F5F6A" w:rsidRDefault="00211593" w:rsidP="00211593">
      <w:pPr>
        <w:pBdr>
          <w:top w:val="single" w:sz="4" w:space="1" w:color="auto"/>
        </w:pBdr>
        <w:shd w:val="clear" w:color="auto" w:fill="E0E0E0"/>
        <w:ind w:right="21" w:firstLine="0"/>
        <w:jc w:val="center"/>
        <w:rPr>
          <w:b/>
          <w:color w:val="000000"/>
          <w:spacing w:val="36"/>
          <w:szCs w:val="24"/>
        </w:rPr>
      </w:pPr>
      <w:r w:rsidRPr="009F5F6A">
        <w:rPr>
          <w:b/>
          <w:color w:val="000000"/>
          <w:spacing w:val="36"/>
          <w:szCs w:val="24"/>
        </w:rPr>
        <w:t>начало формы</w:t>
      </w:r>
    </w:p>
    <w:p w:rsidR="00211593" w:rsidRPr="009F5F6A" w:rsidRDefault="00211593" w:rsidP="00211593">
      <w:pPr>
        <w:tabs>
          <w:tab w:val="left" w:pos="4757"/>
        </w:tabs>
        <w:ind w:left="1134" w:firstLine="0"/>
        <w:jc w:val="left"/>
        <w:rPr>
          <w:szCs w:val="24"/>
        </w:rPr>
      </w:pPr>
    </w:p>
    <w:p w:rsidR="00211593" w:rsidRPr="009F5F6A" w:rsidRDefault="00211593" w:rsidP="00211593">
      <w:pPr>
        <w:tabs>
          <w:tab w:val="left" w:pos="4757"/>
        </w:tabs>
        <w:ind w:left="1134" w:firstLine="0"/>
        <w:jc w:val="left"/>
        <w:rPr>
          <w:szCs w:val="24"/>
        </w:rPr>
      </w:pPr>
      <w:r w:rsidRPr="009F5F6A">
        <w:rPr>
          <w:szCs w:val="24"/>
        </w:rPr>
        <w:t>Приложение 14 к письму о подаче оферты</w:t>
      </w:r>
      <w:r w:rsidRPr="009F5F6A">
        <w:rPr>
          <w:szCs w:val="24"/>
        </w:rPr>
        <w:br/>
        <w:t>от «____»_____________ </w:t>
      </w:r>
      <w:proofErr w:type="gramStart"/>
      <w:r w:rsidRPr="009F5F6A">
        <w:rPr>
          <w:szCs w:val="24"/>
        </w:rPr>
        <w:t>г</w:t>
      </w:r>
      <w:proofErr w:type="gramEnd"/>
      <w:r w:rsidRPr="009F5F6A">
        <w:rPr>
          <w:szCs w:val="24"/>
        </w:rPr>
        <w:t>. №__________</w:t>
      </w:r>
    </w:p>
    <w:p w:rsidR="00211593" w:rsidRPr="009F5F6A" w:rsidRDefault="00211593" w:rsidP="00211593">
      <w:pPr>
        <w:contextualSpacing/>
        <w:jc w:val="right"/>
        <w:rPr>
          <w:szCs w:val="24"/>
        </w:rPr>
      </w:pPr>
    </w:p>
    <w:p w:rsidR="004F40F3" w:rsidRPr="009F5F6A" w:rsidRDefault="004F40F3" w:rsidP="004F40F3">
      <w:pPr>
        <w:tabs>
          <w:tab w:val="left" w:pos="0"/>
          <w:tab w:val="num" w:pos="1134"/>
        </w:tabs>
        <w:jc w:val="center"/>
        <w:outlineLvl w:val="1"/>
        <w:rPr>
          <w:i/>
          <w:sz w:val="26"/>
          <w:szCs w:val="26"/>
        </w:rPr>
      </w:pPr>
      <w:bookmarkStart w:id="2832" w:name="_Toc307936287"/>
      <w:bookmarkStart w:id="2833" w:name="_Toc442265448"/>
      <w:bookmarkStart w:id="2834" w:name="_Toc447292654"/>
      <w:bookmarkStart w:id="2835" w:name="_Toc461809103"/>
      <w:bookmarkStart w:id="2836" w:name="_Toc463514522"/>
      <w:bookmarkStart w:id="2837" w:name="_Toc466908642"/>
      <w:bookmarkStart w:id="2838" w:name="_Toc468196581"/>
      <w:bookmarkStart w:id="2839" w:name="_Toc468446662"/>
      <w:bookmarkStart w:id="2840" w:name="_Toc468446856"/>
      <w:bookmarkStart w:id="2841" w:name="_Toc469479712"/>
      <w:bookmarkStart w:id="2842" w:name="_Toc471986662"/>
      <w:bookmarkStart w:id="2843" w:name="_Toc498509296"/>
      <w:bookmarkStart w:id="2844" w:name="_Toc511312937"/>
      <w:bookmarkStart w:id="2845" w:name="_Toc511315341"/>
      <w:bookmarkStart w:id="2846" w:name="_Toc515530043"/>
      <w:r w:rsidRPr="009F5F6A">
        <w:rPr>
          <w:b/>
          <w:sz w:val="26"/>
          <w:szCs w:val="26"/>
        </w:rPr>
        <w:t xml:space="preserve">Банковская гарантия </w:t>
      </w:r>
      <w:proofErr w:type="gramStart"/>
      <w:r w:rsidRPr="009F5F6A">
        <w:rPr>
          <w:b/>
          <w:sz w:val="26"/>
          <w:szCs w:val="26"/>
        </w:rPr>
        <w:t xml:space="preserve">обеспечения исполнения обязательств участника </w:t>
      </w:r>
      <w:bookmarkEnd w:id="2832"/>
      <w:bookmarkEnd w:id="2833"/>
      <w:r w:rsidRPr="009F5F6A">
        <w:rPr>
          <w:b/>
          <w:sz w:val="26"/>
          <w:szCs w:val="26"/>
        </w:rPr>
        <w:t>Открытого одноэтапного конкурса</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proofErr w:type="gramEnd"/>
    </w:p>
    <w:p w:rsidR="004F40F3" w:rsidRPr="009F5F6A" w:rsidRDefault="004F40F3" w:rsidP="004F40F3">
      <w:pPr>
        <w:ind w:firstLine="567"/>
        <w:rPr>
          <w:snapToGrid w:val="0"/>
          <w:szCs w:val="24"/>
          <w:lang w:val="x-none" w:eastAsia="x-none"/>
        </w:rPr>
      </w:pPr>
    </w:p>
    <w:p w:rsidR="004F40F3" w:rsidRPr="009F5F6A" w:rsidRDefault="004F40F3" w:rsidP="004F40F3">
      <w:pPr>
        <w:tabs>
          <w:tab w:val="left" w:pos="1080"/>
        </w:tabs>
        <w:ind w:firstLine="540"/>
        <w:jc w:val="center"/>
        <w:rPr>
          <w:snapToGrid w:val="0"/>
          <w:szCs w:val="24"/>
          <w:lang w:val="x-none" w:eastAsia="x-none"/>
        </w:rPr>
      </w:pPr>
      <w:r w:rsidRPr="009F5F6A">
        <w:rPr>
          <w:snapToGrid w:val="0"/>
          <w:szCs w:val="24"/>
          <w:lang w:val="x-none" w:eastAsia="x-none"/>
        </w:rPr>
        <w:t>Бланк банка</w:t>
      </w:r>
    </w:p>
    <w:p w:rsidR="004F40F3" w:rsidRPr="009F5F6A" w:rsidRDefault="004F40F3" w:rsidP="004F40F3">
      <w:pPr>
        <w:rPr>
          <w:szCs w:val="24"/>
        </w:rPr>
      </w:pPr>
      <w:r w:rsidRPr="009F5F6A">
        <w:rPr>
          <w:szCs w:val="24"/>
        </w:rPr>
        <w:t>КОМУ: ПАО «МРСК Центра»</w:t>
      </w:r>
    </w:p>
    <w:p w:rsidR="004F40F3" w:rsidRPr="009F5F6A" w:rsidRDefault="004F40F3" w:rsidP="004F40F3">
      <w:pPr>
        <w:rPr>
          <w:szCs w:val="24"/>
        </w:rPr>
      </w:pPr>
      <w:r w:rsidRPr="009F5F6A">
        <w:rPr>
          <w:szCs w:val="24"/>
        </w:rPr>
        <w:t>Юридический адрес:</w:t>
      </w:r>
    </w:p>
    <w:p w:rsidR="004F40F3" w:rsidRPr="009F5F6A" w:rsidRDefault="004F40F3" w:rsidP="004F40F3">
      <w:pPr>
        <w:rPr>
          <w:szCs w:val="24"/>
        </w:rPr>
      </w:pPr>
      <w:r w:rsidRPr="009F5F6A">
        <w:rPr>
          <w:szCs w:val="24"/>
        </w:rPr>
        <w:t>РФ, 127018, г. Москва, ул. 2-я Ямская, 4.</w:t>
      </w:r>
    </w:p>
    <w:p w:rsidR="004F40F3" w:rsidRPr="009F5F6A" w:rsidRDefault="004F40F3" w:rsidP="004F40F3">
      <w:pPr>
        <w:rPr>
          <w:szCs w:val="24"/>
        </w:rPr>
      </w:pPr>
      <w:r w:rsidRPr="009F5F6A">
        <w:rPr>
          <w:szCs w:val="24"/>
        </w:rPr>
        <w:t>Почтовый адрес:</w:t>
      </w:r>
    </w:p>
    <w:p w:rsidR="004F40F3" w:rsidRPr="009F5F6A" w:rsidRDefault="004F40F3" w:rsidP="004F40F3">
      <w:pPr>
        <w:rPr>
          <w:szCs w:val="24"/>
        </w:rPr>
      </w:pPr>
      <w:r w:rsidRPr="009F5F6A">
        <w:rPr>
          <w:szCs w:val="24"/>
        </w:rPr>
        <w:t>РФ, 127018, г. Москва, ул. 2-я Ямская, 4.</w:t>
      </w:r>
    </w:p>
    <w:p w:rsidR="004F40F3" w:rsidRPr="009F5F6A" w:rsidRDefault="004F40F3" w:rsidP="004F40F3">
      <w:pPr>
        <w:rPr>
          <w:szCs w:val="24"/>
        </w:rPr>
      </w:pPr>
      <w:r w:rsidRPr="009F5F6A">
        <w:rPr>
          <w:szCs w:val="24"/>
        </w:rPr>
        <w:t>ИНН 6901067107</w:t>
      </w:r>
    </w:p>
    <w:p w:rsidR="004F40F3" w:rsidRPr="009F5F6A" w:rsidRDefault="004F40F3" w:rsidP="004F40F3">
      <w:pPr>
        <w:rPr>
          <w:szCs w:val="24"/>
        </w:rPr>
      </w:pPr>
      <w:r w:rsidRPr="009F5F6A">
        <w:rPr>
          <w:szCs w:val="24"/>
        </w:rPr>
        <w:t>КПП 997450001</w:t>
      </w:r>
    </w:p>
    <w:p w:rsidR="004F40F3" w:rsidRPr="009F5F6A" w:rsidRDefault="004F40F3" w:rsidP="004F40F3">
      <w:pPr>
        <w:tabs>
          <w:tab w:val="left" w:pos="1080"/>
        </w:tabs>
        <w:ind w:firstLine="540"/>
        <w:rPr>
          <w:snapToGrid w:val="0"/>
          <w:szCs w:val="24"/>
          <w:lang w:val="x-none" w:eastAsia="x-none"/>
        </w:rPr>
      </w:pPr>
    </w:p>
    <w:p w:rsidR="004F40F3" w:rsidRPr="009F5F6A" w:rsidRDefault="004F40F3" w:rsidP="004F40F3">
      <w:pPr>
        <w:tabs>
          <w:tab w:val="left" w:pos="1080"/>
        </w:tabs>
        <w:ind w:firstLine="540"/>
        <w:rPr>
          <w:snapToGrid w:val="0"/>
          <w:szCs w:val="24"/>
          <w:lang w:val="x-none" w:eastAsia="x-none"/>
        </w:rPr>
      </w:pPr>
      <w:r w:rsidRPr="009F5F6A">
        <w:rPr>
          <w:snapToGrid w:val="0"/>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Открытом одноэтапном конкурсе на ___________________________________ </w:t>
      </w:r>
      <w:r w:rsidRPr="009F5F6A">
        <w:rPr>
          <w:b/>
          <w:i/>
          <w:snapToGrid w:val="0"/>
          <w:szCs w:val="24"/>
          <w:lang w:eastAsia="x-none"/>
        </w:rPr>
        <w:t>[</w:t>
      </w:r>
      <w:r w:rsidRPr="009F5F6A">
        <w:rPr>
          <w:rStyle w:val="aff1"/>
          <w:szCs w:val="24"/>
        </w:rPr>
        <w:t>предмет закупки]</w:t>
      </w:r>
      <w:r w:rsidRPr="009F5F6A">
        <w:rPr>
          <w:snapToGrid w:val="0"/>
          <w:szCs w:val="24"/>
          <w:lang w:val="x-none" w:eastAsia="x-none"/>
        </w:rPr>
        <w:t xml:space="preserve">, проводимом </w:t>
      </w:r>
      <w:r w:rsidRPr="009F5F6A">
        <w:rPr>
          <w:snapToGrid w:val="0"/>
          <w:szCs w:val="24"/>
          <w:lang w:eastAsia="x-none"/>
        </w:rPr>
        <w:t>Публичным</w:t>
      </w:r>
      <w:r w:rsidRPr="009F5F6A">
        <w:rPr>
          <w:snapToGrid w:val="0"/>
          <w:szCs w:val="24"/>
          <w:lang w:val="x-none" w:eastAsia="x-none"/>
        </w:rPr>
        <w:t xml:space="preserve"> акционерным обществом «</w:t>
      </w:r>
      <w:r w:rsidRPr="009F5F6A">
        <w:rPr>
          <w:snapToGrid w:val="0"/>
          <w:szCs w:val="24"/>
          <w:lang w:eastAsia="x-none"/>
        </w:rPr>
        <w:t>Межрегиональная распределительная сетевая компания Центра</w:t>
      </w:r>
      <w:r w:rsidRPr="009F5F6A">
        <w:rPr>
          <w:snapToGrid w:val="0"/>
          <w:szCs w:val="24"/>
          <w:lang w:val="x-none" w:eastAsia="x-none"/>
        </w:rPr>
        <w:t xml:space="preserve">» (Адрес места нахождения: </w:t>
      </w:r>
      <w:r w:rsidRPr="009F5F6A">
        <w:rPr>
          <w:iCs/>
          <w:szCs w:val="24"/>
        </w:rPr>
        <w:t>РФ, 127018, г. Москва, ул. 2-я Ямская, 4</w:t>
      </w:r>
      <w:r w:rsidRPr="009F5F6A">
        <w:rPr>
          <w:snapToGrid w:val="0"/>
          <w:szCs w:val="24"/>
          <w:lang w:val="x-none" w:eastAsia="x-none"/>
        </w:rPr>
        <w:t xml:space="preserve">), именуемым в дальнейшем «Бенефициар». В соответствии с условиями </w:t>
      </w:r>
      <w:r w:rsidRPr="009F5F6A">
        <w:rPr>
          <w:snapToGrid w:val="0"/>
          <w:szCs w:val="24"/>
          <w:lang w:eastAsia="x-none"/>
        </w:rPr>
        <w:t>Конкурсной</w:t>
      </w:r>
      <w:r w:rsidRPr="009F5F6A">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4F40F3" w:rsidRPr="009F5F6A" w:rsidRDefault="004F40F3" w:rsidP="004F40F3">
      <w:pPr>
        <w:tabs>
          <w:tab w:val="left" w:pos="1080"/>
        </w:tabs>
        <w:ind w:firstLine="540"/>
        <w:rPr>
          <w:snapToGrid w:val="0"/>
          <w:szCs w:val="24"/>
          <w:lang w:val="x-none" w:eastAsia="x-none"/>
        </w:rPr>
      </w:pPr>
      <w:r w:rsidRPr="009F5F6A">
        <w:rPr>
          <w:snapToGrid w:val="0"/>
          <w:szCs w:val="24"/>
          <w:lang w:val="x-none" w:eastAsia="x-none"/>
        </w:rPr>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Pr="009F5F6A">
        <w:rPr>
          <w:snapToGrid w:val="0"/>
          <w:szCs w:val="24"/>
          <w:lang w:eastAsia="x-none"/>
        </w:rPr>
        <w:t xml:space="preserve"> </w:t>
      </w:r>
      <w:r w:rsidRPr="009F5F6A">
        <w:rPr>
          <w:snapToGrid w:val="0"/>
          <w:szCs w:val="24"/>
          <w:lang w:val="x-none" w:eastAsia="x-none"/>
        </w:rPr>
        <w:t xml:space="preserve">(реквизиты </w:t>
      </w:r>
      <w:r w:rsidRPr="009F5F6A">
        <w:rPr>
          <w:snapToGrid w:val="0"/>
          <w:szCs w:val="24"/>
          <w:lang w:eastAsia="x-none"/>
        </w:rPr>
        <w:t>бенефициара</w:t>
      </w:r>
      <w:r w:rsidRPr="009F5F6A">
        <w:rPr>
          <w:snapToGrid w:val="0"/>
          <w:szCs w:val="24"/>
          <w:lang w:val="x-none" w:eastAsia="x-none"/>
        </w:rPr>
        <w:t>) любую сумму, не превышающую __________________ (сумма цифрами и прописью), в случае:</w:t>
      </w:r>
    </w:p>
    <w:p w:rsidR="004F40F3" w:rsidRPr="009F5F6A" w:rsidRDefault="004F40F3" w:rsidP="00822777">
      <w:pPr>
        <w:widowControl/>
        <w:numPr>
          <w:ilvl w:val="0"/>
          <w:numId w:val="100"/>
        </w:numPr>
        <w:tabs>
          <w:tab w:val="left" w:pos="1080"/>
        </w:tabs>
        <w:rPr>
          <w:snapToGrid w:val="0"/>
          <w:szCs w:val="24"/>
          <w:lang w:val="x-none" w:eastAsia="x-none"/>
        </w:rPr>
      </w:pPr>
      <w:r w:rsidRPr="009F5F6A">
        <w:rPr>
          <w:snapToGrid w:val="0"/>
          <w:szCs w:val="24"/>
          <w:lang w:val="x-none" w:eastAsia="x-none"/>
        </w:rPr>
        <w:t>изменения Принципалом заявки</w:t>
      </w:r>
      <w:r w:rsidRPr="009F5F6A">
        <w:rPr>
          <w:snapToGrid w:val="0"/>
          <w:color w:val="0070C0"/>
          <w:szCs w:val="24"/>
          <w:lang w:val="x-none" w:eastAsia="x-none"/>
        </w:rPr>
        <w:t xml:space="preserve"> </w:t>
      </w:r>
      <w:r w:rsidRPr="009F5F6A">
        <w:rPr>
          <w:snapToGrid w:val="0"/>
          <w:szCs w:val="24"/>
          <w:lang w:val="x-none" w:eastAsia="x-none"/>
        </w:rPr>
        <w:t>в течение срока ее действия после истечения срока окончания подачи заявок;</w:t>
      </w:r>
    </w:p>
    <w:p w:rsidR="004F40F3" w:rsidRPr="009F5F6A" w:rsidRDefault="004F40F3" w:rsidP="00822777">
      <w:pPr>
        <w:widowControl/>
        <w:numPr>
          <w:ilvl w:val="0"/>
          <w:numId w:val="100"/>
        </w:numPr>
        <w:tabs>
          <w:tab w:val="left" w:pos="1080"/>
        </w:tabs>
        <w:rPr>
          <w:snapToGrid w:val="0"/>
          <w:szCs w:val="24"/>
          <w:lang w:val="x-none" w:eastAsia="x-none"/>
        </w:rPr>
      </w:pPr>
      <w:r w:rsidRPr="009F5F6A">
        <w:rPr>
          <w:snapToGrid w:val="0"/>
          <w:szCs w:val="24"/>
          <w:lang w:val="x-none" w:eastAsia="x-none"/>
        </w:rPr>
        <w:t xml:space="preserve">представления Принципалом заведомо ложных сведений или намеренного искажения информации или </w:t>
      </w:r>
      <w:r w:rsidRPr="009F5F6A">
        <w:rPr>
          <w:snapToGrid w:val="0"/>
          <w:szCs w:val="24"/>
          <w:lang w:eastAsia="x-none"/>
        </w:rPr>
        <w:t xml:space="preserve">фальсификации </w:t>
      </w:r>
      <w:r w:rsidRPr="009F5F6A">
        <w:rPr>
          <w:snapToGrid w:val="0"/>
          <w:szCs w:val="24"/>
          <w:lang w:val="x-none" w:eastAsia="x-none"/>
        </w:rPr>
        <w:t>документов, приведенных в составе заявки;</w:t>
      </w:r>
    </w:p>
    <w:p w:rsidR="004F40F3" w:rsidRPr="009F5F6A" w:rsidRDefault="004F40F3" w:rsidP="00822777">
      <w:pPr>
        <w:widowControl/>
        <w:numPr>
          <w:ilvl w:val="0"/>
          <w:numId w:val="100"/>
        </w:numPr>
        <w:tabs>
          <w:tab w:val="left" w:pos="1080"/>
        </w:tabs>
        <w:rPr>
          <w:snapToGrid w:val="0"/>
          <w:szCs w:val="24"/>
          <w:lang w:val="x-none" w:eastAsia="x-none"/>
        </w:rPr>
      </w:pPr>
      <w:r w:rsidRPr="009F5F6A">
        <w:rPr>
          <w:snapToGrid w:val="0"/>
          <w:szCs w:val="24"/>
          <w:lang w:val="x-none" w:eastAsia="x-none"/>
        </w:rPr>
        <w:t>отказа Принципала в случае признания Принципала победителем конкурса, подписать протокол о результатах конкурса в порядке, предусмотренном в документации;</w:t>
      </w:r>
    </w:p>
    <w:p w:rsidR="004F40F3" w:rsidRPr="009F5F6A" w:rsidRDefault="004F40F3" w:rsidP="00822777">
      <w:pPr>
        <w:widowControl/>
        <w:numPr>
          <w:ilvl w:val="0"/>
          <w:numId w:val="100"/>
        </w:numPr>
        <w:tabs>
          <w:tab w:val="left" w:pos="1080"/>
        </w:tabs>
        <w:rPr>
          <w:snapToGrid w:val="0"/>
          <w:szCs w:val="24"/>
          <w:lang w:val="x-none" w:eastAsia="x-none"/>
        </w:rPr>
      </w:pPr>
      <w:r w:rsidRPr="009F5F6A">
        <w:rPr>
          <w:snapToGrid w:val="0"/>
          <w:szCs w:val="24"/>
          <w:lang w:val="x-none" w:eastAsia="x-none"/>
        </w:rPr>
        <w:t>отказа Принципала в случае признания Принципала победителем конкурса заключить Договор в порядке, установленном настоящей документацией;</w:t>
      </w:r>
    </w:p>
    <w:p w:rsidR="004F40F3" w:rsidRPr="009F5F6A" w:rsidRDefault="004F40F3" w:rsidP="00822777">
      <w:pPr>
        <w:numPr>
          <w:ilvl w:val="0"/>
          <w:numId w:val="100"/>
        </w:numPr>
        <w:tabs>
          <w:tab w:val="left" w:pos="1080"/>
          <w:tab w:val="left" w:pos="9180"/>
        </w:tabs>
        <w:rPr>
          <w:snapToGrid w:val="0"/>
          <w:szCs w:val="24"/>
          <w:lang w:val="x-none" w:eastAsia="x-none"/>
        </w:rPr>
      </w:pPr>
      <w:r w:rsidRPr="009F5F6A">
        <w:rPr>
          <w:snapToGrid w:val="0"/>
          <w:szCs w:val="24"/>
          <w:lang w:val="x-none" w:eastAsia="x-none"/>
        </w:rPr>
        <w:t>отказа Принципала в случае признания Принципала Участником, чья Заявка признана наилучшей, заключить Договор в порядке, установленном настоящей Документацие</w:t>
      </w:r>
      <w:r w:rsidRPr="009F5F6A">
        <w:rPr>
          <w:snapToGrid w:val="0"/>
          <w:szCs w:val="24"/>
          <w:lang w:eastAsia="x-none"/>
        </w:rPr>
        <w:t>й</w:t>
      </w:r>
      <w:r w:rsidRPr="009F5F6A">
        <w:rPr>
          <w:snapToGrid w:val="0"/>
          <w:szCs w:val="24"/>
          <w:lang w:val="x-none" w:eastAsia="x-none"/>
        </w:rPr>
        <w:t>;</w:t>
      </w:r>
    </w:p>
    <w:p w:rsidR="004F40F3" w:rsidRPr="009F5F6A" w:rsidRDefault="004F40F3" w:rsidP="00822777">
      <w:pPr>
        <w:numPr>
          <w:ilvl w:val="0"/>
          <w:numId w:val="100"/>
        </w:numPr>
        <w:tabs>
          <w:tab w:val="left" w:pos="1080"/>
          <w:tab w:val="left" w:pos="9180"/>
        </w:tabs>
        <w:rPr>
          <w:snapToGrid w:val="0"/>
          <w:szCs w:val="24"/>
          <w:lang w:val="x-none" w:eastAsia="x-none"/>
        </w:rPr>
      </w:pPr>
      <w:r w:rsidRPr="009F5F6A">
        <w:rPr>
          <w:snapToGrid w:val="0"/>
          <w:szCs w:val="24"/>
          <w:lang w:val="x-none" w:eastAsia="x-none"/>
        </w:rPr>
        <w:t>отказа Принципала в случае признания его единственным Участником</w:t>
      </w:r>
      <w:r w:rsidRPr="009F5F6A">
        <w:rPr>
          <w:szCs w:val="24"/>
        </w:rPr>
        <w:t>, соответствующим требованиям документации о закупке</w:t>
      </w:r>
      <w:r w:rsidRPr="009F5F6A">
        <w:rPr>
          <w:snapToGrid w:val="0"/>
          <w:szCs w:val="24"/>
          <w:lang w:val="x-none" w:eastAsia="x-none"/>
        </w:rPr>
        <w:t>, заключить Договор в порядке, установленном настоящей Документацией;</w:t>
      </w:r>
    </w:p>
    <w:p w:rsidR="004F40F3" w:rsidRPr="009F5F6A" w:rsidRDefault="004F40F3" w:rsidP="00822777">
      <w:pPr>
        <w:numPr>
          <w:ilvl w:val="0"/>
          <w:numId w:val="100"/>
        </w:numPr>
        <w:rPr>
          <w:snapToGrid w:val="0"/>
          <w:lang w:val="x-none" w:eastAsia="x-none"/>
        </w:rPr>
      </w:pPr>
      <w:r w:rsidRPr="009F5F6A">
        <w:rPr>
          <w:snapToGrid w:val="0"/>
          <w:lang w:val="x-none" w:eastAsia="x-none"/>
        </w:rPr>
        <w:t>отказа Принципала в случае признания его победителем конкурса</w:t>
      </w:r>
      <w:r w:rsidRPr="009F5F6A">
        <w:rPr>
          <w:snapToGrid w:val="0"/>
          <w:lang w:eastAsia="x-none"/>
        </w:rPr>
        <w:t xml:space="preserve">, предоставившим </w:t>
      </w:r>
      <w:r w:rsidRPr="009F5F6A">
        <w:rPr>
          <w:snapToGrid w:val="0"/>
          <w:lang w:eastAsia="x-none"/>
        </w:rPr>
        <w:lastRenderedPageBreak/>
        <w:t xml:space="preserve">наилучшую заявку, либо </w:t>
      </w:r>
      <w:r w:rsidRPr="009F5F6A">
        <w:rPr>
          <w:snapToGrid w:val="0"/>
          <w:lang w:val="x-none" w:eastAsia="x-none"/>
        </w:rPr>
        <w:t>единственным Участником</w:t>
      </w:r>
      <w:r w:rsidRPr="009F5F6A">
        <w:t>, признанным соответствующим требованиям документации о закупке</w:t>
      </w:r>
      <w:r w:rsidRPr="009F5F6A">
        <w:rPr>
          <w:snapToGrid w:val="0"/>
          <w:lang w:val="x-none" w:eastAsia="x-none"/>
        </w:rPr>
        <w:t xml:space="preserve">, </w:t>
      </w:r>
      <w:r w:rsidRPr="009F5F6A">
        <w:rPr>
          <w:snapToGrid w:val="0"/>
          <w:lang w:eastAsia="x-none"/>
        </w:rPr>
        <w:t xml:space="preserve">предоставить </w:t>
      </w:r>
      <w:r w:rsidRPr="009F5F6A">
        <w:rPr>
          <w:snapToGrid w:val="0"/>
          <w:szCs w:val="24"/>
          <w:lang w:eastAsia="x-none"/>
        </w:rPr>
        <w:t xml:space="preserve">в течение 10 дней </w:t>
      </w:r>
      <w:r w:rsidRPr="009F5F6A">
        <w:t>с момента размещения соответствующей информации о подведении итогов</w:t>
      </w:r>
      <w:r w:rsidRPr="009F5F6A">
        <w:rPr>
          <w:snapToGrid w:val="0"/>
          <w:lang w:eastAsia="x-none"/>
        </w:rPr>
        <w:t xml:space="preserve"> документальное подтверждение </w:t>
      </w:r>
      <w:r w:rsidRPr="009F5F6A">
        <w:rPr>
          <w:i/>
          <w:iCs/>
        </w:rPr>
        <w:t>полномочий на поставку продукции от производителя(ей) продукции по договору,</w:t>
      </w:r>
      <w:r w:rsidRPr="009F5F6A">
        <w:rPr>
          <w:snapToGrid w:val="0"/>
          <w:lang w:val="x-none" w:eastAsia="x-none"/>
        </w:rPr>
        <w:t xml:space="preserve"> в порядке установленном настоящей Документацией</w:t>
      </w:r>
      <w:r w:rsidRPr="009F5F6A">
        <w:rPr>
          <w:snapToGrid w:val="0"/>
          <w:lang w:eastAsia="x-none"/>
        </w:rPr>
        <w:t>;</w:t>
      </w:r>
    </w:p>
    <w:p w:rsidR="004F40F3" w:rsidRPr="009F5F6A" w:rsidRDefault="004F40F3" w:rsidP="00822777">
      <w:pPr>
        <w:widowControl/>
        <w:numPr>
          <w:ilvl w:val="0"/>
          <w:numId w:val="100"/>
        </w:numPr>
        <w:tabs>
          <w:tab w:val="left" w:pos="1080"/>
        </w:tabs>
        <w:rPr>
          <w:snapToGrid w:val="0"/>
          <w:szCs w:val="24"/>
          <w:lang w:val="x-none" w:eastAsia="x-none"/>
        </w:rPr>
      </w:pPr>
      <w:r w:rsidRPr="009F5F6A">
        <w:rPr>
          <w:snapToGrid w:val="0"/>
          <w:szCs w:val="24"/>
          <w:lang w:val="x-none" w:eastAsia="x-none"/>
        </w:rPr>
        <w:t>непредставления Принципалом банковской гарантии, соответствующей действующим требованиям ПАО «</w:t>
      </w:r>
      <w:r w:rsidRPr="009F5F6A">
        <w:rPr>
          <w:snapToGrid w:val="0"/>
          <w:szCs w:val="24"/>
          <w:lang w:eastAsia="x-none"/>
        </w:rPr>
        <w:t>МРСК Центра</w:t>
      </w:r>
      <w:r w:rsidRPr="009F5F6A">
        <w:rPr>
          <w:snapToGrid w:val="0"/>
          <w:szCs w:val="24"/>
          <w:lang w:val="x-none" w:eastAsia="x-none"/>
        </w:rPr>
        <w:t>», для обеспечения предоставляемых авансовых средств по Договору, или надлежащего исполнения условий Договора в срок, предусмотренный Договором, в отношении которого объявлена закупка;</w:t>
      </w:r>
    </w:p>
    <w:p w:rsidR="004F40F3" w:rsidRPr="009F5F6A" w:rsidRDefault="004F40F3" w:rsidP="00822777">
      <w:pPr>
        <w:widowControl/>
        <w:numPr>
          <w:ilvl w:val="0"/>
          <w:numId w:val="100"/>
        </w:numPr>
        <w:tabs>
          <w:tab w:val="left" w:pos="1080"/>
        </w:tabs>
        <w:rPr>
          <w:snapToGrid w:val="0"/>
          <w:szCs w:val="24"/>
          <w:lang w:val="x-none" w:eastAsia="x-none"/>
        </w:rPr>
      </w:pPr>
      <w:r w:rsidRPr="009F5F6A">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4F40F3" w:rsidRPr="009F5F6A" w:rsidRDefault="004F40F3" w:rsidP="004F40F3">
      <w:pPr>
        <w:tabs>
          <w:tab w:val="left" w:pos="1080"/>
        </w:tabs>
        <w:ind w:firstLine="540"/>
        <w:rPr>
          <w:snapToGrid w:val="0"/>
          <w:szCs w:val="24"/>
          <w:lang w:val="x-none" w:eastAsia="x-none"/>
        </w:rPr>
      </w:pPr>
      <w:r w:rsidRPr="009F5F6A">
        <w:rPr>
          <w:snapToGrid w:val="0"/>
          <w:szCs w:val="24"/>
          <w:lang w:val="x-none" w:eastAsia="x-none"/>
        </w:rPr>
        <w:t>Предел обязательств Гаранта по настоящей Гарантии ограничен суммой _____________ (сумма цифрами и прописью).</w:t>
      </w:r>
    </w:p>
    <w:p w:rsidR="004F40F3" w:rsidRPr="009F5F6A" w:rsidRDefault="004F40F3" w:rsidP="004F40F3">
      <w:pPr>
        <w:tabs>
          <w:tab w:val="left" w:pos="1080"/>
        </w:tabs>
        <w:ind w:firstLine="540"/>
        <w:rPr>
          <w:snapToGrid w:val="0"/>
          <w:szCs w:val="24"/>
          <w:lang w:val="x-none" w:eastAsia="x-none"/>
        </w:rPr>
      </w:pPr>
      <w:r w:rsidRPr="009F5F6A">
        <w:rPr>
          <w:snapToGrid w:val="0"/>
          <w:szCs w:val="24"/>
          <w:lang w:val="x-none" w:eastAsia="x-none"/>
        </w:rPr>
        <w:t>Требование по настоящей Гарантии должно быть направлено Бенефициаром по адресу: ________________________________.</w:t>
      </w:r>
    </w:p>
    <w:p w:rsidR="004F40F3" w:rsidRPr="009F5F6A" w:rsidRDefault="004F40F3" w:rsidP="004F40F3">
      <w:pPr>
        <w:tabs>
          <w:tab w:val="left" w:pos="1080"/>
        </w:tabs>
        <w:ind w:firstLine="540"/>
        <w:rPr>
          <w:snapToGrid w:val="0"/>
          <w:szCs w:val="24"/>
          <w:lang w:val="x-none" w:eastAsia="x-none"/>
        </w:rPr>
      </w:pPr>
      <w:r w:rsidRPr="009F5F6A">
        <w:rPr>
          <w:snapToGrid w:val="0"/>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4F40F3" w:rsidRPr="009F5F6A" w:rsidRDefault="004F40F3" w:rsidP="004F40F3">
      <w:pPr>
        <w:tabs>
          <w:tab w:val="left" w:pos="1080"/>
        </w:tabs>
        <w:ind w:firstLine="540"/>
        <w:rPr>
          <w:snapToGrid w:val="0"/>
          <w:szCs w:val="24"/>
          <w:lang w:val="x-none" w:eastAsia="x-none"/>
        </w:rPr>
      </w:pPr>
      <w:r w:rsidRPr="009F5F6A">
        <w:rPr>
          <w:snapToGrid w:val="0"/>
          <w:szCs w:val="24"/>
          <w:lang w:val="x-none" w:eastAsia="x-none"/>
        </w:rPr>
        <w:t xml:space="preserve">Настоящая Гарантия вступает в силу с даты вскрытия зарегистрированных конвертов с заявками </w:t>
      </w:r>
      <w:r w:rsidRPr="009F5F6A">
        <w:rPr>
          <w:b/>
          <w:bCs/>
          <w:i/>
          <w:iCs/>
          <w:snapToGrid w:val="0"/>
          <w:szCs w:val="24"/>
          <w:lang w:val="x-none" w:eastAsia="x-none"/>
        </w:rPr>
        <w:t>конкурсной</w:t>
      </w:r>
      <w:r w:rsidRPr="009F5F6A">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4F40F3" w:rsidRPr="009F5F6A" w:rsidRDefault="004F40F3" w:rsidP="004F40F3">
      <w:pPr>
        <w:tabs>
          <w:tab w:val="left" w:pos="1080"/>
        </w:tabs>
        <w:ind w:firstLine="540"/>
        <w:rPr>
          <w:snapToGrid w:val="0"/>
          <w:szCs w:val="24"/>
          <w:lang w:val="x-none" w:eastAsia="x-none"/>
        </w:rPr>
      </w:pPr>
      <w:r w:rsidRPr="009F5F6A">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4F40F3" w:rsidRPr="009F5F6A" w:rsidRDefault="004F40F3" w:rsidP="004F40F3">
      <w:pPr>
        <w:tabs>
          <w:tab w:val="left" w:pos="1080"/>
        </w:tabs>
        <w:ind w:firstLine="540"/>
        <w:rPr>
          <w:snapToGrid w:val="0"/>
          <w:szCs w:val="24"/>
          <w:lang w:val="x-none" w:eastAsia="x-none"/>
        </w:rPr>
      </w:pPr>
      <w:r w:rsidRPr="009F5F6A">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4F40F3" w:rsidRPr="009F5F6A" w:rsidRDefault="004F40F3" w:rsidP="004F40F3">
      <w:pPr>
        <w:tabs>
          <w:tab w:val="left" w:pos="1080"/>
        </w:tabs>
        <w:ind w:firstLine="540"/>
        <w:rPr>
          <w:snapToGrid w:val="0"/>
          <w:szCs w:val="24"/>
          <w:lang w:eastAsia="x-none"/>
        </w:rPr>
      </w:pPr>
    </w:p>
    <w:p w:rsidR="004F40F3" w:rsidRPr="009F5F6A" w:rsidRDefault="004F40F3" w:rsidP="004F40F3">
      <w:pPr>
        <w:tabs>
          <w:tab w:val="left" w:pos="1080"/>
        </w:tabs>
        <w:ind w:firstLine="540"/>
        <w:rPr>
          <w:snapToGrid w:val="0"/>
          <w:szCs w:val="24"/>
          <w:lang w:eastAsia="x-none"/>
        </w:rPr>
      </w:pPr>
    </w:p>
    <w:p w:rsidR="004F40F3" w:rsidRPr="009F5F6A" w:rsidRDefault="004F40F3" w:rsidP="004F40F3">
      <w:pPr>
        <w:tabs>
          <w:tab w:val="left" w:pos="1080"/>
        </w:tabs>
        <w:ind w:firstLine="540"/>
        <w:rPr>
          <w:snapToGrid w:val="0"/>
          <w:szCs w:val="24"/>
          <w:lang w:eastAsia="x-none"/>
        </w:rPr>
      </w:pPr>
    </w:p>
    <w:p w:rsidR="004F40F3" w:rsidRPr="009F5F6A" w:rsidRDefault="004F40F3" w:rsidP="004F40F3">
      <w:pPr>
        <w:tabs>
          <w:tab w:val="left" w:pos="1080"/>
        </w:tabs>
        <w:ind w:firstLine="540"/>
        <w:rPr>
          <w:snapToGrid w:val="0"/>
          <w:szCs w:val="24"/>
          <w:lang w:val="x-none" w:eastAsia="x-none"/>
        </w:rPr>
      </w:pPr>
      <w:r w:rsidRPr="009F5F6A">
        <w:rPr>
          <w:snapToGrid w:val="0"/>
          <w:szCs w:val="24"/>
          <w:lang w:val="x-none" w:eastAsia="x-none"/>
        </w:rPr>
        <w:t>Подписи уполномоченных лиц</w:t>
      </w:r>
    </w:p>
    <w:p w:rsidR="004F40F3" w:rsidRPr="009F5F6A" w:rsidRDefault="004F40F3" w:rsidP="004F40F3">
      <w:pPr>
        <w:tabs>
          <w:tab w:val="left" w:pos="1080"/>
        </w:tabs>
        <w:ind w:firstLine="540"/>
        <w:rPr>
          <w:snapToGrid w:val="0"/>
          <w:szCs w:val="24"/>
          <w:lang w:eastAsia="x-none"/>
        </w:rPr>
      </w:pPr>
      <w:r w:rsidRPr="009F5F6A">
        <w:rPr>
          <w:snapToGrid w:val="0"/>
          <w:szCs w:val="24"/>
          <w:lang w:val="x-none" w:eastAsia="x-none"/>
        </w:rPr>
        <w:t>(печать банка)</w:t>
      </w:r>
    </w:p>
    <w:p w:rsidR="00B75751" w:rsidRPr="009F5F6A" w:rsidRDefault="00B75751" w:rsidP="00B75751">
      <w:pPr>
        <w:pBdr>
          <w:bottom w:val="single" w:sz="4" w:space="1" w:color="auto"/>
        </w:pBdr>
        <w:shd w:val="clear" w:color="auto" w:fill="E0E0E0"/>
        <w:ind w:right="21" w:firstLine="0"/>
        <w:jc w:val="center"/>
        <w:rPr>
          <w:b/>
          <w:color w:val="000000"/>
          <w:spacing w:val="36"/>
          <w:szCs w:val="24"/>
        </w:rPr>
      </w:pPr>
      <w:r w:rsidRPr="009F5F6A">
        <w:rPr>
          <w:b/>
          <w:color w:val="000000"/>
          <w:spacing w:val="36"/>
          <w:szCs w:val="24"/>
        </w:rPr>
        <w:t>конец формы</w:t>
      </w:r>
    </w:p>
    <w:p w:rsidR="00211593" w:rsidRPr="009F5F6A" w:rsidRDefault="00211593" w:rsidP="00211593">
      <w:pPr>
        <w:ind w:firstLine="0"/>
        <w:jc w:val="left"/>
        <w:rPr>
          <w:b/>
          <w:szCs w:val="24"/>
        </w:rPr>
      </w:pPr>
    </w:p>
    <w:p w:rsidR="0049532B" w:rsidRPr="009F5F6A" w:rsidRDefault="0049532B" w:rsidP="00822777">
      <w:pPr>
        <w:pStyle w:val="2"/>
        <w:keepNext/>
        <w:pageBreakBefore/>
        <w:numPr>
          <w:ilvl w:val="1"/>
          <w:numId w:val="101"/>
        </w:numPr>
        <w:suppressAutoHyphens/>
        <w:spacing w:before="100" w:beforeAutospacing="1" w:after="100" w:afterAutospacing="1" w:line="240" w:lineRule="auto"/>
        <w:jc w:val="left"/>
        <w:rPr>
          <w:sz w:val="24"/>
          <w:szCs w:val="24"/>
        </w:rPr>
        <w:sectPr w:rsidR="0049532B" w:rsidRPr="009F5F6A" w:rsidSect="00493F1A">
          <w:headerReference w:type="even" r:id="rId39"/>
          <w:headerReference w:type="default" r:id="rId40"/>
          <w:footerReference w:type="even" r:id="rId41"/>
          <w:headerReference w:type="first" r:id="rId42"/>
          <w:footerReference w:type="first" r:id="rId43"/>
          <w:pgSz w:w="11906" w:h="16838" w:code="9"/>
          <w:pgMar w:top="680" w:right="567" w:bottom="539" w:left="1134" w:header="709" w:footer="709" w:gutter="0"/>
          <w:cols w:space="720"/>
          <w:docGrid w:linePitch="360"/>
        </w:sectPr>
      </w:pPr>
      <w:bookmarkStart w:id="2847" w:name="_Ref440272274"/>
      <w:bookmarkStart w:id="2848" w:name="_Ref440274756"/>
      <w:bookmarkStart w:id="2849" w:name="_Toc441131143"/>
    </w:p>
    <w:p w:rsidR="0049532B" w:rsidRPr="009F5F6A" w:rsidRDefault="004F40F3" w:rsidP="00822777">
      <w:pPr>
        <w:pStyle w:val="2"/>
        <w:keepNext/>
        <w:pageBreakBefore/>
        <w:numPr>
          <w:ilvl w:val="1"/>
          <w:numId w:val="101"/>
        </w:numPr>
        <w:suppressAutoHyphens/>
        <w:spacing w:before="100" w:beforeAutospacing="1" w:after="100" w:afterAutospacing="1" w:line="240" w:lineRule="auto"/>
        <w:jc w:val="left"/>
        <w:rPr>
          <w:sz w:val="24"/>
          <w:szCs w:val="24"/>
        </w:rPr>
      </w:pPr>
      <w:bookmarkStart w:id="2850" w:name="_Ref462067305"/>
      <w:bookmarkStart w:id="2851" w:name="_Toc515530044"/>
      <w:r w:rsidRPr="009F5F6A">
        <w:rPr>
          <w:sz w:val="24"/>
          <w:szCs w:val="24"/>
        </w:rPr>
        <w:lastRenderedPageBreak/>
        <w:t>Расписка сдачи-приемки Банковской гарантии</w:t>
      </w:r>
      <w:r w:rsidR="0049532B" w:rsidRPr="009F5F6A">
        <w:rPr>
          <w:sz w:val="24"/>
          <w:szCs w:val="24"/>
        </w:rPr>
        <w:t xml:space="preserve"> (форма 15)</w:t>
      </w:r>
      <w:bookmarkEnd w:id="2850"/>
      <w:bookmarkEnd w:id="2851"/>
    </w:p>
    <w:p w:rsidR="0049532B" w:rsidRPr="009F5F6A" w:rsidRDefault="004F40F3" w:rsidP="00822777">
      <w:pPr>
        <w:pStyle w:val="21"/>
        <w:numPr>
          <w:ilvl w:val="2"/>
          <w:numId w:val="101"/>
        </w:numPr>
        <w:tabs>
          <w:tab w:val="num" w:pos="1314"/>
        </w:tabs>
        <w:spacing w:before="100" w:beforeAutospacing="1" w:after="100" w:afterAutospacing="1"/>
        <w:rPr>
          <w:sz w:val="24"/>
          <w:szCs w:val="24"/>
        </w:rPr>
      </w:pPr>
      <w:bookmarkStart w:id="2852" w:name="_Toc426108837"/>
      <w:bookmarkStart w:id="2853" w:name="_Ref441574456"/>
      <w:bookmarkStart w:id="2854" w:name="_Toc441575252"/>
      <w:bookmarkStart w:id="2855" w:name="_Toc442195917"/>
      <w:bookmarkStart w:id="2856" w:name="_Toc442251959"/>
      <w:bookmarkStart w:id="2857" w:name="_Toc442258908"/>
      <w:bookmarkStart w:id="2858" w:name="_Toc442259148"/>
      <w:bookmarkStart w:id="2859" w:name="_Toc442265460"/>
      <w:bookmarkStart w:id="2860" w:name="_Toc447292665"/>
      <w:bookmarkStart w:id="2861" w:name="_Toc461809105"/>
      <w:bookmarkStart w:id="2862" w:name="_Toc463514524"/>
      <w:bookmarkStart w:id="2863" w:name="_Toc466908644"/>
      <w:bookmarkStart w:id="2864" w:name="_Toc468196583"/>
      <w:bookmarkStart w:id="2865" w:name="_Toc468446664"/>
      <w:bookmarkStart w:id="2866" w:name="_Toc468446858"/>
      <w:bookmarkStart w:id="2867" w:name="_Toc469479714"/>
      <w:bookmarkStart w:id="2868" w:name="_Toc471986664"/>
      <w:bookmarkStart w:id="2869" w:name="_Toc498509298"/>
      <w:bookmarkStart w:id="2870" w:name="_Toc511312939"/>
      <w:bookmarkStart w:id="2871" w:name="_Toc511315343"/>
      <w:bookmarkStart w:id="2872" w:name="_Toc515530045"/>
      <w:r w:rsidRPr="009F5F6A">
        <w:rPr>
          <w:sz w:val="24"/>
          <w:szCs w:val="24"/>
        </w:rPr>
        <w:t xml:space="preserve">Форма Расписки сдачи-приемки </w:t>
      </w:r>
      <w:bookmarkEnd w:id="2852"/>
      <w:bookmarkEnd w:id="2853"/>
      <w:bookmarkEnd w:id="2854"/>
      <w:bookmarkEnd w:id="2855"/>
      <w:bookmarkEnd w:id="2856"/>
      <w:bookmarkEnd w:id="2857"/>
      <w:bookmarkEnd w:id="2858"/>
      <w:r w:rsidRPr="009F5F6A">
        <w:rPr>
          <w:sz w:val="24"/>
          <w:szCs w:val="24"/>
        </w:rPr>
        <w:t>Банковской гарантии</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rsidR="0049532B" w:rsidRPr="009F5F6A" w:rsidRDefault="0049532B" w:rsidP="0049532B">
      <w:pPr>
        <w:pStyle w:val="21"/>
        <w:numPr>
          <w:ilvl w:val="0"/>
          <w:numId w:val="0"/>
        </w:numPr>
        <w:spacing w:before="100" w:beforeAutospacing="1" w:after="100" w:afterAutospacing="1"/>
        <w:ind w:left="1134"/>
        <w:jc w:val="center"/>
        <w:rPr>
          <w:sz w:val="24"/>
          <w:szCs w:val="24"/>
        </w:rPr>
      </w:pPr>
    </w:p>
    <w:p w:rsidR="0049532B" w:rsidRPr="009F5F6A" w:rsidRDefault="0049532B" w:rsidP="0049532B">
      <w:pPr>
        <w:pBdr>
          <w:top w:val="single" w:sz="4" w:space="1" w:color="auto"/>
        </w:pBdr>
        <w:shd w:val="clear" w:color="auto" w:fill="E0E0E0"/>
        <w:ind w:right="21" w:firstLine="0"/>
        <w:jc w:val="center"/>
        <w:rPr>
          <w:b/>
          <w:color w:val="000000"/>
          <w:spacing w:val="36"/>
          <w:szCs w:val="24"/>
        </w:rPr>
      </w:pPr>
      <w:r w:rsidRPr="009F5F6A">
        <w:rPr>
          <w:b/>
          <w:color w:val="000000"/>
          <w:spacing w:val="36"/>
          <w:szCs w:val="24"/>
        </w:rPr>
        <w:t>начало формы</w:t>
      </w:r>
    </w:p>
    <w:p w:rsidR="004F40F3" w:rsidRPr="009F5F6A" w:rsidRDefault="004F40F3" w:rsidP="004F40F3">
      <w:pPr>
        <w:ind w:firstLine="0"/>
        <w:jc w:val="center"/>
        <w:rPr>
          <w:b/>
          <w:szCs w:val="24"/>
        </w:rPr>
      </w:pPr>
      <w:r w:rsidRPr="009F5F6A">
        <w:rPr>
          <w:b/>
          <w:szCs w:val="24"/>
        </w:rPr>
        <w:t>Расписка сдачи-приемки Банковской гарантии</w:t>
      </w:r>
    </w:p>
    <w:p w:rsidR="004F40F3" w:rsidRPr="009F5F6A" w:rsidRDefault="004F40F3" w:rsidP="004F40F3">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F40F3" w:rsidRPr="009F5F6A" w:rsidTr="004F40F3">
        <w:tc>
          <w:tcPr>
            <w:tcW w:w="14863" w:type="dxa"/>
            <w:gridSpan w:val="7"/>
            <w:shd w:val="clear" w:color="auto" w:fill="auto"/>
          </w:tcPr>
          <w:p w:rsidR="004F40F3" w:rsidRPr="009F5F6A" w:rsidRDefault="004F40F3" w:rsidP="004F40F3">
            <w:pPr>
              <w:pStyle w:val="aff7"/>
              <w:rPr>
                <w:szCs w:val="24"/>
              </w:rPr>
            </w:pPr>
            <w:r w:rsidRPr="009F5F6A">
              <w:rPr>
                <w:b/>
              </w:rPr>
              <w:t>ПОЛУЧЕНИЕ</w:t>
            </w:r>
            <w:r w:rsidRPr="009F5F6A">
              <w:rPr>
                <w:sz w:val="20"/>
              </w:rPr>
              <w:t>:</w:t>
            </w:r>
          </w:p>
        </w:tc>
      </w:tr>
      <w:tr w:rsidR="004F40F3" w:rsidRPr="009F5F6A" w:rsidTr="004F40F3">
        <w:tc>
          <w:tcPr>
            <w:tcW w:w="2539" w:type="dxa"/>
            <w:shd w:val="clear" w:color="auto" w:fill="auto"/>
          </w:tcPr>
          <w:p w:rsidR="004F40F3" w:rsidRPr="009F5F6A" w:rsidRDefault="004F40F3" w:rsidP="004F40F3">
            <w:pPr>
              <w:pStyle w:val="aff7"/>
              <w:ind w:right="754"/>
              <w:rPr>
                <w:szCs w:val="24"/>
              </w:rPr>
            </w:pPr>
            <w:r w:rsidRPr="009F5F6A">
              <w:rPr>
                <w:szCs w:val="24"/>
              </w:rPr>
              <w:t>Участник</w:t>
            </w:r>
          </w:p>
        </w:tc>
        <w:tc>
          <w:tcPr>
            <w:tcW w:w="3639" w:type="dxa"/>
            <w:shd w:val="clear" w:color="auto" w:fill="auto"/>
          </w:tcPr>
          <w:p w:rsidR="004F40F3" w:rsidRPr="009F5F6A" w:rsidRDefault="004F40F3" w:rsidP="004F40F3">
            <w:pPr>
              <w:pStyle w:val="aff7"/>
              <w:ind w:right="0"/>
              <w:rPr>
                <w:szCs w:val="24"/>
              </w:rPr>
            </w:pPr>
            <w:r w:rsidRPr="009F5F6A">
              <w:rPr>
                <w:szCs w:val="24"/>
              </w:rPr>
              <w:t>Наименование конкурсной процедуры</w:t>
            </w:r>
          </w:p>
        </w:tc>
        <w:tc>
          <w:tcPr>
            <w:tcW w:w="1507" w:type="dxa"/>
            <w:shd w:val="clear" w:color="auto" w:fill="auto"/>
          </w:tcPr>
          <w:p w:rsidR="004F40F3" w:rsidRPr="009F5F6A" w:rsidRDefault="004F40F3" w:rsidP="004F40F3">
            <w:pPr>
              <w:pStyle w:val="aff7"/>
              <w:tabs>
                <w:tab w:val="left" w:pos="2995"/>
              </w:tabs>
              <w:ind w:right="0"/>
              <w:rPr>
                <w:szCs w:val="24"/>
              </w:rPr>
            </w:pPr>
            <w:r w:rsidRPr="009F5F6A">
              <w:rPr>
                <w:szCs w:val="24"/>
              </w:rPr>
              <w:t>Номер на ЭТП</w:t>
            </w:r>
          </w:p>
        </w:tc>
        <w:tc>
          <w:tcPr>
            <w:tcW w:w="1398" w:type="dxa"/>
            <w:shd w:val="clear" w:color="auto" w:fill="auto"/>
          </w:tcPr>
          <w:p w:rsidR="004F40F3" w:rsidRPr="009F5F6A" w:rsidRDefault="004F40F3" w:rsidP="004F40F3">
            <w:pPr>
              <w:pStyle w:val="aff7"/>
              <w:tabs>
                <w:tab w:val="left" w:pos="2995"/>
              </w:tabs>
              <w:ind w:right="0"/>
              <w:rPr>
                <w:szCs w:val="24"/>
              </w:rPr>
            </w:pPr>
            <w:r w:rsidRPr="009F5F6A">
              <w:rPr>
                <w:szCs w:val="24"/>
              </w:rPr>
              <w:t>Дата передачи</w:t>
            </w:r>
          </w:p>
        </w:tc>
        <w:tc>
          <w:tcPr>
            <w:tcW w:w="1299" w:type="dxa"/>
            <w:shd w:val="clear" w:color="auto" w:fill="auto"/>
          </w:tcPr>
          <w:p w:rsidR="004F40F3" w:rsidRPr="009F5F6A" w:rsidRDefault="004F40F3" w:rsidP="004F40F3">
            <w:pPr>
              <w:pStyle w:val="aff7"/>
              <w:ind w:right="0"/>
              <w:rPr>
                <w:szCs w:val="24"/>
              </w:rPr>
            </w:pPr>
            <w:r w:rsidRPr="009F5F6A">
              <w:rPr>
                <w:szCs w:val="24"/>
              </w:rPr>
              <w:t>Время получения (</w:t>
            </w:r>
            <w:proofErr w:type="gramStart"/>
            <w:r w:rsidRPr="009F5F6A">
              <w:rPr>
                <w:szCs w:val="24"/>
              </w:rPr>
              <w:t>МСК</w:t>
            </w:r>
            <w:proofErr w:type="gramEnd"/>
            <w:r w:rsidRPr="009F5F6A">
              <w:rPr>
                <w:szCs w:val="24"/>
              </w:rPr>
              <w:t>)</w:t>
            </w:r>
          </w:p>
        </w:tc>
        <w:tc>
          <w:tcPr>
            <w:tcW w:w="2240" w:type="dxa"/>
            <w:shd w:val="clear" w:color="auto" w:fill="auto"/>
          </w:tcPr>
          <w:p w:rsidR="004F40F3" w:rsidRPr="009F5F6A" w:rsidRDefault="004F40F3" w:rsidP="004F40F3">
            <w:pPr>
              <w:pStyle w:val="aff7"/>
              <w:ind w:right="86"/>
              <w:rPr>
                <w:szCs w:val="24"/>
              </w:rPr>
            </w:pPr>
            <w:r w:rsidRPr="009F5F6A">
              <w:rPr>
                <w:szCs w:val="24"/>
              </w:rPr>
              <w:t>Сдал</w:t>
            </w:r>
          </w:p>
          <w:p w:rsidR="004F40F3" w:rsidRPr="009F5F6A" w:rsidRDefault="004F40F3" w:rsidP="004F40F3">
            <w:pPr>
              <w:pStyle w:val="aff7"/>
              <w:ind w:right="86"/>
              <w:rPr>
                <w:szCs w:val="24"/>
              </w:rPr>
            </w:pPr>
            <w:r w:rsidRPr="009F5F6A">
              <w:rPr>
                <w:szCs w:val="24"/>
              </w:rPr>
              <w:t>(</w:t>
            </w:r>
            <w:r w:rsidRPr="009F5F6A">
              <w:rPr>
                <w:b/>
                <w:szCs w:val="24"/>
              </w:rPr>
              <w:t>представитель Участника</w:t>
            </w:r>
            <w:r w:rsidRPr="009F5F6A">
              <w:rPr>
                <w:szCs w:val="24"/>
              </w:rPr>
              <w:t>)</w:t>
            </w:r>
          </w:p>
          <w:p w:rsidR="004F40F3" w:rsidRPr="009F5F6A" w:rsidRDefault="004F40F3" w:rsidP="004F40F3">
            <w:pPr>
              <w:pStyle w:val="aff7"/>
              <w:ind w:right="86"/>
              <w:rPr>
                <w:szCs w:val="24"/>
              </w:rPr>
            </w:pPr>
            <w:r w:rsidRPr="009F5F6A">
              <w:rPr>
                <w:szCs w:val="24"/>
              </w:rPr>
              <w:t>ФИО/Подпись</w:t>
            </w:r>
          </w:p>
        </w:tc>
        <w:tc>
          <w:tcPr>
            <w:tcW w:w="2241" w:type="dxa"/>
            <w:shd w:val="clear" w:color="auto" w:fill="auto"/>
          </w:tcPr>
          <w:p w:rsidR="004F40F3" w:rsidRPr="009F5F6A" w:rsidRDefault="004F40F3" w:rsidP="004F40F3">
            <w:pPr>
              <w:pStyle w:val="aff7"/>
              <w:ind w:right="86"/>
              <w:rPr>
                <w:szCs w:val="24"/>
              </w:rPr>
            </w:pPr>
            <w:r w:rsidRPr="009F5F6A">
              <w:rPr>
                <w:szCs w:val="24"/>
              </w:rPr>
              <w:t>Получил</w:t>
            </w:r>
          </w:p>
          <w:p w:rsidR="004F40F3" w:rsidRPr="009F5F6A" w:rsidRDefault="004F40F3" w:rsidP="004F40F3">
            <w:pPr>
              <w:pStyle w:val="aff7"/>
              <w:ind w:right="86"/>
              <w:rPr>
                <w:szCs w:val="24"/>
              </w:rPr>
            </w:pPr>
            <w:r w:rsidRPr="009F5F6A">
              <w:rPr>
                <w:szCs w:val="24"/>
              </w:rPr>
              <w:t>(</w:t>
            </w:r>
            <w:r w:rsidRPr="009F5F6A">
              <w:rPr>
                <w:b/>
                <w:szCs w:val="24"/>
              </w:rPr>
              <w:t>представитель Организатора</w:t>
            </w:r>
            <w:r w:rsidRPr="009F5F6A">
              <w:rPr>
                <w:szCs w:val="24"/>
              </w:rPr>
              <w:t>)</w:t>
            </w:r>
          </w:p>
          <w:p w:rsidR="004F40F3" w:rsidRPr="009F5F6A" w:rsidRDefault="004F40F3" w:rsidP="004F40F3">
            <w:pPr>
              <w:pStyle w:val="aff7"/>
              <w:ind w:right="86"/>
              <w:rPr>
                <w:szCs w:val="24"/>
              </w:rPr>
            </w:pPr>
            <w:r w:rsidRPr="009F5F6A">
              <w:rPr>
                <w:szCs w:val="24"/>
              </w:rPr>
              <w:t>ФИО/Подпись</w:t>
            </w:r>
          </w:p>
        </w:tc>
      </w:tr>
      <w:tr w:rsidR="004F40F3" w:rsidRPr="009F5F6A" w:rsidTr="004F40F3">
        <w:tc>
          <w:tcPr>
            <w:tcW w:w="2539" w:type="dxa"/>
            <w:shd w:val="clear" w:color="auto" w:fill="auto"/>
          </w:tcPr>
          <w:p w:rsidR="004F40F3" w:rsidRPr="009F5F6A" w:rsidRDefault="004F40F3" w:rsidP="004F40F3">
            <w:pPr>
              <w:pStyle w:val="aff7"/>
              <w:rPr>
                <w:szCs w:val="24"/>
              </w:rPr>
            </w:pPr>
          </w:p>
          <w:p w:rsidR="004F40F3" w:rsidRPr="009F5F6A" w:rsidRDefault="004F40F3" w:rsidP="004F40F3">
            <w:pPr>
              <w:pStyle w:val="aff7"/>
              <w:rPr>
                <w:szCs w:val="24"/>
              </w:rPr>
            </w:pPr>
          </w:p>
        </w:tc>
        <w:tc>
          <w:tcPr>
            <w:tcW w:w="3639" w:type="dxa"/>
            <w:shd w:val="clear" w:color="auto" w:fill="auto"/>
          </w:tcPr>
          <w:p w:rsidR="004F40F3" w:rsidRPr="009F5F6A" w:rsidRDefault="004F40F3" w:rsidP="004F40F3">
            <w:pPr>
              <w:pStyle w:val="aff7"/>
              <w:rPr>
                <w:szCs w:val="24"/>
              </w:rPr>
            </w:pPr>
          </w:p>
        </w:tc>
        <w:tc>
          <w:tcPr>
            <w:tcW w:w="1507" w:type="dxa"/>
            <w:shd w:val="clear" w:color="auto" w:fill="auto"/>
          </w:tcPr>
          <w:p w:rsidR="004F40F3" w:rsidRPr="009F5F6A" w:rsidRDefault="004F40F3" w:rsidP="004F40F3">
            <w:pPr>
              <w:pStyle w:val="aff7"/>
              <w:rPr>
                <w:szCs w:val="24"/>
              </w:rPr>
            </w:pPr>
          </w:p>
        </w:tc>
        <w:tc>
          <w:tcPr>
            <w:tcW w:w="1398" w:type="dxa"/>
            <w:shd w:val="clear" w:color="auto" w:fill="auto"/>
          </w:tcPr>
          <w:p w:rsidR="004F40F3" w:rsidRPr="009F5F6A" w:rsidRDefault="004F40F3" w:rsidP="004F40F3">
            <w:pPr>
              <w:pStyle w:val="aff7"/>
              <w:rPr>
                <w:szCs w:val="24"/>
              </w:rPr>
            </w:pPr>
          </w:p>
        </w:tc>
        <w:tc>
          <w:tcPr>
            <w:tcW w:w="1299" w:type="dxa"/>
            <w:shd w:val="clear" w:color="auto" w:fill="auto"/>
          </w:tcPr>
          <w:p w:rsidR="004F40F3" w:rsidRPr="009F5F6A" w:rsidRDefault="004F40F3" w:rsidP="004F40F3">
            <w:pPr>
              <w:pStyle w:val="aff7"/>
              <w:rPr>
                <w:szCs w:val="24"/>
              </w:rPr>
            </w:pPr>
          </w:p>
        </w:tc>
        <w:tc>
          <w:tcPr>
            <w:tcW w:w="2240" w:type="dxa"/>
            <w:shd w:val="clear" w:color="auto" w:fill="auto"/>
          </w:tcPr>
          <w:p w:rsidR="004F40F3" w:rsidRPr="009F5F6A" w:rsidRDefault="004F40F3" w:rsidP="004F40F3">
            <w:pPr>
              <w:pStyle w:val="aff7"/>
              <w:rPr>
                <w:szCs w:val="24"/>
              </w:rPr>
            </w:pPr>
          </w:p>
        </w:tc>
        <w:tc>
          <w:tcPr>
            <w:tcW w:w="2241" w:type="dxa"/>
            <w:shd w:val="clear" w:color="auto" w:fill="auto"/>
          </w:tcPr>
          <w:p w:rsidR="004F40F3" w:rsidRPr="009F5F6A" w:rsidRDefault="004F40F3" w:rsidP="004F40F3">
            <w:pPr>
              <w:pStyle w:val="aff7"/>
              <w:rPr>
                <w:szCs w:val="24"/>
              </w:rPr>
            </w:pPr>
          </w:p>
        </w:tc>
      </w:tr>
      <w:tr w:rsidR="004F40F3" w:rsidRPr="009F5F6A" w:rsidTr="004F40F3">
        <w:tc>
          <w:tcPr>
            <w:tcW w:w="14863" w:type="dxa"/>
            <w:gridSpan w:val="7"/>
            <w:shd w:val="clear" w:color="auto" w:fill="auto"/>
          </w:tcPr>
          <w:p w:rsidR="004F40F3" w:rsidRPr="009F5F6A" w:rsidRDefault="004F40F3" w:rsidP="004F40F3">
            <w:pPr>
              <w:pStyle w:val="aff7"/>
              <w:rPr>
                <w:szCs w:val="24"/>
              </w:rPr>
            </w:pPr>
            <w:r w:rsidRPr="009F5F6A">
              <w:rPr>
                <w:b/>
              </w:rPr>
              <w:t>ВОЗВРАТ</w:t>
            </w:r>
            <w:r w:rsidRPr="009F5F6A">
              <w:rPr>
                <w:sz w:val="20"/>
              </w:rPr>
              <w:t>:</w:t>
            </w:r>
          </w:p>
        </w:tc>
      </w:tr>
      <w:tr w:rsidR="004F40F3" w:rsidRPr="009F5F6A" w:rsidTr="004F40F3">
        <w:tc>
          <w:tcPr>
            <w:tcW w:w="2539" w:type="dxa"/>
            <w:shd w:val="clear" w:color="auto" w:fill="auto"/>
          </w:tcPr>
          <w:p w:rsidR="004F40F3" w:rsidRPr="009F5F6A" w:rsidRDefault="004F40F3" w:rsidP="004F40F3">
            <w:pPr>
              <w:pStyle w:val="aff7"/>
              <w:ind w:right="754"/>
              <w:rPr>
                <w:szCs w:val="24"/>
              </w:rPr>
            </w:pPr>
            <w:r w:rsidRPr="009F5F6A">
              <w:rPr>
                <w:szCs w:val="24"/>
              </w:rPr>
              <w:t>Участник</w:t>
            </w:r>
          </w:p>
        </w:tc>
        <w:tc>
          <w:tcPr>
            <w:tcW w:w="3639" w:type="dxa"/>
            <w:shd w:val="clear" w:color="auto" w:fill="auto"/>
          </w:tcPr>
          <w:p w:rsidR="004F40F3" w:rsidRPr="009F5F6A" w:rsidRDefault="004F40F3" w:rsidP="004F40F3">
            <w:pPr>
              <w:pStyle w:val="aff7"/>
              <w:ind w:right="0"/>
              <w:rPr>
                <w:szCs w:val="24"/>
              </w:rPr>
            </w:pPr>
            <w:r w:rsidRPr="009F5F6A">
              <w:rPr>
                <w:szCs w:val="24"/>
              </w:rPr>
              <w:t>Наименование конкурсной процедуры</w:t>
            </w:r>
          </w:p>
        </w:tc>
        <w:tc>
          <w:tcPr>
            <w:tcW w:w="1507" w:type="dxa"/>
            <w:shd w:val="clear" w:color="auto" w:fill="auto"/>
          </w:tcPr>
          <w:p w:rsidR="004F40F3" w:rsidRPr="009F5F6A" w:rsidRDefault="004F40F3" w:rsidP="004F40F3">
            <w:pPr>
              <w:pStyle w:val="aff7"/>
              <w:tabs>
                <w:tab w:val="left" w:pos="2995"/>
              </w:tabs>
              <w:ind w:right="0"/>
              <w:rPr>
                <w:szCs w:val="24"/>
              </w:rPr>
            </w:pPr>
            <w:r w:rsidRPr="009F5F6A">
              <w:rPr>
                <w:szCs w:val="24"/>
              </w:rPr>
              <w:t>Номер на ЭТП</w:t>
            </w:r>
          </w:p>
        </w:tc>
        <w:tc>
          <w:tcPr>
            <w:tcW w:w="1398" w:type="dxa"/>
            <w:shd w:val="clear" w:color="auto" w:fill="auto"/>
          </w:tcPr>
          <w:p w:rsidR="004F40F3" w:rsidRPr="009F5F6A" w:rsidRDefault="004F40F3" w:rsidP="004F40F3">
            <w:pPr>
              <w:pStyle w:val="aff7"/>
              <w:tabs>
                <w:tab w:val="left" w:pos="2995"/>
              </w:tabs>
              <w:ind w:right="0"/>
              <w:rPr>
                <w:szCs w:val="24"/>
              </w:rPr>
            </w:pPr>
            <w:r w:rsidRPr="009F5F6A">
              <w:rPr>
                <w:szCs w:val="24"/>
              </w:rPr>
              <w:t>Дата возврата</w:t>
            </w:r>
          </w:p>
        </w:tc>
        <w:tc>
          <w:tcPr>
            <w:tcW w:w="1299" w:type="dxa"/>
            <w:shd w:val="clear" w:color="auto" w:fill="auto"/>
          </w:tcPr>
          <w:p w:rsidR="004F40F3" w:rsidRPr="009F5F6A" w:rsidRDefault="004F40F3" w:rsidP="004F40F3">
            <w:pPr>
              <w:pStyle w:val="aff7"/>
              <w:ind w:right="0"/>
              <w:rPr>
                <w:szCs w:val="24"/>
              </w:rPr>
            </w:pPr>
            <w:r w:rsidRPr="009F5F6A">
              <w:rPr>
                <w:szCs w:val="24"/>
              </w:rPr>
              <w:t>Время возврата (</w:t>
            </w:r>
            <w:proofErr w:type="gramStart"/>
            <w:r w:rsidRPr="009F5F6A">
              <w:rPr>
                <w:szCs w:val="24"/>
              </w:rPr>
              <w:t>МСК</w:t>
            </w:r>
            <w:proofErr w:type="gramEnd"/>
            <w:r w:rsidRPr="009F5F6A">
              <w:rPr>
                <w:szCs w:val="24"/>
              </w:rPr>
              <w:t>)</w:t>
            </w:r>
          </w:p>
        </w:tc>
        <w:tc>
          <w:tcPr>
            <w:tcW w:w="2240" w:type="dxa"/>
            <w:shd w:val="clear" w:color="auto" w:fill="auto"/>
          </w:tcPr>
          <w:p w:rsidR="004F40F3" w:rsidRPr="009F5F6A" w:rsidRDefault="004F40F3" w:rsidP="004F40F3">
            <w:pPr>
              <w:pStyle w:val="aff7"/>
              <w:ind w:right="86"/>
              <w:rPr>
                <w:szCs w:val="24"/>
              </w:rPr>
            </w:pPr>
            <w:r w:rsidRPr="009F5F6A">
              <w:rPr>
                <w:szCs w:val="24"/>
              </w:rPr>
              <w:t>Сдал</w:t>
            </w:r>
          </w:p>
          <w:p w:rsidR="004F40F3" w:rsidRPr="009F5F6A" w:rsidRDefault="004F40F3" w:rsidP="004F40F3">
            <w:pPr>
              <w:pStyle w:val="aff7"/>
              <w:ind w:right="86"/>
              <w:rPr>
                <w:szCs w:val="24"/>
              </w:rPr>
            </w:pPr>
            <w:r w:rsidRPr="009F5F6A">
              <w:rPr>
                <w:szCs w:val="24"/>
              </w:rPr>
              <w:t>(</w:t>
            </w:r>
            <w:r w:rsidRPr="009F5F6A">
              <w:rPr>
                <w:b/>
                <w:szCs w:val="24"/>
              </w:rPr>
              <w:t>представитель Организатора</w:t>
            </w:r>
            <w:r w:rsidRPr="009F5F6A">
              <w:rPr>
                <w:szCs w:val="24"/>
              </w:rPr>
              <w:t>)</w:t>
            </w:r>
          </w:p>
          <w:p w:rsidR="004F40F3" w:rsidRPr="009F5F6A" w:rsidRDefault="004F40F3" w:rsidP="004F40F3">
            <w:pPr>
              <w:pStyle w:val="aff7"/>
              <w:ind w:right="86"/>
              <w:rPr>
                <w:szCs w:val="24"/>
              </w:rPr>
            </w:pPr>
            <w:r w:rsidRPr="009F5F6A">
              <w:rPr>
                <w:szCs w:val="24"/>
              </w:rPr>
              <w:t>ФИО/Подпись</w:t>
            </w:r>
          </w:p>
        </w:tc>
        <w:tc>
          <w:tcPr>
            <w:tcW w:w="2241" w:type="dxa"/>
            <w:shd w:val="clear" w:color="auto" w:fill="auto"/>
          </w:tcPr>
          <w:p w:rsidR="004F40F3" w:rsidRPr="009F5F6A" w:rsidRDefault="004F40F3" w:rsidP="004F40F3">
            <w:pPr>
              <w:pStyle w:val="aff7"/>
              <w:ind w:right="86"/>
              <w:rPr>
                <w:szCs w:val="24"/>
              </w:rPr>
            </w:pPr>
            <w:r w:rsidRPr="009F5F6A">
              <w:rPr>
                <w:szCs w:val="24"/>
              </w:rPr>
              <w:t>Получил</w:t>
            </w:r>
          </w:p>
          <w:p w:rsidR="004F40F3" w:rsidRPr="009F5F6A" w:rsidRDefault="004F40F3" w:rsidP="004F40F3">
            <w:pPr>
              <w:pStyle w:val="aff7"/>
              <w:ind w:right="86"/>
              <w:rPr>
                <w:szCs w:val="24"/>
              </w:rPr>
            </w:pPr>
            <w:r w:rsidRPr="009F5F6A">
              <w:rPr>
                <w:szCs w:val="24"/>
              </w:rPr>
              <w:t>(</w:t>
            </w:r>
            <w:r w:rsidRPr="009F5F6A">
              <w:rPr>
                <w:b/>
                <w:szCs w:val="24"/>
              </w:rPr>
              <w:t>представитель Участника</w:t>
            </w:r>
            <w:r w:rsidRPr="009F5F6A">
              <w:rPr>
                <w:szCs w:val="24"/>
              </w:rPr>
              <w:t>)</w:t>
            </w:r>
          </w:p>
          <w:p w:rsidR="004F40F3" w:rsidRPr="009F5F6A" w:rsidRDefault="004F40F3" w:rsidP="004F40F3">
            <w:pPr>
              <w:pStyle w:val="aff7"/>
              <w:ind w:right="86"/>
              <w:rPr>
                <w:szCs w:val="24"/>
              </w:rPr>
            </w:pPr>
            <w:r w:rsidRPr="009F5F6A">
              <w:rPr>
                <w:szCs w:val="24"/>
              </w:rPr>
              <w:t>ФИО/Подпись</w:t>
            </w:r>
          </w:p>
        </w:tc>
      </w:tr>
      <w:tr w:rsidR="004F40F3" w:rsidRPr="009F5F6A" w:rsidTr="004F40F3">
        <w:tc>
          <w:tcPr>
            <w:tcW w:w="2539" w:type="dxa"/>
            <w:shd w:val="clear" w:color="auto" w:fill="auto"/>
          </w:tcPr>
          <w:p w:rsidR="004F40F3" w:rsidRPr="009F5F6A" w:rsidRDefault="004F40F3" w:rsidP="004F40F3">
            <w:pPr>
              <w:pStyle w:val="aff7"/>
              <w:rPr>
                <w:szCs w:val="24"/>
              </w:rPr>
            </w:pPr>
          </w:p>
          <w:p w:rsidR="004F40F3" w:rsidRPr="009F5F6A" w:rsidRDefault="004F40F3" w:rsidP="004F40F3">
            <w:pPr>
              <w:pStyle w:val="aff7"/>
              <w:rPr>
                <w:szCs w:val="24"/>
              </w:rPr>
            </w:pPr>
          </w:p>
        </w:tc>
        <w:tc>
          <w:tcPr>
            <w:tcW w:w="3639" w:type="dxa"/>
            <w:shd w:val="clear" w:color="auto" w:fill="auto"/>
          </w:tcPr>
          <w:p w:rsidR="004F40F3" w:rsidRPr="009F5F6A" w:rsidRDefault="004F40F3" w:rsidP="004F40F3">
            <w:pPr>
              <w:pStyle w:val="aff7"/>
              <w:rPr>
                <w:szCs w:val="24"/>
              </w:rPr>
            </w:pPr>
          </w:p>
        </w:tc>
        <w:tc>
          <w:tcPr>
            <w:tcW w:w="1507" w:type="dxa"/>
            <w:shd w:val="clear" w:color="auto" w:fill="auto"/>
          </w:tcPr>
          <w:p w:rsidR="004F40F3" w:rsidRPr="009F5F6A" w:rsidRDefault="004F40F3" w:rsidP="004F40F3">
            <w:pPr>
              <w:pStyle w:val="aff7"/>
              <w:rPr>
                <w:szCs w:val="24"/>
              </w:rPr>
            </w:pPr>
          </w:p>
        </w:tc>
        <w:tc>
          <w:tcPr>
            <w:tcW w:w="1398" w:type="dxa"/>
            <w:shd w:val="clear" w:color="auto" w:fill="auto"/>
          </w:tcPr>
          <w:p w:rsidR="004F40F3" w:rsidRPr="009F5F6A" w:rsidRDefault="004F40F3" w:rsidP="004F40F3">
            <w:pPr>
              <w:pStyle w:val="aff7"/>
              <w:rPr>
                <w:szCs w:val="24"/>
              </w:rPr>
            </w:pPr>
          </w:p>
        </w:tc>
        <w:tc>
          <w:tcPr>
            <w:tcW w:w="1299" w:type="dxa"/>
            <w:shd w:val="clear" w:color="auto" w:fill="auto"/>
          </w:tcPr>
          <w:p w:rsidR="004F40F3" w:rsidRPr="009F5F6A" w:rsidRDefault="004F40F3" w:rsidP="004F40F3">
            <w:pPr>
              <w:pStyle w:val="aff7"/>
              <w:rPr>
                <w:szCs w:val="24"/>
              </w:rPr>
            </w:pPr>
          </w:p>
        </w:tc>
        <w:tc>
          <w:tcPr>
            <w:tcW w:w="2240" w:type="dxa"/>
            <w:shd w:val="clear" w:color="auto" w:fill="auto"/>
          </w:tcPr>
          <w:p w:rsidR="004F40F3" w:rsidRPr="009F5F6A" w:rsidRDefault="004F40F3" w:rsidP="004F40F3">
            <w:pPr>
              <w:pStyle w:val="aff7"/>
              <w:rPr>
                <w:szCs w:val="24"/>
              </w:rPr>
            </w:pPr>
          </w:p>
        </w:tc>
        <w:tc>
          <w:tcPr>
            <w:tcW w:w="2241" w:type="dxa"/>
            <w:shd w:val="clear" w:color="auto" w:fill="auto"/>
          </w:tcPr>
          <w:p w:rsidR="004F40F3" w:rsidRPr="009F5F6A" w:rsidRDefault="004F40F3" w:rsidP="004F40F3">
            <w:pPr>
              <w:pStyle w:val="aff7"/>
              <w:rPr>
                <w:szCs w:val="24"/>
              </w:rPr>
            </w:pPr>
          </w:p>
        </w:tc>
      </w:tr>
    </w:tbl>
    <w:p w:rsidR="004F40F3" w:rsidRPr="009F5F6A" w:rsidRDefault="004F40F3" w:rsidP="004F40F3">
      <w:pPr>
        <w:pStyle w:val="aff7"/>
        <w:rPr>
          <w:szCs w:val="24"/>
        </w:rPr>
      </w:pPr>
    </w:p>
    <w:p w:rsidR="004F40F3" w:rsidRPr="009F5F6A" w:rsidRDefault="004F40F3" w:rsidP="004F40F3">
      <w:pPr>
        <w:jc w:val="center"/>
        <w:rPr>
          <w:b/>
          <w:bCs/>
          <w:szCs w:val="24"/>
          <w:u w:val="single"/>
        </w:rPr>
      </w:pPr>
    </w:p>
    <w:p w:rsidR="0049532B" w:rsidRPr="009F5F6A" w:rsidRDefault="0049532B" w:rsidP="0049532B">
      <w:pPr>
        <w:jc w:val="center"/>
        <w:rPr>
          <w:b/>
          <w:bCs/>
          <w:szCs w:val="24"/>
          <w:u w:val="single"/>
        </w:rPr>
      </w:pPr>
    </w:p>
    <w:p w:rsidR="0049532B" w:rsidRPr="009F5F6A" w:rsidRDefault="0049532B" w:rsidP="0049532B">
      <w:pPr>
        <w:pBdr>
          <w:bottom w:val="single" w:sz="4" w:space="1" w:color="auto"/>
        </w:pBdr>
        <w:shd w:val="clear" w:color="auto" w:fill="E0E0E0"/>
        <w:ind w:right="21" w:firstLine="0"/>
        <w:jc w:val="center"/>
        <w:rPr>
          <w:b/>
          <w:color w:val="000000"/>
          <w:spacing w:val="36"/>
          <w:szCs w:val="24"/>
        </w:rPr>
      </w:pPr>
      <w:r w:rsidRPr="009F5F6A">
        <w:rPr>
          <w:b/>
          <w:color w:val="000000"/>
          <w:spacing w:val="36"/>
          <w:szCs w:val="24"/>
        </w:rPr>
        <w:t>конец формы</w:t>
      </w:r>
    </w:p>
    <w:p w:rsidR="0049532B" w:rsidRPr="009F5F6A" w:rsidRDefault="0049532B" w:rsidP="00822777">
      <w:pPr>
        <w:pStyle w:val="21"/>
        <w:pageBreakBefore/>
        <w:numPr>
          <w:ilvl w:val="2"/>
          <w:numId w:val="101"/>
        </w:numPr>
        <w:rPr>
          <w:sz w:val="24"/>
          <w:szCs w:val="24"/>
        </w:rPr>
        <w:sectPr w:rsidR="0049532B" w:rsidRPr="009F5F6A" w:rsidSect="00551BD4">
          <w:pgSz w:w="16838" w:h="11906" w:orient="landscape" w:code="9"/>
          <w:pgMar w:top="1134" w:right="680" w:bottom="567" w:left="539" w:header="680" w:footer="278" w:gutter="0"/>
          <w:cols w:space="708"/>
          <w:titlePg/>
          <w:docGrid w:linePitch="360"/>
        </w:sectPr>
      </w:pPr>
    </w:p>
    <w:p w:rsidR="0049532B" w:rsidRPr="009F5F6A" w:rsidRDefault="0049532B" w:rsidP="00822777">
      <w:pPr>
        <w:pStyle w:val="21"/>
        <w:numPr>
          <w:ilvl w:val="2"/>
          <w:numId w:val="101"/>
        </w:numPr>
        <w:tabs>
          <w:tab w:val="num" w:pos="1314"/>
        </w:tabs>
        <w:spacing w:before="100" w:beforeAutospacing="1" w:after="100" w:afterAutospacing="1"/>
        <w:rPr>
          <w:sz w:val="24"/>
          <w:szCs w:val="24"/>
        </w:rPr>
      </w:pPr>
      <w:bookmarkStart w:id="2873" w:name="_Toc462068540"/>
      <w:bookmarkStart w:id="2874" w:name="_Toc463514230"/>
      <w:bookmarkStart w:id="2875" w:name="_Toc469480468"/>
      <w:bookmarkStart w:id="2876" w:name="_Toc471823259"/>
      <w:bookmarkStart w:id="2877" w:name="_Toc498512120"/>
      <w:bookmarkStart w:id="2878" w:name="_Ref511312601"/>
      <w:bookmarkStart w:id="2879" w:name="_Toc511312940"/>
      <w:bookmarkStart w:id="2880" w:name="_Toc511315344"/>
      <w:bookmarkStart w:id="2881" w:name="_Toc515530046"/>
      <w:r w:rsidRPr="009F5F6A">
        <w:rPr>
          <w:sz w:val="24"/>
          <w:szCs w:val="24"/>
        </w:rPr>
        <w:lastRenderedPageBreak/>
        <w:t>Инструкции по заполнению</w:t>
      </w:r>
      <w:bookmarkEnd w:id="2873"/>
      <w:bookmarkEnd w:id="2874"/>
      <w:bookmarkEnd w:id="2875"/>
      <w:bookmarkEnd w:id="2876"/>
      <w:bookmarkEnd w:id="2877"/>
      <w:bookmarkEnd w:id="2878"/>
      <w:bookmarkEnd w:id="2879"/>
      <w:bookmarkEnd w:id="2880"/>
      <w:bookmarkEnd w:id="2881"/>
    </w:p>
    <w:p w:rsidR="0049532B" w:rsidRPr="009F5F6A" w:rsidRDefault="007A33E6" w:rsidP="00822777">
      <w:pPr>
        <w:pStyle w:val="aff"/>
        <w:numPr>
          <w:ilvl w:val="3"/>
          <w:numId w:val="101"/>
        </w:numPr>
        <w:spacing w:before="100" w:beforeAutospacing="1" w:line="240" w:lineRule="auto"/>
        <w:rPr>
          <w:sz w:val="24"/>
          <w:szCs w:val="24"/>
        </w:rPr>
      </w:pPr>
      <w:r w:rsidRPr="009F5F6A">
        <w:rPr>
          <w:sz w:val="24"/>
          <w:szCs w:val="24"/>
        </w:rPr>
        <w:t>Форма заполняется в случае предоставления оригинала банковской гарантии.</w:t>
      </w:r>
    </w:p>
    <w:p w:rsidR="007A33E6" w:rsidRPr="009F5F6A" w:rsidRDefault="007A33E6" w:rsidP="00822777">
      <w:pPr>
        <w:pStyle w:val="aff"/>
        <w:numPr>
          <w:ilvl w:val="3"/>
          <w:numId w:val="101"/>
        </w:numPr>
        <w:spacing w:before="100" w:beforeAutospacing="1" w:line="240" w:lineRule="auto"/>
        <w:rPr>
          <w:sz w:val="24"/>
          <w:szCs w:val="24"/>
        </w:rPr>
      </w:pPr>
      <w:r w:rsidRPr="009F5F6A">
        <w:rPr>
          <w:sz w:val="24"/>
          <w:szCs w:val="24"/>
        </w:rPr>
        <w:t>Участник предварительно заполняет графы:</w:t>
      </w:r>
    </w:p>
    <w:p w:rsidR="0049532B" w:rsidRPr="009F5F6A" w:rsidRDefault="007A33E6" w:rsidP="00822777">
      <w:pPr>
        <w:pStyle w:val="aff"/>
        <w:numPr>
          <w:ilvl w:val="0"/>
          <w:numId w:val="68"/>
        </w:numPr>
        <w:spacing w:before="100" w:beforeAutospacing="1" w:line="240" w:lineRule="auto"/>
        <w:rPr>
          <w:sz w:val="24"/>
          <w:szCs w:val="24"/>
        </w:rPr>
      </w:pPr>
      <w:r w:rsidRPr="009F5F6A">
        <w:rPr>
          <w:sz w:val="24"/>
          <w:szCs w:val="24"/>
        </w:rPr>
        <w:t xml:space="preserve">«Участник», в </w:t>
      </w:r>
      <w:proofErr w:type="gramStart"/>
      <w:r w:rsidRPr="009F5F6A">
        <w:rPr>
          <w:sz w:val="24"/>
          <w:szCs w:val="24"/>
        </w:rPr>
        <w:t>которой</w:t>
      </w:r>
      <w:proofErr w:type="gramEnd"/>
      <w:r w:rsidRPr="009F5F6A">
        <w:rPr>
          <w:sz w:val="24"/>
          <w:szCs w:val="24"/>
        </w:rPr>
        <w:t xml:space="preserve"> указывает свое фирменное наименование (в </w:t>
      </w:r>
      <w:proofErr w:type="spellStart"/>
      <w:r w:rsidRPr="009F5F6A">
        <w:rPr>
          <w:sz w:val="24"/>
          <w:szCs w:val="24"/>
        </w:rPr>
        <w:t>т.ч</w:t>
      </w:r>
      <w:proofErr w:type="spellEnd"/>
      <w:r w:rsidRPr="009F5F6A">
        <w:rPr>
          <w:sz w:val="24"/>
          <w:szCs w:val="24"/>
        </w:rPr>
        <w:t>. организационно-правовую форму) и свой адрес;</w:t>
      </w:r>
    </w:p>
    <w:p w:rsidR="0049532B" w:rsidRPr="009F5F6A" w:rsidRDefault="007A33E6" w:rsidP="00822777">
      <w:pPr>
        <w:pStyle w:val="aff"/>
        <w:numPr>
          <w:ilvl w:val="0"/>
          <w:numId w:val="68"/>
        </w:numPr>
        <w:spacing w:before="100" w:beforeAutospacing="1" w:line="240" w:lineRule="auto"/>
        <w:rPr>
          <w:sz w:val="24"/>
          <w:szCs w:val="24"/>
        </w:rPr>
      </w:pPr>
      <w:r w:rsidRPr="009F5F6A">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9F5F6A" w:rsidRDefault="007A33E6" w:rsidP="00822777">
      <w:pPr>
        <w:pStyle w:val="aff"/>
        <w:numPr>
          <w:ilvl w:val="0"/>
          <w:numId w:val="68"/>
        </w:numPr>
        <w:spacing w:before="100" w:beforeAutospacing="1" w:line="240" w:lineRule="auto"/>
        <w:rPr>
          <w:sz w:val="24"/>
          <w:szCs w:val="24"/>
        </w:rPr>
      </w:pPr>
      <w:proofErr w:type="gramStart"/>
      <w:r w:rsidRPr="009F5F6A">
        <w:rPr>
          <w:sz w:val="24"/>
          <w:szCs w:val="24"/>
        </w:rPr>
        <w:t>«Номер на ЭТП», в которой указывает номер конкурсной процедуры на ЭТП.</w:t>
      </w:r>
      <w:proofErr w:type="gramEnd"/>
    </w:p>
    <w:p w:rsidR="0049532B" w:rsidRPr="009F5F6A" w:rsidRDefault="007A33E6" w:rsidP="00822777">
      <w:pPr>
        <w:pStyle w:val="aff"/>
        <w:numPr>
          <w:ilvl w:val="3"/>
          <w:numId w:val="101"/>
        </w:numPr>
        <w:spacing w:before="100" w:beforeAutospacing="1" w:line="240" w:lineRule="auto"/>
        <w:rPr>
          <w:sz w:val="24"/>
          <w:szCs w:val="24"/>
        </w:rPr>
      </w:pPr>
      <w:r w:rsidRPr="009F5F6A">
        <w:rPr>
          <w:sz w:val="24"/>
          <w:szCs w:val="24"/>
        </w:rPr>
        <w:t>Графы «Дата передачи/возврата», «Время получения/возврата», «</w:t>
      </w:r>
      <w:proofErr w:type="gramStart"/>
      <w:r w:rsidRPr="009F5F6A">
        <w:rPr>
          <w:sz w:val="24"/>
          <w:szCs w:val="24"/>
        </w:rPr>
        <w:t>Сдал</w:t>
      </w:r>
      <w:proofErr w:type="gramEnd"/>
      <w:r w:rsidRPr="009F5F6A">
        <w:rPr>
          <w:sz w:val="24"/>
          <w:szCs w:val="24"/>
        </w:rPr>
        <w:t>/получил» - заполняются фактически в момент получения/передачи Представителями Организатора и Участника.</w:t>
      </w:r>
    </w:p>
    <w:p w:rsidR="0049532B" w:rsidRPr="009F5F6A" w:rsidRDefault="007A33E6" w:rsidP="00822777">
      <w:pPr>
        <w:pStyle w:val="aff"/>
        <w:numPr>
          <w:ilvl w:val="3"/>
          <w:numId w:val="101"/>
        </w:numPr>
        <w:spacing w:before="100" w:beforeAutospacing="1" w:line="240" w:lineRule="auto"/>
        <w:rPr>
          <w:sz w:val="24"/>
          <w:szCs w:val="24"/>
        </w:rPr>
      </w:pPr>
      <w:r w:rsidRPr="009F5F6A">
        <w:rPr>
          <w:sz w:val="24"/>
          <w:szCs w:val="24"/>
        </w:rPr>
        <w:t>Расписка составляется в двух экземплярах, один из которых остается у Организатора.</w:t>
      </w:r>
    </w:p>
    <w:p w:rsidR="0049532B" w:rsidRPr="009F5F6A" w:rsidRDefault="0049532B">
      <w:pPr>
        <w:widowControl/>
        <w:ind w:firstLine="0"/>
        <w:jc w:val="left"/>
        <w:rPr>
          <w:szCs w:val="24"/>
        </w:rPr>
      </w:pPr>
      <w:r w:rsidRPr="009F5F6A">
        <w:rPr>
          <w:szCs w:val="24"/>
        </w:rPr>
        <w:br w:type="page"/>
      </w:r>
    </w:p>
    <w:p w:rsidR="0049532B" w:rsidRPr="009F5F6A" w:rsidRDefault="0049532B" w:rsidP="00822777">
      <w:pPr>
        <w:pStyle w:val="2"/>
        <w:keepNext/>
        <w:pageBreakBefore/>
        <w:numPr>
          <w:ilvl w:val="1"/>
          <w:numId w:val="101"/>
        </w:numPr>
        <w:suppressAutoHyphens/>
        <w:spacing w:before="100" w:beforeAutospacing="1" w:after="100" w:afterAutospacing="1" w:line="240" w:lineRule="auto"/>
        <w:jc w:val="left"/>
        <w:rPr>
          <w:sz w:val="24"/>
          <w:szCs w:val="24"/>
        </w:rPr>
        <w:sectPr w:rsidR="0049532B" w:rsidRPr="009F5F6A" w:rsidSect="00493F1A">
          <w:pgSz w:w="11906" w:h="16838" w:code="9"/>
          <w:pgMar w:top="680" w:right="567" w:bottom="539" w:left="1134" w:header="709" w:footer="709" w:gutter="0"/>
          <w:cols w:space="720"/>
          <w:docGrid w:linePitch="360"/>
        </w:sectPr>
      </w:pPr>
    </w:p>
    <w:p w:rsidR="00211593" w:rsidRPr="009F5F6A" w:rsidRDefault="00211593" w:rsidP="00822777">
      <w:pPr>
        <w:pStyle w:val="2"/>
        <w:keepNext/>
        <w:pageBreakBefore/>
        <w:numPr>
          <w:ilvl w:val="1"/>
          <w:numId w:val="101"/>
        </w:numPr>
        <w:suppressAutoHyphens/>
        <w:spacing w:before="100" w:beforeAutospacing="1" w:after="100" w:afterAutospacing="1" w:line="240" w:lineRule="auto"/>
        <w:jc w:val="left"/>
        <w:rPr>
          <w:sz w:val="24"/>
          <w:szCs w:val="24"/>
        </w:rPr>
      </w:pPr>
      <w:bookmarkStart w:id="2882" w:name="_Ref462068049"/>
      <w:bookmarkStart w:id="2883" w:name="_Toc515530047"/>
      <w:r w:rsidRPr="009F5F6A">
        <w:rPr>
          <w:sz w:val="24"/>
          <w:szCs w:val="24"/>
        </w:rPr>
        <w:lastRenderedPageBreak/>
        <w:t>Согласие Участника налоговым органам на разглашение сведений, составляющих налоговую тайну (форм</w:t>
      </w:r>
      <w:r w:rsidR="0049532B" w:rsidRPr="009F5F6A">
        <w:rPr>
          <w:sz w:val="24"/>
          <w:szCs w:val="24"/>
        </w:rPr>
        <w:t>а 16</w:t>
      </w:r>
      <w:r w:rsidRPr="009F5F6A">
        <w:rPr>
          <w:sz w:val="24"/>
          <w:szCs w:val="24"/>
        </w:rPr>
        <w:t>)</w:t>
      </w:r>
      <w:bookmarkEnd w:id="2847"/>
      <w:bookmarkEnd w:id="2848"/>
      <w:bookmarkEnd w:id="2849"/>
      <w:bookmarkEnd w:id="2882"/>
      <w:bookmarkEnd w:id="2883"/>
    </w:p>
    <w:p w:rsidR="00211593" w:rsidRPr="009F5F6A" w:rsidRDefault="00211593" w:rsidP="00822777">
      <w:pPr>
        <w:pStyle w:val="3"/>
        <w:numPr>
          <w:ilvl w:val="2"/>
          <w:numId w:val="101"/>
        </w:numPr>
        <w:rPr>
          <w:sz w:val="24"/>
          <w:szCs w:val="24"/>
        </w:rPr>
      </w:pPr>
      <w:bookmarkStart w:id="2884" w:name="_Toc439170718"/>
      <w:bookmarkStart w:id="2885" w:name="_Toc439172820"/>
      <w:bookmarkStart w:id="2886" w:name="_Toc439173262"/>
      <w:bookmarkStart w:id="2887" w:name="_Toc439238258"/>
      <w:bookmarkStart w:id="2888" w:name="_Toc439252806"/>
      <w:bookmarkStart w:id="2889" w:name="_Toc439323779"/>
      <w:bookmarkStart w:id="2890" w:name="_Toc440361414"/>
      <w:bookmarkStart w:id="2891" w:name="_Toc440376296"/>
      <w:bookmarkStart w:id="2892" w:name="_Toc440382554"/>
      <w:bookmarkStart w:id="2893" w:name="_Toc440447224"/>
      <w:bookmarkStart w:id="2894" w:name="_Toc440632385"/>
      <w:bookmarkStart w:id="2895" w:name="_Toc440875157"/>
      <w:bookmarkStart w:id="2896" w:name="_Toc441131144"/>
      <w:bookmarkStart w:id="2897" w:name="_Toc441572150"/>
      <w:bookmarkStart w:id="2898" w:name="_Toc441575242"/>
      <w:bookmarkStart w:id="2899" w:name="_Toc442434903"/>
      <w:bookmarkStart w:id="2900" w:name="_Toc442435742"/>
      <w:bookmarkStart w:id="2901" w:name="_Toc462044836"/>
      <w:bookmarkStart w:id="2902" w:name="_Toc462068542"/>
      <w:bookmarkStart w:id="2903" w:name="_Toc463514232"/>
      <w:bookmarkStart w:id="2904" w:name="_Toc469480470"/>
      <w:bookmarkStart w:id="2905" w:name="_Toc471823261"/>
      <w:bookmarkStart w:id="2906" w:name="_Toc498512122"/>
      <w:bookmarkStart w:id="2907" w:name="_Toc511312942"/>
      <w:bookmarkStart w:id="2908" w:name="_Toc511315346"/>
      <w:bookmarkStart w:id="2909" w:name="_Toc515530048"/>
      <w:r w:rsidRPr="009F5F6A">
        <w:rPr>
          <w:sz w:val="24"/>
          <w:szCs w:val="24"/>
        </w:rPr>
        <w:t xml:space="preserve">Форма </w:t>
      </w:r>
      <w:bookmarkEnd w:id="2884"/>
      <w:r w:rsidRPr="009F5F6A">
        <w:rPr>
          <w:sz w:val="24"/>
          <w:szCs w:val="24"/>
        </w:rPr>
        <w:t>согласия Участника налоговым органам на разглашение сведений, составляющих налоговую тайну</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p>
    <w:p w:rsidR="00211593" w:rsidRPr="009F5F6A" w:rsidRDefault="00211593" w:rsidP="00211593">
      <w:pPr>
        <w:pBdr>
          <w:top w:val="single" w:sz="4" w:space="1" w:color="auto"/>
        </w:pBdr>
        <w:shd w:val="clear" w:color="auto" w:fill="E0E0E0"/>
        <w:ind w:right="21" w:firstLine="0"/>
        <w:jc w:val="center"/>
        <w:rPr>
          <w:b/>
          <w:color w:val="000000"/>
          <w:spacing w:val="36"/>
          <w:szCs w:val="24"/>
        </w:rPr>
      </w:pPr>
      <w:r w:rsidRPr="009F5F6A">
        <w:rPr>
          <w:b/>
          <w:color w:val="000000"/>
          <w:spacing w:val="36"/>
          <w:szCs w:val="24"/>
        </w:rPr>
        <w:t>начало формы</w:t>
      </w:r>
    </w:p>
    <w:p w:rsidR="00211593" w:rsidRPr="009F5F6A" w:rsidRDefault="00211593" w:rsidP="00211593">
      <w:pPr>
        <w:tabs>
          <w:tab w:val="left" w:pos="4757"/>
        </w:tabs>
        <w:ind w:left="1134" w:firstLine="0"/>
        <w:jc w:val="left"/>
        <w:rPr>
          <w:szCs w:val="24"/>
        </w:rPr>
      </w:pPr>
    </w:p>
    <w:p w:rsidR="00211593" w:rsidRPr="009F5F6A" w:rsidRDefault="00211593" w:rsidP="00211593">
      <w:pPr>
        <w:tabs>
          <w:tab w:val="left" w:pos="4757"/>
        </w:tabs>
        <w:ind w:left="1134" w:firstLine="0"/>
        <w:jc w:val="left"/>
        <w:rPr>
          <w:szCs w:val="24"/>
        </w:rPr>
      </w:pPr>
      <w:r w:rsidRPr="009F5F6A">
        <w:rPr>
          <w:szCs w:val="24"/>
        </w:rPr>
        <w:t>Приложение 15 к письму о подаче оферты</w:t>
      </w:r>
      <w:r w:rsidRPr="009F5F6A">
        <w:rPr>
          <w:szCs w:val="24"/>
        </w:rPr>
        <w:br/>
        <w:t>от «____»_____________ </w:t>
      </w:r>
      <w:proofErr w:type="gramStart"/>
      <w:r w:rsidRPr="009F5F6A">
        <w:rPr>
          <w:szCs w:val="24"/>
        </w:rPr>
        <w:t>г</w:t>
      </w:r>
      <w:proofErr w:type="gramEnd"/>
      <w:r w:rsidRPr="009F5F6A">
        <w:rPr>
          <w:szCs w:val="24"/>
        </w:rPr>
        <w:t>. №__________</w:t>
      </w:r>
    </w:p>
    <w:p w:rsidR="00211593" w:rsidRPr="009F5F6A" w:rsidRDefault="00211593" w:rsidP="00211593">
      <w:pPr>
        <w:contextualSpacing/>
        <w:jc w:val="right"/>
        <w:rPr>
          <w:szCs w:val="24"/>
        </w:rPr>
      </w:pPr>
    </w:p>
    <w:p w:rsidR="00211593" w:rsidRPr="009F5F6A" w:rsidRDefault="00211593" w:rsidP="00211593">
      <w:pPr>
        <w:keepNext/>
        <w:jc w:val="center"/>
        <w:outlineLvl w:val="1"/>
        <w:rPr>
          <w:b/>
          <w:bCs/>
          <w:snapToGrid w:val="0"/>
          <w:szCs w:val="24"/>
        </w:rPr>
      </w:pPr>
      <w:bookmarkStart w:id="2910" w:name="_Toc300142269"/>
      <w:bookmarkStart w:id="2911" w:name="_Toc441572151"/>
      <w:bookmarkStart w:id="2912" w:name="_Toc441575243"/>
      <w:bookmarkStart w:id="2913" w:name="_Toc442434904"/>
      <w:bookmarkStart w:id="2914" w:name="_Toc442435743"/>
      <w:bookmarkStart w:id="2915" w:name="_Toc462044837"/>
      <w:bookmarkStart w:id="2916" w:name="_Toc462068543"/>
      <w:bookmarkStart w:id="2917" w:name="_Toc463514233"/>
      <w:bookmarkStart w:id="2918" w:name="_Toc469480471"/>
      <w:bookmarkStart w:id="2919" w:name="_Toc471823262"/>
      <w:bookmarkStart w:id="2920" w:name="_Toc498512123"/>
      <w:bookmarkStart w:id="2921" w:name="_Toc511312943"/>
      <w:bookmarkStart w:id="2922" w:name="_Toc511315347"/>
      <w:bookmarkStart w:id="2923" w:name="_Toc515530049"/>
      <w:bookmarkStart w:id="2924" w:name="_Toc309735391"/>
      <w:bookmarkStart w:id="2925" w:name="_Toc309985625"/>
      <w:r w:rsidRPr="009F5F6A">
        <w:rPr>
          <w:b/>
          <w:snapToGrid w:val="0"/>
          <w:szCs w:val="24"/>
        </w:rPr>
        <w:t>Согласие Участника налоговым органам на разглашение сведений, составляющих налоговую тайну</w:t>
      </w:r>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r w:rsidRPr="009F5F6A">
        <w:rPr>
          <w:b/>
          <w:snapToGrid w:val="0"/>
          <w:szCs w:val="24"/>
        </w:rPr>
        <w:t xml:space="preserve"> </w:t>
      </w:r>
      <w:bookmarkEnd w:id="2924"/>
      <w:bookmarkEnd w:id="2925"/>
    </w:p>
    <w:p w:rsidR="00211593" w:rsidRPr="009F5F6A" w:rsidRDefault="00211593" w:rsidP="00211593">
      <w:pPr>
        <w:jc w:val="center"/>
        <w:rPr>
          <w:b/>
          <w:bCs/>
          <w:snapToGrid w:val="0"/>
          <w:szCs w:val="24"/>
        </w:rPr>
      </w:pPr>
      <w:r w:rsidRPr="009F5F6A">
        <w:rPr>
          <w:b/>
          <w:snapToGrid w:val="0"/>
          <w:szCs w:val="24"/>
        </w:rPr>
        <w:t>от «_____» ____________ 201____ г.</w:t>
      </w:r>
    </w:p>
    <w:p w:rsidR="00211593" w:rsidRPr="009F5F6A" w:rsidRDefault="00211593" w:rsidP="00211593">
      <w:pPr>
        <w:jc w:val="center"/>
        <w:rPr>
          <w:bCs/>
          <w:snapToGrid w:val="0"/>
          <w:szCs w:val="24"/>
        </w:rPr>
      </w:pPr>
    </w:p>
    <w:p w:rsidR="00211593" w:rsidRPr="009F5F6A" w:rsidRDefault="00211593" w:rsidP="00211593">
      <w:pPr>
        <w:rPr>
          <w:szCs w:val="24"/>
        </w:rPr>
      </w:pPr>
      <w:r w:rsidRPr="009F5F6A">
        <w:rPr>
          <w:szCs w:val="24"/>
        </w:rPr>
        <w:t xml:space="preserve">Настоящим </w:t>
      </w:r>
      <w:r w:rsidRPr="009F5F6A">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9F5F6A">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9F5F6A">
        <w:rPr>
          <w:szCs w:val="24"/>
        </w:rPr>
        <w:t xml:space="preserve">предпринимателей) </w:t>
      </w:r>
      <w:proofErr w:type="gramEnd"/>
      <w:r w:rsidRPr="009F5F6A">
        <w:rPr>
          <w:szCs w:val="24"/>
        </w:rPr>
        <w:t xml:space="preserve">отчётности </w:t>
      </w:r>
      <w:r w:rsidRPr="009F5F6A">
        <w:rPr>
          <w:szCs w:val="24"/>
          <w:shd w:val="clear" w:color="auto" w:fill="FFFF99"/>
        </w:rPr>
        <w:t>{указывается полное наименование Участника закупочной процедуры, ИНН}</w:t>
      </w:r>
      <w:r w:rsidRPr="009F5F6A">
        <w:rPr>
          <w:szCs w:val="24"/>
        </w:rPr>
        <w:t xml:space="preserve"> за </w:t>
      </w:r>
      <w:r w:rsidRPr="009F5F6A">
        <w:rPr>
          <w:szCs w:val="24"/>
          <w:shd w:val="clear" w:color="auto" w:fill="FFFF99"/>
        </w:rPr>
        <w:t>{указываются налоговые периоды}</w:t>
      </w:r>
      <w:r w:rsidRPr="009F5F6A">
        <w:rPr>
          <w:szCs w:val="24"/>
        </w:rPr>
        <w:t xml:space="preserve"> общедоступными.</w:t>
      </w:r>
    </w:p>
    <w:p w:rsidR="00211593" w:rsidRPr="009F5F6A" w:rsidRDefault="00211593" w:rsidP="00211593">
      <w:pPr>
        <w:rPr>
          <w:bCs/>
          <w:snapToGrid w:val="0"/>
          <w:szCs w:val="24"/>
        </w:rPr>
      </w:pPr>
      <w:r w:rsidRPr="009F5F6A">
        <w:rPr>
          <w:szCs w:val="24"/>
        </w:rPr>
        <w:t xml:space="preserve">Одновременно соглашаемся на представление налоговыми органами указанных сведений о </w:t>
      </w:r>
      <w:r w:rsidRPr="009F5F6A">
        <w:rPr>
          <w:szCs w:val="24"/>
          <w:shd w:val="clear" w:color="auto" w:fill="FFFF99"/>
        </w:rPr>
        <w:t>{указывается полное наименование Участника закупочной процедуры, ИНН}</w:t>
      </w:r>
      <w:r w:rsidRPr="009F5F6A">
        <w:rPr>
          <w:szCs w:val="24"/>
        </w:rPr>
        <w:t xml:space="preserve"> </w:t>
      </w:r>
      <w:r w:rsidR="001430F1" w:rsidRPr="009F5F6A">
        <w:rPr>
          <w:szCs w:val="24"/>
        </w:rPr>
        <w:t>в адрес ПАО «МРСК Центра» (ИНН 6901067107, ОГРН 1046900099498).</w:t>
      </w:r>
    </w:p>
    <w:p w:rsidR="00211593" w:rsidRPr="009F5F6A" w:rsidRDefault="00211593" w:rsidP="00211593">
      <w:pPr>
        <w:rPr>
          <w:bCs/>
          <w:snapToGrid w:val="0"/>
          <w:szCs w:val="24"/>
        </w:rPr>
      </w:pPr>
    </w:p>
    <w:p w:rsidR="00211593" w:rsidRPr="009F5F6A" w:rsidRDefault="00211593" w:rsidP="00211593">
      <w:pPr>
        <w:rPr>
          <w:bCs/>
          <w:snapToGrid w:val="0"/>
          <w:szCs w:val="24"/>
        </w:rPr>
      </w:pPr>
      <w:r w:rsidRPr="009F5F6A">
        <w:rPr>
          <w:snapToGrid w:val="0"/>
          <w:szCs w:val="24"/>
        </w:rPr>
        <w:t>____________________________________                 ______________________</w:t>
      </w:r>
    </w:p>
    <w:p w:rsidR="00211593" w:rsidRPr="009F5F6A" w:rsidRDefault="00211593" w:rsidP="00211593">
      <w:pPr>
        <w:rPr>
          <w:bCs/>
          <w:snapToGrid w:val="0"/>
          <w:szCs w:val="24"/>
        </w:rPr>
      </w:pPr>
      <w:r w:rsidRPr="009F5F6A">
        <w:rPr>
          <w:snapToGrid w:val="0"/>
          <w:szCs w:val="24"/>
        </w:rPr>
        <w:t xml:space="preserve">       (Подпись уполномоченного представителя)                                     (Ф.И.О. и должность подписавшего)</w:t>
      </w:r>
    </w:p>
    <w:p w:rsidR="00211593" w:rsidRPr="009F5F6A" w:rsidRDefault="00211593" w:rsidP="00211593">
      <w:pPr>
        <w:rPr>
          <w:b/>
          <w:snapToGrid w:val="0"/>
          <w:szCs w:val="24"/>
        </w:rPr>
      </w:pPr>
    </w:p>
    <w:p w:rsidR="00211593" w:rsidRPr="009F5F6A" w:rsidRDefault="00211593" w:rsidP="00211593">
      <w:pPr>
        <w:rPr>
          <w:b/>
          <w:snapToGrid w:val="0"/>
          <w:szCs w:val="24"/>
        </w:rPr>
      </w:pPr>
      <w:r w:rsidRPr="009F5F6A">
        <w:rPr>
          <w:b/>
          <w:snapToGrid w:val="0"/>
          <w:szCs w:val="24"/>
        </w:rPr>
        <w:t>М.П.</w:t>
      </w:r>
    </w:p>
    <w:p w:rsidR="00211593" w:rsidRPr="009F5F6A" w:rsidRDefault="00211593" w:rsidP="00211593">
      <w:pPr>
        <w:rPr>
          <w:b/>
          <w:bCs/>
          <w:snapToGrid w:val="0"/>
          <w:szCs w:val="24"/>
        </w:rPr>
      </w:pPr>
    </w:p>
    <w:p w:rsidR="00211593" w:rsidRPr="009F5F6A" w:rsidRDefault="00211593" w:rsidP="00211593">
      <w:pPr>
        <w:rPr>
          <w:b/>
          <w:bCs/>
          <w:snapToGrid w:val="0"/>
          <w:szCs w:val="24"/>
        </w:rPr>
      </w:pPr>
    </w:p>
    <w:p w:rsidR="00211593" w:rsidRPr="009F5F6A" w:rsidRDefault="00211593" w:rsidP="00211593">
      <w:pPr>
        <w:autoSpaceDE w:val="0"/>
        <w:autoSpaceDN w:val="0"/>
        <w:adjustRightInd w:val="0"/>
        <w:rPr>
          <w:szCs w:val="24"/>
        </w:rPr>
      </w:pPr>
      <w:r w:rsidRPr="009F5F6A">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9F5F6A">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9F5F6A" w:rsidTr="00211593">
        <w:tc>
          <w:tcPr>
            <w:tcW w:w="4431" w:type="dxa"/>
          </w:tcPr>
          <w:p w:rsidR="00211593" w:rsidRPr="009F5F6A" w:rsidRDefault="00211593" w:rsidP="00211593">
            <w:pPr>
              <w:pStyle w:val="aff7"/>
              <w:rPr>
                <w:szCs w:val="24"/>
              </w:rPr>
            </w:pPr>
          </w:p>
        </w:tc>
        <w:tc>
          <w:tcPr>
            <w:tcW w:w="4431" w:type="dxa"/>
          </w:tcPr>
          <w:p w:rsidR="00211593" w:rsidRPr="009F5F6A" w:rsidRDefault="00211593" w:rsidP="00211593">
            <w:pPr>
              <w:pStyle w:val="aff7"/>
              <w:rPr>
                <w:szCs w:val="24"/>
              </w:rPr>
            </w:pPr>
          </w:p>
        </w:tc>
      </w:tr>
      <w:tr w:rsidR="00211593" w:rsidRPr="009F5F6A" w:rsidTr="00211593">
        <w:tc>
          <w:tcPr>
            <w:tcW w:w="4431" w:type="dxa"/>
          </w:tcPr>
          <w:p w:rsidR="00211593" w:rsidRPr="009F5F6A" w:rsidRDefault="00211593" w:rsidP="00211593">
            <w:pPr>
              <w:pStyle w:val="aff7"/>
              <w:rPr>
                <w:szCs w:val="24"/>
              </w:rPr>
            </w:pPr>
          </w:p>
        </w:tc>
        <w:tc>
          <w:tcPr>
            <w:tcW w:w="4431" w:type="dxa"/>
          </w:tcPr>
          <w:p w:rsidR="00211593" w:rsidRPr="009F5F6A" w:rsidRDefault="00211593" w:rsidP="00211593">
            <w:pPr>
              <w:pStyle w:val="aff7"/>
              <w:rPr>
                <w:szCs w:val="24"/>
              </w:rPr>
            </w:pPr>
          </w:p>
        </w:tc>
      </w:tr>
    </w:tbl>
    <w:p w:rsidR="00211593" w:rsidRPr="009F5F6A" w:rsidRDefault="00211593" w:rsidP="00211593">
      <w:pPr>
        <w:pBdr>
          <w:bottom w:val="single" w:sz="4" w:space="1" w:color="auto"/>
        </w:pBdr>
        <w:shd w:val="clear" w:color="auto" w:fill="E0E0E0"/>
        <w:ind w:right="21" w:firstLine="0"/>
        <w:jc w:val="center"/>
        <w:rPr>
          <w:b/>
          <w:color w:val="000000"/>
          <w:spacing w:val="36"/>
          <w:szCs w:val="24"/>
        </w:rPr>
      </w:pPr>
      <w:r w:rsidRPr="009F5F6A">
        <w:rPr>
          <w:b/>
          <w:color w:val="000000"/>
          <w:spacing w:val="36"/>
          <w:szCs w:val="24"/>
        </w:rPr>
        <w:t>конец формы</w:t>
      </w:r>
    </w:p>
    <w:p w:rsidR="00211593" w:rsidRPr="009F5F6A" w:rsidRDefault="00211593" w:rsidP="00211593">
      <w:pPr>
        <w:tabs>
          <w:tab w:val="left" w:pos="4757"/>
        </w:tabs>
        <w:ind w:firstLine="0"/>
        <w:rPr>
          <w:i/>
          <w:szCs w:val="24"/>
        </w:rPr>
      </w:pPr>
    </w:p>
    <w:p w:rsidR="00211593" w:rsidRPr="009F5F6A" w:rsidRDefault="00211593" w:rsidP="00211593">
      <w:pPr>
        <w:ind w:firstLine="0"/>
        <w:jc w:val="left"/>
        <w:rPr>
          <w:b/>
          <w:szCs w:val="24"/>
        </w:rPr>
      </w:pPr>
      <w:r w:rsidRPr="009F5F6A">
        <w:rPr>
          <w:szCs w:val="24"/>
        </w:rPr>
        <w:br w:type="page"/>
      </w:r>
    </w:p>
    <w:p w:rsidR="00211593" w:rsidRPr="009F5F6A" w:rsidRDefault="00211593" w:rsidP="00822777">
      <w:pPr>
        <w:pStyle w:val="3"/>
        <w:numPr>
          <w:ilvl w:val="2"/>
          <w:numId w:val="101"/>
        </w:numPr>
        <w:rPr>
          <w:sz w:val="24"/>
          <w:szCs w:val="24"/>
        </w:rPr>
      </w:pPr>
      <w:bookmarkStart w:id="2926" w:name="_Toc439170719"/>
      <w:bookmarkStart w:id="2927" w:name="_Toc439172821"/>
      <w:bookmarkStart w:id="2928" w:name="_Toc439173263"/>
      <w:bookmarkStart w:id="2929" w:name="_Toc439238259"/>
      <w:bookmarkStart w:id="2930" w:name="_Toc439252807"/>
      <w:bookmarkStart w:id="2931" w:name="_Toc439323780"/>
      <w:bookmarkStart w:id="2932" w:name="_Toc440361415"/>
      <w:bookmarkStart w:id="2933" w:name="_Toc440376297"/>
      <w:bookmarkStart w:id="2934" w:name="_Toc440382555"/>
      <w:bookmarkStart w:id="2935" w:name="_Toc440447225"/>
      <w:bookmarkStart w:id="2936" w:name="_Toc440632386"/>
      <w:bookmarkStart w:id="2937" w:name="_Toc440875158"/>
      <w:bookmarkStart w:id="2938" w:name="_Toc441131145"/>
      <w:bookmarkStart w:id="2939" w:name="_Toc441572152"/>
      <w:bookmarkStart w:id="2940" w:name="_Toc441575244"/>
      <w:bookmarkStart w:id="2941" w:name="_Toc442434905"/>
      <w:bookmarkStart w:id="2942" w:name="_Toc442435744"/>
      <w:bookmarkStart w:id="2943" w:name="_Toc462044838"/>
      <w:bookmarkStart w:id="2944" w:name="_Toc462068544"/>
      <w:bookmarkStart w:id="2945" w:name="_Toc463514234"/>
      <w:bookmarkStart w:id="2946" w:name="_Toc469480472"/>
      <w:bookmarkStart w:id="2947" w:name="_Toc471823263"/>
      <w:bookmarkStart w:id="2948" w:name="_Toc498512124"/>
      <w:bookmarkStart w:id="2949" w:name="_Toc511312944"/>
      <w:bookmarkStart w:id="2950" w:name="_Toc511315348"/>
      <w:bookmarkStart w:id="2951" w:name="_Toc515530050"/>
      <w:r w:rsidRPr="009F5F6A">
        <w:rPr>
          <w:sz w:val="24"/>
          <w:szCs w:val="24"/>
        </w:rPr>
        <w:lastRenderedPageBreak/>
        <w:t>Инструкции по заполнению</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p>
    <w:p w:rsidR="00211593" w:rsidRPr="009F5F6A" w:rsidRDefault="00211593" w:rsidP="00822777">
      <w:pPr>
        <w:pStyle w:val="aff"/>
        <w:numPr>
          <w:ilvl w:val="3"/>
          <w:numId w:val="101"/>
        </w:numPr>
        <w:tabs>
          <w:tab w:val="num" w:pos="1276"/>
        </w:tabs>
        <w:spacing w:before="100" w:beforeAutospacing="1" w:line="240" w:lineRule="auto"/>
        <w:rPr>
          <w:sz w:val="24"/>
          <w:szCs w:val="24"/>
        </w:rPr>
      </w:pPr>
      <w:r w:rsidRPr="009F5F6A">
        <w:rPr>
          <w:sz w:val="24"/>
          <w:szCs w:val="24"/>
        </w:rPr>
        <w:t xml:space="preserve">Участник указывает дату и номер заявки в соответствии с письмом о подаче оферты (подраздел </w:t>
      </w:r>
      <w:r w:rsidR="005A1486" w:rsidRPr="009F5F6A">
        <w:rPr>
          <w:sz w:val="24"/>
          <w:szCs w:val="24"/>
        </w:rPr>
        <w:fldChar w:fldCharType="begin"/>
      </w:r>
      <w:r w:rsidRPr="009F5F6A">
        <w:rPr>
          <w:sz w:val="24"/>
          <w:szCs w:val="24"/>
        </w:rPr>
        <w:instrText xml:space="preserve"> REF _Ref55336310 \r \h </w:instrText>
      </w:r>
      <w:r w:rsidR="006C5B45" w:rsidRPr="009F5F6A">
        <w:rPr>
          <w:sz w:val="24"/>
          <w:szCs w:val="24"/>
        </w:rPr>
        <w:instrText xml:space="preserve"> \* MERGEFORMAT </w:instrText>
      </w:r>
      <w:r w:rsidR="005A1486" w:rsidRPr="009F5F6A">
        <w:rPr>
          <w:sz w:val="24"/>
          <w:szCs w:val="24"/>
        </w:rPr>
      </w:r>
      <w:r w:rsidR="005A1486" w:rsidRPr="009F5F6A">
        <w:rPr>
          <w:sz w:val="24"/>
          <w:szCs w:val="24"/>
        </w:rPr>
        <w:fldChar w:fldCharType="separate"/>
      </w:r>
      <w:r w:rsidR="0010016D" w:rsidRPr="009F5F6A">
        <w:rPr>
          <w:sz w:val="24"/>
          <w:szCs w:val="24"/>
        </w:rPr>
        <w:t>5.1</w:t>
      </w:r>
      <w:r w:rsidR="005A1486" w:rsidRPr="009F5F6A">
        <w:rPr>
          <w:sz w:val="24"/>
          <w:szCs w:val="24"/>
        </w:rPr>
        <w:fldChar w:fldCharType="end"/>
      </w:r>
      <w:r w:rsidRPr="009F5F6A">
        <w:rPr>
          <w:sz w:val="24"/>
          <w:szCs w:val="24"/>
        </w:rPr>
        <w:t>).</w:t>
      </w:r>
    </w:p>
    <w:p w:rsidR="00211593" w:rsidRPr="009F5F6A" w:rsidRDefault="00211593" w:rsidP="00822777">
      <w:pPr>
        <w:pStyle w:val="aff"/>
        <w:numPr>
          <w:ilvl w:val="3"/>
          <w:numId w:val="101"/>
        </w:numPr>
        <w:tabs>
          <w:tab w:val="num" w:pos="1276"/>
        </w:tabs>
        <w:spacing w:before="100" w:beforeAutospacing="1" w:line="240" w:lineRule="auto"/>
        <w:rPr>
          <w:sz w:val="24"/>
          <w:szCs w:val="24"/>
        </w:rPr>
      </w:pPr>
      <w:r w:rsidRPr="009F5F6A">
        <w:rPr>
          <w:sz w:val="24"/>
          <w:szCs w:val="24"/>
        </w:rPr>
        <w:t xml:space="preserve">Полное наименование Участника </w:t>
      </w:r>
      <w:r w:rsidR="00C24F83" w:rsidRPr="009F5F6A">
        <w:rPr>
          <w:sz w:val="24"/>
          <w:szCs w:val="24"/>
        </w:rPr>
        <w:t>конкурсной</w:t>
      </w:r>
      <w:r w:rsidRPr="009F5F6A">
        <w:rPr>
          <w:sz w:val="24"/>
          <w:szCs w:val="24"/>
        </w:rPr>
        <w:t xml:space="preserve"> процедуры указывается в соответствии с уставными документами.</w:t>
      </w:r>
    </w:p>
    <w:p w:rsidR="00211593" w:rsidRPr="009F5F6A" w:rsidRDefault="00211593" w:rsidP="00822777">
      <w:pPr>
        <w:pStyle w:val="aff"/>
        <w:numPr>
          <w:ilvl w:val="3"/>
          <w:numId w:val="101"/>
        </w:numPr>
        <w:tabs>
          <w:tab w:val="num" w:pos="1276"/>
        </w:tabs>
        <w:spacing w:before="100" w:beforeAutospacing="1" w:line="240" w:lineRule="auto"/>
        <w:rPr>
          <w:sz w:val="24"/>
          <w:szCs w:val="24"/>
        </w:rPr>
      </w:pPr>
      <w:r w:rsidRPr="009F5F6A">
        <w:rPr>
          <w:sz w:val="24"/>
          <w:szCs w:val="24"/>
        </w:rPr>
        <w:t>При участии коллективных участников данная форма заполняется каждым Участником.</w:t>
      </w:r>
    </w:p>
    <w:p w:rsidR="00211593" w:rsidRPr="009F5F6A" w:rsidRDefault="00211593" w:rsidP="00211593">
      <w:pPr>
        <w:ind w:firstLine="0"/>
        <w:jc w:val="left"/>
      </w:pPr>
    </w:p>
    <w:p w:rsidR="00211593" w:rsidRPr="009F5F6A" w:rsidRDefault="00211593" w:rsidP="00822777">
      <w:pPr>
        <w:pStyle w:val="2"/>
        <w:keepNext/>
        <w:pageBreakBefore/>
        <w:numPr>
          <w:ilvl w:val="1"/>
          <w:numId w:val="101"/>
        </w:numPr>
        <w:suppressAutoHyphens/>
        <w:spacing w:before="100" w:beforeAutospacing="1" w:after="100" w:afterAutospacing="1" w:line="240" w:lineRule="auto"/>
        <w:jc w:val="left"/>
        <w:sectPr w:rsidR="00211593" w:rsidRPr="009F5F6A" w:rsidSect="00493F1A">
          <w:pgSz w:w="11906" w:h="16838" w:code="9"/>
          <w:pgMar w:top="680" w:right="567" w:bottom="539" w:left="1134" w:header="709" w:footer="709" w:gutter="0"/>
          <w:cols w:space="720"/>
          <w:docGrid w:linePitch="360"/>
        </w:sectPr>
      </w:pPr>
    </w:p>
    <w:p w:rsidR="00211593" w:rsidRPr="009F5F6A"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color w:val="000000"/>
          <w:sz w:val="24"/>
          <w:szCs w:val="24"/>
        </w:rPr>
      </w:pPr>
      <w:bookmarkStart w:id="2952" w:name="_Ref93268095"/>
      <w:bookmarkStart w:id="2953" w:name="_Ref93268099"/>
      <w:bookmarkStart w:id="2954" w:name="_Toc98253958"/>
      <w:bookmarkStart w:id="2955" w:name="_Toc165173884"/>
      <w:bookmarkStart w:id="2956" w:name="_Toc423423678"/>
      <w:bookmarkStart w:id="2957" w:name="_Ref440272510"/>
      <w:bookmarkStart w:id="2958" w:name="_Ref440274961"/>
      <w:bookmarkStart w:id="2959" w:name="_Ref90381141"/>
      <w:bookmarkStart w:id="2960" w:name="_Toc90385121"/>
      <w:bookmarkStart w:id="2961" w:name="_Toc98253952"/>
      <w:bookmarkStart w:id="2962" w:name="_Toc165173878"/>
      <w:bookmarkStart w:id="2963" w:name="_Toc423427449"/>
      <w:bookmarkStart w:id="2964" w:name="_Toc441131146"/>
      <w:bookmarkStart w:id="2965" w:name="_Toc515530051"/>
      <w:r w:rsidRPr="009F5F6A">
        <w:rPr>
          <w:sz w:val="24"/>
          <w:szCs w:val="24"/>
        </w:rPr>
        <w:lastRenderedPageBreak/>
        <w:t xml:space="preserve">План распределения объемов </w:t>
      </w:r>
      <w:r w:rsidR="00493F1A" w:rsidRPr="009F5F6A">
        <w:rPr>
          <w:color w:val="000000"/>
          <w:sz w:val="24"/>
          <w:szCs w:val="24"/>
        </w:rPr>
        <w:t>выполнения работ</w:t>
      </w:r>
      <w:r w:rsidRPr="009F5F6A">
        <w:rPr>
          <w:sz w:val="24"/>
          <w:szCs w:val="24"/>
        </w:rPr>
        <w:t xml:space="preserve"> между Участником и </w:t>
      </w:r>
      <w:r w:rsidR="00493F1A" w:rsidRPr="009F5F6A">
        <w:rPr>
          <w:sz w:val="24"/>
          <w:szCs w:val="24"/>
        </w:rPr>
        <w:t>субподрядчиками</w:t>
      </w:r>
      <w:r w:rsidRPr="009F5F6A">
        <w:rPr>
          <w:sz w:val="24"/>
          <w:szCs w:val="24"/>
        </w:rPr>
        <w:t xml:space="preserve"> </w:t>
      </w:r>
      <w:r w:rsidRPr="009F5F6A">
        <w:rPr>
          <w:color w:val="000000"/>
          <w:sz w:val="24"/>
          <w:szCs w:val="24"/>
        </w:rPr>
        <w:t>(форма </w:t>
      </w:r>
      <w:r w:rsidRPr="009F5F6A">
        <w:rPr>
          <w:noProof/>
          <w:color w:val="000000"/>
          <w:sz w:val="24"/>
          <w:szCs w:val="24"/>
        </w:rPr>
        <w:t>1</w:t>
      </w:r>
      <w:r w:rsidR="0049532B" w:rsidRPr="009F5F6A">
        <w:rPr>
          <w:noProof/>
          <w:color w:val="000000"/>
          <w:sz w:val="24"/>
          <w:szCs w:val="24"/>
        </w:rPr>
        <w:t>7</w:t>
      </w:r>
      <w:r w:rsidRPr="009F5F6A">
        <w:rPr>
          <w:color w:val="000000"/>
          <w:sz w:val="24"/>
          <w:szCs w:val="24"/>
        </w:rPr>
        <w:t>)</w:t>
      </w:r>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rsidR="00211593" w:rsidRPr="009F5F6A" w:rsidRDefault="00211593" w:rsidP="00211593">
      <w:pPr>
        <w:rPr>
          <w:szCs w:val="24"/>
        </w:rPr>
      </w:pPr>
      <w:r w:rsidRPr="009F5F6A">
        <w:rPr>
          <w:szCs w:val="24"/>
        </w:rPr>
        <w:t>(</w:t>
      </w:r>
      <w:r w:rsidRPr="009F5F6A">
        <w:rPr>
          <w:szCs w:val="24"/>
          <w:shd w:val="clear" w:color="auto" w:fill="FFFF99"/>
        </w:rPr>
        <w:t>заполняется отдельно по каждому из лотов с указанием номера и названия лота</w:t>
      </w:r>
      <w:r w:rsidRPr="009F5F6A">
        <w:rPr>
          <w:szCs w:val="24"/>
        </w:rPr>
        <w:t>)</w:t>
      </w:r>
    </w:p>
    <w:p w:rsidR="00211593" w:rsidRPr="009F5F6A" w:rsidRDefault="00211593" w:rsidP="00822777">
      <w:pPr>
        <w:pStyle w:val="3"/>
        <w:numPr>
          <w:ilvl w:val="2"/>
          <w:numId w:val="101"/>
        </w:numPr>
        <w:rPr>
          <w:sz w:val="24"/>
          <w:szCs w:val="24"/>
        </w:rPr>
      </w:pPr>
      <w:bookmarkStart w:id="2966" w:name="_Toc90385125"/>
      <w:bookmarkStart w:id="2967" w:name="_Toc439170705"/>
      <w:bookmarkStart w:id="2968" w:name="_Toc439172807"/>
      <w:bookmarkStart w:id="2969" w:name="_Toc439173268"/>
      <w:bookmarkStart w:id="2970" w:name="_Toc439238264"/>
      <w:bookmarkStart w:id="2971" w:name="_Toc439252812"/>
      <w:bookmarkStart w:id="2972" w:name="_Toc439323785"/>
      <w:bookmarkStart w:id="2973" w:name="_Toc440361420"/>
      <w:bookmarkStart w:id="2974" w:name="_Toc440376302"/>
      <w:bookmarkStart w:id="2975" w:name="_Toc440382560"/>
      <w:bookmarkStart w:id="2976" w:name="_Toc440447230"/>
      <w:bookmarkStart w:id="2977" w:name="_Toc440632391"/>
      <w:bookmarkStart w:id="2978" w:name="_Toc440875160"/>
      <w:bookmarkStart w:id="2979" w:name="_Toc441131147"/>
      <w:bookmarkStart w:id="2980" w:name="_Toc441572154"/>
      <w:bookmarkStart w:id="2981" w:name="_Toc441575246"/>
      <w:bookmarkStart w:id="2982" w:name="_Toc442434907"/>
      <w:bookmarkStart w:id="2983" w:name="_Toc442435746"/>
      <w:bookmarkStart w:id="2984" w:name="_Toc462044840"/>
      <w:bookmarkStart w:id="2985" w:name="_Toc462068546"/>
      <w:bookmarkStart w:id="2986" w:name="_Toc463514236"/>
      <w:bookmarkStart w:id="2987" w:name="_Toc469480474"/>
      <w:bookmarkStart w:id="2988" w:name="_Toc471823265"/>
      <w:bookmarkStart w:id="2989" w:name="_Toc498512126"/>
      <w:bookmarkStart w:id="2990" w:name="_Toc511312946"/>
      <w:bookmarkStart w:id="2991" w:name="_Toc511315350"/>
      <w:bookmarkStart w:id="2992" w:name="_Toc515530052"/>
      <w:r w:rsidRPr="009F5F6A">
        <w:rPr>
          <w:sz w:val="24"/>
          <w:szCs w:val="24"/>
        </w:rPr>
        <w:t xml:space="preserve">Форма </w:t>
      </w:r>
      <w:bookmarkEnd w:id="2966"/>
      <w:bookmarkEnd w:id="2967"/>
      <w:bookmarkEnd w:id="2968"/>
      <w:bookmarkEnd w:id="2969"/>
      <w:bookmarkEnd w:id="2970"/>
      <w:bookmarkEnd w:id="2971"/>
      <w:bookmarkEnd w:id="2972"/>
      <w:bookmarkEnd w:id="2973"/>
      <w:proofErr w:type="gramStart"/>
      <w:r w:rsidRPr="009F5F6A">
        <w:rPr>
          <w:sz w:val="24"/>
          <w:szCs w:val="24"/>
        </w:rPr>
        <w:t xml:space="preserve">Плана распределения объемов </w:t>
      </w:r>
      <w:r w:rsidR="00493F1A" w:rsidRPr="009F5F6A">
        <w:rPr>
          <w:color w:val="000000"/>
          <w:sz w:val="24"/>
          <w:szCs w:val="24"/>
        </w:rPr>
        <w:t>выполнения работ</w:t>
      </w:r>
      <w:proofErr w:type="gramEnd"/>
      <w:r w:rsidRPr="009F5F6A">
        <w:rPr>
          <w:sz w:val="24"/>
          <w:szCs w:val="24"/>
        </w:rPr>
        <w:t xml:space="preserve"> между Участником и </w:t>
      </w:r>
      <w:bookmarkEnd w:id="2974"/>
      <w:bookmarkEnd w:id="2975"/>
      <w:bookmarkEnd w:id="2976"/>
      <w:bookmarkEnd w:id="2977"/>
      <w:bookmarkEnd w:id="2978"/>
      <w:bookmarkEnd w:id="2979"/>
      <w:bookmarkEnd w:id="2980"/>
      <w:bookmarkEnd w:id="2981"/>
      <w:r w:rsidR="00493F1A" w:rsidRPr="009F5F6A">
        <w:rPr>
          <w:sz w:val="24"/>
          <w:szCs w:val="24"/>
        </w:rPr>
        <w:t>субподрядчиками</w:t>
      </w:r>
      <w:bookmarkEnd w:id="2982"/>
      <w:bookmarkEnd w:id="2983"/>
      <w:bookmarkEnd w:id="2984"/>
      <w:bookmarkEnd w:id="2985"/>
      <w:bookmarkEnd w:id="2986"/>
      <w:bookmarkEnd w:id="2987"/>
      <w:bookmarkEnd w:id="2988"/>
      <w:bookmarkEnd w:id="2989"/>
      <w:bookmarkEnd w:id="2990"/>
      <w:bookmarkEnd w:id="2991"/>
      <w:bookmarkEnd w:id="2992"/>
    </w:p>
    <w:p w:rsidR="00211593" w:rsidRPr="009F5F6A" w:rsidRDefault="00211593" w:rsidP="00211593">
      <w:pPr>
        <w:pBdr>
          <w:top w:val="single" w:sz="4" w:space="1" w:color="auto"/>
        </w:pBdr>
        <w:shd w:val="clear" w:color="auto" w:fill="E0E0E0"/>
        <w:ind w:right="21" w:firstLine="0"/>
        <w:jc w:val="center"/>
        <w:rPr>
          <w:b/>
          <w:color w:val="000000"/>
          <w:spacing w:val="36"/>
          <w:szCs w:val="24"/>
        </w:rPr>
      </w:pPr>
      <w:r w:rsidRPr="009F5F6A">
        <w:rPr>
          <w:b/>
          <w:color w:val="000000"/>
          <w:spacing w:val="36"/>
          <w:szCs w:val="24"/>
        </w:rPr>
        <w:t>начало формы</w:t>
      </w:r>
    </w:p>
    <w:p w:rsidR="00211593" w:rsidRPr="009F5F6A" w:rsidRDefault="00211593" w:rsidP="00211593">
      <w:pPr>
        <w:ind w:firstLine="0"/>
        <w:jc w:val="left"/>
        <w:rPr>
          <w:color w:val="000000"/>
          <w:szCs w:val="24"/>
        </w:rPr>
      </w:pPr>
      <w:r w:rsidRPr="009F5F6A">
        <w:rPr>
          <w:color w:val="000000"/>
          <w:szCs w:val="24"/>
        </w:rPr>
        <w:t xml:space="preserve">Приложение </w:t>
      </w:r>
      <w:r w:rsidRPr="009F5F6A">
        <w:rPr>
          <w:noProof/>
          <w:color w:val="000000"/>
          <w:szCs w:val="24"/>
        </w:rPr>
        <w:t>16</w:t>
      </w:r>
      <w:r w:rsidRPr="009F5F6A">
        <w:rPr>
          <w:color w:val="000000"/>
          <w:szCs w:val="24"/>
        </w:rPr>
        <w:t xml:space="preserve"> к письму о подаче оферты</w:t>
      </w:r>
      <w:r w:rsidRPr="009F5F6A">
        <w:rPr>
          <w:color w:val="000000"/>
          <w:szCs w:val="24"/>
        </w:rPr>
        <w:br/>
        <w:t>от «____»_____________ </w:t>
      </w:r>
      <w:proofErr w:type="gramStart"/>
      <w:r w:rsidRPr="009F5F6A">
        <w:rPr>
          <w:color w:val="000000"/>
          <w:szCs w:val="24"/>
        </w:rPr>
        <w:t>г</w:t>
      </w:r>
      <w:proofErr w:type="gramEnd"/>
      <w:r w:rsidRPr="009F5F6A">
        <w:rPr>
          <w:color w:val="000000"/>
          <w:szCs w:val="24"/>
        </w:rPr>
        <w:t>. №__________</w:t>
      </w:r>
    </w:p>
    <w:p w:rsidR="00211593" w:rsidRPr="009F5F6A" w:rsidRDefault="00211593" w:rsidP="00211593">
      <w:pPr>
        <w:ind w:firstLine="0"/>
        <w:rPr>
          <w:color w:val="000000"/>
          <w:szCs w:val="24"/>
        </w:rPr>
      </w:pPr>
    </w:p>
    <w:p w:rsidR="00211593" w:rsidRPr="009F5F6A" w:rsidRDefault="00211593" w:rsidP="00211593">
      <w:pPr>
        <w:ind w:firstLine="0"/>
        <w:jc w:val="center"/>
        <w:rPr>
          <w:b/>
          <w:szCs w:val="24"/>
        </w:rPr>
      </w:pPr>
      <w:r w:rsidRPr="009F5F6A">
        <w:rPr>
          <w:b/>
          <w:szCs w:val="24"/>
        </w:rPr>
        <w:t xml:space="preserve">План распределения объемов </w:t>
      </w:r>
      <w:r w:rsidR="00493F1A" w:rsidRPr="009F5F6A">
        <w:rPr>
          <w:b/>
          <w:szCs w:val="24"/>
        </w:rPr>
        <w:t>выполнения работ</w:t>
      </w:r>
      <w:r w:rsidRPr="009F5F6A">
        <w:rPr>
          <w:b/>
          <w:szCs w:val="24"/>
        </w:rPr>
        <w:t xml:space="preserve"> между Участником и </w:t>
      </w:r>
      <w:r w:rsidR="00493F1A" w:rsidRPr="009F5F6A">
        <w:rPr>
          <w:b/>
          <w:szCs w:val="24"/>
        </w:rPr>
        <w:t>субподрядчиками</w:t>
      </w:r>
    </w:p>
    <w:p w:rsidR="00211593" w:rsidRPr="009F5F6A" w:rsidRDefault="00211593" w:rsidP="00211593">
      <w:pPr>
        <w:ind w:firstLine="0"/>
        <w:rPr>
          <w:b/>
          <w:szCs w:val="24"/>
        </w:rPr>
      </w:pPr>
    </w:p>
    <w:p w:rsidR="00493F1A" w:rsidRPr="009F5F6A" w:rsidRDefault="00493F1A" w:rsidP="00493F1A">
      <w:pPr>
        <w:ind w:firstLine="0"/>
        <w:rPr>
          <w:color w:val="000000"/>
          <w:szCs w:val="24"/>
        </w:rPr>
      </w:pPr>
      <w:r w:rsidRPr="009F5F6A">
        <w:rPr>
          <w:color w:val="000000"/>
          <w:szCs w:val="24"/>
        </w:rPr>
        <w:t>Наименование и адрес Участника: _______________________</w:t>
      </w:r>
    </w:p>
    <w:p w:rsidR="00493F1A" w:rsidRPr="009F5F6A"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9F5F6A" w:rsidTr="00684763">
        <w:trPr>
          <w:trHeight w:val="256"/>
        </w:trPr>
        <w:tc>
          <w:tcPr>
            <w:tcW w:w="633" w:type="dxa"/>
            <w:vMerge w:val="restart"/>
            <w:vAlign w:val="center"/>
          </w:tcPr>
          <w:p w:rsidR="00493F1A" w:rsidRPr="009F5F6A" w:rsidRDefault="00493F1A" w:rsidP="00684763">
            <w:pPr>
              <w:ind w:firstLine="0"/>
              <w:jc w:val="center"/>
              <w:rPr>
                <w:b/>
              </w:rPr>
            </w:pPr>
            <w:r w:rsidRPr="009F5F6A">
              <w:rPr>
                <w:b/>
              </w:rPr>
              <w:t xml:space="preserve">№ </w:t>
            </w:r>
            <w:proofErr w:type="gramStart"/>
            <w:r w:rsidRPr="009F5F6A">
              <w:rPr>
                <w:b/>
              </w:rPr>
              <w:t>п</w:t>
            </w:r>
            <w:proofErr w:type="gramEnd"/>
            <w:r w:rsidRPr="009F5F6A">
              <w:rPr>
                <w:b/>
              </w:rPr>
              <w:t>/п</w:t>
            </w:r>
          </w:p>
        </w:tc>
        <w:tc>
          <w:tcPr>
            <w:tcW w:w="2594" w:type="dxa"/>
            <w:vMerge w:val="restart"/>
            <w:vAlign w:val="center"/>
          </w:tcPr>
          <w:p w:rsidR="00493F1A" w:rsidRPr="009F5F6A" w:rsidRDefault="00493F1A" w:rsidP="00684763">
            <w:pPr>
              <w:pStyle w:val="af4"/>
              <w:spacing w:before="0" w:after="0"/>
              <w:ind w:left="0" w:right="0"/>
              <w:jc w:val="center"/>
              <w:rPr>
                <w:b/>
              </w:rPr>
            </w:pPr>
            <w:r w:rsidRPr="009F5F6A">
              <w:rPr>
                <w:b/>
              </w:rPr>
              <w:t>Наименование работ</w:t>
            </w:r>
          </w:p>
        </w:tc>
        <w:tc>
          <w:tcPr>
            <w:tcW w:w="2288" w:type="dxa"/>
            <w:vMerge w:val="restart"/>
            <w:vAlign w:val="center"/>
          </w:tcPr>
          <w:p w:rsidR="00493F1A" w:rsidRPr="009F5F6A" w:rsidRDefault="00493F1A" w:rsidP="00684763">
            <w:pPr>
              <w:pStyle w:val="af4"/>
              <w:spacing w:before="0" w:after="0"/>
              <w:ind w:left="0" w:right="0"/>
              <w:jc w:val="center"/>
              <w:rPr>
                <w:b/>
              </w:rPr>
            </w:pPr>
            <w:r w:rsidRPr="009F5F6A">
              <w:rPr>
                <w:b/>
              </w:rPr>
              <w:t>Наименование организации, выполняющей данный объем работ</w:t>
            </w:r>
          </w:p>
        </w:tc>
        <w:tc>
          <w:tcPr>
            <w:tcW w:w="2707" w:type="dxa"/>
            <w:gridSpan w:val="2"/>
            <w:vAlign w:val="center"/>
          </w:tcPr>
          <w:p w:rsidR="00493F1A" w:rsidRPr="009F5F6A" w:rsidRDefault="00493F1A" w:rsidP="00684763">
            <w:pPr>
              <w:pStyle w:val="af4"/>
              <w:spacing w:before="0" w:after="0"/>
              <w:ind w:left="0" w:right="0"/>
              <w:jc w:val="center"/>
              <w:rPr>
                <w:b/>
              </w:rPr>
            </w:pPr>
            <w:r w:rsidRPr="009F5F6A">
              <w:rPr>
                <w:b/>
              </w:rPr>
              <w:t>Стоимость работ</w:t>
            </w:r>
          </w:p>
        </w:tc>
        <w:tc>
          <w:tcPr>
            <w:tcW w:w="1349" w:type="dxa"/>
            <w:vMerge w:val="restart"/>
            <w:vAlign w:val="center"/>
          </w:tcPr>
          <w:p w:rsidR="00493F1A" w:rsidRPr="009F5F6A" w:rsidRDefault="00493F1A" w:rsidP="00684763">
            <w:pPr>
              <w:pStyle w:val="af4"/>
              <w:spacing w:before="0" w:after="0"/>
              <w:ind w:left="0" w:right="0"/>
              <w:jc w:val="center"/>
              <w:rPr>
                <w:b/>
              </w:rPr>
            </w:pPr>
            <w:r w:rsidRPr="009F5F6A">
              <w:rPr>
                <w:b/>
              </w:rPr>
              <w:t>Сроки оказания работ (начало и окончание)</w:t>
            </w:r>
          </w:p>
        </w:tc>
      </w:tr>
      <w:tr w:rsidR="00493F1A" w:rsidRPr="009F5F6A" w:rsidTr="00684763">
        <w:trPr>
          <w:trHeight w:val="147"/>
        </w:trPr>
        <w:tc>
          <w:tcPr>
            <w:tcW w:w="633" w:type="dxa"/>
            <w:vMerge/>
            <w:vAlign w:val="center"/>
          </w:tcPr>
          <w:p w:rsidR="00493F1A" w:rsidRPr="009F5F6A" w:rsidRDefault="00493F1A" w:rsidP="00684763">
            <w:pPr>
              <w:pStyle w:val="af4"/>
              <w:spacing w:before="0" w:after="0"/>
              <w:ind w:left="0" w:right="0"/>
              <w:jc w:val="center"/>
            </w:pPr>
          </w:p>
        </w:tc>
        <w:tc>
          <w:tcPr>
            <w:tcW w:w="2594" w:type="dxa"/>
            <w:vMerge/>
            <w:vAlign w:val="center"/>
          </w:tcPr>
          <w:p w:rsidR="00493F1A" w:rsidRPr="009F5F6A" w:rsidRDefault="00493F1A" w:rsidP="00684763">
            <w:pPr>
              <w:pStyle w:val="af4"/>
              <w:spacing w:before="0" w:after="0"/>
              <w:ind w:left="0" w:right="0"/>
              <w:jc w:val="center"/>
            </w:pPr>
          </w:p>
        </w:tc>
        <w:tc>
          <w:tcPr>
            <w:tcW w:w="2288" w:type="dxa"/>
            <w:vMerge/>
            <w:vAlign w:val="center"/>
          </w:tcPr>
          <w:p w:rsidR="00493F1A" w:rsidRPr="009F5F6A" w:rsidRDefault="00493F1A" w:rsidP="00684763">
            <w:pPr>
              <w:pStyle w:val="af4"/>
              <w:spacing w:before="0" w:after="0"/>
              <w:ind w:left="0" w:right="0"/>
              <w:jc w:val="center"/>
            </w:pPr>
          </w:p>
        </w:tc>
        <w:tc>
          <w:tcPr>
            <w:tcW w:w="1432" w:type="dxa"/>
            <w:vAlign w:val="center"/>
          </w:tcPr>
          <w:p w:rsidR="00493F1A" w:rsidRPr="009F5F6A" w:rsidRDefault="00493F1A" w:rsidP="00684763">
            <w:pPr>
              <w:pStyle w:val="af4"/>
              <w:spacing w:before="0" w:after="0"/>
              <w:ind w:left="0" w:right="0"/>
              <w:jc w:val="center"/>
              <w:rPr>
                <w:b/>
              </w:rPr>
            </w:pPr>
            <w:r w:rsidRPr="009F5F6A">
              <w:rPr>
                <w:b/>
              </w:rPr>
              <w:t>в денежном выражении, руб. (без НДС)</w:t>
            </w:r>
          </w:p>
        </w:tc>
        <w:tc>
          <w:tcPr>
            <w:tcW w:w="1275" w:type="dxa"/>
            <w:vAlign w:val="center"/>
          </w:tcPr>
          <w:p w:rsidR="00493F1A" w:rsidRPr="009F5F6A" w:rsidRDefault="00493F1A" w:rsidP="00684763">
            <w:pPr>
              <w:pStyle w:val="af4"/>
              <w:spacing w:before="0" w:after="0"/>
              <w:ind w:left="0" w:right="0"/>
              <w:jc w:val="center"/>
              <w:rPr>
                <w:b/>
              </w:rPr>
            </w:pPr>
            <w:proofErr w:type="gramStart"/>
            <w:r w:rsidRPr="009F5F6A">
              <w:rPr>
                <w:b/>
              </w:rPr>
              <w:t>в</w:t>
            </w:r>
            <w:proofErr w:type="gramEnd"/>
            <w:r w:rsidRPr="009F5F6A">
              <w:rPr>
                <w:b/>
              </w:rPr>
              <w:t xml:space="preserve"> % от общей стоимости</w:t>
            </w:r>
          </w:p>
        </w:tc>
        <w:tc>
          <w:tcPr>
            <w:tcW w:w="1349" w:type="dxa"/>
            <w:vMerge/>
            <w:vAlign w:val="center"/>
          </w:tcPr>
          <w:p w:rsidR="00493F1A" w:rsidRPr="009F5F6A" w:rsidRDefault="00493F1A" w:rsidP="00684763">
            <w:pPr>
              <w:pStyle w:val="af4"/>
              <w:spacing w:before="0" w:after="0"/>
              <w:ind w:left="0" w:right="0"/>
              <w:jc w:val="center"/>
            </w:pPr>
          </w:p>
        </w:tc>
      </w:tr>
      <w:tr w:rsidR="00493F1A" w:rsidRPr="009F5F6A" w:rsidTr="00684763">
        <w:trPr>
          <w:trHeight w:val="256"/>
        </w:trPr>
        <w:tc>
          <w:tcPr>
            <w:tcW w:w="633" w:type="dxa"/>
            <w:vAlign w:val="center"/>
          </w:tcPr>
          <w:p w:rsidR="00493F1A" w:rsidRPr="009F5F6A" w:rsidRDefault="00493F1A" w:rsidP="00822777">
            <w:pPr>
              <w:pStyle w:val="af7"/>
              <w:numPr>
                <w:ilvl w:val="0"/>
                <w:numId w:val="41"/>
              </w:numPr>
              <w:spacing w:before="0" w:after="0"/>
              <w:ind w:left="0" w:right="0"/>
              <w:jc w:val="center"/>
              <w:rPr>
                <w:color w:val="000000"/>
                <w:sz w:val="22"/>
              </w:rPr>
            </w:pPr>
          </w:p>
        </w:tc>
        <w:tc>
          <w:tcPr>
            <w:tcW w:w="2594" w:type="dxa"/>
            <w:vAlign w:val="center"/>
          </w:tcPr>
          <w:p w:rsidR="00493F1A" w:rsidRPr="009F5F6A" w:rsidRDefault="00493F1A" w:rsidP="00684763">
            <w:pPr>
              <w:pStyle w:val="af7"/>
              <w:spacing w:before="0" w:after="0"/>
              <w:ind w:left="0" w:right="0"/>
              <w:jc w:val="center"/>
              <w:rPr>
                <w:sz w:val="22"/>
              </w:rPr>
            </w:pPr>
          </w:p>
        </w:tc>
        <w:tc>
          <w:tcPr>
            <w:tcW w:w="2288" w:type="dxa"/>
            <w:vAlign w:val="center"/>
          </w:tcPr>
          <w:p w:rsidR="00493F1A" w:rsidRPr="009F5F6A" w:rsidRDefault="00493F1A" w:rsidP="00684763">
            <w:pPr>
              <w:pStyle w:val="af7"/>
              <w:spacing w:before="0" w:after="0"/>
              <w:ind w:left="0" w:right="0"/>
              <w:jc w:val="center"/>
              <w:rPr>
                <w:sz w:val="22"/>
              </w:rPr>
            </w:pPr>
          </w:p>
        </w:tc>
        <w:tc>
          <w:tcPr>
            <w:tcW w:w="1432" w:type="dxa"/>
            <w:vAlign w:val="center"/>
          </w:tcPr>
          <w:p w:rsidR="00493F1A" w:rsidRPr="009F5F6A" w:rsidRDefault="00493F1A" w:rsidP="00684763">
            <w:pPr>
              <w:pStyle w:val="af7"/>
              <w:spacing w:before="0" w:after="0"/>
              <w:ind w:left="0" w:right="0"/>
              <w:jc w:val="center"/>
              <w:rPr>
                <w:sz w:val="22"/>
              </w:rPr>
            </w:pPr>
          </w:p>
        </w:tc>
        <w:tc>
          <w:tcPr>
            <w:tcW w:w="1275" w:type="dxa"/>
            <w:vAlign w:val="center"/>
          </w:tcPr>
          <w:p w:rsidR="00493F1A" w:rsidRPr="009F5F6A" w:rsidRDefault="00493F1A" w:rsidP="00684763">
            <w:pPr>
              <w:pStyle w:val="af7"/>
              <w:spacing w:before="0" w:after="0"/>
              <w:ind w:left="0" w:right="0"/>
              <w:jc w:val="center"/>
              <w:rPr>
                <w:sz w:val="22"/>
              </w:rPr>
            </w:pPr>
          </w:p>
        </w:tc>
        <w:tc>
          <w:tcPr>
            <w:tcW w:w="1349" w:type="dxa"/>
            <w:vAlign w:val="center"/>
          </w:tcPr>
          <w:p w:rsidR="00493F1A" w:rsidRPr="009F5F6A" w:rsidRDefault="00493F1A" w:rsidP="00684763">
            <w:pPr>
              <w:pStyle w:val="af7"/>
              <w:spacing w:before="0" w:after="0"/>
              <w:ind w:left="0" w:right="0"/>
              <w:jc w:val="center"/>
              <w:rPr>
                <w:sz w:val="22"/>
              </w:rPr>
            </w:pPr>
          </w:p>
        </w:tc>
      </w:tr>
      <w:tr w:rsidR="00493F1A" w:rsidRPr="009F5F6A" w:rsidTr="00684763">
        <w:trPr>
          <w:trHeight w:val="256"/>
        </w:trPr>
        <w:tc>
          <w:tcPr>
            <w:tcW w:w="633" w:type="dxa"/>
            <w:vAlign w:val="center"/>
          </w:tcPr>
          <w:p w:rsidR="00493F1A" w:rsidRPr="009F5F6A" w:rsidRDefault="00493F1A" w:rsidP="00822777">
            <w:pPr>
              <w:pStyle w:val="af7"/>
              <w:numPr>
                <w:ilvl w:val="0"/>
                <w:numId w:val="41"/>
              </w:numPr>
              <w:spacing w:before="0" w:after="0"/>
              <w:ind w:left="0" w:right="0"/>
              <w:jc w:val="center"/>
              <w:rPr>
                <w:color w:val="000000"/>
                <w:sz w:val="22"/>
              </w:rPr>
            </w:pPr>
          </w:p>
        </w:tc>
        <w:tc>
          <w:tcPr>
            <w:tcW w:w="2594" w:type="dxa"/>
            <w:vAlign w:val="center"/>
          </w:tcPr>
          <w:p w:rsidR="00493F1A" w:rsidRPr="009F5F6A" w:rsidRDefault="00493F1A" w:rsidP="00684763">
            <w:pPr>
              <w:pStyle w:val="af7"/>
              <w:spacing w:before="0" w:after="0"/>
              <w:ind w:left="0" w:right="0"/>
              <w:jc w:val="center"/>
              <w:rPr>
                <w:sz w:val="22"/>
              </w:rPr>
            </w:pPr>
          </w:p>
        </w:tc>
        <w:tc>
          <w:tcPr>
            <w:tcW w:w="2288" w:type="dxa"/>
            <w:vAlign w:val="center"/>
          </w:tcPr>
          <w:p w:rsidR="00493F1A" w:rsidRPr="009F5F6A" w:rsidRDefault="00493F1A" w:rsidP="00684763">
            <w:pPr>
              <w:pStyle w:val="af7"/>
              <w:spacing w:before="0" w:after="0"/>
              <w:ind w:left="0" w:right="0"/>
              <w:jc w:val="center"/>
              <w:rPr>
                <w:sz w:val="22"/>
              </w:rPr>
            </w:pPr>
          </w:p>
        </w:tc>
        <w:tc>
          <w:tcPr>
            <w:tcW w:w="1432" w:type="dxa"/>
            <w:vAlign w:val="center"/>
          </w:tcPr>
          <w:p w:rsidR="00493F1A" w:rsidRPr="009F5F6A" w:rsidRDefault="00493F1A" w:rsidP="00684763">
            <w:pPr>
              <w:pStyle w:val="af7"/>
              <w:spacing w:before="0" w:after="0"/>
              <w:ind w:left="0" w:right="0"/>
              <w:jc w:val="center"/>
              <w:rPr>
                <w:sz w:val="22"/>
              </w:rPr>
            </w:pPr>
          </w:p>
        </w:tc>
        <w:tc>
          <w:tcPr>
            <w:tcW w:w="1275" w:type="dxa"/>
            <w:vAlign w:val="center"/>
          </w:tcPr>
          <w:p w:rsidR="00493F1A" w:rsidRPr="009F5F6A" w:rsidRDefault="00493F1A" w:rsidP="00684763">
            <w:pPr>
              <w:pStyle w:val="af7"/>
              <w:spacing w:before="0" w:after="0"/>
              <w:ind w:left="0" w:right="0"/>
              <w:jc w:val="center"/>
              <w:rPr>
                <w:sz w:val="22"/>
              </w:rPr>
            </w:pPr>
          </w:p>
        </w:tc>
        <w:tc>
          <w:tcPr>
            <w:tcW w:w="1349" w:type="dxa"/>
            <w:vAlign w:val="center"/>
          </w:tcPr>
          <w:p w:rsidR="00493F1A" w:rsidRPr="009F5F6A" w:rsidRDefault="00493F1A" w:rsidP="00684763">
            <w:pPr>
              <w:pStyle w:val="af7"/>
              <w:spacing w:before="0" w:after="0"/>
              <w:ind w:left="0" w:right="0"/>
              <w:jc w:val="center"/>
              <w:rPr>
                <w:sz w:val="22"/>
              </w:rPr>
            </w:pPr>
          </w:p>
        </w:tc>
      </w:tr>
      <w:tr w:rsidR="00493F1A" w:rsidRPr="009F5F6A" w:rsidTr="00684763">
        <w:trPr>
          <w:trHeight w:val="256"/>
        </w:trPr>
        <w:tc>
          <w:tcPr>
            <w:tcW w:w="633" w:type="dxa"/>
            <w:vAlign w:val="center"/>
          </w:tcPr>
          <w:p w:rsidR="00493F1A" w:rsidRPr="009F5F6A" w:rsidRDefault="00493F1A" w:rsidP="00822777">
            <w:pPr>
              <w:pStyle w:val="af7"/>
              <w:numPr>
                <w:ilvl w:val="0"/>
                <w:numId w:val="41"/>
              </w:numPr>
              <w:spacing w:before="0" w:after="0"/>
              <w:ind w:left="0" w:right="0"/>
              <w:jc w:val="center"/>
              <w:rPr>
                <w:color w:val="000000"/>
                <w:sz w:val="22"/>
              </w:rPr>
            </w:pPr>
          </w:p>
        </w:tc>
        <w:tc>
          <w:tcPr>
            <w:tcW w:w="2594" w:type="dxa"/>
            <w:vAlign w:val="center"/>
          </w:tcPr>
          <w:p w:rsidR="00493F1A" w:rsidRPr="009F5F6A" w:rsidRDefault="00493F1A" w:rsidP="00684763">
            <w:pPr>
              <w:pStyle w:val="af7"/>
              <w:spacing w:before="0" w:after="0"/>
              <w:ind w:left="0" w:right="0"/>
              <w:jc w:val="center"/>
              <w:rPr>
                <w:sz w:val="22"/>
              </w:rPr>
            </w:pPr>
          </w:p>
        </w:tc>
        <w:tc>
          <w:tcPr>
            <w:tcW w:w="2288" w:type="dxa"/>
            <w:vAlign w:val="center"/>
          </w:tcPr>
          <w:p w:rsidR="00493F1A" w:rsidRPr="009F5F6A" w:rsidRDefault="00493F1A" w:rsidP="00684763">
            <w:pPr>
              <w:pStyle w:val="af7"/>
              <w:spacing w:before="0" w:after="0"/>
              <w:ind w:left="0" w:right="0"/>
              <w:jc w:val="center"/>
              <w:rPr>
                <w:sz w:val="22"/>
              </w:rPr>
            </w:pPr>
          </w:p>
        </w:tc>
        <w:tc>
          <w:tcPr>
            <w:tcW w:w="1432" w:type="dxa"/>
            <w:vAlign w:val="center"/>
          </w:tcPr>
          <w:p w:rsidR="00493F1A" w:rsidRPr="009F5F6A" w:rsidRDefault="00493F1A" w:rsidP="00684763">
            <w:pPr>
              <w:pStyle w:val="af7"/>
              <w:spacing w:before="0" w:after="0"/>
              <w:ind w:left="0" w:right="0"/>
              <w:jc w:val="center"/>
              <w:rPr>
                <w:sz w:val="22"/>
              </w:rPr>
            </w:pPr>
          </w:p>
        </w:tc>
        <w:tc>
          <w:tcPr>
            <w:tcW w:w="1275" w:type="dxa"/>
            <w:vAlign w:val="center"/>
          </w:tcPr>
          <w:p w:rsidR="00493F1A" w:rsidRPr="009F5F6A" w:rsidRDefault="00493F1A" w:rsidP="00684763">
            <w:pPr>
              <w:pStyle w:val="af7"/>
              <w:spacing w:before="0" w:after="0"/>
              <w:ind w:left="0" w:right="0"/>
              <w:jc w:val="center"/>
              <w:rPr>
                <w:sz w:val="22"/>
              </w:rPr>
            </w:pPr>
          </w:p>
        </w:tc>
        <w:tc>
          <w:tcPr>
            <w:tcW w:w="1349" w:type="dxa"/>
            <w:vAlign w:val="center"/>
          </w:tcPr>
          <w:p w:rsidR="00493F1A" w:rsidRPr="009F5F6A" w:rsidRDefault="00493F1A" w:rsidP="00684763">
            <w:pPr>
              <w:pStyle w:val="af7"/>
              <w:spacing w:before="0" w:after="0"/>
              <w:ind w:left="0" w:right="0"/>
              <w:jc w:val="center"/>
              <w:rPr>
                <w:sz w:val="22"/>
              </w:rPr>
            </w:pPr>
          </w:p>
        </w:tc>
      </w:tr>
      <w:tr w:rsidR="00493F1A" w:rsidRPr="009F5F6A" w:rsidTr="00684763">
        <w:trPr>
          <w:trHeight w:val="256"/>
        </w:trPr>
        <w:tc>
          <w:tcPr>
            <w:tcW w:w="633" w:type="dxa"/>
            <w:vAlign w:val="center"/>
          </w:tcPr>
          <w:p w:rsidR="00493F1A" w:rsidRPr="009F5F6A" w:rsidRDefault="00493F1A" w:rsidP="00684763">
            <w:pPr>
              <w:pStyle w:val="af7"/>
              <w:spacing w:before="0" w:after="0"/>
              <w:ind w:left="0" w:right="0"/>
              <w:jc w:val="center"/>
              <w:rPr>
                <w:color w:val="000000"/>
                <w:sz w:val="22"/>
              </w:rPr>
            </w:pPr>
            <w:r w:rsidRPr="009F5F6A">
              <w:rPr>
                <w:color w:val="000000"/>
                <w:sz w:val="22"/>
              </w:rPr>
              <w:t>…</w:t>
            </w:r>
          </w:p>
        </w:tc>
        <w:tc>
          <w:tcPr>
            <w:tcW w:w="2594" w:type="dxa"/>
            <w:vAlign w:val="center"/>
          </w:tcPr>
          <w:p w:rsidR="00493F1A" w:rsidRPr="009F5F6A" w:rsidRDefault="00493F1A" w:rsidP="00684763">
            <w:pPr>
              <w:pStyle w:val="af7"/>
              <w:spacing w:before="0" w:after="0"/>
              <w:ind w:left="0" w:right="0"/>
              <w:jc w:val="center"/>
              <w:rPr>
                <w:sz w:val="22"/>
              </w:rPr>
            </w:pPr>
          </w:p>
        </w:tc>
        <w:tc>
          <w:tcPr>
            <w:tcW w:w="2288" w:type="dxa"/>
            <w:vAlign w:val="center"/>
          </w:tcPr>
          <w:p w:rsidR="00493F1A" w:rsidRPr="009F5F6A" w:rsidRDefault="00493F1A" w:rsidP="00684763">
            <w:pPr>
              <w:pStyle w:val="af7"/>
              <w:spacing w:before="0" w:after="0"/>
              <w:ind w:left="0" w:right="0"/>
              <w:jc w:val="center"/>
              <w:rPr>
                <w:sz w:val="22"/>
              </w:rPr>
            </w:pPr>
          </w:p>
        </w:tc>
        <w:tc>
          <w:tcPr>
            <w:tcW w:w="1432" w:type="dxa"/>
            <w:vAlign w:val="center"/>
          </w:tcPr>
          <w:p w:rsidR="00493F1A" w:rsidRPr="009F5F6A" w:rsidRDefault="00493F1A" w:rsidP="00684763">
            <w:pPr>
              <w:pStyle w:val="af7"/>
              <w:spacing w:before="0" w:after="0"/>
              <w:ind w:left="0" w:right="0"/>
              <w:jc w:val="center"/>
              <w:rPr>
                <w:sz w:val="22"/>
              </w:rPr>
            </w:pPr>
          </w:p>
        </w:tc>
        <w:tc>
          <w:tcPr>
            <w:tcW w:w="1275" w:type="dxa"/>
            <w:vAlign w:val="center"/>
          </w:tcPr>
          <w:p w:rsidR="00493F1A" w:rsidRPr="009F5F6A" w:rsidRDefault="00493F1A" w:rsidP="00684763">
            <w:pPr>
              <w:pStyle w:val="af7"/>
              <w:spacing w:before="0" w:after="0"/>
              <w:ind w:left="0" w:right="0"/>
              <w:jc w:val="center"/>
              <w:rPr>
                <w:sz w:val="22"/>
              </w:rPr>
            </w:pPr>
          </w:p>
        </w:tc>
        <w:tc>
          <w:tcPr>
            <w:tcW w:w="1349" w:type="dxa"/>
            <w:vAlign w:val="center"/>
          </w:tcPr>
          <w:p w:rsidR="00493F1A" w:rsidRPr="009F5F6A" w:rsidRDefault="00493F1A" w:rsidP="00684763">
            <w:pPr>
              <w:pStyle w:val="af7"/>
              <w:spacing w:before="0" w:after="0"/>
              <w:ind w:left="0" w:right="0"/>
              <w:jc w:val="center"/>
              <w:rPr>
                <w:sz w:val="22"/>
              </w:rPr>
            </w:pPr>
          </w:p>
        </w:tc>
      </w:tr>
      <w:tr w:rsidR="00493F1A" w:rsidRPr="009F5F6A" w:rsidTr="00684763">
        <w:trPr>
          <w:trHeight w:val="269"/>
        </w:trPr>
        <w:tc>
          <w:tcPr>
            <w:tcW w:w="5515" w:type="dxa"/>
            <w:gridSpan w:val="3"/>
            <w:vAlign w:val="center"/>
          </w:tcPr>
          <w:p w:rsidR="00493F1A" w:rsidRPr="009F5F6A" w:rsidRDefault="00493F1A" w:rsidP="00684763">
            <w:pPr>
              <w:pStyle w:val="af7"/>
              <w:spacing w:before="0" w:after="0"/>
              <w:ind w:left="0" w:right="0"/>
              <w:rPr>
                <w:b/>
                <w:sz w:val="22"/>
              </w:rPr>
            </w:pPr>
            <w:r w:rsidRPr="009F5F6A">
              <w:rPr>
                <w:b/>
                <w:sz w:val="22"/>
              </w:rPr>
              <w:t>ИТОГО</w:t>
            </w:r>
          </w:p>
        </w:tc>
        <w:tc>
          <w:tcPr>
            <w:tcW w:w="1432" w:type="dxa"/>
            <w:vAlign w:val="center"/>
          </w:tcPr>
          <w:p w:rsidR="00493F1A" w:rsidRPr="009F5F6A" w:rsidRDefault="00493F1A" w:rsidP="00684763">
            <w:pPr>
              <w:pStyle w:val="af7"/>
              <w:spacing w:before="0" w:after="0"/>
              <w:ind w:left="0" w:right="0"/>
              <w:jc w:val="center"/>
              <w:rPr>
                <w:b/>
                <w:sz w:val="22"/>
              </w:rPr>
            </w:pPr>
          </w:p>
        </w:tc>
        <w:tc>
          <w:tcPr>
            <w:tcW w:w="1275" w:type="dxa"/>
            <w:vAlign w:val="center"/>
          </w:tcPr>
          <w:p w:rsidR="00493F1A" w:rsidRPr="009F5F6A" w:rsidRDefault="00493F1A" w:rsidP="00684763">
            <w:pPr>
              <w:pStyle w:val="af7"/>
              <w:spacing w:before="0" w:after="0"/>
              <w:ind w:left="0" w:right="0"/>
              <w:jc w:val="center"/>
              <w:rPr>
                <w:b/>
                <w:sz w:val="22"/>
              </w:rPr>
            </w:pPr>
            <w:r w:rsidRPr="009F5F6A">
              <w:rPr>
                <w:b/>
                <w:sz w:val="22"/>
              </w:rPr>
              <w:t>100%</w:t>
            </w:r>
          </w:p>
        </w:tc>
        <w:tc>
          <w:tcPr>
            <w:tcW w:w="1349" w:type="dxa"/>
            <w:vAlign w:val="center"/>
          </w:tcPr>
          <w:p w:rsidR="00493F1A" w:rsidRPr="009F5F6A" w:rsidRDefault="00493F1A" w:rsidP="00684763">
            <w:pPr>
              <w:pStyle w:val="af7"/>
              <w:spacing w:before="0" w:after="0"/>
              <w:ind w:left="0" w:right="0"/>
              <w:jc w:val="center"/>
              <w:rPr>
                <w:b/>
                <w:sz w:val="22"/>
              </w:rPr>
            </w:pPr>
            <w:r w:rsidRPr="009F5F6A">
              <w:rPr>
                <w:b/>
                <w:sz w:val="22"/>
              </w:rPr>
              <w:t>Х</w:t>
            </w:r>
          </w:p>
        </w:tc>
      </w:tr>
    </w:tbl>
    <w:p w:rsidR="00493F1A" w:rsidRPr="009F5F6A" w:rsidRDefault="00493F1A" w:rsidP="00493F1A">
      <w:pPr>
        <w:rPr>
          <w:color w:val="000000"/>
          <w:szCs w:val="24"/>
        </w:rPr>
      </w:pPr>
    </w:p>
    <w:p w:rsidR="00493F1A" w:rsidRPr="009F5F6A" w:rsidRDefault="00493F1A" w:rsidP="00493F1A">
      <w:pPr>
        <w:rPr>
          <w:color w:val="000000"/>
          <w:szCs w:val="24"/>
        </w:rPr>
      </w:pPr>
      <w:r w:rsidRPr="009F5F6A">
        <w:rPr>
          <w:color w:val="000000"/>
          <w:szCs w:val="24"/>
        </w:rPr>
        <w:t>____________________________________</w:t>
      </w:r>
    </w:p>
    <w:p w:rsidR="00493F1A" w:rsidRPr="009F5F6A" w:rsidRDefault="00493F1A" w:rsidP="00493F1A">
      <w:pPr>
        <w:ind w:right="3684"/>
        <w:jc w:val="center"/>
        <w:rPr>
          <w:color w:val="000000"/>
          <w:szCs w:val="24"/>
          <w:vertAlign w:val="superscript"/>
        </w:rPr>
      </w:pPr>
      <w:r w:rsidRPr="009F5F6A">
        <w:rPr>
          <w:color w:val="000000"/>
          <w:szCs w:val="24"/>
          <w:vertAlign w:val="superscript"/>
        </w:rPr>
        <w:t>(подпись, М.П.)</w:t>
      </w:r>
    </w:p>
    <w:p w:rsidR="00493F1A" w:rsidRPr="009F5F6A" w:rsidRDefault="00493F1A" w:rsidP="00493F1A">
      <w:pPr>
        <w:rPr>
          <w:color w:val="000000"/>
          <w:szCs w:val="24"/>
        </w:rPr>
      </w:pPr>
      <w:r w:rsidRPr="009F5F6A">
        <w:rPr>
          <w:color w:val="000000"/>
          <w:szCs w:val="24"/>
        </w:rPr>
        <w:t>____________________________________</w:t>
      </w:r>
    </w:p>
    <w:p w:rsidR="00493F1A" w:rsidRPr="009F5F6A" w:rsidRDefault="00493F1A" w:rsidP="00493F1A">
      <w:pPr>
        <w:ind w:right="3684"/>
        <w:jc w:val="center"/>
        <w:rPr>
          <w:color w:val="000000"/>
          <w:szCs w:val="24"/>
          <w:vertAlign w:val="superscript"/>
        </w:rPr>
      </w:pPr>
      <w:r w:rsidRPr="009F5F6A">
        <w:rPr>
          <w:color w:val="000000"/>
          <w:szCs w:val="24"/>
          <w:vertAlign w:val="superscript"/>
        </w:rPr>
        <w:t xml:space="preserve">(фамилия, имя, отчество </w:t>
      </w:r>
      <w:proofErr w:type="gramStart"/>
      <w:r w:rsidRPr="009F5F6A">
        <w:rPr>
          <w:color w:val="000000"/>
          <w:szCs w:val="24"/>
          <w:vertAlign w:val="superscript"/>
        </w:rPr>
        <w:t>подписавшего</w:t>
      </w:r>
      <w:proofErr w:type="gramEnd"/>
      <w:r w:rsidRPr="009F5F6A">
        <w:rPr>
          <w:color w:val="000000"/>
          <w:szCs w:val="24"/>
          <w:vertAlign w:val="superscript"/>
        </w:rPr>
        <w:t>, должность)</w:t>
      </w:r>
    </w:p>
    <w:p w:rsidR="00493F1A" w:rsidRPr="009F5F6A" w:rsidRDefault="00493F1A" w:rsidP="00211593">
      <w:pPr>
        <w:ind w:firstLine="0"/>
        <w:rPr>
          <w:b/>
          <w:szCs w:val="24"/>
        </w:rPr>
      </w:pPr>
    </w:p>
    <w:p w:rsidR="00211593" w:rsidRPr="009F5F6A" w:rsidRDefault="00211593" w:rsidP="00211593">
      <w:pPr>
        <w:pBdr>
          <w:bottom w:val="single" w:sz="4" w:space="1" w:color="auto"/>
        </w:pBdr>
        <w:shd w:val="clear" w:color="auto" w:fill="E0E0E0"/>
        <w:ind w:right="21" w:firstLine="0"/>
        <w:jc w:val="center"/>
        <w:rPr>
          <w:b/>
          <w:color w:val="000000"/>
          <w:spacing w:val="36"/>
          <w:szCs w:val="24"/>
        </w:rPr>
      </w:pPr>
      <w:r w:rsidRPr="009F5F6A">
        <w:rPr>
          <w:b/>
          <w:color w:val="000000"/>
          <w:spacing w:val="36"/>
          <w:szCs w:val="24"/>
        </w:rPr>
        <w:t>конец формы</w:t>
      </w:r>
    </w:p>
    <w:p w:rsidR="00211593" w:rsidRPr="009F5F6A" w:rsidRDefault="00211593" w:rsidP="00211593">
      <w:pPr>
        <w:ind w:firstLine="0"/>
        <w:jc w:val="left"/>
        <w:rPr>
          <w:szCs w:val="24"/>
        </w:rPr>
      </w:pPr>
      <w:bookmarkStart w:id="2993" w:name="_Toc90385126"/>
      <w:bookmarkStart w:id="2994" w:name="_Toc98253959"/>
      <w:bookmarkStart w:id="2995" w:name="_Toc157248211"/>
      <w:bookmarkStart w:id="2996" w:name="_Toc157496580"/>
      <w:bookmarkStart w:id="2997" w:name="_Toc158206119"/>
      <w:bookmarkStart w:id="2998" w:name="_Toc164057804"/>
      <w:bookmarkStart w:id="2999" w:name="_Toc164137154"/>
      <w:bookmarkStart w:id="3000" w:name="_Toc164161314"/>
      <w:bookmarkStart w:id="3001" w:name="_Toc165173885"/>
      <w:r w:rsidRPr="009F5F6A">
        <w:rPr>
          <w:b/>
          <w:szCs w:val="24"/>
        </w:rPr>
        <w:br w:type="page"/>
      </w:r>
    </w:p>
    <w:p w:rsidR="00211593" w:rsidRPr="009F5F6A" w:rsidRDefault="00211593" w:rsidP="00822777">
      <w:pPr>
        <w:pStyle w:val="3"/>
        <w:numPr>
          <w:ilvl w:val="2"/>
          <w:numId w:val="101"/>
        </w:numPr>
        <w:rPr>
          <w:sz w:val="24"/>
          <w:szCs w:val="24"/>
        </w:rPr>
      </w:pPr>
      <w:bookmarkStart w:id="3002" w:name="_Toc439170706"/>
      <w:bookmarkStart w:id="3003" w:name="_Toc439172808"/>
      <w:bookmarkStart w:id="3004" w:name="_Toc439173269"/>
      <w:bookmarkStart w:id="3005" w:name="_Toc439238265"/>
      <w:bookmarkStart w:id="3006" w:name="_Toc439252813"/>
      <w:bookmarkStart w:id="3007" w:name="_Toc439323786"/>
      <w:bookmarkStart w:id="3008" w:name="_Toc440361421"/>
      <w:bookmarkStart w:id="3009" w:name="_Toc440376303"/>
      <w:bookmarkStart w:id="3010" w:name="_Toc440382561"/>
      <w:bookmarkStart w:id="3011" w:name="_Toc440447231"/>
      <w:bookmarkStart w:id="3012" w:name="_Toc440632392"/>
      <w:bookmarkStart w:id="3013" w:name="_Toc440875161"/>
      <w:bookmarkStart w:id="3014" w:name="_Toc441131148"/>
      <w:bookmarkStart w:id="3015" w:name="_Toc441572155"/>
      <w:bookmarkStart w:id="3016" w:name="_Toc441575247"/>
      <w:bookmarkStart w:id="3017" w:name="_Toc442434908"/>
      <w:bookmarkStart w:id="3018" w:name="_Toc442435747"/>
      <w:bookmarkStart w:id="3019" w:name="_Toc462044841"/>
      <w:bookmarkStart w:id="3020" w:name="_Toc462068547"/>
      <w:bookmarkStart w:id="3021" w:name="_Toc463514237"/>
      <w:bookmarkStart w:id="3022" w:name="_Toc469480475"/>
      <w:bookmarkStart w:id="3023" w:name="_Toc471823266"/>
      <w:bookmarkStart w:id="3024" w:name="_Toc498512127"/>
      <w:bookmarkStart w:id="3025" w:name="_Toc511312947"/>
      <w:bookmarkStart w:id="3026" w:name="_Toc511315351"/>
      <w:bookmarkStart w:id="3027" w:name="_Toc515530053"/>
      <w:r w:rsidRPr="009F5F6A">
        <w:rPr>
          <w:sz w:val="24"/>
          <w:szCs w:val="24"/>
        </w:rPr>
        <w:lastRenderedPageBreak/>
        <w:t>Инструкции по заполнению</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Данная форма заполняется только в том случае, если Заявка подается Участником с привлечением </w:t>
      </w:r>
      <w:r w:rsidR="00CC362B" w:rsidRPr="009F5F6A">
        <w:rPr>
          <w:sz w:val="24"/>
          <w:szCs w:val="24"/>
        </w:rPr>
        <w:t>субподрядчиков</w:t>
      </w:r>
      <w:r w:rsidRPr="009F5F6A">
        <w:rPr>
          <w:sz w:val="24"/>
          <w:szCs w:val="24"/>
        </w:rPr>
        <w:t xml:space="preserve"> (подраздел </w:t>
      </w:r>
      <w:r w:rsidR="005A1486" w:rsidRPr="009F5F6A">
        <w:rPr>
          <w:sz w:val="24"/>
          <w:szCs w:val="24"/>
        </w:rPr>
        <w:fldChar w:fldCharType="begin"/>
      </w:r>
      <w:r w:rsidR="009922AC" w:rsidRPr="009F5F6A">
        <w:rPr>
          <w:sz w:val="24"/>
          <w:szCs w:val="24"/>
        </w:rPr>
        <w:instrText xml:space="preserve"> REF _Ref441571951 \r \h </w:instrText>
      </w:r>
      <w:r w:rsidR="006C5B45" w:rsidRPr="009F5F6A">
        <w:rPr>
          <w:sz w:val="24"/>
          <w:szCs w:val="24"/>
        </w:rPr>
        <w:instrText xml:space="preserve"> \* MERGEFORMAT </w:instrText>
      </w:r>
      <w:r w:rsidR="005A1486" w:rsidRPr="009F5F6A">
        <w:rPr>
          <w:sz w:val="24"/>
          <w:szCs w:val="24"/>
        </w:rPr>
      </w:r>
      <w:r w:rsidR="005A1486" w:rsidRPr="009F5F6A">
        <w:rPr>
          <w:sz w:val="24"/>
          <w:szCs w:val="24"/>
        </w:rPr>
        <w:fldChar w:fldCharType="separate"/>
      </w:r>
      <w:r w:rsidR="0010016D" w:rsidRPr="009F5F6A">
        <w:rPr>
          <w:sz w:val="24"/>
          <w:szCs w:val="24"/>
        </w:rPr>
        <w:t>3.3.3</w:t>
      </w:r>
      <w:r w:rsidR="005A1486" w:rsidRPr="009F5F6A">
        <w:rPr>
          <w:sz w:val="24"/>
          <w:szCs w:val="24"/>
        </w:rPr>
        <w:fldChar w:fldCharType="end"/>
      </w:r>
      <w:r w:rsidRPr="009F5F6A">
        <w:rPr>
          <w:sz w:val="24"/>
          <w:szCs w:val="24"/>
        </w:rPr>
        <w:t>).</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Участник указывает дату и номер Заявки в соответствии с письмом о подаче оферты (подраздел </w:t>
      </w:r>
      <w:r w:rsidR="005A1486" w:rsidRPr="009F5F6A">
        <w:rPr>
          <w:sz w:val="24"/>
          <w:szCs w:val="24"/>
        </w:rPr>
        <w:fldChar w:fldCharType="begin"/>
      </w:r>
      <w:r w:rsidRPr="009F5F6A">
        <w:rPr>
          <w:sz w:val="24"/>
          <w:szCs w:val="24"/>
        </w:rPr>
        <w:instrText xml:space="preserve"> REF _Ref55336310 \r \h </w:instrText>
      </w:r>
      <w:r w:rsidR="006C5B45" w:rsidRPr="009F5F6A">
        <w:rPr>
          <w:sz w:val="24"/>
          <w:szCs w:val="24"/>
        </w:rPr>
        <w:instrText xml:space="preserve"> \* MERGEFORMAT </w:instrText>
      </w:r>
      <w:r w:rsidR="005A1486" w:rsidRPr="009F5F6A">
        <w:rPr>
          <w:sz w:val="24"/>
          <w:szCs w:val="24"/>
        </w:rPr>
      </w:r>
      <w:r w:rsidR="005A1486" w:rsidRPr="009F5F6A">
        <w:rPr>
          <w:sz w:val="24"/>
          <w:szCs w:val="24"/>
        </w:rPr>
        <w:fldChar w:fldCharType="separate"/>
      </w:r>
      <w:r w:rsidR="0010016D" w:rsidRPr="009F5F6A">
        <w:rPr>
          <w:sz w:val="24"/>
          <w:szCs w:val="24"/>
        </w:rPr>
        <w:t>5.1</w:t>
      </w:r>
      <w:r w:rsidR="005A1486" w:rsidRPr="009F5F6A">
        <w:rPr>
          <w:sz w:val="24"/>
          <w:szCs w:val="24"/>
        </w:rPr>
        <w:fldChar w:fldCharType="end"/>
      </w:r>
      <w:r w:rsidRPr="009F5F6A">
        <w:rPr>
          <w:sz w:val="24"/>
          <w:szCs w:val="24"/>
        </w:rPr>
        <w:t>).</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Участник указывает свое фирменное наименование (в </w:t>
      </w:r>
      <w:proofErr w:type="spellStart"/>
      <w:r w:rsidRPr="009F5F6A">
        <w:rPr>
          <w:sz w:val="24"/>
          <w:szCs w:val="24"/>
        </w:rPr>
        <w:t>т.ч</w:t>
      </w:r>
      <w:proofErr w:type="spellEnd"/>
      <w:r w:rsidRPr="009F5F6A">
        <w:rPr>
          <w:sz w:val="24"/>
          <w:szCs w:val="24"/>
        </w:rPr>
        <w:t>. организационно-правовую форму) и свой адрес.</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В данной форме Участник указывает:</w:t>
      </w:r>
    </w:p>
    <w:p w:rsidR="00211593" w:rsidRPr="009F5F6A" w:rsidRDefault="00493F1A" w:rsidP="00822777">
      <w:pPr>
        <w:pStyle w:val="a2"/>
        <w:numPr>
          <w:ilvl w:val="4"/>
          <w:numId w:val="101"/>
        </w:numPr>
        <w:spacing w:before="100" w:beforeAutospacing="1" w:line="240" w:lineRule="auto"/>
        <w:rPr>
          <w:sz w:val="24"/>
          <w:szCs w:val="24"/>
        </w:rPr>
      </w:pPr>
      <w:r w:rsidRPr="009F5F6A">
        <w:rPr>
          <w:sz w:val="24"/>
          <w:szCs w:val="24"/>
        </w:rPr>
        <w:t>перечень выполняемых Участником и каждым субподрядчиком работ;</w:t>
      </w:r>
    </w:p>
    <w:p w:rsidR="00211593" w:rsidRPr="009F5F6A" w:rsidRDefault="00493F1A" w:rsidP="00822777">
      <w:pPr>
        <w:pStyle w:val="a2"/>
        <w:numPr>
          <w:ilvl w:val="4"/>
          <w:numId w:val="101"/>
        </w:numPr>
        <w:spacing w:before="100" w:beforeAutospacing="1" w:line="240" w:lineRule="auto"/>
        <w:rPr>
          <w:sz w:val="24"/>
          <w:szCs w:val="24"/>
        </w:rPr>
      </w:pPr>
      <w:r w:rsidRPr="009F5F6A">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9F5F6A">
        <w:rPr>
          <w:sz w:val="24"/>
          <w:szCs w:val="24"/>
        </w:rPr>
        <w:t xml:space="preserve"> (подраздел </w:t>
      </w:r>
      <w:r w:rsidR="005A1486" w:rsidRPr="009F5F6A">
        <w:rPr>
          <w:sz w:val="24"/>
          <w:szCs w:val="24"/>
        </w:rPr>
        <w:fldChar w:fldCharType="begin"/>
      </w:r>
      <w:r w:rsidR="00211593" w:rsidRPr="009F5F6A">
        <w:rPr>
          <w:sz w:val="24"/>
          <w:szCs w:val="24"/>
        </w:rPr>
        <w:instrText xml:space="preserve"> REF _Ref440274337 \r \h </w:instrText>
      </w:r>
      <w:r w:rsidR="006C5B45" w:rsidRPr="009F5F6A">
        <w:rPr>
          <w:sz w:val="24"/>
          <w:szCs w:val="24"/>
        </w:rPr>
        <w:instrText xml:space="preserve"> \* MERGEFORMAT </w:instrText>
      </w:r>
      <w:r w:rsidR="005A1486" w:rsidRPr="009F5F6A">
        <w:rPr>
          <w:sz w:val="24"/>
          <w:szCs w:val="24"/>
        </w:rPr>
      </w:r>
      <w:r w:rsidR="005A1486" w:rsidRPr="009F5F6A">
        <w:rPr>
          <w:sz w:val="24"/>
          <w:szCs w:val="24"/>
        </w:rPr>
        <w:fldChar w:fldCharType="separate"/>
      </w:r>
      <w:r w:rsidR="0010016D" w:rsidRPr="009F5F6A">
        <w:rPr>
          <w:sz w:val="24"/>
          <w:szCs w:val="24"/>
        </w:rPr>
        <w:t>5.2</w:t>
      </w:r>
      <w:r w:rsidR="005A1486" w:rsidRPr="009F5F6A">
        <w:rPr>
          <w:sz w:val="24"/>
          <w:szCs w:val="24"/>
        </w:rPr>
        <w:fldChar w:fldCharType="end"/>
      </w:r>
      <w:r w:rsidR="00211593" w:rsidRPr="009F5F6A">
        <w:rPr>
          <w:sz w:val="24"/>
          <w:szCs w:val="24"/>
        </w:rPr>
        <w:t>);</w:t>
      </w:r>
    </w:p>
    <w:p w:rsidR="00211593" w:rsidRPr="009F5F6A" w:rsidRDefault="00493F1A" w:rsidP="00822777">
      <w:pPr>
        <w:pStyle w:val="a2"/>
        <w:numPr>
          <w:ilvl w:val="4"/>
          <w:numId w:val="101"/>
        </w:numPr>
        <w:spacing w:before="100" w:beforeAutospacing="1" w:line="240" w:lineRule="auto"/>
        <w:rPr>
          <w:sz w:val="24"/>
          <w:szCs w:val="24"/>
        </w:rPr>
      </w:pPr>
      <w:r w:rsidRPr="009F5F6A">
        <w:rPr>
          <w:sz w:val="24"/>
          <w:szCs w:val="24"/>
        </w:rPr>
        <w:t xml:space="preserve">сроки выполнения работ Участником и каждым субподрядчиком в соответствии с Графиком выполнения работ </w:t>
      </w:r>
      <w:r w:rsidR="00211593" w:rsidRPr="009F5F6A">
        <w:rPr>
          <w:sz w:val="24"/>
          <w:szCs w:val="24"/>
        </w:rPr>
        <w:t xml:space="preserve">(подраздел </w:t>
      </w:r>
      <w:r w:rsidR="005A1486" w:rsidRPr="009F5F6A">
        <w:rPr>
          <w:sz w:val="24"/>
          <w:szCs w:val="24"/>
        </w:rPr>
        <w:fldChar w:fldCharType="begin"/>
      </w:r>
      <w:r w:rsidR="00211593" w:rsidRPr="009F5F6A">
        <w:rPr>
          <w:sz w:val="24"/>
          <w:szCs w:val="24"/>
        </w:rPr>
        <w:instrText xml:space="preserve"> REF _Ref440274366 \r \h </w:instrText>
      </w:r>
      <w:r w:rsidR="006C5B45" w:rsidRPr="009F5F6A">
        <w:rPr>
          <w:sz w:val="24"/>
          <w:szCs w:val="24"/>
        </w:rPr>
        <w:instrText xml:space="preserve"> \* MERGEFORMAT </w:instrText>
      </w:r>
      <w:r w:rsidR="005A1486" w:rsidRPr="009F5F6A">
        <w:rPr>
          <w:sz w:val="24"/>
          <w:szCs w:val="24"/>
        </w:rPr>
      </w:r>
      <w:r w:rsidR="005A1486" w:rsidRPr="009F5F6A">
        <w:rPr>
          <w:sz w:val="24"/>
          <w:szCs w:val="24"/>
        </w:rPr>
        <w:fldChar w:fldCharType="separate"/>
      </w:r>
      <w:r w:rsidR="0010016D" w:rsidRPr="009F5F6A">
        <w:rPr>
          <w:sz w:val="24"/>
          <w:szCs w:val="24"/>
        </w:rPr>
        <w:t>5.4</w:t>
      </w:r>
      <w:r w:rsidR="005A1486" w:rsidRPr="009F5F6A">
        <w:rPr>
          <w:sz w:val="24"/>
          <w:szCs w:val="24"/>
        </w:rPr>
        <w:fldChar w:fldCharType="end"/>
      </w:r>
      <w:r w:rsidR="00211593" w:rsidRPr="009F5F6A">
        <w:rPr>
          <w:sz w:val="24"/>
          <w:szCs w:val="24"/>
        </w:rPr>
        <w:t>).</w:t>
      </w:r>
    </w:p>
    <w:p w:rsidR="00211593" w:rsidRPr="009F5F6A" w:rsidRDefault="00211593" w:rsidP="00211593">
      <w:pPr>
        <w:ind w:firstLine="0"/>
        <w:jc w:val="left"/>
      </w:pPr>
    </w:p>
    <w:p w:rsidR="00211593" w:rsidRPr="009F5F6A" w:rsidRDefault="00211593" w:rsidP="00822777">
      <w:pPr>
        <w:pStyle w:val="2"/>
        <w:keepNext/>
        <w:pageBreakBefore/>
        <w:numPr>
          <w:ilvl w:val="1"/>
          <w:numId w:val="101"/>
        </w:numPr>
        <w:tabs>
          <w:tab w:val="num" w:pos="5104"/>
        </w:tabs>
        <w:suppressAutoHyphens/>
        <w:spacing w:before="100" w:beforeAutospacing="1" w:after="100" w:afterAutospacing="1" w:line="240" w:lineRule="auto"/>
        <w:jc w:val="left"/>
        <w:rPr>
          <w:color w:val="000000"/>
          <w:sz w:val="24"/>
          <w:szCs w:val="24"/>
        </w:rPr>
      </w:pPr>
      <w:bookmarkStart w:id="3028" w:name="_Ref440376324"/>
      <w:bookmarkStart w:id="3029" w:name="_Ref440376401"/>
      <w:bookmarkStart w:id="3030" w:name="_Toc441131149"/>
      <w:bookmarkStart w:id="3031" w:name="_Toc515530054"/>
      <w:r w:rsidRPr="009F5F6A">
        <w:rPr>
          <w:sz w:val="24"/>
          <w:szCs w:val="24"/>
        </w:rPr>
        <w:lastRenderedPageBreak/>
        <w:t xml:space="preserve">План распределения объемов </w:t>
      </w:r>
      <w:r w:rsidR="00493F1A" w:rsidRPr="009F5F6A">
        <w:rPr>
          <w:color w:val="000000"/>
          <w:sz w:val="24"/>
          <w:szCs w:val="24"/>
        </w:rPr>
        <w:t>выполнения работ</w:t>
      </w:r>
      <w:r w:rsidRPr="009F5F6A">
        <w:rPr>
          <w:sz w:val="24"/>
          <w:szCs w:val="24"/>
        </w:rPr>
        <w:t xml:space="preserve"> внутри коллективного Участника </w:t>
      </w:r>
      <w:r w:rsidR="0049532B" w:rsidRPr="009F5F6A">
        <w:rPr>
          <w:color w:val="000000"/>
          <w:sz w:val="24"/>
          <w:szCs w:val="24"/>
        </w:rPr>
        <w:t>(форма 18</w:t>
      </w:r>
      <w:r w:rsidRPr="009F5F6A">
        <w:rPr>
          <w:color w:val="000000"/>
          <w:sz w:val="24"/>
          <w:szCs w:val="24"/>
        </w:rPr>
        <w:t>)</w:t>
      </w:r>
      <w:bookmarkEnd w:id="3028"/>
      <w:bookmarkEnd w:id="3029"/>
      <w:bookmarkEnd w:id="3030"/>
      <w:bookmarkEnd w:id="3031"/>
    </w:p>
    <w:p w:rsidR="00211593" w:rsidRPr="009F5F6A" w:rsidRDefault="00211593" w:rsidP="00211593">
      <w:pPr>
        <w:rPr>
          <w:szCs w:val="24"/>
        </w:rPr>
      </w:pPr>
      <w:r w:rsidRPr="009F5F6A">
        <w:rPr>
          <w:szCs w:val="24"/>
        </w:rPr>
        <w:t>(</w:t>
      </w:r>
      <w:r w:rsidRPr="009F5F6A">
        <w:rPr>
          <w:szCs w:val="24"/>
          <w:shd w:val="clear" w:color="auto" w:fill="FFFF99"/>
        </w:rPr>
        <w:t>заполняется отдельно по каждому из лотов с указанием номера и названия лота</w:t>
      </w:r>
      <w:r w:rsidRPr="009F5F6A">
        <w:rPr>
          <w:szCs w:val="24"/>
        </w:rPr>
        <w:t>)</w:t>
      </w:r>
    </w:p>
    <w:p w:rsidR="00211593" w:rsidRPr="009F5F6A" w:rsidRDefault="00211593" w:rsidP="00822777">
      <w:pPr>
        <w:pStyle w:val="3"/>
        <w:numPr>
          <w:ilvl w:val="2"/>
          <w:numId w:val="101"/>
        </w:numPr>
        <w:rPr>
          <w:sz w:val="24"/>
          <w:szCs w:val="24"/>
        </w:rPr>
      </w:pPr>
      <w:bookmarkStart w:id="3032" w:name="_Toc440376305"/>
      <w:bookmarkStart w:id="3033" w:name="_Toc440382563"/>
      <w:bookmarkStart w:id="3034" w:name="_Toc440447233"/>
      <w:bookmarkStart w:id="3035" w:name="_Toc440632394"/>
      <w:bookmarkStart w:id="3036" w:name="_Toc440875163"/>
      <w:bookmarkStart w:id="3037" w:name="_Toc441131150"/>
      <w:bookmarkStart w:id="3038" w:name="_Toc441572157"/>
      <w:bookmarkStart w:id="3039" w:name="_Toc441575249"/>
      <w:bookmarkStart w:id="3040" w:name="_Toc442434910"/>
      <w:bookmarkStart w:id="3041" w:name="_Toc442435749"/>
      <w:bookmarkStart w:id="3042" w:name="_Toc462044843"/>
      <w:bookmarkStart w:id="3043" w:name="_Toc462068549"/>
      <w:bookmarkStart w:id="3044" w:name="_Toc463514239"/>
      <w:bookmarkStart w:id="3045" w:name="_Toc469480477"/>
      <w:bookmarkStart w:id="3046" w:name="_Toc471823268"/>
      <w:bookmarkStart w:id="3047" w:name="_Toc498512129"/>
      <w:bookmarkStart w:id="3048" w:name="_Toc511312949"/>
      <w:bookmarkStart w:id="3049" w:name="_Toc511315353"/>
      <w:bookmarkStart w:id="3050" w:name="_Toc515530055"/>
      <w:r w:rsidRPr="009F5F6A">
        <w:rPr>
          <w:sz w:val="24"/>
          <w:szCs w:val="24"/>
        </w:rPr>
        <w:t xml:space="preserve">Форма </w:t>
      </w:r>
      <w:proofErr w:type="gramStart"/>
      <w:r w:rsidRPr="009F5F6A">
        <w:rPr>
          <w:sz w:val="24"/>
          <w:szCs w:val="24"/>
        </w:rPr>
        <w:t xml:space="preserve">плана распределения объемов </w:t>
      </w:r>
      <w:r w:rsidR="00493F1A" w:rsidRPr="009F5F6A">
        <w:rPr>
          <w:color w:val="000000"/>
          <w:sz w:val="24"/>
          <w:szCs w:val="24"/>
        </w:rPr>
        <w:t>выполнения работ</w:t>
      </w:r>
      <w:proofErr w:type="gramEnd"/>
      <w:r w:rsidRPr="009F5F6A">
        <w:rPr>
          <w:sz w:val="24"/>
          <w:szCs w:val="24"/>
        </w:rPr>
        <w:t xml:space="preserve"> внутри коллективного Участника</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p>
    <w:p w:rsidR="00211593" w:rsidRPr="009F5F6A" w:rsidRDefault="00211593" w:rsidP="00211593">
      <w:pPr>
        <w:pBdr>
          <w:top w:val="single" w:sz="4" w:space="1" w:color="auto"/>
        </w:pBdr>
        <w:shd w:val="clear" w:color="auto" w:fill="E0E0E0"/>
        <w:ind w:right="21" w:firstLine="0"/>
        <w:jc w:val="center"/>
        <w:rPr>
          <w:b/>
          <w:color w:val="000000"/>
          <w:spacing w:val="36"/>
          <w:szCs w:val="24"/>
        </w:rPr>
      </w:pPr>
      <w:r w:rsidRPr="009F5F6A">
        <w:rPr>
          <w:b/>
          <w:color w:val="000000"/>
          <w:spacing w:val="36"/>
          <w:szCs w:val="24"/>
        </w:rPr>
        <w:t>начало формы</w:t>
      </w:r>
    </w:p>
    <w:p w:rsidR="00211593" w:rsidRPr="009F5F6A" w:rsidRDefault="00211593" w:rsidP="00211593">
      <w:pPr>
        <w:ind w:firstLine="0"/>
        <w:jc w:val="left"/>
        <w:rPr>
          <w:color w:val="000000"/>
          <w:szCs w:val="24"/>
        </w:rPr>
      </w:pPr>
      <w:r w:rsidRPr="009F5F6A">
        <w:rPr>
          <w:color w:val="000000"/>
          <w:szCs w:val="24"/>
        </w:rPr>
        <w:t xml:space="preserve">Приложение </w:t>
      </w:r>
      <w:r w:rsidRPr="009F5F6A">
        <w:rPr>
          <w:noProof/>
          <w:color w:val="000000"/>
          <w:szCs w:val="24"/>
        </w:rPr>
        <w:t>17</w:t>
      </w:r>
      <w:r w:rsidRPr="009F5F6A">
        <w:rPr>
          <w:color w:val="000000"/>
          <w:szCs w:val="24"/>
        </w:rPr>
        <w:t xml:space="preserve"> к письму о подаче оферты</w:t>
      </w:r>
      <w:r w:rsidRPr="009F5F6A">
        <w:rPr>
          <w:color w:val="000000"/>
          <w:szCs w:val="24"/>
        </w:rPr>
        <w:br/>
        <w:t>от «____»_____________ </w:t>
      </w:r>
      <w:proofErr w:type="gramStart"/>
      <w:r w:rsidRPr="009F5F6A">
        <w:rPr>
          <w:color w:val="000000"/>
          <w:szCs w:val="24"/>
        </w:rPr>
        <w:t>г</w:t>
      </w:r>
      <w:proofErr w:type="gramEnd"/>
      <w:r w:rsidRPr="009F5F6A">
        <w:rPr>
          <w:color w:val="000000"/>
          <w:szCs w:val="24"/>
        </w:rPr>
        <w:t>. №__________</w:t>
      </w:r>
    </w:p>
    <w:p w:rsidR="00211593" w:rsidRPr="009F5F6A" w:rsidRDefault="00211593" w:rsidP="00211593">
      <w:pPr>
        <w:ind w:firstLine="0"/>
        <w:rPr>
          <w:color w:val="000000"/>
          <w:szCs w:val="24"/>
        </w:rPr>
      </w:pPr>
    </w:p>
    <w:p w:rsidR="00211593" w:rsidRPr="009F5F6A" w:rsidRDefault="00211593" w:rsidP="00211593">
      <w:pPr>
        <w:ind w:firstLine="0"/>
        <w:jc w:val="center"/>
        <w:rPr>
          <w:b/>
          <w:szCs w:val="24"/>
        </w:rPr>
      </w:pPr>
      <w:r w:rsidRPr="009F5F6A">
        <w:rPr>
          <w:b/>
          <w:szCs w:val="24"/>
        </w:rPr>
        <w:t xml:space="preserve">План распределения объемов </w:t>
      </w:r>
      <w:r w:rsidR="00493F1A" w:rsidRPr="009F5F6A">
        <w:rPr>
          <w:b/>
          <w:szCs w:val="24"/>
        </w:rPr>
        <w:t>выполнения работ</w:t>
      </w:r>
      <w:r w:rsidRPr="009F5F6A">
        <w:rPr>
          <w:b/>
          <w:szCs w:val="24"/>
        </w:rPr>
        <w:t xml:space="preserve"> внутри коллективного Участника</w:t>
      </w:r>
    </w:p>
    <w:p w:rsidR="00211593" w:rsidRPr="009F5F6A" w:rsidRDefault="00211593" w:rsidP="00211593">
      <w:pPr>
        <w:ind w:firstLine="0"/>
        <w:rPr>
          <w:color w:val="000000"/>
          <w:szCs w:val="24"/>
        </w:rPr>
      </w:pPr>
    </w:p>
    <w:p w:rsidR="00493F1A" w:rsidRPr="009F5F6A" w:rsidRDefault="00493F1A" w:rsidP="00493F1A">
      <w:pPr>
        <w:ind w:firstLine="0"/>
        <w:rPr>
          <w:color w:val="000000"/>
          <w:szCs w:val="24"/>
        </w:rPr>
      </w:pPr>
      <w:r w:rsidRPr="009F5F6A">
        <w:rPr>
          <w:color w:val="000000"/>
          <w:szCs w:val="24"/>
        </w:rPr>
        <w:t>Наименование и адрес лидера коллективного Участника: _______________________</w:t>
      </w:r>
    </w:p>
    <w:p w:rsidR="00493F1A" w:rsidRPr="009F5F6A"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9F5F6A" w:rsidTr="00684763">
        <w:trPr>
          <w:trHeight w:val="256"/>
        </w:trPr>
        <w:tc>
          <w:tcPr>
            <w:tcW w:w="633" w:type="dxa"/>
            <w:vMerge w:val="restart"/>
            <w:vAlign w:val="center"/>
          </w:tcPr>
          <w:p w:rsidR="00493F1A" w:rsidRPr="009F5F6A" w:rsidRDefault="00493F1A" w:rsidP="00684763">
            <w:pPr>
              <w:ind w:firstLine="0"/>
              <w:jc w:val="center"/>
              <w:rPr>
                <w:b/>
              </w:rPr>
            </w:pPr>
            <w:r w:rsidRPr="009F5F6A">
              <w:rPr>
                <w:b/>
              </w:rPr>
              <w:t xml:space="preserve">№ </w:t>
            </w:r>
            <w:proofErr w:type="gramStart"/>
            <w:r w:rsidRPr="009F5F6A">
              <w:rPr>
                <w:b/>
              </w:rPr>
              <w:t>п</w:t>
            </w:r>
            <w:proofErr w:type="gramEnd"/>
            <w:r w:rsidRPr="009F5F6A">
              <w:rPr>
                <w:b/>
              </w:rPr>
              <w:t>/п</w:t>
            </w:r>
          </w:p>
        </w:tc>
        <w:tc>
          <w:tcPr>
            <w:tcW w:w="2594" w:type="dxa"/>
            <w:vMerge w:val="restart"/>
            <w:vAlign w:val="center"/>
          </w:tcPr>
          <w:p w:rsidR="00493F1A" w:rsidRPr="009F5F6A" w:rsidRDefault="00493F1A" w:rsidP="00684763">
            <w:pPr>
              <w:pStyle w:val="af4"/>
              <w:spacing w:before="0" w:after="0"/>
              <w:ind w:left="0" w:right="0"/>
              <w:jc w:val="center"/>
              <w:rPr>
                <w:b/>
              </w:rPr>
            </w:pPr>
            <w:r w:rsidRPr="009F5F6A">
              <w:rPr>
                <w:b/>
              </w:rPr>
              <w:t>Наименование работ</w:t>
            </w:r>
          </w:p>
        </w:tc>
        <w:tc>
          <w:tcPr>
            <w:tcW w:w="2288" w:type="dxa"/>
            <w:vMerge w:val="restart"/>
            <w:vAlign w:val="center"/>
          </w:tcPr>
          <w:p w:rsidR="00493F1A" w:rsidRPr="009F5F6A" w:rsidRDefault="00493F1A" w:rsidP="00684763">
            <w:pPr>
              <w:pStyle w:val="af4"/>
              <w:spacing w:before="0" w:after="0"/>
              <w:ind w:left="0" w:right="0"/>
              <w:jc w:val="center"/>
              <w:rPr>
                <w:b/>
              </w:rPr>
            </w:pPr>
            <w:r w:rsidRPr="009F5F6A">
              <w:rPr>
                <w:b/>
              </w:rPr>
              <w:t>Наименование организации, выполняющей данный объем работ</w:t>
            </w:r>
          </w:p>
        </w:tc>
        <w:tc>
          <w:tcPr>
            <w:tcW w:w="2707" w:type="dxa"/>
            <w:gridSpan w:val="2"/>
            <w:vAlign w:val="center"/>
          </w:tcPr>
          <w:p w:rsidR="00493F1A" w:rsidRPr="009F5F6A" w:rsidRDefault="00493F1A" w:rsidP="00684763">
            <w:pPr>
              <w:pStyle w:val="af4"/>
              <w:spacing w:before="0" w:after="0"/>
              <w:ind w:left="0" w:right="0"/>
              <w:jc w:val="center"/>
              <w:rPr>
                <w:b/>
              </w:rPr>
            </w:pPr>
            <w:r w:rsidRPr="009F5F6A">
              <w:rPr>
                <w:b/>
              </w:rPr>
              <w:t>Стоимость работ</w:t>
            </w:r>
          </w:p>
        </w:tc>
        <w:tc>
          <w:tcPr>
            <w:tcW w:w="1349" w:type="dxa"/>
            <w:vMerge w:val="restart"/>
            <w:vAlign w:val="center"/>
          </w:tcPr>
          <w:p w:rsidR="00493F1A" w:rsidRPr="009F5F6A" w:rsidRDefault="00493F1A" w:rsidP="00684763">
            <w:pPr>
              <w:pStyle w:val="af4"/>
              <w:spacing w:before="0" w:after="0"/>
              <w:ind w:left="0" w:right="0"/>
              <w:jc w:val="center"/>
              <w:rPr>
                <w:b/>
              </w:rPr>
            </w:pPr>
            <w:r w:rsidRPr="009F5F6A">
              <w:rPr>
                <w:b/>
              </w:rPr>
              <w:t>Сроки оказания работ (начало и окончание)</w:t>
            </w:r>
          </w:p>
        </w:tc>
      </w:tr>
      <w:tr w:rsidR="00493F1A" w:rsidRPr="009F5F6A" w:rsidTr="00684763">
        <w:trPr>
          <w:trHeight w:val="147"/>
        </w:trPr>
        <w:tc>
          <w:tcPr>
            <w:tcW w:w="633" w:type="dxa"/>
            <w:vMerge/>
            <w:vAlign w:val="center"/>
          </w:tcPr>
          <w:p w:rsidR="00493F1A" w:rsidRPr="009F5F6A" w:rsidRDefault="00493F1A" w:rsidP="00684763">
            <w:pPr>
              <w:pStyle w:val="af4"/>
              <w:spacing w:before="0" w:after="0"/>
              <w:ind w:left="0" w:right="0"/>
              <w:jc w:val="center"/>
            </w:pPr>
          </w:p>
        </w:tc>
        <w:tc>
          <w:tcPr>
            <w:tcW w:w="2594" w:type="dxa"/>
            <w:vMerge/>
            <w:vAlign w:val="center"/>
          </w:tcPr>
          <w:p w:rsidR="00493F1A" w:rsidRPr="009F5F6A" w:rsidRDefault="00493F1A" w:rsidP="00684763">
            <w:pPr>
              <w:pStyle w:val="af4"/>
              <w:spacing w:before="0" w:after="0"/>
              <w:ind w:left="0" w:right="0"/>
              <w:jc w:val="center"/>
            </w:pPr>
          </w:p>
        </w:tc>
        <w:tc>
          <w:tcPr>
            <w:tcW w:w="2288" w:type="dxa"/>
            <w:vMerge/>
            <w:vAlign w:val="center"/>
          </w:tcPr>
          <w:p w:rsidR="00493F1A" w:rsidRPr="009F5F6A" w:rsidRDefault="00493F1A" w:rsidP="00684763">
            <w:pPr>
              <w:pStyle w:val="af4"/>
              <w:spacing w:before="0" w:after="0"/>
              <w:ind w:left="0" w:right="0"/>
              <w:jc w:val="center"/>
            </w:pPr>
          </w:p>
        </w:tc>
        <w:tc>
          <w:tcPr>
            <w:tcW w:w="1432" w:type="dxa"/>
            <w:vAlign w:val="center"/>
          </w:tcPr>
          <w:p w:rsidR="00493F1A" w:rsidRPr="009F5F6A" w:rsidRDefault="00493F1A" w:rsidP="00684763">
            <w:pPr>
              <w:pStyle w:val="af4"/>
              <w:spacing w:before="0" w:after="0"/>
              <w:ind w:left="0" w:right="0"/>
              <w:jc w:val="center"/>
              <w:rPr>
                <w:b/>
              </w:rPr>
            </w:pPr>
            <w:r w:rsidRPr="009F5F6A">
              <w:rPr>
                <w:b/>
              </w:rPr>
              <w:t>в денежном выражении, руб. (без НДС)</w:t>
            </w:r>
          </w:p>
        </w:tc>
        <w:tc>
          <w:tcPr>
            <w:tcW w:w="1275" w:type="dxa"/>
            <w:vAlign w:val="center"/>
          </w:tcPr>
          <w:p w:rsidR="00493F1A" w:rsidRPr="009F5F6A" w:rsidRDefault="00493F1A" w:rsidP="00684763">
            <w:pPr>
              <w:pStyle w:val="af4"/>
              <w:spacing w:before="0" w:after="0"/>
              <w:ind w:left="0" w:right="0"/>
              <w:jc w:val="center"/>
              <w:rPr>
                <w:b/>
              </w:rPr>
            </w:pPr>
            <w:proofErr w:type="gramStart"/>
            <w:r w:rsidRPr="009F5F6A">
              <w:rPr>
                <w:b/>
              </w:rPr>
              <w:t>в</w:t>
            </w:r>
            <w:proofErr w:type="gramEnd"/>
            <w:r w:rsidRPr="009F5F6A">
              <w:rPr>
                <w:b/>
              </w:rPr>
              <w:t xml:space="preserve"> % от общей стоимости</w:t>
            </w:r>
          </w:p>
        </w:tc>
        <w:tc>
          <w:tcPr>
            <w:tcW w:w="1349" w:type="dxa"/>
            <w:vMerge/>
            <w:vAlign w:val="center"/>
          </w:tcPr>
          <w:p w:rsidR="00493F1A" w:rsidRPr="009F5F6A" w:rsidRDefault="00493F1A" w:rsidP="00684763">
            <w:pPr>
              <w:pStyle w:val="af4"/>
              <w:spacing w:before="0" w:after="0"/>
              <w:ind w:left="0" w:right="0"/>
              <w:jc w:val="center"/>
            </w:pPr>
          </w:p>
        </w:tc>
      </w:tr>
      <w:tr w:rsidR="00493F1A" w:rsidRPr="009F5F6A" w:rsidTr="00684763">
        <w:trPr>
          <w:trHeight w:val="256"/>
        </w:trPr>
        <w:tc>
          <w:tcPr>
            <w:tcW w:w="633" w:type="dxa"/>
            <w:vAlign w:val="center"/>
          </w:tcPr>
          <w:p w:rsidR="00493F1A" w:rsidRPr="009F5F6A" w:rsidRDefault="00493F1A" w:rsidP="00822777">
            <w:pPr>
              <w:pStyle w:val="af7"/>
              <w:numPr>
                <w:ilvl w:val="0"/>
                <w:numId w:val="41"/>
              </w:numPr>
              <w:spacing w:before="0" w:after="0"/>
              <w:ind w:left="0" w:right="0"/>
              <w:jc w:val="center"/>
              <w:rPr>
                <w:color w:val="000000"/>
                <w:sz w:val="22"/>
              </w:rPr>
            </w:pPr>
          </w:p>
        </w:tc>
        <w:tc>
          <w:tcPr>
            <w:tcW w:w="2594" w:type="dxa"/>
            <w:vAlign w:val="center"/>
          </w:tcPr>
          <w:p w:rsidR="00493F1A" w:rsidRPr="009F5F6A" w:rsidRDefault="00493F1A" w:rsidP="00684763">
            <w:pPr>
              <w:pStyle w:val="af7"/>
              <w:spacing w:before="0" w:after="0"/>
              <w:ind w:left="0" w:right="0"/>
              <w:jc w:val="center"/>
              <w:rPr>
                <w:sz w:val="22"/>
              </w:rPr>
            </w:pPr>
          </w:p>
        </w:tc>
        <w:tc>
          <w:tcPr>
            <w:tcW w:w="2288" w:type="dxa"/>
            <w:vAlign w:val="center"/>
          </w:tcPr>
          <w:p w:rsidR="00493F1A" w:rsidRPr="009F5F6A" w:rsidRDefault="00493F1A" w:rsidP="00684763">
            <w:pPr>
              <w:pStyle w:val="af7"/>
              <w:spacing w:before="0" w:after="0"/>
              <w:ind w:left="0" w:right="0"/>
              <w:jc w:val="center"/>
              <w:rPr>
                <w:sz w:val="22"/>
              </w:rPr>
            </w:pPr>
          </w:p>
        </w:tc>
        <w:tc>
          <w:tcPr>
            <w:tcW w:w="1432" w:type="dxa"/>
            <w:vAlign w:val="center"/>
          </w:tcPr>
          <w:p w:rsidR="00493F1A" w:rsidRPr="009F5F6A" w:rsidRDefault="00493F1A" w:rsidP="00684763">
            <w:pPr>
              <w:pStyle w:val="af7"/>
              <w:spacing w:before="0" w:after="0"/>
              <w:ind w:left="0" w:right="0"/>
              <w:jc w:val="center"/>
              <w:rPr>
                <w:sz w:val="22"/>
              </w:rPr>
            </w:pPr>
          </w:p>
        </w:tc>
        <w:tc>
          <w:tcPr>
            <w:tcW w:w="1275" w:type="dxa"/>
            <w:vAlign w:val="center"/>
          </w:tcPr>
          <w:p w:rsidR="00493F1A" w:rsidRPr="009F5F6A" w:rsidRDefault="00493F1A" w:rsidP="00684763">
            <w:pPr>
              <w:pStyle w:val="af7"/>
              <w:spacing w:before="0" w:after="0"/>
              <w:ind w:left="0" w:right="0"/>
              <w:jc w:val="center"/>
              <w:rPr>
                <w:sz w:val="22"/>
              </w:rPr>
            </w:pPr>
          </w:p>
        </w:tc>
        <w:tc>
          <w:tcPr>
            <w:tcW w:w="1349" w:type="dxa"/>
            <w:vAlign w:val="center"/>
          </w:tcPr>
          <w:p w:rsidR="00493F1A" w:rsidRPr="009F5F6A" w:rsidRDefault="00493F1A" w:rsidP="00684763">
            <w:pPr>
              <w:pStyle w:val="af7"/>
              <w:spacing w:before="0" w:after="0"/>
              <w:ind w:left="0" w:right="0"/>
              <w:jc w:val="center"/>
              <w:rPr>
                <w:sz w:val="22"/>
              </w:rPr>
            </w:pPr>
          </w:p>
        </w:tc>
      </w:tr>
      <w:tr w:rsidR="00493F1A" w:rsidRPr="009F5F6A" w:rsidTr="00684763">
        <w:trPr>
          <w:trHeight w:val="256"/>
        </w:trPr>
        <w:tc>
          <w:tcPr>
            <w:tcW w:w="633" w:type="dxa"/>
            <w:vAlign w:val="center"/>
          </w:tcPr>
          <w:p w:rsidR="00493F1A" w:rsidRPr="009F5F6A" w:rsidRDefault="00493F1A" w:rsidP="00822777">
            <w:pPr>
              <w:pStyle w:val="af7"/>
              <w:numPr>
                <w:ilvl w:val="0"/>
                <w:numId w:val="41"/>
              </w:numPr>
              <w:spacing w:before="0" w:after="0"/>
              <w:ind w:left="0" w:right="0"/>
              <w:jc w:val="center"/>
              <w:rPr>
                <w:color w:val="000000"/>
                <w:sz w:val="22"/>
              </w:rPr>
            </w:pPr>
          </w:p>
        </w:tc>
        <w:tc>
          <w:tcPr>
            <w:tcW w:w="2594" w:type="dxa"/>
            <w:vAlign w:val="center"/>
          </w:tcPr>
          <w:p w:rsidR="00493F1A" w:rsidRPr="009F5F6A" w:rsidRDefault="00493F1A" w:rsidP="00684763">
            <w:pPr>
              <w:pStyle w:val="af7"/>
              <w:spacing w:before="0" w:after="0"/>
              <w:ind w:left="0" w:right="0"/>
              <w:jc w:val="center"/>
              <w:rPr>
                <w:sz w:val="22"/>
              </w:rPr>
            </w:pPr>
          </w:p>
        </w:tc>
        <w:tc>
          <w:tcPr>
            <w:tcW w:w="2288" w:type="dxa"/>
            <w:vAlign w:val="center"/>
          </w:tcPr>
          <w:p w:rsidR="00493F1A" w:rsidRPr="009F5F6A" w:rsidRDefault="00493F1A" w:rsidP="00684763">
            <w:pPr>
              <w:pStyle w:val="af7"/>
              <w:spacing w:before="0" w:after="0"/>
              <w:ind w:left="0" w:right="0"/>
              <w:jc w:val="center"/>
              <w:rPr>
                <w:sz w:val="22"/>
              </w:rPr>
            </w:pPr>
          </w:p>
        </w:tc>
        <w:tc>
          <w:tcPr>
            <w:tcW w:w="1432" w:type="dxa"/>
            <w:vAlign w:val="center"/>
          </w:tcPr>
          <w:p w:rsidR="00493F1A" w:rsidRPr="009F5F6A" w:rsidRDefault="00493F1A" w:rsidP="00684763">
            <w:pPr>
              <w:pStyle w:val="af7"/>
              <w:spacing w:before="0" w:after="0"/>
              <w:ind w:left="0" w:right="0"/>
              <w:jc w:val="center"/>
              <w:rPr>
                <w:sz w:val="22"/>
              </w:rPr>
            </w:pPr>
          </w:p>
        </w:tc>
        <w:tc>
          <w:tcPr>
            <w:tcW w:w="1275" w:type="dxa"/>
            <w:vAlign w:val="center"/>
          </w:tcPr>
          <w:p w:rsidR="00493F1A" w:rsidRPr="009F5F6A" w:rsidRDefault="00493F1A" w:rsidP="00684763">
            <w:pPr>
              <w:pStyle w:val="af7"/>
              <w:spacing w:before="0" w:after="0"/>
              <w:ind w:left="0" w:right="0"/>
              <w:jc w:val="center"/>
              <w:rPr>
                <w:sz w:val="22"/>
              </w:rPr>
            </w:pPr>
          </w:p>
        </w:tc>
        <w:tc>
          <w:tcPr>
            <w:tcW w:w="1349" w:type="dxa"/>
            <w:vAlign w:val="center"/>
          </w:tcPr>
          <w:p w:rsidR="00493F1A" w:rsidRPr="009F5F6A" w:rsidRDefault="00493F1A" w:rsidP="00684763">
            <w:pPr>
              <w:pStyle w:val="af7"/>
              <w:spacing w:before="0" w:after="0"/>
              <w:ind w:left="0" w:right="0"/>
              <w:jc w:val="center"/>
              <w:rPr>
                <w:sz w:val="22"/>
              </w:rPr>
            </w:pPr>
          </w:p>
        </w:tc>
      </w:tr>
      <w:tr w:rsidR="00493F1A" w:rsidRPr="009F5F6A" w:rsidTr="00684763">
        <w:trPr>
          <w:trHeight w:val="256"/>
        </w:trPr>
        <w:tc>
          <w:tcPr>
            <w:tcW w:w="633" w:type="dxa"/>
            <w:vAlign w:val="center"/>
          </w:tcPr>
          <w:p w:rsidR="00493F1A" w:rsidRPr="009F5F6A" w:rsidRDefault="00493F1A" w:rsidP="00822777">
            <w:pPr>
              <w:pStyle w:val="af7"/>
              <w:numPr>
                <w:ilvl w:val="0"/>
                <w:numId w:val="41"/>
              </w:numPr>
              <w:spacing w:before="0" w:after="0"/>
              <w:ind w:left="0" w:right="0"/>
              <w:jc w:val="center"/>
              <w:rPr>
                <w:color w:val="000000"/>
                <w:sz w:val="22"/>
              </w:rPr>
            </w:pPr>
          </w:p>
        </w:tc>
        <w:tc>
          <w:tcPr>
            <w:tcW w:w="2594" w:type="dxa"/>
            <w:vAlign w:val="center"/>
          </w:tcPr>
          <w:p w:rsidR="00493F1A" w:rsidRPr="009F5F6A" w:rsidRDefault="00493F1A" w:rsidP="00684763">
            <w:pPr>
              <w:pStyle w:val="af7"/>
              <w:spacing w:before="0" w:after="0"/>
              <w:ind w:left="0" w:right="0"/>
              <w:jc w:val="center"/>
              <w:rPr>
                <w:sz w:val="22"/>
              </w:rPr>
            </w:pPr>
          </w:p>
        </w:tc>
        <w:tc>
          <w:tcPr>
            <w:tcW w:w="2288" w:type="dxa"/>
            <w:vAlign w:val="center"/>
          </w:tcPr>
          <w:p w:rsidR="00493F1A" w:rsidRPr="009F5F6A" w:rsidRDefault="00493F1A" w:rsidP="00684763">
            <w:pPr>
              <w:pStyle w:val="af7"/>
              <w:spacing w:before="0" w:after="0"/>
              <w:ind w:left="0" w:right="0"/>
              <w:jc w:val="center"/>
              <w:rPr>
                <w:sz w:val="22"/>
              </w:rPr>
            </w:pPr>
          </w:p>
        </w:tc>
        <w:tc>
          <w:tcPr>
            <w:tcW w:w="1432" w:type="dxa"/>
            <w:vAlign w:val="center"/>
          </w:tcPr>
          <w:p w:rsidR="00493F1A" w:rsidRPr="009F5F6A" w:rsidRDefault="00493F1A" w:rsidP="00684763">
            <w:pPr>
              <w:pStyle w:val="af7"/>
              <w:spacing w:before="0" w:after="0"/>
              <w:ind w:left="0" w:right="0"/>
              <w:jc w:val="center"/>
              <w:rPr>
                <w:sz w:val="22"/>
              </w:rPr>
            </w:pPr>
          </w:p>
        </w:tc>
        <w:tc>
          <w:tcPr>
            <w:tcW w:w="1275" w:type="dxa"/>
            <w:vAlign w:val="center"/>
          </w:tcPr>
          <w:p w:rsidR="00493F1A" w:rsidRPr="009F5F6A" w:rsidRDefault="00493F1A" w:rsidP="00684763">
            <w:pPr>
              <w:pStyle w:val="af7"/>
              <w:spacing w:before="0" w:after="0"/>
              <w:ind w:left="0" w:right="0"/>
              <w:jc w:val="center"/>
              <w:rPr>
                <w:sz w:val="22"/>
              </w:rPr>
            </w:pPr>
          </w:p>
        </w:tc>
        <w:tc>
          <w:tcPr>
            <w:tcW w:w="1349" w:type="dxa"/>
            <w:vAlign w:val="center"/>
          </w:tcPr>
          <w:p w:rsidR="00493F1A" w:rsidRPr="009F5F6A" w:rsidRDefault="00493F1A" w:rsidP="00684763">
            <w:pPr>
              <w:pStyle w:val="af7"/>
              <w:spacing w:before="0" w:after="0"/>
              <w:ind w:left="0" w:right="0"/>
              <w:jc w:val="center"/>
              <w:rPr>
                <w:sz w:val="22"/>
              </w:rPr>
            </w:pPr>
          </w:p>
        </w:tc>
      </w:tr>
      <w:tr w:rsidR="00493F1A" w:rsidRPr="009F5F6A" w:rsidTr="00684763">
        <w:trPr>
          <w:trHeight w:val="256"/>
        </w:trPr>
        <w:tc>
          <w:tcPr>
            <w:tcW w:w="633" w:type="dxa"/>
            <w:vAlign w:val="center"/>
          </w:tcPr>
          <w:p w:rsidR="00493F1A" w:rsidRPr="009F5F6A" w:rsidRDefault="00493F1A" w:rsidP="00684763">
            <w:pPr>
              <w:pStyle w:val="af7"/>
              <w:spacing w:before="0" w:after="0"/>
              <w:ind w:left="0" w:right="0"/>
              <w:jc w:val="center"/>
              <w:rPr>
                <w:color w:val="000000"/>
                <w:sz w:val="22"/>
              </w:rPr>
            </w:pPr>
            <w:r w:rsidRPr="009F5F6A">
              <w:rPr>
                <w:color w:val="000000"/>
                <w:sz w:val="22"/>
              </w:rPr>
              <w:t>…</w:t>
            </w:r>
          </w:p>
        </w:tc>
        <w:tc>
          <w:tcPr>
            <w:tcW w:w="2594" w:type="dxa"/>
            <w:vAlign w:val="center"/>
          </w:tcPr>
          <w:p w:rsidR="00493F1A" w:rsidRPr="009F5F6A" w:rsidRDefault="00493F1A" w:rsidP="00684763">
            <w:pPr>
              <w:pStyle w:val="af7"/>
              <w:spacing w:before="0" w:after="0"/>
              <w:ind w:left="0" w:right="0"/>
              <w:jc w:val="center"/>
              <w:rPr>
                <w:sz w:val="22"/>
              </w:rPr>
            </w:pPr>
          </w:p>
        </w:tc>
        <w:tc>
          <w:tcPr>
            <w:tcW w:w="2288" w:type="dxa"/>
            <w:vAlign w:val="center"/>
          </w:tcPr>
          <w:p w:rsidR="00493F1A" w:rsidRPr="009F5F6A" w:rsidRDefault="00493F1A" w:rsidP="00684763">
            <w:pPr>
              <w:pStyle w:val="af7"/>
              <w:spacing w:before="0" w:after="0"/>
              <w:ind w:left="0" w:right="0"/>
              <w:jc w:val="center"/>
              <w:rPr>
                <w:sz w:val="22"/>
              </w:rPr>
            </w:pPr>
          </w:p>
        </w:tc>
        <w:tc>
          <w:tcPr>
            <w:tcW w:w="1432" w:type="dxa"/>
            <w:vAlign w:val="center"/>
          </w:tcPr>
          <w:p w:rsidR="00493F1A" w:rsidRPr="009F5F6A" w:rsidRDefault="00493F1A" w:rsidP="00684763">
            <w:pPr>
              <w:pStyle w:val="af7"/>
              <w:spacing w:before="0" w:after="0"/>
              <w:ind w:left="0" w:right="0"/>
              <w:jc w:val="center"/>
              <w:rPr>
                <w:sz w:val="22"/>
              </w:rPr>
            </w:pPr>
          </w:p>
        </w:tc>
        <w:tc>
          <w:tcPr>
            <w:tcW w:w="1275" w:type="dxa"/>
            <w:vAlign w:val="center"/>
          </w:tcPr>
          <w:p w:rsidR="00493F1A" w:rsidRPr="009F5F6A" w:rsidRDefault="00493F1A" w:rsidP="00684763">
            <w:pPr>
              <w:pStyle w:val="af7"/>
              <w:spacing w:before="0" w:after="0"/>
              <w:ind w:left="0" w:right="0"/>
              <w:jc w:val="center"/>
              <w:rPr>
                <w:sz w:val="22"/>
              </w:rPr>
            </w:pPr>
          </w:p>
        </w:tc>
        <w:tc>
          <w:tcPr>
            <w:tcW w:w="1349" w:type="dxa"/>
            <w:vAlign w:val="center"/>
          </w:tcPr>
          <w:p w:rsidR="00493F1A" w:rsidRPr="009F5F6A" w:rsidRDefault="00493F1A" w:rsidP="00684763">
            <w:pPr>
              <w:pStyle w:val="af7"/>
              <w:spacing w:before="0" w:after="0"/>
              <w:ind w:left="0" w:right="0"/>
              <w:jc w:val="center"/>
              <w:rPr>
                <w:sz w:val="22"/>
              </w:rPr>
            </w:pPr>
          </w:p>
        </w:tc>
      </w:tr>
      <w:tr w:rsidR="00493F1A" w:rsidRPr="009F5F6A" w:rsidTr="00684763">
        <w:trPr>
          <w:trHeight w:val="269"/>
        </w:trPr>
        <w:tc>
          <w:tcPr>
            <w:tcW w:w="5515" w:type="dxa"/>
            <w:gridSpan w:val="3"/>
            <w:vAlign w:val="center"/>
          </w:tcPr>
          <w:p w:rsidR="00493F1A" w:rsidRPr="009F5F6A" w:rsidRDefault="00493F1A" w:rsidP="00684763">
            <w:pPr>
              <w:pStyle w:val="af7"/>
              <w:spacing w:before="0" w:after="0"/>
              <w:ind w:left="0" w:right="0"/>
              <w:rPr>
                <w:b/>
                <w:sz w:val="22"/>
              </w:rPr>
            </w:pPr>
            <w:r w:rsidRPr="009F5F6A">
              <w:rPr>
                <w:b/>
                <w:sz w:val="22"/>
              </w:rPr>
              <w:t>ИТОГО</w:t>
            </w:r>
          </w:p>
        </w:tc>
        <w:tc>
          <w:tcPr>
            <w:tcW w:w="1432" w:type="dxa"/>
            <w:vAlign w:val="center"/>
          </w:tcPr>
          <w:p w:rsidR="00493F1A" w:rsidRPr="009F5F6A" w:rsidRDefault="00493F1A" w:rsidP="00684763">
            <w:pPr>
              <w:pStyle w:val="af7"/>
              <w:spacing w:before="0" w:after="0"/>
              <w:ind w:left="0" w:right="0"/>
              <w:jc w:val="center"/>
              <w:rPr>
                <w:b/>
                <w:sz w:val="22"/>
              </w:rPr>
            </w:pPr>
          </w:p>
        </w:tc>
        <w:tc>
          <w:tcPr>
            <w:tcW w:w="1275" w:type="dxa"/>
            <w:vAlign w:val="center"/>
          </w:tcPr>
          <w:p w:rsidR="00493F1A" w:rsidRPr="009F5F6A" w:rsidRDefault="00493F1A" w:rsidP="00684763">
            <w:pPr>
              <w:pStyle w:val="af7"/>
              <w:spacing w:before="0" w:after="0"/>
              <w:ind w:left="0" w:right="0"/>
              <w:jc w:val="center"/>
              <w:rPr>
                <w:b/>
                <w:sz w:val="22"/>
              </w:rPr>
            </w:pPr>
            <w:r w:rsidRPr="009F5F6A">
              <w:rPr>
                <w:b/>
                <w:sz w:val="22"/>
              </w:rPr>
              <w:t>100%</w:t>
            </w:r>
          </w:p>
        </w:tc>
        <w:tc>
          <w:tcPr>
            <w:tcW w:w="1349" w:type="dxa"/>
            <w:vAlign w:val="center"/>
          </w:tcPr>
          <w:p w:rsidR="00493F1A" w:rsidRPr="009F5F6A" w:rsidRDefault="00493F1A" w:rsidP="00684763">
            <w:pPr>
              <w:pStyle w:val="af7"/>
              <w:spacing w:before="0" w:after="0"/>
              <w:ind w:left="0" w:right="0"/>
              <w:jc w:val="center"/>
              <w:rPr>
                <w:b/>
                <w:sz w:val="22"/>
              </w:rPr>
            </w:pPr>
            <w:r w:rsidRPr="009F5F6A">
              <w:rPr>
                <w:b/>
                <w:sz w:val="22"/>
              </w:rPr>
              <w:t>Х</w:t>
            </w:r>
          </w:p>
        </w:tc>
      </w:tr>
    </w:tbl>
    <w:p w:rsidR="00493F1A" w:rsidRPr="009F5F6A" w:rsidRDefault="00493F1A" w:rsidP="00493F1A">
      <w:pPr>
        <w:rPr>
          <w:color w:val="000000"/>
          <w:szCs w:val="24"/>
        </w:rPr>
      </w:pPr>
    </w:p>
    <w:p w:rsidR="00493F1A" w:rsidRPr="009F5F6A" w:rsidRDefault="00493F1A" w:rsidP="00493F1A">
      <w:pPr>
        <w:rPr>
          <w:color w:val="000000"/>
          <w:szCs w:val="24"/>
        </w:rPr>
      </w:pPr>
      <w:r w:rsidRPr="009F5F6A">
        <w:rPr>
          <w:color w:val="000000"/>
          <w:szCs w:val="24"/>
        </w:rPr>
        <w:t>____________________________________</w:t>
      </w:r>
    </w:p>
    <w:p w:rsidR="00493F1A" w:rsidRPr="009F5F6A" w:rsidRDefault="00493F1A" w:rsidP="00493F1A">
      <w:pPr>
        <w:ind w:right="3684"/>
        <w:jc w:val="center"/>
        <w:rPr>
          <w:color w:val="000000"/>
          <w:szCs w:val="24"/>
          <w:vertAlign w:val="superscript"/>
        </w:rPr>
      </w:pPr>
      <w:r w:rsidRPr="009F5F6A">
        <w:rPr>
          <w:color w:val="000000"/>
          <w:szCs w:val="24"/>
          <w:vertAlign w:val="superscript"/>
        </w:rPr>
        <w:t>(подпись, М.П.)</w:t>
      </w:r>
    </w:p>
    <w:p w:rsidR="00493F1A" w:rsidRPr="009F5F6A" w:rsidRDefault="00493F1A" w:rsidP="00493F1A">
      <w:pPr>
        <w:rPr>
          <w:color w:val="000000"/>
          <w:szCs w:val="24"/>
        </w:rPr>
      </w:pPr>
      <w:r w:rsidRPr="009F5F6A">
        <w:rPr>
          <w:color w:val="000000"/>
          <w:szCs w:val="24"/>
        </w:rPr>
        <w:t>____________________________________</w:t>
      </w:r>
    </w:p>
    <w:p w:rsidR="00493F1A" w:rsidRPr="009F5F6A" w:rsidRDefault="00493F1A" w:rsidP="00493F1A">
      <w:pPr>
        <w:ind w:right="3684"/>
        <w:jc w:val="center"/>
        <w:rPr>
          <w:color w:val="000000"/>
          <w:szCs w:val="24"/>
          <w:vertAlign w:val="superscript"/>
        </w:rPr>
      </w:pPr>
      <w:r w:rsidRPr="009F5F6A">
        <w:rPr>
          <w:color w:val="000000"/>
          <w:szCs w:val="24"/>
          <w:vertAlign w:val="superscript"/>
        </w:rPr>
        <w:t xml:space="preserve">(фамилия, имя, отчество </w:t>
      </w:r>
      <w:proofErr w:type="gramStart"/>
      <w:r w:rsidRPr="009F5F6A">
        <w:rPr>
          <w:color w:val="000000"/>
          <w:szCs w:val="24"/>
          <w:vertAlign w:val="superscript"/>
        </w:rPr>
        <w:t>подписавшего</w:t>
      </w:r>
      <w:proofErr w:type="gramEnd"/>
      <w:r w:rsidRPr="009F5F6A">
        <w:rPr>
          <w:color w:val="000000"/>
          <w:szCs w:val="24"/>
          <w:vertAlign w:val="superscript"/>
        </w:rPr>
        <w:t>, должность)</w:t>
      </w:r>
    </w:p>
    <w:p w:rsidR="00493F1A" w:rsidRPr="009F5F6A" w:rsidRDefault="00493F1A" w:rsidP="00211593">
      <w:pPr>
        <w:ind w:firstLine="0"/>
        <w:rPr>
          <w:color w:val="000000"/>
          <w:szCs w:val="24"/>
        </w:rPr>
      </w:pPr>
    </w:p>
    <w:p w:rsidR="00211593" w:rsidRPr="009F5F6A" w:rsidRDefault="00211593" w:rsidP="00211593">
      <w:pPr>
        <w:pBdr>
          <w:bottom w:val="single" w:sz="4" w:space="1" w:color="auto"/>
        </w:pBdr>
        <w:shd w:val="clear" w:color="auto" w:fill="E0E0E0"/>
        <w:ind w:right="21" w:firstLine="0"/>
        <w:jc w:val="center"/>
        <w:rPr>
          <w:b/>
          <w:color w:val="000000"/>
          <w:spacing w:val="36"/>
          <w:szCs w:val="24"/>
        </w:rPr>
      </w:pPr>
      <w:r w:rsidRPr="009F5F6A">
        <w:rPr>
          <w:b/>
          <w:color w:val="000000"/>
          <w:spacing w:val="36"/>
          <w:szCs w:val="24"/>
        </w:rPr>
        <w:t>конец формы</w:t>
      </w:r>
    </w:p>
    <w:p w:rsidR="00211593" w:rsidRPr="009F5F6A" w:rsidRDefault="00211593" w:rsidP="00211593">
      <w:pPr>
        <w:ind w:firstLine="0"/>
        <w:jc w:val="left"/>
        <w:rPr>
          <w:szCs w:val="24"/>
        </w:rPr>
      </w:pPr>
      <w:r w:rsidRPr="009F5F6A">
        <w:rPr>
          <w:b/>
          <w:szCs w:val="24"/>
        </w:rPr>
        <w:br w:type="page"/>
      </w:r>
    </w:p>
    <w:p w:rsidR="00211593" w:rsidRPr="009F5F6A" w:rsidRDefault="00211593" w:rsidP="00822777">
      <w:pPr>
        <w:pStyle w:val="3"/>
        <w:numPr>
          <w:ilvl w:val="2"/>
          <w:numId w:val="101"/>
        </w:numPr>
        <w:rPr>
          <w:sz w:val="24"/>
          <w:szCs w:val="24"/>
        </w:rPr>
      </w:pPr>
      <w:bookmarkStart w:id="3051" w:name="_Toc440376306"/>
      <w:bookmarkStart w:id="3052" w:name="_Toc440382564"/>
      <w:bookmarkStart w:id="3053" w:name="_Toc440447234"/>
      <w:bookmarkStart w:id="3054" w:name="_Toc440632395"/>
      <w:bookmarkStart w:id="3055" w:name="_Toc440875164"/>
      <w:bookmarkStart w:id="3056" w:name="_Toc441131151"/>
      <w:bookmarkStart w:id="3057" w:name="_Toc441572158"/>
      <w:bookmarkStart w:id="3058" w:name="_Toc441575250"/>
      <w:bookmarkStart w:id="3059" w:name="_Toc442434911"/>
      <w:bookmarkStart w:id="3060" w:name="_Toc442435750"/>
      <w:bookmarkStart w:id="3061" w:name="_Toc462044844"/>
      <w:bookmarkStart w:id="3062" w:name="_Toc462068550"/>
      <w:bookmarkStart w:id="3063" w:name="_Toc463514240"/>
      <w:bookmarkStart w:id="3064" w:name="_Toc469480478"/>
      <w:bookmarkStart w:id="3065" w:name="_Toc471823269"/>
      <w:bookmarkStart w:id="3066" w:name="_Toc498512130"/>
      <w:bookmarkStart w:id="3067" w:name="_Toc511312950"/>
      <w:bookmarkStart w:id="3068" w:name="_Toc511315354"/>
      <w:bookmarkStart w:id="3069" w:name="_Toc515530056"/>
      <w:r w:rsidRPr="009F5F6A">
        <w:rPr>
          <w:sz w:val="24"/>
          <w:szCs w:val="24"/>
        </w:rPr>
        <w:lastRenderedPageBreak/>
        <w:t>Инструкции по заполнению</w:t>
      </w:r>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Данная форма заполняется только в том случае, если Заявка подается коллективным Участником (подраздел </w:t>
      </w:r>
      <w:r w:rsidR="005A1486" w:rsidRPr="009F5F6A">
        <w:rPr>
          <w:sz w:val="24"/>
          <w:szCs w:val="24"/>
        </w:rPr>
        <w:fldChar w:fldCharType="begin"/>
      </w:r>
      <w:r w:rsidR="00050BB7" w:rsidRPr="009F5F6A">
        <w:rPr>
          <w:sz w:val="24"/>
          <w:szCs w:val="24"/>
        </w:rPr>
        <w:instrText xml:space="preserve"> REF _Ref442253730 \r \h </w:instrText>
      </w:r>
      <w:r w:rsidR="006C5B45" w:rsidRPr="009F5F6A">
        <w:rPr>
          <w:sz w:val="24"/>
          <w:szCs w:val="24"/>
        </w:rPr>
        <w:instrText xml:space="preserve"> \* MERGEFORMAT </w:instrText>
      </w:r>
      <w:r w:rsidR="005A1486" w:rsidRPr="009F5F6A">
        <w:rPr>
          <w:sz w:val="24"/>
          <w:szCs w:val="24"/>
        </w:rPr>
      </w:r>
      <w:r w:rsidR="005A1486" w:rsidRPr="009F5F6A">
        <w:rPr>
          <w:sz w:val="24"/>
          <w:szCs w:val="24"/>
        </w:rPr>
        <w:fldChar w:fldCharType="separate"/>
      </w:r>
      <w:r w:rsidR="0010016D" w:rsidRPr="009F5F6A">
        <w:rPr>
          <w:sz w:val="24"/>
          <w:szCs w:val="24"/>
        </w:rPr>
        <w:t>3.3.4</w:t>
      </w:r>
      <w:r w:rsidR="005A1486" w:rsidRPr="009F5F6A">
        <w:rPr>
          <w:sz w:val="24"/>
          <w:szCs w:val="24"/>
        </w:rPr>
        <w:fldChar w:fldCharType="end"/>
      </w:r>
      <w:r w:rsidRPr="009F5F6A">
        <w:rPr>
          <w:sz w:val="24"/>
          <w:szCs w:val="24"/>
        </w:rPr>
        <w:t>).</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Участник указывает дату и номер Заявки в соответствии с письмом о подаче оферты (подраздел </w:t>
      </w:r>
      <w:r w:rsidR="005A1486" w:rsidRPr="009F5F6A">
        <w:rPr>
          <w:sz w:val="24"/>
          <w:szCs w:val="24"/>
        </w:rPr>
        <w:fldChar w:fldCharType="begin"/>
      </w:r>
      <w:r w:rsidRPr="009F5F6A">
        <w:rPr>
          <w:sz w:val="24"/>
          <w:szCs w:val="24"/>
        </w:rPr>
        <w:instrText xml:space="preserve"> REF _Ref55336310 \r \h </w:instrText>
      </w:r>
      <w:r w:rsidR="006C5B45" w:rsidRPr="009F5F6A">
        <w:rPr>
          <w:sz w:val="24"/>
          <w:szCs w:val="24"/>
        </w:rPr>
        <w:instrText xml:space="preserve"> \* MERGEFORMAT </w:instrText>
      </w:r>
      <w:r w:rsidR="005A1486" w:rsidRPr="009F5F6A">
        <w:rPr>
          <w:sz w:val="24"/>
          <w:szCs w:val="24"/>
        </w:rPr>
      </w:r>
      <w:r w:rsidR="005A1486" w:rsidRPr="009F5F6A">
        <w:rPr>
          <w:sz w:val="24"/>
          <w:szCs w:val="24"/>
        </w:rPr>
        <w:fldChar w:fldCharType="separate"/>
      </w:r>
      <w:r w:rsidR="0010016D" w:rsidRPr="009F5F6A">
        <w:rPr>
          <w:sz w:val="24"/>
          <w:szCs w:val="24"/>
        </w:rPr>
        <w:t>5.1</w:t>
      </w:r>
      <w:r w:rsidR="005A1486" w:rsidRPr="009F5F6A">
        <w:rPr>
          <w:sz w:val="24"/>
          <w:szCs w:val="24"/>
        </w:rPr>
        <w:fldChar w:fldCharType="end"/>
      </w:r>
      <w:r w:rsidRPr="009F5F6A">
        <w:rPr>
          <w:sz w:val="24"/>
          <w:szCs w:val="24"/>
        </w:rPr>
        <w:t>).</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 xml:space="preserve">Участник указывает свое фирменное наименование (в </w:t>
      </w:r>
      <w:proofErr w:type="spellStart"/>
      <w:r w:rsidRPr="009F5F6A">
        <w:rPr>
          <w:sz w:val="24"/>
          <w:szCs w:val="24"/>
        </w:rPr>
        <w:t>т.ч</w:t>
      </w:r>
      <w:proofErr w:type="spellEnd"/>
      <w:r w:rsidRPr="009F5F6A">
        <w:rPr>
          <w:sz w:val="24"/>
          <w:szCs w:val="24"/>
        </w:rPr>
        <w:t>. организационно-правовую форму) и свой адрес.</w:t>
      </w:r>
    </w:p>
    <w:p w:rsidR="00211593" w:rsidRPr="009F5F6A" w:rsidRDefault="00211593" w:rsidP="00822777">
      <w:pPr>
        <w:pStyle w:val="aff"/>
        <w:numPr>
          <w:ilvl w:val="3"/>
          <w:numId w:val="101"/>
        </w:numPr>
        <w:spacing w:before="100" w:beforeAutospacing="1" w:line="240" w:lineRule="auto"/>
        <w:rPr>
          <w:sz w:val="24"/>
          <w:szCs w:val="24"/>
        </w:rPr>
      </w:pPr>
      <w:r w:rsidRPr="009F5F6A">
        <w:rPr>
          <w:sz w:val="24"/>
          <w:szCs w:val="24"/>
        </w:rPr>
        <w:t>В данной форме лидер коллективного Участника указывает:</w:t>
      </w:r>
    </w:p>
    <w:p w:rsidR="00211593" w:rsidRPr="009F5F6A" w:rsidRDefault="00211593" w:rsidP="00822777">
      <w:pPr>
        <w:pStyle w:val="a2"/>
        <w:numPr>
          <w:ilvl w:val="4"/>
          <w:numId w:val="101"/>
        </w:numPr>
        <w:spacing w:before="100" w:beforeAutospacing="1" w:line="240" w:lineRule="auto"/>
        <w:rPr>
          <w:sz w:val="24"/>
          <w:szCs w:val="24"/>
        </w:rPr>
      </w:pPr>
      <w:r w:rsidRPr="009F5F6A">
        <w:rPr>
          <w:sz w:val="24"/>
          <w:szCs w:val="24"/>
        </w:rPr>
        <w:t xml:space="preserve">перечень оказываемых каждым членом коллективного Участника </w:t>
      </w:r>
      <w:r w:rsidR="00551BD4" w:rsidRPr="009F5F6A">
        <w:rPr>
          <w:sz w:val="24"/>
          <w:szCs w:val="24"/>
        </w:rPr>
        <w:t>работ</w:t>
      </w:r>
      <w:r w:rsidRPr="009F5F6A">
        <w:rPr>
          <w:sz w:val="24"/>
          <w:szCs w:val="24"/>
        </w:rPr>
        <w:t>;</w:t>
      </w:r>
    </w:p>
    <w:p w:rsidR="00211593" w:rsidRPr="009F5F6A" w:rsidRDefault="00551BD4" w:rsidP="00822777">
      <w:pPr>
        <w:pStyle w:val="a2"/>
        <w:numPr>
          <w:ilvl w:val="4"/>
          <w:numId w:val="101"/>
        </w:numPr>
        <w:spacing w:before="100" w:beforeAutospacing="1" w:line="240" w:lineRule="auto"/>
        <w:rPr>
          <w:sz w:val="24"/>
          <w:szCs w:val="24"/>
        </w:rPr>
      </w:pPr>
      <w:r w:rsidRPr="009F5F6A">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9F5F6A">
        <w:rPr>
          <w:sz w:val="24"/>
          <w:szCs w:val="24"/>
        </w:rPr>
        <w:t xml:space="preserve">(подраздел </w:t>
      </w:r>
      <w:r w:rsidR="005A1486" w:rsidRPr="009F5F6A">
        <w:rPr>
          <w:sz w:val="24"/>
          <w:szCs w:val="24"/>
        </w:rPr>
        <w:fldChar w:fldCharType="begin"/>
      </w:r>
      <w:r w:rsidR="00211593" w:rsidRPr="009F5F6A">
        <w:rPr>
          <w:sz w:val="24"/>
          <w:szCs w:val="24"/>
        </w:rPr>
        <w:instrText xml:space="preserve"> REF _Ref440274337 \r \h </w:instrText>
      </w:r>
      <w:r w:rsidR="006C5B45" w:rsidRPr="009F5F6A">
        <w:rPr>
          <w:sz w:val="24"/>
          <w:szCs w:val="24"/>
        </w:rPr>
        <w:instrText xml:space="preserve"> \* MERGEFORMAT </w:instrText>
      </w:r>
      <w:r w:rsidR="005A1486" w:rsidRPr="009F5F6A">
        <w:rPr>
          <w:sz w:val="24"/>
          <w:szCs w:val="24"/>
        </w:rPr>
      </w:r>
      <w:r w:rsidR="005A1486" w:rsidRPr="009F5F6A">
        <w:rPr>
          <w:sz w:val="24"/>
          <w:szCs w:val="24"/>
        </w:rPr>
        <w:fldChar w:fldCharType="separate"/>
      </w:r>
      <w:r w:rsidR="0010016D" w:rsidRPr="009F5F6A">
        <w:rPr>
          <w:sz w:val="24"/>
          <w:szCs w:val="24"/>
        </w:rPr>
        <w:t>5.2</w:t>
      </w:r>
      <w:r w:rsidR="005A1486" w:rsidRPr="009F5F6A">
        <w:rPr>
          <w:sz w:val="24"/>
          <w:szCs w:val="24"/>
        </w:rPr>
        <w:fldChar w:fldCharType="end"/>
      </w:r>
      <w:r w:rsidR="00211593" w:rsidRPr="009F5F6A">
        <w:rPr>
          <w:sz w:val="24"/>
          <w:szCs w:val="24"/>
        </w:rPr>
        <w:t>);</w:t>
      </w:r>
    </w:p>
    <w:p w:rsidR="00185BB2" w:rsidRPr="009F5F6A" w:rsidRDefault="00551BD4" w:rsidP="00822777">
      <w:pPr>
        <w:pStyle w:val="a2"/>
        <w:numPr>
          <w:ilvl w:val="4"/>
          <w:numId w:val="101"/>
        </w:numPr>
        <w:spacing w:before="100" w:beforeAutospacing="1" w:line="240" w:lineRule="auto"/>
        <w:rPr>
          <w:sz w:val="24"/>
          <w:szCs w:val="24"/>
        </w:rPr>
      </w:pPr>
      <w:r w:rsidRPr="009F5F6A">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9F5F6A">
        <w:rPr>
          <w:sz w:val="24"/>
          <w:szCs w:val="24"/>
        </w:rPr>
        <w:t xml:space="preserve">(подраздел </w:t>
      </w:r>
      <w:r w:rsidR="005A1486" w:rsidRPr="009F5F6A">
        <w:rPr>
          <w:sz w:val="24"/>
          <w:szCs w:val="24"/>
        </w:rPr>
        <w:fldChar w:fldCharType="begin"/>
      </w:r>
      <w:r w:rsidR="00211593" w:rsidRPr="009F5F6A">
        <w:rPr>
          <w:sz w:val="24"/>
          <w:szCs w:val="24"/>
        </w:rPr>
        <w:instrText xml:space="preserve"> REF _Ref440274366 \r \h </w:instrText>
      </w:r>
      <w:r w:rsidR="006C5B45" w:rsidRPr="009F5F6A">
        <w:rPr>
          <w:sz w:val="24"/>
          <w:szCs w:val="24"/>
        </w:rPr>
        <w:instrText xml:space="preserve"> \* MERGEFORMAT </w:instrText>
      </w:r>
      <w:r w:rsidR="005A1486" w:rsidRPr="009F5F6A">
        <w:rPr>
          <w:sz w:val="24"/>
          <w:szCs w:val="24"/>
        </w:rPr>
      </w:r>
      <w:r w:rsidR="005A1486" w:rsidRPr="009F5F6A">
        <w:rPr>
          <w:sz w:val="24"/>
          <w:szCs w:val="24"/>
        </w:rPr>
        <w:fldChar w:fldCharType="separate"/>
      </w:r>
      <w:r w:rsidR="0010016D" w:rsidRPr="009F5F6A">
        <w:rPr>
          <w:sz w:val="24"/>
          <w:szCs w:val="24"/>
        </w:rPr>
        <w:t>5.4</w:t>
      </w:r>
      <w:r w:rsidR="005A1486" w:rsidRPr="009F5F6A">
        <w:rPr>
          <w:sz w:val="24"/>
          <w:szCs w:val="24"/>
        </w:rPr>
        <w:fldChar w:fldCharType="end"/>
      </w:r>
      <w:r w:rsidR="00211593" w:rsidRPr="009F5F6A">
        <w:rPr>
          <w:sz w:val="24"/>
          <w:szCs w:val="24"/>
        </w:rPr>
        <w:t>).</w:t>
      </w:r>
      <w:bookmarkEnd w:id="1740"/>
      <w:bookmarkEnd w:id="1741"/>
    </w:p>
    <w:p w:rsidR="00185BB2" w:rsidRPr="009F5F6A" w:rsidRDefault="00185BB2">
      <w:pPr>
        <w:widowControl/>
        <w:ind w:firstLine="0"/>
        <w:jc w:val="left"/>
        <w:rPr>
          <w:szCs w:val="24"/>
        </w:rPr>
      </w:pPr>
      <w:r w:rsidRPr="009F5F6A">
        <w:rPr>
          <w:szCs w:val="24"/>
        </w:rPr>
        <w:br w:type="page"/>
      </w:r>
    </w:p>
    <w:p w:rsidR="00185BB2" w:rsidRPr="009F5F6A" w:rsidRDefault="00185BB2" w:rsidP="00822777">
      <w:pPr>
        <w:pStyle w:val="2"/>
        <w:keepNext/>
        <w:pageBreakBefore/>
        <w:numPr>
          <w:ilvl w:val="1"/>
          <w:numId w:val="101"/>
        </w:numPr>
        <w:suppressAutoHyphens/>
        <w:spacing w:before="100" w:beforeAutospacing="1" w:after="100" w:afterAutospacing="1" w:line="240" w:lineRule="auto"/>
        <w:jc w:val="left"/>
        <w:rPr>
          <w:sz w:val="24"/>
          <w:szCs w:val="24"/>
        </w:rPr>
      </w:pPr>
      <w:bookmarkStart w:id="3070" w:name="_Ref440272256"/>
      <w:bookmarkStart w:id="3071" w:name="_Ref440272678"/>
      <w:bookmarkStart w:id="3072" w:name="_Ref440274944"/>
      <w:bookmarkStart w:id="3073" w:name="_Toc441131140"/>
      <w:bookmarkStart w:id="3074" w:name="_Toc498512115"/>
      <w:bookmarkStart w:id="3075" w:name="_Toc515530057"/>
      <w:r w:rsidRPr="009F5F6A">
        <w:rPr>
          <w:sz w:val="24"/>
          <w:szCs w:val="24"/>
        </w:rPr>
        <w:lastRenderedPageBreak/>
        <w:t>Соглашение о неустойке (форма 19)</w:t>
      </w:r>
      <w:bookmarkEnd w:id="3070"/>
      <w:bookmarkEnd w:id="3071"/>
      <w:bookmarkEnd w:id="3072"/>
      <w:bookmarkEnd w:id="3073"/>
      <w:bookmarkEnd w:id="3074"/>
      <w:bookmarkEnd w:id="3075"/>
    </w:p>
    <w:p w:rsidR="00185BB2" w:rsidRPr="009F5F6A" w:rsidRDefault="00185BB2" w:rsidP="00822777">
      <w:pPr>
        <w:pStyle w:val="3"/>
        <w:numPr>
          <w:ilvl w:val="2"/>
          <w:numId w:val="101"/>
        </w:numPr>
        <w:rPr>
          <w:sz w:val="24"/>
          <w:szCs w:val="24"/>
        </w:rPr>
      </w:pPr>
      <w:bookmarkStart w:id="3076" w:name="_Toc442434900"/>
      <w:bookmarkStart w:id="3077" w:name="_Toc442435739"/>
      <w:bookmarkStart w:id="3078" w:name="_Toc462044833"/>
      <w:bookmarkStart w:id="3079" w:name="_Toc462068536"/>
      <w:bookmarkStart w:id="3080" w:name="_Toc463514226"/>
      <w:bookmarkStart w:id="3081" w:name="_Toc469480464"/>
      <w:bookmarkStart w:id="3082" w:name="_Toc471823255"/>
      <w:bookmarkStart w:id="3083" w:name="_Toc498512116"/>
      <w:bookmarkStart w:id="3084" w:name="_Toc515530058"/>
      <w:r w:rsidRPr="009F5F6A">
        <w:rPr>
          <w:sz w:val="24"/>
          <w:szCs w:val="24"/>
        </w:rPr>
        <w:t>Форма соглашения о неустойке</w:t>
      </w:r>
      <w:bookmarkEnd w:id="3076"/>
      <w:bookmarkEnd w:id="3077"/>
      <w:bookmarkEnd w:id="3078"/>
      <w:bookmarkEnd w:id="3079"/>
      <w:bookmarkEnd w:id="3080"/>
      <w:bookmarkEnd w:id="3081"/>
      <w:bookmarkEnd w:id="3082"/>
      <w:bookmarkEnd w:id="3083"/>
      <w:bookmarkEnd w:id="3084"/>
    </w:p>
    <w:p w:rsidR="00185BB2" w:rsidRPr="009F5F6A" w:rsidRDefault="00185BB2" w:rsidP="00185BB2">
      <w:pPr>
        <w:pBdr>
          <w:top w:val="single" w:sz="4" w:space="1" w:color="auto"/>
        </w:pBdr>
        <w:shd w:val="clear" w:color="auto" w:fill="E0E0E0"/>
        <w:ind w:right="21" w:firstLine="0"/>
        <w:jc w:val="center"/>
        <w:rPr>
          <w:b/>
          <w:color w:val="000000"/>
          <w:spacing w:val="36"/>
          <w:szCs w:val="24"/>
        </w:rPr>
      </w:pPr>
      <w:r w:rsidRPr="009F5F6A">
        <w:rPr>
          <w:b/>
          <w:color w:val="000000"/>
          <w:spacing w:val="36"/>
          <w:szCs w:val="24"/>
        </w:rPr>
        <w:t>начало формы</w:t>
      </w:r>
    </w:p>
    <w:p w:rsidR="00185BB2" w:rsidRPr="009F5F6A" w:rsidRDefault="00185BB2" w:rsidP="00185BB2">
      <w:pPr>
        <w:tabs>
          <w:tab w:val="left" w:pos="4757"/>
        </w:tabs>
        <w:ind w:left="1134" w:firstLine="0"/>
        <w:jc w:val="left"/>
        <w:rPr>
          <w:szCs w:val="24"/>
        </w:rPr>
      </w:pPr>
    </w:p>
    <w:p w:rsidR="00185BB2" w:rsidRPr="009F5F6A" w:rsidRDefault="00185BB2" w:rsidP="00185BB2">
      <w:pPr>
        <w:tabs>
          <w:tab w:val="left" w:pos="4757"/>
        </w:tabs>
        <w:ind w:left="1134" w:firstLine="0"/>
        <w:jc w:val="left"/>
        <w:rPr>
          <w:szCs w:val="24"/>
        </w:rPr>
      </w:pPr>
      <w:r w:rsidRPr="009F5F6A">
        <w:rPr>
          <w:szCs w:val="24"/>
        </w:rPr>
        <w:t>Приложение 18 к письму о подаче оферты</w:t>
      </w:r>
      <w:r w:rsidRPr="009F5F6A">
        <w:rPr>
          <w:szCs w:val="24"/>
        </w:rPr>
        <w:br/>
        <w:t>от «____»_____________ </w:t>
      </w:r>
      <w:proofErr w:type="gramStart"/>
      <w:r w:rsidRPr="009F5F6A">
        <w:rPr>
          <w:szCs w:val="24"/>
        </w:rPr>
        <w:t>г</w:t>
      </w:r>
      <w:proofErr w:type="gramEnd"/>
      <w:r w:rsidRPr="009F5F6A">
        <w:rPr>
          <w:szCs w:val="24"/>
        </w:rPr>
        <w:t>. №__________</w:t>
      </w:r>
    </w:p>
    <w:p w:rsidR="00185BB2" w:rsidRPr="009F5F6A" w:rsidRDefault="00185BB2" w:rsidP="00185BB2">
      <w:pPr>
        <w:contextualSpacing/>
        <w:jc w:val="right"/>
        <w:rPr>
          <w:szCs w:val="24"/>
        </w:rPr>
      </w:pPr>
    </w:p>
    <w:p w:rsidR="00185BB2" w:rsidRPr="009F5F6A" w:rsidRDefault="00185BB2" w:rsidP="00185BB2">
      <w:pPr>
        <w:jc w:val="center"/>
        <w:rPr>
          <w:b/>
          <w:bCs/>
          <w:szCs w:val="24"/>
        </w:rPr>
      </w:pPr>
      <w:r w:rsidRPr="009F5F6A">
        <w:rPr>
          <w:b/>
          <w:szCs w:val="24"/>
        </w:rPr>
        <w:t>Соглашение о неустойке</w:t>
      </w:r>
    </w:p>
    <w:p w:rsidR="00185BB2" w:rsidRPr="009F5F6A" w:rsidRDefault="00185BB2" w:rsidP="00185BB2">
      <w:pPr>
        <w:jc w:val="left"/>
        <w:rPr>
          <w:bCs/>
          <w:szCs w:val="24"/>
        </w:rPr>
      </w:pPr>
      <w:r w:rsidRPr="009F5F6A">
        <w:rPr>
          <w:szCs w:val="24"/>
        </w:rPr>
        <w:t>г. Москва</w:t>
      </w:r>
    </w:p>
    <w:p w:rsidR="00185BB2" w:rsidRPr="009F5F6A" w:rsidRDefault="00185BB2" w:rsidP="00185BB2">
      <w:pPr>
        <w:jc w:val="center"/>
        <w:rPr>
          <w:szCs w:val="24"/>
        </w:rPr>
      </w:pPr>
    </w:p>
    <w:p w:rsidR="00185BB2" w:rsidRPr="009F5F6A" w:rsidRDefault="00185BB2" w:rsidP="00185BB2">
      <w:pPr>
        <w:pStyle w:val="aff7"/>
        <w:spacing w:line="240" w:lineRule="auto"/>
        <w:ind w:right="-1" w:firstLine="709"/>
        <w:rPr>
          <w:szCs w:val="24"/>
        </w:rPr>
      </w:pPr>
      <w:r w:rsidRPr="009F5F6A">
        <w:rPr>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185BB2" w:rsidRPr="009F5F6A" w:rsidRDefault="00185BB2" w:rsidP="00185BB2">
      <w:pPr>
        <w:pStyle w:val="aff7"/>
        <w:spacing w:line="240" w:lineRule="auto"/>
        <w:ind w:firstLine="709"/>
        <w:rPr>
          <w:szCs w:val="24"/>
        </w:rPr>
      </w:pPr>
    </w:p>
    <w:p w:rsidR="00185BB2" w:rsidRPr="009F5F6A" w:rsidRDefault="00185BB2" w:rsidP="00822777">
      <w:pPr>
        <w:pStyle w:val="aff7"/>
        <w:numPr>
          <w:ilvl w:val="0"/>
          <w:numId w:val="47"/>
        </w:numPr>
        <w:suppressAutoHyphens w:val="0"/>
        <w:spacing w:line="240" w:lineRule="auto"/>
        <w:ind w:left="0" w:right="0" w:firstLine="709"/>
        <w:rPr>
          <w:szCs w:val="24"/>
        </w:rPr>
      </w:pPr>
      <w:r w:rsidRPr="009F5F6A">
        <w:rPr>
          <w:szCs w:val="24"/>
        </w:rPr>
        <w:t xml:space="preserve">Участник, подавший Заявку на участие в ___________________________________________________________________ (далее – Конкурс), </w:t>
      </w:r>
    </w:p>
    <w:p w:rsidR="00185BB2" w:rsidRPr="009F5F6A" w:rsidRDefault="00185BB2" w:rsidP="00185BB2">
      <w:pPr>
        <w:pStyle w:val="aff7"/>
        <w:suppressAutoHyphens w:val="0"/>
        <w:spacing w:line="240" w:lineRule="auto"/>
        <w:rPr>
          <w:szCs w:val="24"/>
        </w:rPr>
      </w:pPr>
      <w:r w:rsidRPr="009F5F6A">
        <w:rPr>
          <w:vertAlign w:val="subscript"/>
        </w:rPr>
        <w:t>указывается предмет Конкурса в соответствии с п.</w:t>
      </w:r>
      <w:r w:rsidRPr="009F5F6A">
        <w:fldChar w:fldCharType="begin"/>
      </w:r>
      <w:r w:rsidRPr="009F5F6A">
        <w:instrText xml:space="preserve"> REF _Ref303323780 \r \h  \* MERGEFORMAT </w:instrText>
      </w:r>
      <w:r w:rsidRPr="009F5F6A">
        <w:fldChar w:fldCharType="separate"/>
      </w:r>
      <w:r w:rsidR="0010016D" w:rsidRPr="009F5F6A">
        <w:rPr>
          <w:vertAlign w:val="subscript"/>
        </w:rPr>
        <w:t>1.1.4</w:t>
      </w:r>
      <w:r w:rsidRPr="009F5F6A">
        <w:fldChar w:fldCharType="end"/>
      </w:r>
      <w:r w:rsidRPr="009F5F6A">
        <w:rPr>
          <w:vertAlign w:val="subscript"/>
        </w:rPr>
        <w:t xml:space="preserve"> Конкурсной документации</w:t>
      </w:r>
    </w:p>
    <w:p w:rsidR="00185BB2" w:rsidRPr="009F5F6A" w:rsidRDefault="00185BB2" w:rsidP="00185BB2">
      <w:pPr>
        <w:pStyle w:val="aff7"/>
        <w:suppressAutoHyphens w:val="0"/>
        <w:spacing w:line="240" w:lineRule="auto"/>
        <w:rPr>
          <w:szCs w:val="24"/>
        </w:rPr>
      </w:pPr>
    </w:p>
    <w:p w:rsidR="00185BB2" w:rsidRPr="009F5F6A" w:rsidRDefault="00185BB2" w:rsidP="00185BB2">
      <w:pPr>
        <w:pStyle w:val="aff7"/>
        <w:suppressAutoHyphens w:val="0"/>
        <w:spacing w:line="240" w:lineRule="auto"/>
        <w:ind w:right="-1"/>
        <w:rPr>
          <w:szCs w:val="24"/>
        </w:rPr>
      </w:pPr>
      <w:r w:rsidRPr="009F5F6A">
        <w:rPr>
          <w:szCs w:val="24"/>
        </w:rPr>
        <w:t xml:space="preserve">вне зависимости от формы и места проведения обязуется: 1) не изменять (не вносить изменения) в Заявку в течение срока ее действия после истечения срока окончания приема Заявок; 2) предоставлять достоверные и нефальсифицированные документы, сведения и/или информацию, приведенные в составе Заявки; </w:t>
      </w:r>
      <w:proofErr w:type="gramStart"/>
      <w:r w:rsidRPr="009F5F6A">
        <w:rPr>
          <w:szCs w:val="24"/>
        </w:rPr>
        <w:t xml:space="preserve">3) заключить договор в установленном </w:t>
      </w:r>
      <w:r w:rsidRPr="009F5F6A">
        <w:rPr>
          <w:iCs/>
          <w:szCs w:val="24"/>
        </w:rPr>
        <w:t>Конкурсной документацией</w:t>
      </w:r>
      <w:r w:rsidRPr="009F5F6A">
        <w:rPr>
          <w:szCs w:val="24"/>
        </w:rPr>
        <w:t xml:space="preserve"> порядке, в случае признания Участника Победителем Конкурса, предложившим наилучшую заявку, либо единственным Участником, соответствующим требованиям документации о закупке; 4) предоставить финансовое обеспечение по договору, заключенному по итогам Конкурса, в случае признания Участника Победителем, предложившим наилучшую заявку, либо единственным Участником, соответствующим требованиям документации о закупке (</w:t>
      </w:r>
      <w:r w:rsidRPr="009F5F6A">
        <w:rPr>
          <w:i/>
          <w:szCs w:val="24"/>
        </w:rPr>
        <w:t>Примечание: если такое обеспечение предусмотрено условиями Конкурса</w:t>
      </w:r>
      <w:r w:rsidRPr="009F5F6A">
        <w:rPr>
          <w:szCs w:val="24"/>
        </w:rPr>
        <w:t>)</w:t>
      </w:r>
      <w:proofErr w:type="gramEnd"/>
    </w:p>
    <w:p w:rsidR="00185BB2" w:rsidRPr="009F5F6A" w:rsidRDefault="00185BB2" w:rsidP="00822777">
      <w:pPr>
        <w:pStyle w:val="aff7"/>
        <w:numPr>
          <w:ilvl w:val="0"/>
          <w:numId w:val="47"/>
        </w:numPr>
        <w:suppressAutoHyphens w:val="0"/>
        <w:spacing w:line="240" w:lineRule="auto"/>
        <w:ind w:left="0" w:right="0" w:firstLine="709"/>
        <w:rPr>
          <w:szCs w:val="24"/>
        </w:rPr>
      </w:pPr>
      <w:r w:rsidRPr="009F5F6A">
        <w:rPr>
          <w:szCs w:val="24"/>
        </w:rPr>
        <w:t xml:space="preserve">В случае если Участником будут нарушены обязательства, возникшие и связанные с подачей Заявки на участие </w:t>
      </w:r>
      <w:proofErr w:type="gramStart"/>
      <w:r w:rsidRPr="009F5F6A">
        <w:rPr>
          <w:szCs w:val="24"/>
        </w:rPr>
        <w:t>в</w:t>
      </w:r>
      <w:proofErr w:type="gramEnd"/>
      <w:r w:rsidRPr="009F5F6A">
        <w:rPr>
          <w:szCs w:val="24"/>
        </w:rPr>
        <w:t xml:space="preserve"> _____________________________________________________________________________,</w:t>
      </w:r>
    </w:p>
    <w:p w:rsidR="00185BB2" w:rsidRPr="009F5F6A" w:rsidRDefault="00185BB2" w:rsidP="00185BB2">
      <w:pPr>
        <w:pStyle w:val="aff7"/>
        <w:suppressAutoHyphens w:val="0"/>
        <w:spacing w:line="240" w:lineRule="auto"/>
        <w:rPr>
          <w:szCs w:val="24"/>
        </w:rPr>
      </w:pPr>
      <w:r w:rsidRPr="009F5F6A">
        <w:rPr>
          <w:vertAlign w:val="subscript"/>
        </w:rPr>
        <w:t>указывается предмет Конкурса в соответствии с п.</w:t>
      </w:r>
      <w:r w:rsidRPr="009F5F6A">
        <w:rPr>
          <w:vertAlign w:val="subscript"/>
        </w:rPr>
        <w:fldChar w:fldCharType="begin"/>
      </w:r>
      <w:r w:rsidRPr="009F5F6A">
        <w:rPr>
          <w:vertAlign w:val="subscript"/>
        </w:rPr>
        <w:instrText xml:space="preserve"> REF _Ref303323780 \r \h </w:instrText>
      </w:r>
      <w:r w:rsidR="009F5F6A">
        <w:rPr>
          <w:vertAlign w:val="subscript"/>
        </w:rPr>
        <w:instrText xml:space="preserve"> \* MERGEFORMAT </w:instrText>
      </w:r>
      <w:r w:rsidRPr="009F5F6A">
        <w:rPr>
          <w:vertAlign w:val="subscript"/>
        </w:rPr>
      </w:r>
      <w:r w:rsidRPr="009F5F6A">
        <w:rPr>
          <w:vertAlign w:val="subscript"/>
        </w:rPr>
        <w:fldChar w:fldCharType="separate"/>
      </w:r>
      <w:r w:rsidR="0010016D" w:rsidRPr="009F5F6A">
        <w:rPr>
          <w:vertAlign w:val="subscript"/>
        </w:rPr>
        <w:t>1.1.4</w:t>
      </w:r>
      <w:r w:rsidRPr="009F5F6A">
        <w:rPr>
          <w:vertAlign w:val="subscript"/>
        </w:rPr>
        <w:fldChar w:fldCharType="end"/>
      </w:r>
      <w:r w:rsidRPr="009F5F6A">
        <w:rPr>
          <w:vertAlign w:val="subscript"/>
        </w:rPr>
        <w:t xml:space="preserve"> Конкурсной документации</w:t>
      </w:r>
    </w:p>
    <w:p w:rsidR="00185BB2" w:rsidRPr="009F5F6A" w:rsidRDefault="00185BB2" w:rsidP="00185BB2">
      <w:pPr>
        <w:pStyle w:val="aff7"/>
        <w:suppressAutoHyphens w:val="0"/>
        <w:spacing w:line="240" w:lineRule="auto"/>
        <w:ind w:left="709"/>
        <w:rPr>
          <w:szCs w:val="24"/>
        </w:rPr>
      </w:pPr>
    </w:p>
    <w:p w:rsidR="00185BB2" w:rsidRPr="009F5F6A" w:rsidRDefault="00185BB2" w:rsidP="00185BB2">
      <w:pPr>
        <w:pStyle w:val="aff7"/>
        <w:suppressAutoHyphens w:val="0"/>
        <w:spacing w:line="240" w:lineRule="auto"/>
        <w:rPr>
          <w:szCs w:val="24"/>
        </w:rPr>
      </w:pPr>
    </w:p>
    <w:p w:rsidR="00185BB2" w:rsidRPr="009F5F6A" w:rsidRDefault="00185BB2" w:rsidP="00185BB2">
      <w:pPr>
        <w:pStyle w:val="aff7"/>
        <w:suppressAutoHyphens w:val="0"/>
        <w:spacing w:line="240" w:lineRule="auto"/>
        <w:ind w:right="-1"/>
        <w:rPr>
          <w:szCs w:val="24"/>
        </w:rPr>
      </w:pPr>
      <w:r w:rsidRPr="009F5F6A">
        <w:rPr>
          <w:szCs w:val="24"/>
        </w:rPr>
        <w:t>указанные в п. 1 настоящего соглашения, Участник выплатит Организатору неустойку в размере</w:t>
      </w:r>
      <w:proofErr w:type="gramStart"/>
      <w:r w:rsidRPr="009F5F6A">
        <w:rPr>
          <w:szCs w:val="24"/>
        </w:rPr>
        <w:t xml:space="preserve"> _____________________ (_______________) </w:t>
      </w:r>
      <w:proofErr w:type="gramEnd"/>
      <w:r w:rsidRPr="009F5F6A">
        <w:rPr>
          <w:szCs w:val="24"/>
        </w:rPr>
        <w:t>рублей, в течение 5 (пяти) рабочих дней после получения письменного требования Организатора об уплате неустойки.</w:t>
      </w:r>
    </w:p>
    <w:p w:rsidR="00185BB2" w:rsidRPr="009F5F6A" w:rsidRDefault="00185BB2" w:rsidP="00822777">
      <w:pPr>
        <w:pStyle w:val="aff7"/>
        <w:numPr>
          <w:ilvl w:val="0"/>
          <w:numId w:val="47"/>
        </w:numPr>
        <w:suppressAutoHyphens w:val="0"/>
        <w:spacing w:line="240" w:lineRule="auto"/>
        <w:ind w:left="0" w:right="0" w:firstLine="709"/>
        <w:rPr>
          <w:szCs w:val="24"/>
        </w:rPr>
      </w:pPr>
      <w:r w:rsidRPr="009F5F6A">
        <w:rPr>
          <w:szCs w:val="24"/>
        </w:rPr>
        <w:t xml:space="preserve">Стороны установили и согласились с тем, что началом исчисления срока действия настоящего соглашения будет считаться дата окончания приема поступивших на Конкурс Заявок. </w:t>
      </w:r>
    </w:p>
    <w:p w:rsidR="00185BB2" w:rsidRPr="009F5F6A" w:rsidRDefault="00185BB2" w:rsidP="00822777">
      <w:pPr>
        <w:pStyle w:val="aff7"/>
        <w:numPr>
          <w:ilvl w:val="0"/>
          <w:numId w:val="47"/>
        </w:numPr>
        <w:suppressAutoHyphens w:val="0"/>
        <w:spacing w:line="240" w:lineRule="auto"/>
        <w:ind w:left="0" w:right="0" w:firstLine="709"/>
        <w:rPr>
          <w:szCs w:val="24"/>
        </w:rPr>
      </w:pPr>
      <w:r w:rsidRPr="009F5F6A">
        <w:rPr>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 результатах Конкурса или объявления Конкурса несостоявшимся.</w:t>
      </w:r>
    </w:p>
    <w:p w:rsidR="00185BB2" w:rsidRPr="009F5F6A" w:rsidRDefault="00185BB2" w:rsidP="00822777">
      <w:pPr>
        <w:pStyle w:val="aff7"/>
        <w:numPr>
          <w:ilvl w:val="0"/>
          <w:numId w:val="47"/>
        </w:numPr>
        <w:suppressAutoHyphens w:val="0"/>
        <w:spacing w:line="240" w:lineRule="auto"/>
        <w:ind w:left="0" w:right="0" w:firstLine="709"/>
        <w:rPr>
          <w:szCs w:val="24"/>
        </w:rPr>
      </w:pPr>
      <w:r w:rsidRPr="009F5F6A">
        <w:rPr>
          <w:szCs w:val="24"/>
        </w:rPr>
        <w:t xml:space="preserve">В случае если Участник будет признан Победителем, предложившим наилучшую заявку, либо единственным Участником, соответствующим требованиям документации о закупке, </w:t>
      </w:r>
      <w:r w:rsidRPr="009F5F6A">
        <w:rPr>
          <w:szCs w:val="24"/>
        </w:rPr>
        <w:lastRenderedPageBreak/>
        <w:t>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 приема Заявок; 2) предоставит достоверные (легитимные, без искажения информации (сведений)) документы или информацию, приведенные в составе Заявки; 3) заключит Договор в установленном Конкурсной документацией порядке; 4) предоставит финансовое обеспечение по договору (</w:t>
      </w:r>
      <w:r w:rsidRPr="009F5F6A">
        <w:rPr>
          <w:i/>
          <w:szCs w:val="24"/>
        </w:rPr>
        <w:t>Примечание: если такое обеспечение предусмотрено условиями Конкурса</w:t>
      </w:r>
      <w:r w:rsidRPr="009F5F6A">
        <w:rPr>
          <w:szCs w:val="24"/>
        </w:rPr>
        <w:t>) соглашение о неустойке прекращается с момента подписания договора Участником, признанного Победителем, предложившим наилучшую заявку, либо единственным Участником, соответствующим требованиям документации о закупке, и предоставления финансового обеспечения по соответствующему договору и на условиях, предусмотренных в Конкурсной документации.</w:t>
      </w:r>
    </w:p>
    <w:p w:rsidR="00185BB2" w:rsidRPr="009F5F6A" w:rsidRDefault="00185BB2" w:rsidP="00822777">
      <w:pPr>
        <w:pStyle w:val="aff7"/>
        <w:numPr>
          <w:ilvl w:val="0"/>
          <w:numId w:val="47"/>
        </w:numPr>
        <w:suppressAutoHyphens w:val="0"/>
        <w:spacing w:line="240" w:lineRule="auto"/>
        <w:ind w:left="0" w:right="0" w:firstLine="709"/>
        <w:rPr>
          <w:szCs w:val="24"/>
        </w:rPr>
      </w:pPr>
      <w:r w:rsidRPr="009F5F6A">
        <w:rPr>
          <w:szCs w:val="24"/>
        </w:rPr>
        <w:t xml:space="preserve">Заключение настоящего соглашения не является основанием возникновения права Участника не </w:t>
      </w:r>
      <w:proofErr w:type="gramStart"/>
      <w:r w:rsidRPr="009F5F6A">
        <w:rPr>
          <w:szCs w:val="24"/>
        </w:rPr>
        <w:t>предоставлять иные документы</w:t>
      </w:r>
      <w:proofErr w:type="gramEnd"/>
      <w:r w:rsidRPr="009F5F6A">
        <w:rPr>
          <w:szCs w:val="24"/>
        </w:rPr>
        <w:t>, предусмотренные в Конкурсной документации.</w:t>
      </w:r>
    </w:p>
    <w:p w:rsidR="00185BB2" w:rsidRPr="009F5F6A" w:rsidRDefault="00185BB2" w:rsidP="00822777">
      <w:pPr>
        <w:pStyle w:val="aff7"/>
        <w:numPr>
          <w:ilvl w:val="0"/>
          <w:numId w:val="47"/>
        </w:numPr>
        <w:suppressAutoHyphens w:val="0"/>
        <w:spacing w:line="240" w:lineRule="auto"/>
        <w:ind w:left="0" w:right="0" w:firstLine="709"/>
        <w:rPr>
          <w:szCs w:val="24"/>
        </w:rPr>
      </w:pPr>
      <w:r w:rsidRPr="009F5F6A">
        <w:rPr>
          <w:szCs w:val="24"/>
        </w:rPr>
        <w:t>Настоящее соглашение является неотъемлемой частью письма о подаче оферты и Заявки Участника.</w:t>
      </w:r>
    </w:p>
    <w:p w:rsidR="00185BB2" w:rsidRPr="009F5F6A" w:rsidRDefault="00185BB2" w:rsidP="00822777">
      <w:pPr>
        <w:pStyle w:val="aff7"/>
        <w:numPr>
          <w:ilvl w:val="0"/>
          <w:numId w:val="47"/>
        </w:numPr>
        <w:suppressAutoHyphens w:val="0"/>
        <w:spacing w:line="240" w:lineRule="auto"/>
        <w:ind w:left="0" w:right="0" w:firstLine="709"/>
        <w:rPr>
          <w:szCs w:val="24"/>
        </w:rPr>
      </w:pPr>
      <w:r w:rsidRPr="009F5F6A">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185BB2" w:rsidRPr="009F5F6A" w:rsidRDefault="00185BB2" w:rsidP="00822777">
      <w:pPr>
        <w:pStyle w:val="aff7"/>
        <w:numPr>
          <w:ilvl w:val="0"/>
          <w:numId w:val="47"/>
        </w:numPr>
        <w:suppressAutoHyphens w:val="0"/>
        <w:spacing w:line="240" w:lineRule="auto"/>
        <w:ind w:left="0" w:right="0" w:firstLine="709"/>
        <w:rPr>
          <w:szCs w:val="24"/>
        </w:rPr>
      </w:pPr>
      <w:r w:rsidRPr="009F5F6A">
        <w:rPr>
          <w:szCs w:val="24"/>
        </w:rPr>
        <w:t>Настоящее соглашение составлено в двух экземплярах по одному для каждой Стороны.</w:t>
      </w:r>
    </w:p>
    <w:p w:rsidR="00185BB2" w:rsidRPr="009F5F6A" w:rsidRDefault="00185BB2" w:rsidP="00185BB2">
      <w:pPr>
        <w:pStyle w:val="aff7"/>
        <w:rPr>
          <w:szCs w:val="24"/>
        </w:rPr>
      </w:pPr>
    </w:p>
    <w:p w:rsidR="00185BB2" w:rsidRPr="009F5F6A" w:rsidRDefault="00185BB2" w:rsidP="00185BB2">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185BB2" w:rsidRPr="009F5F6A" w:rsidTr="00B22109">
        <w:tc>
          <w:tcPr>
            <w:tcW w:w="4502" w:type="dxa"/>
          </w:tcPr>
          <w:p w:rsidR="00185BB2" w:rsidRPr="009F5F6A" w:rsidRDefault="00185BB2" w:rsidP="00B22109">
            <w:pPr>
              <w:pStyle w:val="aff7"/>
              <w:rPr>
                <w:szCs w:val="24"/>
              </w:rPr>
            </w:pPr>
            <w:r w:rsidRPr="009F5F6A">
              <w:rPr>
                <w:szCs w:val="24"/>
              </w:rPr>
              <w:t>Участник</w:t>
            </w:r>
          </w:p>
        </w:tc>
        <w:tc>
          <w:tcPr>
            <w:tcW w:w="4536" w:type="dxa"/>
          </w:tcPr>
          <w:p w:rsidR="00185BB2" w:rsidRPr="009F5F6A" w:rsidRDefault="00185BB2" w:rsidP="00B22109">
            <w:pPr>
              <w:pStyle w:val="aff7"/>
              <w:ind w:right="175"/>
              <w:rPr>
                <w:szCs w:val="24"/>
              </w:rPr>
            </w:pPr>
            <w:r w:rsidRPr="009F5F6A">
              <w:rPr>
                <w:szCs w:val="24"/>
              </w:rPr>
              <w:t>Организатор закупки</w:t>
            </w:r>
          </w:p>
        </w:tc>
      </w:tr>
      <w:tr w:rsidR="00185BB2" w:rsidRPr="009F5F6A" w:rsidTr="00B22109">
        <w:tc>
          <w:tcPr>
            <w:tcW w:w="4502" w:type="dxa"/>
          </w:tcPr>
          <w:p w:rsidR="00185BB2" w:rsidRPr="009F5F6A" w:rsidRDefault="00185BB2" w:rsidP="00B22109">
            <w:pPr>
              <w:pStyle w:val="aff7"/>
              <w:rPr>
                <w:szCs w:val="24"/>
              </w:rPr>
            </w:pPr>
          </w:p>
          <w:p w:rsidR="00185BB2" w:rsidRPr="009F5F6A" w:rsidRDefault="00185BB2" w:rsidP="00B22109">
            <w:pPr>
              <w:pStyle w:val="aff7"/>
              <w:rPr>
                <w:szCs w:val="24"/>
              </w:rPr>
            </w:pPr>
          </w:p>
          <w:p w:rsidR="00185BB2" w:rsidRPr="009F5F6A" w:rsidRDefault="00185BB2" w:rsidP="00B22109">
            <w:pPr>
              <w:pStyle w:val="aff7"/>
              <w:rPr>
                <w:szCs w:val="24"/>
              </w:rPr>
            </w:pPr>
          </w:p>
          <w:p w:rsidR="00185BB2" w:rsidRPr="009F5F6A" w:rsidRDefault="00185BB2" w:rsidP="00B22109">
            <w:pPr>
              <w:pStyle w:val="aff7"/>
              <w:tabs>
                <w:tab w:val="left" w:pos="4394"/>
              </w:tabs>
              <w:ind w:right="0"/>
              <w:rPr>
                <w:szCs w:val="24"/>
              </w:rPr>
            </w:pPr>
            <w:r w:rsidRPr="009F5F6A">
              <w:rPr>
                <w:szCs w:val="24"/>
              </w:rPr>
              <w:t>________________/_______________/</w:t>
            </w:r>
          </w:p>
          <w:p w:rsidR="00185BB2" w:rsidRPr="009F5F6A" w:rsidRDefault="00185BB2" w:rsidP="00B22109">
            <w:pPr>
              <w:pStyle w:val="aff7"/>
              <w:ind w:right="273"/>
              <w:rPr>
                <w:szCs w:val="24"/>
              </w:rPr>
            </w:pPr>
            <w:r w:rsidRPr="009F5F6A">
              <w:rPr>
                <w:szCs w:val="24"/>
              </w:rPr>
              <w:t>«___»______________20__года</w:t>
            </w:r>
          </w:p>
        </w:tc>
        <w:tc>
          <w:tcPr>
            <w:tcW w:w="4536" w:type="dxa"/>
          </w:tcPr>
          <w:p w:rsidR="00185BB2" w:rsidRPr="009F5F6A" w:rsidRDefault="00185BB2" w:rsidP="00B22109">
            <w:pPr>
              <w:pStyle w:val="aff7"/>
              <w:rPr>
                <w:szCs w:val="24"/>
              </w:rPr>
            </w:pPr>
          </w:p>
          <w:p w:rsidR="00185BB2" w:rsidRPr="009F5F6A" w:rsidRDefault="00185BB2" w:rsidP="00B22109">
            <w:pPr>
              <w:pStyle w:val="aff7"/>
              <w:rPr>
                <w:szCs w:val="24"/>
              </w:rPr>
            </w:pPr>
          </w:p>
          <w:p w:rsidR="00185BB2" w:rsidRPr="009F5F6A" w:rsidRDefault="00185BB2" w:rsidP="00B22109">
            <w:pPr>
              <w:pStyle w:val="aff7"/>
              <w:rPr>
                <w:szCs w:val="24"/>
              </w:rPr>
            </w:pPr>
          </w:p>
          <w:p w:rsidR="00185BB2" w:rsidRPr="009F5F6A" w:rsidRDefault="00185BB2" w:rsidP="00B22109">
            <w:pPr>
              <w:pStyle w:val="aff7"/>
              <w:ind w:right="33"/>
              <w:rPr>
                <w:szCs w:val="24"/>
              </w:rPr>
            </w:pPr>
            <w:r w:rsidRPr="009F5F6A">
              <w:rPr>
                <w:szCs w:val="24"/>
              </w:rPr>
              <w:t>________________/_______________/</w:t>
            </w:r>
          </w:p>
          <w:p w:rsidR="00185BB2" w:rsidRPr="009F5F6A" w:rsidRDefault="00185BB2" w:rsidP="00B22109">
            <w:pPr>
              <w:pStyle w:val="aff7"/>
              <w:ind w:right="33"/>
              <w:rPr>
                <w:szCs w:val="24"/>
              </w:rPr>
            </w:pPr>
            <w:r w:rsidRPr="009F5F6A">
              <w:rPr>
                <w:szCs w:val="24"/>
              </w:rPr>
              <w:t>«___»______________20__года</w:t>
            </w:r>
          </w:p>
        </w:tc>
      </w:tr>
    </w:tbl>
    <w:p w:rsidR="00185BB2" w:rsidRPr="009F5F6A" w:rsidRDefault="00185BB2" w:rsidP="00185BB2">
      <w:pPr>
        <w:pBdr>
          <w:bottom w:val="single" w:sz="4" w:space="1" w:color="auto"/>
        </w:pBdr>
        <w:shd w:val="clear" w:color="auto" w:fill="E0E0E0"/>
        <w:ind w:right="21" w:firstLine="0"/>
        <w:jc w:val="center"/>
        <w:rPr>
          <w:b/>
          <w:color w:val="000000"/>
          <w:spacing w:val="36"/>
          <w:szCs w:val="24"/>
        </w:rPr>
      </w:pPr>
      <w:r w:rsidRPr="009F5F6A">
        <w:rPr>
          <w:b/>
          <w:color w:val="000000"/>
          <w:spacing w:val="36"/>
          <w:szCs w:val="24"/>
        </w:rPr>
        <w:t>конец формы</w:t>
      </w:r>
    </w:p>
    <w:p w:rsidR="00185BB2" w:rsidRPr="009F5F6A" w:rsidRDefault="00185BB2" w:rsidP="00185BB2">
      <w:pPr>
        <w:tabs>
          <w:tab w:val="left" w:pos="4757"/>
        </w:tabs>
        <w:ind w:firstLine="0"/>
        <w:rPr>
          <w:i/>
          <w:szCs w:val="24"/>
        </w:rPr>
      </w:pPr>
    </w:p>
    <w:p w:rsidR="00185BB2" w:rsidRPr="009F5F6A" w:rsidRDefault="00185BB2" w:rsidP="00185BB2">
      <w:pPr>
        <w:ind w:firstLine="0"/>
        <w:jc w:val="left"/>
        <w:rPr>
          <w:b/>
          <w:szCs w:val="24"/>
        </w:rPr>
      </w:pPr>
      <w:r w:rsidRPr="009F5F6A">
        <w:rPr>
          <w:szCs w:val="24"/>
        </w:rPr>
        <w:br w:type="page"/>
      </w:r>
    </w:p>
    <w:p w:rsidR="00185BB2" w:rsidRPr="009F5F6A" w:rsidRDefault="00185BB2" w:rsidP="00822777">
      <w:pPr>
        <w:pStyle w:val="3"/>
        <w:numPr>
          <w:ilvl w:val="2"/>
          <w:numId w:val="101"/>
        </w:numPr>
        <w:rPr>
          <w:sz w:val="24"/>
          <w:szCs w:val="24"/>
        </w:rPr>
      </w:pPr>
      <w:bookmarkStart w:id="3085" w:name="_Toc439170716"/>
      <w:bookmarkStart w:id="3086" w:name="_Toc439172818"/>
      <w:bookmarkStart w:id="3087" w:name="_Toc439173260"/>
      <w:bookmarkStart w:id="3088" w:name="_Toc439238256"/>
      <w:bookmarkStart w:id="3089" w:name="_Toc439252804"/>
      <w:bookmarkStart w:id="3090" w:name="_Toc439323777"/>
      <w:bookmarkStart w:id="3091" w:name="_Toc440361412"/>
      <w:bookmarkStart w:id="3092" w:name="_Toc440376294"/>
      <w:bookmarkStart w:id="3093" w:name="_Toc440382552"/>
      <w:bookmarkStart w:id="3094" w:name="_Toc440447222"/>
      <w:bookmarkStart w:id="3095" w:name="_Toc440632383"/>
      <w:bookmarkStart w:id="3096" w:name="_Toc440875155"/>
      <w:bookmarkStart w:id="3097" w:name="_Toc441131142"/>
      <w:bookmarkStart w:id="3098" w:name="_Toc441572148"/>
      <w:bookmarkStart w:id="3099" w:name="_Toc441575240"/>
      <w:bookmarkStart w:id="3100" w:name="_Toc442434901"/>
      <w:bookmarkStart w:id="3101" w:name="_Toc442435740"/>
      <w:bookmarkStart w:id="3102" w:name="_Toc462044834"/>
      <w:bookmarkStart w:id="3103" w:name="_Toc462068537"/>
      <w:bookmarkStart w:id="3104" w:name="_Toc463514227"/>
      <w:bookmarkStart w:id="3105" w:name="_Toc469480465"/>
      <w:bookmarkStart w:id="3106" w:name="_Toc471823256"/>
      <w:bookmarkStart w:id="3107" w:name="_Toc498512117"/>
      <w:bookmarkStart w:id="3108" w:name="_Toc515530059"/>
      <w:r w:rsidRPr="009F5F6A">
        <w:rPr>
          <w:sz w:val="24"/>
          <w:szCs w:val="24"/>
        </w:rPr>
        <w:lastRenderedPageBreak/>
        <w:t>Инструкции по заполнению</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rsidR="00185BB2" w:rsidRPr="009F5F6A" w:rsidRDefault="00185BB2" w:rsidP="00822777">
      <w:pPr>
        <w:pStyle w:val="aff"/>
        <w:numPr>
          <w:ilvl w:val="3"/>
          <w:numId w:val="101"/>
        </w:numPr>
        <w:tabs>
          <w:tab w:val="num" w:pos="1276"/>
        </w:tabs>
        <w:spacing w:before="100" w:beforeAutospacing="1" w:line="240" w:lineRule="auto"/>
        <w:rPr>
          <w:sz w:val="24"/>
          <w:szCs w:val="24"/>
        </w:rPr>
      </w:pPr>
      <w:r w:rsidRPr="009F5F6A">
        <w:rPr>
          <w:sz w:val="24"/>
          <w:szCs w:val="24"/>
        </w:rPr>
        <w:t xml:space="preserve">Участник указывает дату и номер заявки в соответствии с письмом о подаче оферты (подраздел </w:t>
      </w:r>
      <w:r w:rsidRPr="009F5F6A">
        <w:rPr>
          <w:sz w:val="24"/>
          <w:szCs w:val="24"/>
        </w:rPr>
        <w:fldChar w:fldCharType="begin"/>
      </w:r>
      <w:r w:rsidRPr="009F5F6A">
        <w:rPr>
          <w:sz w:val="24"/>
          <w:szCs w:val="24"/>
        </w:rPr>
        <w:instrText xml:space="preserve"> REF _Ref55336310 \r \h </w:instrText>
      </w:r>
      <w:r w:rsidR="009F5F6A">
        <w:rPr>
          <w:sz w:val="24"/>
          <w:szCs w:val="24"/>
        </w:rPr>
        <w:instrText xml:space="preserve"> \* MERGEFORMAT </w:instrText>
      </w:r>
      <w:r w:rsidRPr="009F5F6A">
        <w:rPr>
          <w:sz w:val="24"/>
          <w:szCs w:val="24"/>
        </w:rPr>
      </w:r>
      <w:r w:rsidRPr="009F5F6A">
        <w:rPr>
          <w:sz w:val="24"/>
          <w:szCs w:val="24"/>
        </w:rPr>
        <w:fldChar w:fldCharType="separate"/>
      </w:r>
      <w:r w:rsidR="0010016D" w:rsidRPr="009F5F6A">
        <w:rPr>
          <w:sz w:val="24"/>
          <w:szCs w:val="24"/>
        </w:rPr>
        <w:t>5.1</w:t>
      </w:r>
      <w:r w:rsidRPr="009F5F6A">
        <w:rPr>
          <w:sz w:val="24"/>
          <w:szCs w:val="24"/>
        </w:rPr>
        <w:fldChar w:fldCharType="end"/>
      </w:r>
      <w:r w:rsidRPr="009F5F6A">
        <w:rPr>
          <w:sz w:val="24"/>
          <w:szCs w:val="24"/>
        </w:rPr>
        <w:t>).</w:t>
      </w:r>
    </w:p>
    <w:p w:rsidR="00185BB2" w:rsidRPr="009F5F6A" w:rsidRDefault="00185BB2" w:rsidP="00822777">
      <w:pPr>
        <w:pStyle w:val="aff"/>
        <w:numPr>
          <w:ilvl w:val="3"/>
          <w:numId w:val="101"/>
        </w:numPr>
        <w:tabs>
          <w:tab w:val="num" w:pos="1276"/>
        </w:tabs>
        <w:spacing w:before="100" w:beforeAutospacing="1" w:line="240" w:lineRule="auto"/>
        <w:rPr>
          <w:sz w:val="24"/>
          <w:szCs w:val="24"/>
        </w:rPr>
      </w:pPr>
      <w:r w:rsidRPr="009F5F6A">
        <w:rPr>
          <w:sz w:val="24"/>
          <w:szCs w:val="24"/>
        </w:rPr>
        <w:t xml:space="preserve">Участник указывает свое фирменное наименование (в </w:t>
      </w:r>
      <w:proofErr w:type="spellStart"/>
      <w:r w:rsidRPr="009F5F6A">
        <w:rPr>
          <w:sz w:val="24"/>
          <w:szCs w:val="24"/>
        </w:rPr>
        <w:t>т.ч</w:t>
      </w:r>
      <w:proofErr w:type="spellEnd"/>
      <w:r w:rsidRPr="009F5F6A">
        <w:rPr>
          <w:sz w:val="24"/>
          <w:szCs w:val="24"/>
        </w:rPr>
        <w:t>. организационно-правовую форму) и свой адрес.</w:t>
      </w:r>
    </w:p>
    <w:p w:rsidR="00185BB2" w:rsidRPr="009F5F6A" w:rsidRDefault="00185BB2" w:rsidP="00822777">
      <w:pPr>
        <w:pStyle w:val="aff"/>
        <w:numPr>
          <w:ilvl w:val="3"/>
          <w:numId w:val="101"/>
        </w:numPr>
        <w:tabs>
          <w:tab w:val="num" w:pos="1276"/>
        </w:tabs>
        <w:spacing w:before="100" w:beforeAutospacing="1" w:line="240" w:lineRule="auto"/>
        <w:rPr>
          <w:sz w:val="24"/>
          <w:szCs w:val="24"/>
        </w:rPr>
      </w:pPr>
      <w:r w:rsidRPr="009F5F6A">
        <w:rPr>
          <w:sz w:val="24"/>
          <w:szCs w:val="24"/>
        </w:rPr>
        <w:t>Участник должен заполнить все поля и графы, относящиеся к самому Участнику, а также к настоящему Конкурсу. Поля и графы, относящиеся к Организатору, не заполняются.</w:t>
      </w:r>
    </w:p>
    <w:p w:rsidR="00185BB2" w:rsidRPr="009F5F6A" w:rsidRDefault="00185BB2" w:rsidP="00185BB2">
      <w:pPr>
        <w:ind w:firstLine="0"/>
        <w:jc w:val="left"/>
      </w:pPr>
    </w:p>
    <w:p w:rsidR="00185BB2" w:rsidRPr="009F5F6A" w:rsidRDefault="00185BB2" w:rsidP="00822777">
      <w:pPr>
        <w:pStyle w:val="2"/>
        <w:keepNext/>
        <w:pageBreakBefore/>
        <w:numPr>
          <w:ilvl w:val="1"/>
          <w:numId w:val="101"/>
        </w:numPr>
        <w:suppressAutoHyphens/>
        <w:spacing w:before="100" w:beforeAutospacing="1" w:after="100" w:afterAutospacing="1" w:line="240" w:lineRule="auto"/>
        <w:jc w:val="left"/>
        <w:rPr>
          <w:sz w:val="24"/>
          <w:szCs w:val="24"/>
        </w:rPr>
        <w:sectPr w:rsidR="00185BB2" w:rsidRPr="009F5F6A" w:rsidSect="00493F1A">
          <w:headerReference w:type="even" r:id="rId44"/>
          <w:headerReference w:type="default" r:id="rId45"/>
          <w:footerReference w:type="even" r:id="rId46"/>
          <w:headerReference w:type="first" r:id="rId47"/>
          <w:footerReference w:type="first" r:id="rId48"/>
          <w:pgSz w:w="11906" w:h="16838" w:code="9"/>
          <w:pgMar w:top="680" w:right="567" w:bottom="539" w:left="1134" w:header="709" w:footer="709" w:gutter="0"/>
          <w:cols w:space="720"/>
          <w:docGrid w:linePitch="360"/>
        </w:sectPr>
      </w:pPr>
    </w:p>
    <w:p w:rsidR="00185BB2" w:rsidRPr="009F5F6A" w:rsidRDefault="00185BB2" w:rsidP="00822777">
      <w:pPr>
        <w:pStyle w:val="2"/>
        <w:keepNext/>
        <w:pageBreakBefore/>
        <w:numPr>
          <w:ilvl w:val="1"/>
          <w:numId w:val="101"/>
        </w:numPr>
        <w:suppressAutoHyphens/>
        <w:spacing w:before="100" w:beforeAutospacing="1" w:after="100" w:afterAutospacing="1" w:line="240" w:lineRule="auto"/>
        <w:jc w:val="left"/>
        <w:rPr>
          <w:sz w:val="24"/>
          <w:szCs w:val="24"/>
        </w:rPr>
      </w:pPr>
      <w:bookmarkStart w:id="3109" w:name="_Toc498512118"/>
      <w:bookmarkStart w:id="3110" w:name="_Toc515530060"/>
      <w:bookmarkStart w:id="3111" w:name="_Ref515538239"/>
      <w:bookmarkStart w:id="3112" w:name="_Ref515538888"/>
      <w:r w:rsidRPr="009F5F6A">
        <w:rPr>
          <w:sz w:val="24"/>
          <w:szCs w:val="24"/>
        </w:rPr>
        <w:lastRenderedPageBreak/>
        <w:t>Расписка  сдачи-приемки соглашения о неустойке (форма 20)</w:t>
      </w:r>
      <w:bookmarkEnd w:id="3109"/>
      <w:bookmarkEnd w:id="3110"/>
      <w:bookmarkEnd w:id="3111"/>
      <w:bookmarkEnd w:id="3112"/>
    </w:p>
    <w:p w:rsidR="00185BB2" w:rsidRPr="009F5F6A" w:rsidRDefault="00185BB2" w:rsidP="00822777">
      <w:pPr>
        <w:pStyle w:val="21"/>
        <w:numPr>
          <w:ilvl w:val="2"/>
          <w:numId w:val="101"/>
        </w:numPr>
        <w:tabs>
          <w:tab w:val="num" w:pos="1314"/>
        </w:tabs>
        <w:spacing w:before="100" w:beforeAutospacing="1" w:after="100" w:afterAutospacing="1"/>
        <w:rPr>
          <w:sz w:val="24"/>
          <w:szCs w:val="24"/>
        </w:rPr>
      </w:pPr>
      <w:bookmarkStart w:id="3113" w:name="_Toc462068539"/>
      <w:bookmarkStart w:id="3114" w:name="_Toc463514229"/>
      <w:bookmarkStart w:id="3115" w:name="_Toc469480467"/>
      <w:bookmarkStart w:id="3116" w:name="_Toc471823258"/>
      <w:bookmarkStart w:id="3117" w:name="_Toc498512119"/>
      <w:bookmarkStart w:id="3118" w:name="_Toc515530061"/>
      <w:r w:rsidRPr="009F5F6A">
        <w:rPr>
          <w:sz w:val="24"/>
          <w:szCs w:val="24"/>
        </w:rPr>
        <w:t>Форма Расписки  сдачи-приемки соглашения о неустойке</w:t>
      </w:r>
      <w:bookmarkEnd w:id="3113"/>
      <w:bookmarkEnd w:id="3114"/>
      <w:bookmarkEnd w:id="3115"/>
      <w:bookmarkEnd w:id="3116"/>
      <w:bookmarkEnd w:id="3117"/>
      <w:bookmarkEnd w:id="3118"/>
    </w:p>
    <w:p w:rsidR="00185BB2" w:rsidRPr="009F5F6A" w:rsidRDefault="00185BB2" w:rsidP="00185BB2">
      <w:pPr>
        <w:pStyle w:val="21"/>
        <w:numPr>
          <w:ilvl w:val="0"/>
          <w:numId w:val="0"/>
        </w:numPr>
        <w:spacing w:before="100" w:beforeAutospacing="1" w:after="100" w:afterAutospacing="1"/>
        <w:ind w:left="1134"/>
        <w:jc w:val="center"/>
        <w:rPr>
          <w:sz w:val="24"/>
          <w:szCs w:val="24"/>
        </w:rPr>
      </w:pPr>
    </w:p>
    <w:p w:rsidR="00185BB2" w:rsidRPr="009F5F6A" w:rsidRDefault="00185BB2" w:rsidP="00185BB2">
      <w:pPr>
        <w:pBdr>
          <w:top w:val="single" w:sz="4" w:space="1" w:color="auto"/>
        </w:pBdr>
        <w:shd w:val="clear" w:color="auto" w:fill="E0E0E0"/>
        <w:ind w:right="21" w:firstLine="0"/>
        <w:jc w:val="center"/>
        <w:rPr>
          <w:b/>
          <w:color w:val="000000"/>
          <w:spacing w:val="36"/>
          <w:szCs w:val="24"/>
        </w:rPr>
      </w:pPr>
      <w:r w:rsidRPr="009F5F6A">
        <w:rPr>
          <w:b/>
          <w:color w:val="000000"/>
          <w:spacing w:val="36"/>
          <w:szCs w:val="24"/>
        </w:rPr>
        <w:t>начало формы</w:t>
      </w:r>
    </w:p>
    <w:p w:rsidR="00185BB2" w:rsidRPr="009F5F6A" w:rsidRDefault="00185BB2" w:rsidP="00185BB2">
      <w:pPr>
        <w:ind w:firstLine="0"/>
        <w:jc w:val="center"/>
        <w:rPr>
          <w:b/>
          <w:szCs w:val="24"/>
        </w:rPr>
      </w:pPr>
      <w:r w:rsidRPr="009F5F6A">
        <w:rPr>
          <w:b/>
          <w:szCs w:val="24"/>
        </w:rPr>
        <w:t>Расписка  сдачи-приемки соглашения о неустойке</w:t>
      </w:r>
    </w:p>
    <w:p w:rsidR="00185BB2" w:rsidRPr="009F5F6A" w:rsidRDefault="00185BB2" w:rsidP="00185BB2">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185BB2" w:rsidRPr="009F5F6A" w:rsidTr="00B22109">
        <w:tc>
          <w:tcPr>
            <w:tcW w:w="14863" w:type="dxa"/>
            <w:gridSpan w:val="7"/>
            <w:shd w:val="clear" w:color="auto" w:fill="auto"/>
          </w:tcPr>
          <w:p w:rsidR="00185BB2" w:rsidRPr="009F5F6A" w:rsidRDefault="00185BB2" w:rsidP="00B22109">
            <w:pPr>
              <w:pStyle w:val="aff7"/>
              <w:rPr>
                <w:szCs w:val="24"/>
              </w:rPr>
            </w:pPr>
            <w:r w:rsidRPr="009F5F6A">
              <w:rPr>
                <w:b/>
              </w:rPr>
              <w:t>ПОЛУЧЕНИЕ</w:t>
            </w:r>
            <w:r w:rsidRPr="009F5F6A">
              <w:rPr>
                <w:sz w:val="20"/>
              </w:rPr>
              <w:t>:</w:t>
            </w:r>
          </w:p>
        </w:tc>
      </w:tr>
      <w:tr w:rsidR="00185BB2" w:rsidRPr="009F5F6A" w:rsidTr="00B22109">
        <w:tc>
          <w:tcPr>
            <w:tcW w:w="2262" w:type="dxa"/>
            <w:shd w:val="clear" w:color="auto" w:fill="auto"/>
          </w:tcPr>
          <w:p w:rsidR="00185BB2" w:rsidRPr="009F5F6A" w:rsidRDefault="00185BB2" w:rsidP="00B22109">
            <w:pPr>
              <w:pStyle w:val="aff7"/>
              <w:ind w:right="754"/>
              <w:rPr>
                <w:szCs w:val="24"/>
              </w:rPr>
            </w:pPr>
            <w:r w:rsidRPr="009F5F6A">
              <w:rPr>
                <w:szCs w:val="24"/>
              </w:rPr>
              <w:t>Участник</w:t>
            </w:r>
          </w:p>
        </w:tc>
        <w:tc>
          <w:tcPr>
            <w:tcW w:w="3800" w:type="dxa"/>
            <w:shd w:val="clear" w:color="auto" w:fill="auto"/>
          </w:tcPr>
          <w:p w:rsidR="00185BB2" w:rsidRPr="009F5F6A" w:rsidRDefault="00185BB2" w:rsidP="00B22109">
            <w:pPr>
              <w:pStyle w:val="aff7"/>
              <w:ind w:right="0"/>
              <w:rPr>
                <w:szCs w:val="24"/>
              </w:rPr>
            </w:pPr>
            <w:r w:rsidRPr="009F5F6A">
              <w:rPr>
                <w:szCs w:val="24"/>
              </w:rPr>
              <w:t>Наименование конкурсной процедуры</w:t>
            </w:r>
          </w:p>
        </w:tc>
        <w:tc>
          <w:tcPr>
            <w:tcW w:w="1559" w:type="dxa"/>
            <w:shd w:val="clear" w:color="auto" w:fill="auto"/>
          </w:tcPr>
          <w:p w:rsidR="00185BB2" w:rsidRPr="009F5F6A" w:rsidRDefault="00185BB2" w:rsidP="00B22109">
            <w:pPr>
              <w:pStyle w:val="aff7"/>
              <w:tabs>
                <w:tab w:val="left" w:pos="2995"/>
              </w:tabs>
              <w:ind w:right="0"/>
              <w:rPr>
                <w:szCs w:val="24"/>
              </w:rPr>
            </w:pPr>
            <w:r w:rsidRPr="009F5F6A">
              <w:rPr>
                <w:szCs w:val="24"/>
              </w:rPr>
              <w:t>Номер на ЭТП</w:t>
            </w:r>
          </w:p>
        </w:tc>
        <w:tc>
          <w:tcPr>
            <w:tcW w:w="1418" w:type="dxa"/>
            <w:shd w:val="clear" w:color="auto" w:fill="auto"/>
          </w:tcPr>
          <w:p w:rsidR="00185BB2" w:rsidRPr="009F5F6A" w:rsidRDefault="00185BB2" w:rsidP="00B22109">
            <w:pPr>
              <w:pStyle w:val="aff7"/>
              <w:tabs>
                <w:tab w:val="left" w:pos="2995"/>
              </w:tabs>
              <w:ind w:right="0"/>
              <w:rPr>
                <w:szCs w:val="24"/>
              </w:rPr>
            </w:pPr>
            <w:r w:rsidRPr="009F5F6A">
              <w:rPr>
                <w:szCs w:val="24"/>
              </w:rPr>
              <w:t>Дата передачи</w:t>
            </w:r>
          </w:p>
        </w:tc>
        <w:tc>
          <w:tcPr>
            <w:tcW w:w="1299" w:type="dxa"/>
            <w:shd w:val="clear" w:color="auto" w:fill="auto"/>
          </w:tcPr>
          <w:p w:rsidR="00185BB2" w:rsidRPr="009F5F6A" w:rsidRDefault="00185BB2" w:rsidP="00B22109">
            <w:pPr>
              <w:pStyle w:val="aff7"/>
              <w:ind w:right="0"/>
              <w:rPr>
                <w:szCs w:val="24"/>
              </w:rPr>
            </w:pPr>
            <w:r w:rsidRPr="009F5F6A">
              <w:rPr>
                <w:szCs w:val="24"/>
              </w:rPr>
              <w:t>Время получения (</w:t>
            </w:r>
            <w:proofErr w:type="gramStart"/>
            <w:r w:rsidRPr="009F5F6A">
              <w:rPr>
                <w:szCs w:val="24"/>
              </w:rPr>
              <w:t>МСК</w:t>
            </w:r>
            <w:proofErr w:type="gramEnd"/>
            <w:r w:rsidRPr="009F5F6A">
              <w:rPr>
                <w:szCs w:val="24"/>
              </w:rPr>
              <w:t>)</w:t>
            </w:r>
          </w:p>
        </w:tc>
        <w:tc>
          <w:tcPr>
            <w:tcW w:w="2262" w:type="dxa"/>
            <w:shd w:val="clear" w:color="auto" w:fill="auto"/>
          </w:tcPr>
          <w:p w:rsidR="00185BB2" w:rsidRPr="009F5F6A" w:rsidRDefault="00185BB2" w:rsidP="00B22109">
            <w:pPr>
              <w:pStyle w:val="aff7"/>
              <w:ind w:right="86"/>
              <w:rPr>
                <w:szCs w:val="24"/>
              </w:rPr>
            </w:pPr>
            <w:r w:rsidRPr="009F5F6A">
              <w:rPr>
                <w:szCs w:val="24"/>
              </w:rPr>
              <w:t>Сдал</w:t>
            </w:r>
          </w:p>
          <w:p w:rsidR="00185BB2" w:rsidRPr="009F5F6A" w:rsidRDefault="00185BB2" w:rsidP="00B22109">
            <w:pPr>
              <w:pStyle w:val="aff7"/>
              <w:ind w:right="86"/>
              <w:rPr>
                <w:szCs w:val="24"/>
              </w:rPr>
            </w:pPr>
            <w:r w:rsidRPr="009F5F6A">
              <w:rPr>
                <w:szCs w:val="24"/>
              </w:rPr>
              <w:t>(</w:t>
            </w:r>
            <w:r w:rsidRPr="009F5F6A">
              <w:rPr>
                <w:b/>
                <w:szCs w:val="24"/>
              </w:rPr>
              <w:t>представитель Участника</w:t>
            </w:r>
            <w:r w:rsidRPr="009F5F6A">
              <w:rPr>
                <w:szCs w:val="24"/>
              </w:rPr>
              <w:t>)</w:t>
            </w:r>
          </w:p>
          <w:p w:rsidR="00185BB2" w:rsidRPr="009F5F6A" w:rsidRDefault="00185BB2" w:rsidP="00B22109">
            <w:pPr>
              <w:pStyle w:val="aff7"/>
              <w:ind w:right="86"/>
              <w:rPr>
                <w:szCs w:val="24"/>
              </w:rPr>
            </w:pPr>
            <w:r w:rsidRPr="009F5F6A">
              <w:rPr>
                <w:szCs w:val="24"/>
              </w:rPr>
              <w:t>ФИО/Подпись</w:t>
            </w:r>
          </w:p>
        </w:tc>
        <w:tc>
          <w:tcPr>
            <w:tcW w:w="2263" w:type="dxa"/>
            <w:shd w:val="clear" w:color="auto" w:fill="auto"/>
          </w:tcPr>
          <w:p w:rsidR="00185BB2" w:rsidRPr="009F5F6A" w:rsidRDefault="00185BB2" w:rsidP="00B22109">
            <w:pPr>
              <w:pStyle w:val="aff7"/>
              <w:ind w:right="86"/>
              <w:rPr>
                <w:szCs w:val="24"/>
              </w:rPr>
            </w:pPr>
            <w:r w:rsidRPr="009F5F6A">
              <w:rPr>
                <w:szCs w:val="24"/>
              </w:rPr>
              <w:t>Получил</w:t>
            </w:r>
          </w:p>
          <w:p w:rsidR="00185BB2" w:rsidRPr="009F5F6A" w:rsidRDefault="00185BB2" w:rsidP="00B22109">
            <w:pPr>
              <w:pStyle w:val="aff7"/>
              <w:ind w:right="86"/>
              <w:rPr>
                <w:szCs w:val="24"/>
              </w:rPr>
            </w:pPr>
            <w:r w:rsidRPr="009F5F6A">
              <w:rPr>
                <w:szCs w:val="24"/>
              </w:rPr>
              <w:t>(</w:t>
            </w:r>
            <w:r w:rsidRPr="009F5F6A">
              <w:rPr>
                <w:b/>
                <w:szCs w:val="24"/>
              </w:rPr>
              <w:t>представитель Организатора</w:t>
            </w:r>
            <w:r w:rsidRPr="009F5F6A">
              <w:rPr>
                <w:szCs w:val="24"/>
              </w:rPr>
              <w:t>)</w:t>
            </w:r>
          </w:p>
          <w:p w:rsidR="00185BB2" w:rsidRPr="009F5F6A" w:rsidRDefault="00185BB2" w:rsidP="00B22109">
            <w:pPr>
              <w:pStyle w:val="aff7"/>
              <w:ind w:right="86"/>
              <w:rPr>
                <w:szCs w:val="24"/>
              </w:rPr>
            </w:pPr>
            <w:r w:rsidRPr="009F5F6A">
              <w:rPr>
                <w:szCs w:val="24"/>
              </w:rPr>
              <w:t>ФИО/Подпись</w:t>
            </w:r>
          </w:p>
        </w:tc>
      </w:tr>
      <w:tr w:rsidR="00185BB2" w:rsidRPr="009F5F6A" w:rsidTr="00B22109">
        <w:tc>
          <w:tcPr>
            <w:tcW w:w="2262" w:type="dxa"/>
            <w:shd w:val="clear" w:color="auto" w:fill="auto"/>
          </w:tcPr>
          <w:p w:rsidR="00185BB2" w:rsidRPr="009F5F6A" w:rsidRDefault="00185BB2" w:rsidP="00B22109">
            <w:pPr>
              <w:pStyle w:val="aff7"/>
              <w:rPr>
                <w:szCs w:val="24"/>
              </w:rPr>
            </w:pPr>
          </w:p>
          <w:p w:rsidR="00185BB2" w:rsidRPr="009F5F6A" w:rsidRDefault="00185BB2" w:rsidP="00B22109">
            <w:pPr>
              <w:pStyle w:val="aff7"/>
              <w:rPr>
                <w:szCs w:val="24"/>
              </w:rPr>
            </w:pPr>
          </w:p>
        </w:tc>
        <w:tc>
          <w:tcPr>
            <w:tcW w:w="3800" w:type="dxa"/>
            <w:shd w:val="clear" w:color="auto" w:fill="auto"/>
          </w:tcPr>
          <w:p w:rsidR="00185BB2" w:rsidRPr="009F5F6A" w:rsidRDefault="00185BB2" w:rsidP="00B22109">
            <w:pPr>
              <w:pStyle w:val="aff7"/>
              <w:rPr>
                <w:szCs w:val="24"/>
              </w:rPr>
            </w:pPr>
          </w:p>
        </w:tc>
        <w:tc>
          <w:tcPr>
            <w:tcW w:w="1559" w:type="dxa"/>
            <w:shd w:val="clear" w:color="auto" w:fill="auto"/>
          </w:tcPr>
          <w:p w:rsidR="00185BB2" w:rsidRPr="009F5F6A" w:rsidRDefault="00185BB2" w:rsidP="00B22109">
            <w:pPr>
              <w:pStyle w:val="aff7"/>
              <w:rPr>
                <w:szCs w:val="24"/>
              </w:rPr>
            </w:pPr>
          </w:p>
        </w:tc>
        <w:tc>
          <w:tcPr>
            <w:tcW w:w="1418" w:type="dxa"/>
            <w:shd w:val="clear" w:color="auto" w:fill="auto"/>
          </w:tcPr>
          <w:p w:rsidR="00185BB2" w:rsidRPr="009F5F6A" w:rsidRDefault="00185BB2" w:rsidP="00B22109">
            <w:pPr>
              <w:pStyle w:val="aff7"/>
              <w:rPr>
                <w:szCs w:val="24"/>
              </w:rPr>
            </w:pPr>
          </w:p>
        </w:tc>
        <w:tc>
          <w:tcPr>
            <w:tcW w:w="1299" w:type="dxa"/>
            <w:shd w:val="clear" w:color="auto" w:fill="auto"/>
          </w:tcPr>
          <w:p w:rsidR="00185BB2" w:rsidRPr="009F5F6A" w:rsidRDefault="00185BB2" w:rsidP="00B22109">
            <w:pPr>
              <w:pStyle w:val="aff7"/>
              <w:rPr>
                <w:szCs w:val="24"/>
              </w:rPr>
            </w:pPr>
          </w:p>
        </w:tc>
        <w:tc>
          <w:tcPr>
            <w:tcW w:w="2262" w:type="dxa"/>
            <w:shd w:val="clear" w:color="auto" w:fill="auto"/>
          </w:tcPr>
          <w:p w:rsidR="00185BB2" w:rsidRPr="009F5F6A" w:rsidRDefault="00185BB2" w:rsidP="00B22109">
            <w:pPr>
              <w:pStyle w:val="aff7"/>
              <w:rPr>
                <w:szCs w:val="24"/>
              </w:rPr>
            </w:pPr>
          </w:p>
        </w:tc>
        <w:tc>
          <w:tcPr>
            <w:tcW w:w="2263" w:type="dxa"/>
            <w:shd w:val="clear" w:color="auto" w:fill="auto"/>
          </w:tcPr>
          <w:p w:rsidR="00185BB2" w:rsidRPr="009F5F6A" w:rsidRDefault="00185BB2" w:rsidP="00B22109">
            <w:pPr>
              <w:pStyle w:val="aff7"/>
              <w:rPr>
                <w:szCs w:val="24"/>
              </w:rPr>
            </w:pPr>
          </w:p>
        </w:tc>
      </w:tr>
    </w:tbl>
    <w:p w:rsidR="00185BB2" w:rsidRPr="009F5F6A" w:rsidRDefault="00185BB2" w:rsidP="00185BB2">
      <w:pPr>
        <w:pStyle w:val="aff7"/>
        <w:rPr>
          <w:szCs w:val="24"/>
        </w:rPr>
      </w:pPr>
    </w:p>
    <w:p w:rsidR="00185BB2" w:rsidRPr="009F5F6A" w:rsidRDefault="00185BB2" w:rsidP="00185BB2">
      <w:pPr>
        <w:jc w:val="center"/>
        <w:rPr>
          <w:b/>
          <w:bCs/>
          <w:szCs w:val="24"/>
          <w:u w:val="single"/>
        </w:rPr>
      </w:pPr>
    </w:p>
    <w:p w:rsidR="00185BB2" w:rsidRPr="009F5F6A" w:rsidRDefault="00185BB2" w:rsidP="00185BB2">
      <w:pPr>
        <w:jc w:val="center"/>
        <w:rPr>
          <w:b/>
          <w:bCs/>
          <w:szCs w:val="24"/>
          <w:u w:val="single"/>
        </w:rPr>
      </w:pPr>
    </w:p>
    <w:p w:rsidR="00185BB2" w:rsidRPr="009F5F6A" w:rsidRDefault="00185BB2" w:rsidP="00185BB2">
      <w:pPr>
        <w:pBdr>
          <w:bottom w:val="single" w:sz="4" w:space="1" w:color="auto"/>
        </w:pBdr>
        <w:shd w:val="clear" w:color="auto" w:fill="E0E0E0"/>
        <w:ind w:right="21" w:firstLine="0"/>
        <w:jc w:val="center"/>
        <w:rPr>
          <w:b/>
          <w:color w:val="000000"/>
          <w:spacing w:val="36"/>
          <w:szCs w:val="24"/>
        </w:rPr>
      </w:pPr>
      <w:r w:rsidRPr="009F5F6A">
        <w:rPr>
          <w:b/>
          <w:color w:val="000000"/>
          <w:spacing w:val="36"/>
          <w:szCs w:val="24"/>
        </w:rPr>
        <w:t>конец формы</w:t>
      </w:r>
    </w:p>
    <w:p w:rsidR="00185BB2" w:rsidRPr="009F5F6A" w:rsidRDefault="00185BB2" w:rsidP="00822777">
      <w:pPr>
        <w:pStyle w:val="21"/>
        <w:pageBreakBefore/>
        <w:numPr>
          <w:ilvl w:val="2"/>
          <w:numId w:val="101"/>
        </w:numPr>
        <w:rPr>
          <w:sz w:val="24"/>
          <w:szCs w:val="24"/>
        </w:rPr>
        <w:sectPr w:rsidR="00185BB2" w:rsidRPr="009F5F6A" w:rsidSect="00551BD4">
          <w:pgSz w:w="16838" w:h="11906" w:orient="landscape" w:code="9"/>
          <w:pgMar w:top="1134" w:right="680" w:bottom="567" w:left="539" w:header="680" w:footer="278" w:gutter="0"/>
          <w:cols w:space="708"/>
          <w:titlePg/>
          <w:docGrid w:linePitch="360"/>
        </w:sectPr>
      </w:pPr>
    </w:p>
    <w:p w:rsidR="00185BB2" w:rsidRPr="009F5F6A" w:rsidRDefault="00185BB2" w:rsidP="00822777">
      <w:pPr>
        <w:pStyle w:val="21"/>
        <w:numPr>
          <w:ilvl w:val="2"/>
          <w:numId w:val="101"/>
        </w:numPr>
        <w:tabs>
          <w:tab w:val="num" w:pos="1314"/>
        </w:tabs>
        <w:spacing w:before="100" w:beforeAutospacing="1" w:after="100" w:afterAutospacing="1"/>
        <w:rPr>
          <w:sz w:val="24"/>
          <w:szCs w:val="24"/>
        </w:rPr>
      </w:pPr>
      <w:bookmarkStart w:id="3119" w:name="_Toc515530062"/>
      <w:r w:rsidRPr="009F5F6A">
        <w:rPr>
          <w:sz w:val="24"/>
          <w:szCs w:val="24"/>
        </w:rPr>
        <w:lastRenderedPageBreak/>
        <w:t>Инструкции по заполнению</w:t>
      </w:r>
      <w:bookmarkEnd w:id="3119"/>
    </w:p>
    <w:p w:rsidR="00185BB2" w:rsidRPr="009F5F6A" w:rsidRDefault="00185BB2" w:rsidP="00822777">
      <w:pPr>
        <w:pStyle w:val="aff"/>
        <w:numPr>
          <w:ilvl w:val="3"/>
          <w:numId w:val="101"/>
        </w:numPr>
        <w:spacing w:before="100" w:beforeAutospacing="1" w:line="240" w:lineRule="auto"/>
        <w:rPr>
          <w:sz w:val="24"/>
          <w:szCs w:val="24"/>
        </w:rPr>
      </w:pPr>
      <w:r w:rsidRPr="009F5F6A">
        <w:rPr>
          <w:sz w:val="24"/>
          <w:szCs w:val="24"/>
        </w:rPr>
        <w:t>Участник предварительно заполняет графы:</w:t>
      </w:r>
    </w:p>
    <w:p w:rsidR="00185BB2" w:rsidRPr="009F5F6A" w:rsidRDefault="00185BB2" w:rsidP="00822777">
      <w:pPr>
        <w:pStyle w:val="aff"/>
        <w:numPr>
          <w:ilvl w:val="0"/>
          <w:numId w:val="68"/>
        </w:numPr>
        <w:spacing w:before="100" w:beforeAutospacing="1" w:line="240" w:lineRule="auto"/>
        <w:rPr>
          <w:sz w:val="24"/>
          <w:szCs w:val="24"/>
        </w:rPr>
      </w:pPr>
      <w:r w:rsidRPr="009F5F6A">
        <w:rPr>
          <w:sz w:val="24"/>
          <w:szCs w:val="24"/>
        </w:rPr>
        <w:t xml:space="preserve">«Участник», в </w:t>
      </w:r>
      <w:proofErr w:type="gramStart"/>
      <w:r w:rsidRPr="009F5F6A">
        <w:rPr>
          <w:sz w:val="24"/>
          <w:szCs w:val="24"/>
        </w:rPr>
        <w:t>которой</w:t>
      </w:r>
      <w:proofErr w:type="gramEnd"/>
      <w:r w:rsidRPr="009F5F6A">
        <w:rPr>
          <w:sz w:val="24"/>
          <w:szCs w:val="24"/>
        </w:rPr>
        <w:t xml:space="preserve"> указывает свое фирменное наименование (в </w:t>
      </w:r>
      <w:proofErr w:type="spellStart"/>
      <w:r w:rsidRPr="009F5F6A">
        <w:rPr>
          <w:sz w:val="24"/>
          <w:szCs w:val="24"/>
        </w:rPr>
        <w:t>т.ч</w:t>
      </w:r>
      <w:proofErr w:type="spellEnd"/>
      <w:r w:rsidRPr="009F5F6A">
        <w:rPr>
          <w:sz w:val="24"/>
          <w:szCs w:val="24"/>
        </w:rPr>
        <w:t>. организационно-правовую форму) и свой адрес;</w:t>
      </w:r>
    </w:p>
    <w:p w:rsidR="00185BB2" w:rsidRPr="009F5F6A" w:rsidRDefault="00185BB2" w:rsidP="00822777">
      <w:pPr>
        <w:pStyle w:val="aff"/>
        <w:numPr>
          <w:ilvl w:val="0"/>
          <w:numId w:val="68"/>
        </w:numPr>
        <w:spacing w:before="100" w:beforeAutospacing="1" w:line="240" w:lineRule="auto"/>
        <w:rPr>
          <w:sz w:val="24"/>
          <w:szCs w:val="24"/>
        </w:rPr>
      </w:pPr>
      <w:r w:rsidRPr="009F5F6A">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185BB2" w:rsidRPr="009F5F6A" w:rsidRDefault="00185BB2" w:rsidP="00822777">
      <w:pPr>
        <w:pStyle w:val="aff"/>
        <w:numPr>
          <w:ilvl w:val="0"/>
          <w:numId w:val="68"/>
        </w:numPr>
        <w:spacing w:before="100" w:beforeAutospacing="1" w:line="240" w:lineRule="auto"/>
        <w:rPr>
          <w:sz w:val="24"/>
          <w:szCs w:val="24"/>
        </w:rPr>
      </w:pPr>
      <w:proofErr w:type="gramStart"/>
      <w:r w:rsidRPr="009F5F6A">
        <w:rPr>
          <w:sz w:val="24"/>
          <w:szCs w:val="24"/>
        </w:rPr>
        <w:t>«Номер на ЭТП», в которой указывает номер конкурсной процедуры на ЭТП.</w:t>
      </w:r>
      <w:proofErr w:type="gramEnd"/>
    </w:p>
    <w:p w:rsidR="00185BB2" w:rsidRPr="009F5F6A" w:rsidRDefault="00185BB2" w:rsidP="00822777">
      <w:pPr>
        <w:pStyle w:val="aff"/>
        <w:numPr>
          <w:ilvl w:val="3"/>
          <w:numId w:val="101"/>
        </w:numPr>
        <w:spacing w:before="100" w:beforeAutospacing="1" w:line="240" w:lineRule="auto"/>
        <w:rPr>
          <w:sz w:val="24"/>
          <w:szCs w:val="24"/>
        </w:rPr>
      </w:pPr>
      <w:r w:rsidRPr="009F5F6A">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185BB2" w:rsidRPr="009F5F6A" w:rsidRDefault="00185BB2" w:rsidP="00822777">
      <w:pPr>
        <w:pStyle w:val="aff"/>
        <w:numPr>
          <w:ilvl w:val="3"/>
          <w:numId w:val="101"/>
        </w:numPr>
        <w:spacing w:before="100" w:beforeAutospacing="1" w:line="240" w:lineRule="auto"/>
        <w:rPr>
          <w:sz w:val="24"/>
          <w:szCs w:val="24"/>
        </w:rPr>
      </w:pPr>
      <w:r w:rsidRPr="009F5F6A">
        <w:rPr>
          <w:sz w:val="24"/>
          <w:szCs w:val="24"/>
        </w:rPr>
        <w:t>Расписка составляется в двух экземплярах, один из которых остается у Организатора.</w:t>
      </w:r>
    </w:p>
    <w:p w:rsidR="00185BB2" w:rsidRPr="00185BB2" w:rsidRDefault="00185BB2" w:rsidP="00185BB2">
      <w:pPr>
        <w:widowControl/>
        <w:ind w:firstLine="0"/>
        <w:jc w:val="left"/>
        <w:rPr>
          <w:szCs w:val="24"/>
        </w:rPr>
      </w:pPr>
    </w:p>
    <w:sectPr w:rsidR="00185BB2" w:rsidRPr="00185BB2" w:rsidSect="0049532B">
      <w:headerReference w:type="first" r:id="rId49"/>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53C9" w:rsidRDefault="00E353C9">
      <w:pPr>
        <w:widowControl/>
        <w:spacing w:line="360" w:lineRule="auto"/>
        <w:ind w:firstLine="567"/>
        <w:rPr>
          <w:bCs/>
          <w:sz w:val="22"/>
          <w:szCs w:val="22"/>
        </w:rPr>
      </w:pPr>
      <w:r>
        <w:rPr>
          <w:bCs/>
          <w:sz w:val="22"/>
          <w:szCs w:val="22"/>
        </w:rPr>
        <w:separator/>
      </w:r>
    </w:p>
  </w:endnote>
  <w:endnote w:type="continuationSeparator" w:id="0">
    <w:p w:rsidR="00E353C9" w:rsidRDefault="00E353C9">
      <w:pPr>
        <w:widowControl/>
        <w:spacing w:line="360" w:lineRule="auto"/>
        <w:ind w:firstLine="567"/>
        <w:rPr>
          <w:bCs/>
          <w:sz w:val="22"/>
          <w:szCs w:val="22"/>
        </w:rPr>
      </w:pPr>
      <w:r>
        <w:rPr>
          <w:bCs/>
          <w:sz w:val="22"/>
          <w:szCs w:val="22"/>
        </w:rPr>
        <w:continuationSeparator/>
      </w:r>
    </w:p>
  </w:endnote>
  <w:endnote w:type="continuationNotice" w:id="1">
    <w:p w:rsidR="00E353C9" w:rsidRDefault="00E353C9">
      <w:pPr>
        <w:widowControl/>
        <w:ind w:firstLine="567"/>
        <w:rPr>
          <w:bCs/>
          <w:sz w:val="22"/>
          <w:szCs w:val="22"/>
        </w:rPr>
      </w:pPr>
    </w:p>
  </w:endnote>
  <w:endnote w:id="2">
    <w:p w:rsidR="00CD7763" w:rsidRPr="0089679E" w:rsidRDefault="00CD7763"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763" w:rsidRPr="00FA0376" w:rsidRDefault="00CD7763"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5B4FB5">
      <w:rPr>
        <w:noProof/>
        <w:sz w:val="16"/>
        <w:szCs w:val="16"/>
      </w:rPr>
      <w:t>26</w:t>
    </w:r>
    <w:r w:rsidRPr="00FA0376">
      <w:rPr>
        <w:sz w:val="16"/>
        <w:szCs w:val="16"/>
      </w:rPr>
      <w:fldChar w:fldCharType="end"/>
    </w:r>
  </w:p>
  <w:p w:rsidR="00CD7763" w:rsidRPr="004A76B6" w:rsidRDefault="00CD7763" w:rsidP="005E48B3">
    <w:pPr>
      <w:pStyle w:val="ac"/>
      <w:jc w:val="center"/>
      <w:rPr>
        <w:sz w:val="18"/>
        <w:szCs w:val="18"/>
      </w:rPr>
    </w:pPr>
    <w:proofErr w:type="gramStart"/>
    <w:r w:rsidRPr="00CD7763">
      <w:rPr>
        <w:sz w:val="18"/>
        <w:szCs w:val="18"/>
      </w:rPr>
      <w:t xml:space="preserve">Открытый одноэтапный конкурс на право заключения </w:t>
    </w:r>
    <w:r w:rsidRPr="00CD7763">
      <w:rPr>
        <w:iCs/>
        <w:sz w:val="18"/>
        <w:szCs w:val="18"/>
      </w:rPr>
      <w:t xml:space="preserve">Договора </w:t>
    </w:r>
    <w:r w:rsidRPr="00CD7763">
      <w:rPr>
        <w:sz w:val="18"/>
        <w:szCs w:val="18"/>
      </w:rPr>
      <w:t xml:space="preserve">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Pr="00CD7763">
      <w:rPr>
        <w:sz w:val="18"/>
        <w:szCs w:val="18"/>
      </w:rPr>
      <w:t>энергосервисного</w:t>
    </w:r>
    <w:proofErr w:type="spellEnd"/>
    <w:r w:rsidRPr="00CD7763">
      <w:rPr>
        <w:sz w:val="18"/>
        <w:szCs w:val="18"/>
      </w:rPr>
      <w:t xml:space="preserve"> контракта, направленного на снижение потерь электроэнергии при ее передаче в электрических сетях</w:t>
    </w:r>
    <w:r w:rsidRPr="00CD7763">
      <w:rPr>
        <w:iCs/>
        <w:sz w:val="18"/>
        <w:szCs w:val="18"/>
      </w:rPr>
      <w:t xml:space="preserve"> филиала ПАО «МРСК Центра» - «</w:t>
    </w:r>
    <w:r w:rsidRPr="00CD7763">
      <w:rPr>
        <w:sz w:val="18"/>
        <w:szCs w:val="18"/>
      </w:rPr>
      <w:t>Воронежэнерго</w:t>
    </w:r>
    <w:r w:rsidRPr="00CD7763">
      <w:rPr>
        <w:iCs/>
        <w:sz w:val="18"/>
        <w:szCs w:val="18"/>
      </w:rPr>
      <w:t>» для нужд ПАО</w:t>
    </w:r>
    <w:proofErr w:type="gramEnd"/>
    <w:r w:rsidRPr="00CD7763">
      <w:rPr>
        <w:iCs/>
        <w:sz w:val="18"/>
        <w:szCs w:val="18"/>
      </w:rPr>
      <w:t xml:space="preserve"> «МРСК Центра» (филиала «</w:t>
    </w:r>
    <w:r w:rsidRPr="00CD7763">
      <w:rPr>
        <w:sz w:val="18"/>
        <w:szCs w:val="18"/>
      </w:rPr>
      <w:t>Воронежэнерго</w:t>
    </w:r>
    <w:r w:rsidRPr="00CD7763">
      <w:rPr>
        <w:iCs/>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763" w:rsidRDefault="00CD776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763" w:rsidRDefault="00CD776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763" w:rsidRDefault="00CD7763">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CD7763" w:rsidRDefault="00CD7763">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763" w:rsidRDefault="00CD776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763" w:rsidRDefault="00CD776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763" w:rsidRDefault="00CD7763"/>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763" w:rsidRDefault="00CD776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53C9" w:rsidRDefault="00E353C9">
      <w:pPr>
        <w:widowControl/>
        <w:spacing w:line="360" w:lineRule="auto"/>
        <w:ind w:firstLine="567"/>
        <w:rPr>
          <w:bCs/>
          <w:sz w:val="22"/>
          <w:szCs w:val="22"/>
        </w:rPr>
      </w:pPr>
      <w:r>
        <w:rPr>
          <w:bCs/>
          <w:sz w:val="22"/>
          <w:szCs w:val="22"/>
        </w:rPr>
        <w:separator/>
      </w:r>
    </w:p>
  </w:footnote>
  <w:footnote w:type="continuationSeparator" w:id="0">
    <w:p w:rsidR="00E353C9" w:rsidRDefault="00E353C9">
      <w:pPr>
        <w:widowControl/>
        <w:spacing w:line="360" w:lineRule="auto"/>
        <w:ind w:firstLine="567"/>
        <w:rPr>
          <w:bCs/>
          <w:sz w:val="22"/>
          <w:szCs w:val="22"/>
        </w:rPr>
      </w:pPr>
      <w:r>
        <w:rPr>
          <w:bCs/>
          <w:sz w:val="22"/>
          <w:szCs w:val="22"/>
        </w:rPr>
        <w:continuationSeparator/>
      </w:r>
    </w:p>
  </w:footnote>
  <w:footnote w:type="continuationNotice" w:id="1">
    <w:p w:rsidR="00E353C9" w:rsidRDefault="00E353C9">
      <w:pPr>
        <w:widowControl/>
        <w:ind w:firstLine="567"/>
        <w:rPr>
          <w:bCs/>
          <w:sz w:val="22"/>
          <w:szCs w:val="22"/>
        </w:rPr>
      </w:pPr>
    </w:p>
  </w:footnote>
  <w:footnote w:id="2">
    <w:p w:rsidR="00CD7763" w:rsidRPr="00B36685" w:rsidRDefault="00CD7763"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CD7763" w:rsidRDefault="00CD7763"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CD7763" w:rsidRDefault="00CD7763" w:rsidP="00E14E11">
      <w:pPr>
        <w:pStyle w:val="1ff6"/>
        <w:rPr>
          <w:rFonts w:ascii="Times New Roman" w:eastAsia="Times New Roman" w:hAnsi="Times New Roman" w:cs="Times New Roman"/>
          <w:lang w:eastAsia="ru-RU"/>
        </w:rPr>
      </w:pPr>
    </w:p>
  </w:footnote>
  <w:footnote w:id="4">
    <w:p w:rsidR="00CD7763" w:rsidRPr="00F83889" w:rsidRDefault="00CD7763"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CD7763" w:rsidRPr="00F83889" w:rsidRDefault="00CD7763"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CD7763" w:rsidRPr="00F83889" w:rsidRDefault="00CD7763"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CD7763" w:rsidRPr="00F83889" w:rsidRDefault="00CD7763" w:rsidP="00224F41">
      <w:pPr>
        <w:pStyle w:val="af5"/>
        <w:rPr>
          <w:sz w:val="20"/>
        </w:rPr>
      </w:pPr>
      <w:r w:rsidRPr="00F83889">
        <w:rPr>
          <w:rStyle w:val="af"/>
          <w:sz w:val="20"/>
        </w:rPr>
        <w:footnoteRef/>
      </w:r>
      <w:r w:rsidRPr="00F83889">
        <w:rPr>
          <w:sz w:val="20"/>
        </w:rPr>
        <w:t xml:space="preserve"> </w:t>
      </w:r>
      <w:proofErr w:type="gramStart"/>
      <w:r w:rsidRPr="00F83889">
        <w:rPr>
          <w:sz w:val="20"/>
        </w:rPr>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rPr>
          <w:sz w:val="20"/>
        </w:rPr>
        <w:t xml:space="preserve">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CD7763" w:rsidRDefault="00CD7763"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763" w:rsidRDefault="00CD776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763" w:rsidRDefault="00CD7763" w:rsidP="00B1372B">
    <w:pPr>
      <w:pStyle w:val="aa"/>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763" w:rsidRDefault="00CD776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763" w:rsidRDefault="00CD776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763" w:rsidRDefault="00CD776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763" w:rsidRPr="00930031" w:rsidRDefault="00CD7763"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763" w:rsidRDefault="00CD7763"/>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763" w:rsidRDefault="00CD7763"/>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763" w:rsidRPr="00930031" w:rsidRDefault="00CD7763" w:rsidP="00211593">
    <w:pPr>
      <w:pStyle w:val="aa"/>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7763" w:rsidRDefault="00CD776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EE57496"/>
    <w:multiLevelType w:val="multilevel"/>
    <w:tmpl w:val="8480ADF2"/>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3">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9">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2">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5">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6">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7">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8">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6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61">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4">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5">
    <w:nsid w:val="38D21D03"/>
    <w:multiLevelType w:val="multilevel"/>
    <w:tmpl w:val="734A5D2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6">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7">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9">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1">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2">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78A395C"/>
    <w:multiLevelType w:val="multilevel"/>
    <w:tmpl w:val="691CAFA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844"/>
        </w:tabs>
        <w:ind w:left="184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4">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7">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9">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6C277276"/>
    <w:multiLevelType w:val="multilevel"/>
    <w:tmpl w:val="8480ADF2"/>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1">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2">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3">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4">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05">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08">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0">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1">
    <w:nsid w:val="7B04086B"/>
    <w:multiLevelType w:val="hybridMultilevel"/>
    <w:tmpl w:val="3286C026"/>
    <w:lvl w:ilvl="0" w:tplc="C4FED824">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3">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4">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16">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17">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6"/>
  </w:num>
  <w:num w:numId="11">
    <w:abstractNumId w:val="113"/>
  </w:num>
  <w:num w:numId="12">
    <w:abstractNumId w:val="44"/>
  </w:num>
  <w:num w:numId="13">
    <w:abstractNumId w:val="101"/>
  </w:num>
  <w:num w:numId="14">
    <w:abstractNumId w:val="66"/>
  </w:num>
  <w:num w:numId="15">
    <w:abstractNumId w:val="109"/>
  </w:num>
  <w:num w:numId="16">
    <w:abstractNumId w:val="104"/>
  </w:num>
  <w:num w:numId="17">
    <w:abstractNumId w:val="34"/>
  </w:num>
  <w:num w:numId="18">
    <w:abstractNumId w:val="115"/>
  </w:num>
  <w:num w:numId="19">
    <w:abstractNumId w:val="102"/>
  </w:num>
  <w:num w:numId="20">
    <w:abstractNumId w:val="61"/>
  </w:num>
  <w:num w:numId="21">
    <w:abstractNumId w:val="63"/>
  </w:num>
  <w:num w:numId="22">
    <w:abstractNumId w:val="74"/>
  </w:num>
  <w:num w:numId="23">
    <w:abstractNumId w:val="69"/>
  </w:num>
  <w:num w:numId="24">
    <w:abstractNumId w:val="90"/>
  </w:num>
  <w:num w:numId="25">
    <w:abstractNumId w:val="71"/>
  </w:num>
  <w:num w:numId="26">
    <w:abstractNumId w:val="88"/>
  </w:num>
  <w:num w:numId="27">
    <w:abstractNumId w:val="112"/>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2"/>
  </w:num>
  <w:num w:numId="32">
    <w:abstractNumId w:val="54"/>
  </w:num>
  <w:num w:numId="33">
    <w:abstractNumId w:val="5"/>
  </w:num>
  <w:num w:numId="34">
    <w:abstractNumId w:val="62"/>
  </w:num>
  <w:num w:numId="35">
    <w:abstractNumId w:val="30"/>
  </w:num>
  <w:num w:numId="36">
    <w:abstractNumId w:val="94"/>
  </w:num>
  <w:num w:numId="37">
    <w:abstractNumId w:val="50"/>
  </w:num>
  <w:num w:numId="38">
    <w:abstractNumId w:val="35"/>
  </w:num>
  <w:num w:numId="39">
    <w:abstractNumId w:val="22"/>
  </w:num>
  <w:num w:numId="40">
    <w:abstractNumId w:val="82"/>
  </w:num>
  <w:num w:numId="41">
    <w:abstractNumId w:val="23"/>
  </w:num>
  <w:num w:numId="42">
    <w:abstractNumId w:val="39"/>
  </w:num>
  <w:num w:numId="43">
    <w:abstractNumId w:val="24"/>
  </w:num>
  <w:num w:numId="44">
    <w:abstractNumId w:val="105"/>
  </w:num>
  <w:num w:numId="4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6"/>
    <w:lvlOverride w:ilvl="0">
      <w:startOverride w:val="1"/>
    </w:lvlOverride>
  </w:num>
  <w:num w:numId="47">
    <w:abstractNumId w:val="27"/>
  </w:num>
  <w:num w:numId="48">
    <w:abstractNumId w:val="107"/>
  </w:num>
  <w:num w:numId="49">
    <w:abstractNumId w:val="36"/>
  </w:num>
  <w:num w:numId="50">
    <w:abstractNumId w:val="73"/>
  </w:num>
  <w:num w:numId="51">
    <w:abstractNumId w:val="47"/>
  </w:num>
  <w:num w:numId="52">
    <w:abstractNumId w:val="79"/>
  </w:num>
  <w:num w:numId="53">
    <w:abstractNumId w:val="92"/>
  </w:num>
  <w:num w:numId="54">
    <w:abstractNumId w:val="106"/>
  </w:num>
  <w:num w:numId="55">
    <w:abstractNumId w:val="38"/>
  </w:num>
  <w:num w:numId="56">
    <w:abstractNumId w:val="98"/>
  </w:num>
  <w:num w:numId="57">
    <w:abstractNumId w:val="8"/>
  </w:num>
  <w:num w:numId="58">
    <w:abstractNumId w:val="11"/>
  </w:num>
  <w:num w:numId="59">
    <w:abstractNumId w:val="108"/>
  </w:num>
  <w:num w:numId="60">
    <w:abstractNumId w:val="45"/>
  </w:num>
  <w:num w:numId="61">
    <w:abstractNumId w:val="41"/>
  </w:num>
  <w:num w:numId="62">
    <w:abstractNumId w:val="53"/>
  </w:num>
  <w:num w:numId="63">
    <w:abstractNumId w:val="67"/>
  </w:num>
  <w:num w:numId="64">
    <w:abstractNumId w:val="58"/>
  </w:num>
  <w:num w:numId="65">
    <w:abstractNumId w:val="42"/>
  </w:num>
  <w:num w:numId="66">
    <w:abstractNumId w:val="70"/>
  </w:num>
  <w:num w:numId="67">
    <w:abstractNumId w:val="83"/>
  </w:num>
  <w:num w:numId="68">
    <w:abstractNumId w:val="68"/>
  </w:num>
  <w:num w:numId="69">
    <w:abstractNumId w:val="26"/>
  </w:num>
  <w:num w:numId="70">
    <w:abstractNumId w:val="116"/>
  </w:num>
  <w:num w:numId="71">
    <w:abstractNumId w:val="77"/>
  </w:num>
  <w:num w:numId="72">
    <w:abstractNumId w:val="93"/>
  </w:num>
  <w:num w:numId="73">
    <w:abstractNumId w:val="65"/>
  </w:num>
  <w:num w:numId="74">
    <w:abstractNumId w:val="86"/>
  </w:num>
  <w:num w:numId="75">
    <w:abstractNumId w:val="100"/>
  </w:num>
  <w:num w:numId="76">
    <w:abstractNumId w:val="60"/>
  </w:num>
  <w:num w:numId="77">
    <w:abstractNumId w:val="25"/>
  </w:num>
  <w:num w:numId="78">
    <w:abstractNumId w:val="95"/>
  </w:num>
  <w:num w:numId="79">
    <w:abstractNumId w:val="80"/>
  </w:num>
  <w:num w:numId="80">
    <w:abstractNumId w:val="33"/>
  </w:num>
  <w:num w:numId="81">
    <w:abstractNumId w:val="51"/>
  </w:num>
  <w:num w:numId="82">
    <w:abstractNumId w:val="48"/>
  </w:num>
  <w:num w:numId="83">
    <w:abstractNumId w:val="85"/>
  </w:num>
  <w:num w:numId="84">
    <w:abstractNumId w:val="75"/>
  </w:num>
  <w:num w:numId="85">
    <w:abstractNumId w:val="31"/>
  </w:num>
  <w:num w:numId="86">
    <w:abstractNumId w:val="57"/>
  </w:num>
  <w:num w:numId="87">
    <w:abstractNumId w:val="49"/>
  </w:num>
  <w:num w:numId="88">
    <w:abstractNumId w:val="97"/>
  </w:num>
  <w:num w:numId="89">
    <w:abstractNumId w:val="28"/>
  </w:num>
  <w:num w:numId="90">
    <w:abstractNumId w:val="114"/>
  </w:num>
  <w:num w:numId="91">
    <w:abstractNumId w:val="117"/>
  </w:num>
  <w:num w:numId="92">
    <w:abstractNumId w:val="99"/>
  </w:num>
  <w:num w:numId="93">
    <w:abstractNumId w:val="52"/>
  </w:num>
  <w:num w:numId="94">
    <w:abstractNumId w:val="81"/>
  </w:num>
  <w:num w:numId="95">
    <w:abstractNumId w:val="43"/>
  </w:num>
  <w:num w:numId="96">
    <w:abstractNumId w:val="64"/>
  </w:num>
  <w:num w:numId="97">
    <w:abstractNumId w:val="103"/>
  </w:num>
  <w:num w:numId="98">
    <w:abstractNumId w:val="46"/>
  </w:num>
  <w:num w:numId="99">
    <w:abstractNumId w:val="55"/>
  </w:num>
  <w:num w:numId="100">
    <w:abstractNumId w:val="84"/>
  </w:num>
  <w:num w:numId="101">
    <w:abstractNumId w:val="40"/>
  </w:num>
  <w:num w:numId="102">
    <w:abstractNumId w:val="11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276"/>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2FC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16D"/>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DD1"/>
    <w:rsid w:val="00176E30"/>
    <w:rsid w:val="001773EE"/>
    <w:rsid w:val="00181254"/>
    <w:rsid w:val="00181445"/>
    <w:rsid w:val="00181447"/>
    <w:rsid w:val="00183C7E"/>
    <w:rsid w:val="00183EB4"/>
    <w:rsid w:val="00185BB2"/>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3E23"/>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4740"/>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6B6"/>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0F3"/>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1B7"/>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4265"/>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4FB5"/>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B45"/>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4D3D"/>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613"/>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28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032"/>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5CE"/>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07D"/>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3E6"/>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553"/>
    <w:rsid w:val="007D6D71"/>
    <w:rsid w:val="007D70A7"/>
    <w:rsid w:val="007D7369"/>
    <w:rsid w:val="007D7E2D"/>
    <w:rsid w:val="007E0424"/>
    <w:rsid w:val="007E1A06"/>
    <w:rsid w:val="007E1C96"/>
    <w:rsid w:val="007E31A5"/>
    <w:rsid w:val="007E3821"/>
    <w:rsid w:val="007E3BD4"/>
    <w:rsid w:val="007E4056"/>
    <w:rsid w:val="007E48A5"/>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2777"/>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2E"/>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312"/>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3198"/>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5EEA"/>
    <w:rsid w:val="009F5F6A"/>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141"/>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613"/>
    <w:rsid w:val="00A90D48"/>
    <w:rsid w:val="00A90D91"/>
    <w:rsid w:val="00A90D93"/>
    <w:rsid w:val="00A90E32"/>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3DFE"/>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109"/>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A2B"/>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763"/>
    <w:rsid w:val="00CD7AAC"/>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171"/>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81C"/>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3C9"/>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170"/>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5AAF"/>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A23"/>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3"/>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4"/>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azareva.TV@mrsk-1.ru" TargetMode="External"/><Relationship Id="rId18" Type="http://schemas.openxmlformats.org/officeDocument/2006/relationships/hyperlink" Target="http://www.rosseti.ru/about/anticorruptionpolicy/policy/index.php" TargetMode="External"/><Relationship Id="rId26" Type="http://schemas.openxmlformats.org/officeDocument/2006/relationships/hyperlink" Target="mailto:Lazareva.TV@mrsk-1.ru" TargetMode="External"/><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consultantplus://offline/ref=86C855FF9931DA9E8282C60C4DADA77D6E3EF501C72B67668DFC4D0EA1y5xAN" TargetMode="External"/><Relationship Id="rId42" Type="http://schemas.openxmlformats.org/officeDocument/2006/relationships/header" Target="header6.xml"/><Relationship Id="rId47" Type="http://schemas.openxmlformats.org/officeDocument/2006/relationships/header" Target="header9.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b2b-mrsk.ru/" TargetMode="External"/><Relationship Id="rId25" Type="http://schemas.openxmlformats.org/officeDocument/2006/relationships/hyperlink" Target="https://rmsp.nalog.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yperlink" Target="consultantplus://offline/ref=B7E04B8F5BC345C22463EADCAE81D93CF4CA1215A36F6052F6BC85F6f9C8L"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29" Type="http://schemas.openxmlformats.org/officeDocument/2006/relationships/footer" Target="footer4.xm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consultantplus://offline/main?base=LAW;n=115717;fld=134;dst=100014" TargetMode="External"/><Relationship Id="rId32" Type="http://schemas.openxmlformats.org/officeDocument/2006/relationships/hyperlink" Target="consultantplus://offline/ref=86C855FF9931DA9E8282C60C4DADA77D6D37F30BC92667668DFC4D0EA1y5xAN" TargetMode="External"/><Relationship Id="rId37" Type="http://schemas.openxmlformats.org/officeDocument/2006/relationships/hyperlink" Target="consultantplus://offline/ref=B7E04B8F5BC345C22463EADCAE81D93CF0C11310A0643D58FEE589F49Ff2C9L" TargetMode="External"/><Relationship Id="rId40" Type="http://schemas.openxmlformats.org/officeDocument/2006/relationships/header" Target="header5.xml"/><Relationship Id="rId45"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28" Type="http://schemas.openxmlformats.org/officeDocument/2006/relationships/hyperlink" Target="mailto:doverie@mrsk-1.ru" TargetMode="External"/><Relationship Id="rId36" Type="http://schemas.openxmlformats.org/officeDocument/2006/relationships/hyperlink" Target="consultantplus://offline/ref=B7E04B8F5BC345C22463EADCAE81D93CF0C11310A0643D58FEE589F49Ff2C9L" TargetMode="External"/><Relationship Id="rId49" Type="http://schemas.openxmlformats.org/officeDocument/2006/relationships/header" Target="header10.xm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hyperlink" Target="consultantplus://offline/ref=86C855FF9931DA9E8282C60C4DADA77D6E3EFB01C62B67668DFC4D0EA1y5xAN" TargetMode="External"/><Relationship Id="rId44"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yanoi.MV@mrsk-1.ru" TargetMode="External"/><Relationship Id="rId22" Type="http://schemas.openxmlformats.org/officeDocument/2006/relationships/header" Target="header3.xml"/><Relationship Id="rId27" Type="http://schemas.openxmlformats.org/officeDocument/2006/relationships/hyperlink" Target="http://www.rosseti.ru/about/contacts/opinion/" TargetMode="External"/><Relationship Id="rId30" Type="http://schemas.openxmlformats.org/officeDocument/2006/relationships/hyperlink" Target="consultantplus://offline/ref=86C855FF9931DA9E8282C60C4DADA77D6E3FF20BC62667668DFC4D0EA1y5xAN" TargetMode="External"/><Relationship Id="rId35" Type="http://schemas.openxmlformats.org/officeDocument/2006/relationships/hyperlink" Target="consultantplus://offline/ref=86C855FF9931DA9E8282C60C4DADA77D6D37F30BC92667668DFC4D0EA1y5xAN" TargetMode="External"/><Relationship Id="rId43" Type="http://schemas.openxmlformats.org/officeDocument/2006/relationships/footer" Target="footer6.xml"/><Relationship Id="rId48" Type="http://schemas.openxmlformats.org/officeDocument/2006/relationships/footer" Target="footer8.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9C76A-9923-4C7A-A8DD-E118A99B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106</Pages>
  <Words>33992</Words>
  <Characters>193757</Characters>
  <Application>Microsoft Office Word</Application>
  <DocSecurity>0</DocSecurity>
  <Lines>1614</Lines>
  <Paragraphs>454</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227295</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Ляной Михаил Викторович</cp:lastModifiedBy>
  <cp:revision>51</cp:revision>
  <cp:lastPrinted>2012-12-18T14:00:00Z</cp:lastPrinted>
  <dcterms:created xsi:type="dcterms:W3CDTF">2017-08-22T11:18:00Z</dcterms:created>
  <dcterms:modified xsi:type="dcterms:W3CDTF">2018-05-31T12:54:00Z</dcterms:modified>
</cp:coreProperties>
</file>